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9709FF" w14:textId="7A51935C" w:rsidR="006B0FEE" w:rsidRDefault="00190A0F" w:rsidP="006B0FEE">
      <w:pPr>
        <w:pStyle w:val="ListParagraph"/>
        <w:tabs>
          <w:tab w:val="left" w:pos="3060"/>
        </w:tabs>
        <w:spacing w:line="276" w:lineRule="auto"/>
        <w:ind w:left="360" w:right="142"/>
        <w:rPr>
          <w:lang w:val="en-US"/>
        </w:rPr>
      </w:pPr>
      <w:r>
        <w:rPr>
          <w:noProof/>
          <w:lang w:val="en-US"/>
        </w:rPr>
        <w:drawing>
          <wp:anchor distT="0" distB="0" distL="114300" distR="114300" simplePos="0" relativeHeight="251731968" behindDoc="1" locked="0" layoutInCell="1" allowOverlap="1" wp14:anchorId="660E03DD" wp14:editId="521BBA4B">
            <wp:simplePos x="0" y="0"/>
            <wp:positionH relativeFrom="column">
              <wp:posOffset>-193040</wp:posOffset>
            </wp:positionH>
            <wp:positionV relativeFrom="paragraph">
              <wp:posOffset>144145</wp:posOffset>
            </wp:positionV>
            <wp:extent cx="2634018" cy="1719105"/>
            <wp:effectExtent l="0" t="0" r="0" b="0"/>
            <wp:wrapNone/>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34018" cy="1719105"/>
                    </a:xfrm>
                    <a:prstGeom prst="rect">
                      <a:avLst/>
                    </a:prstGeom>
                  </pic:spPr>
                </pic:pic>
              </a:graphicData>
            </a:graphic>
            <wp14:sizeRelH relativeFrom="page">
              <wp14:pctWidth>0</wp14:pctWidth>
            </wp14:sizeRelH>
            <wp14:sizeRelV relativeFrom="page">
              <wp14:pctHeight>0</wp14:pctHeight>
            </wp14:sizeRelV>
          </wp:anchor>
        </w:drawing>
      </w:r>
      <w:r w:rsidR="003C5E89">
        <w:rPr>
          <w:noProof/>
          <w:lang w:val="en-US"/>
        </w:rPr>
        <mc:AlternateContent>
          <mc:Choice Requires="wps">
            <w:drawing>
              <wp:anchor distT="0" distB="0" distL="114300" distR="114300" simplePos="0" relativeHeight="251730944" behindDoc="0" locked="0" layoutInCell="1" allowOverlap="1" wp14:anchorId="7594A07A" wp14:editId="75202D33">
                <wp:simplePos x="0" y="0"/>
                <wp:positionH relativeFrom="page">
                  <wp:posOffset>3686175</wp:posOffset>
                </wp:positionH>
                <wp:positionV relativeFrom="paragraph">
                  <wp:posOffset>-457199</wp:posOffset>
                </wp:positionV>
                <wp:extent cx="3857625" cy="438150"/>
                <wp:effectExtent l="0" t="0" r="9525" b="0"/>
                <wp:wrapNone/>
                <wp:docPr id="5" name="Rectangle 5"/>
                <wp:cNvGraphicFramePr/>
                <a:graphic xmlns:a="http://schemas.openxmlformats.org/drawingml/2006/main">
                  <a:graphicData uri="http://schemas.microsoft.com/office/word/2010/wordprocessingShape">
                    <wps:wsp>
                      <wps:cNvSpPr/>
                      <wps:spPr>
                        <a:xfrm>
                          <a:off x="0" y="0"/>
                          <a:ext cx="3857625" cy="438150"/>
                        </a:xfrm>
                        <a:prstGeom prst="rect">
                          <a:avLst/>
                        </a:prstGeom>
                        <a:solidFill>
                          <a:srgbClr val="00B1A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537AB3" id="Rectangle 5" o:spid="_x0000_s1026" style="position:absolute;margin-left:290.25pt;margin-top:-36pt;width:303.75pt;height:34.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" fillcolor="#00b1a1" stroked="f" strokeweight="1pt">
                <w10:wrap anchorx="page"/>
              </v:rect>
            </w:pict>
          </mc:Fallback>
        </mc:AlternateContent>
      </w:r>
      <w:r w:rsidR="003C5E89">
        <w:rPr>
          <w:noProof/>
          <w:lang w:val="en-US"/>
        </w:rPr>
        <mc:AlternateContent>
          <mc:Choice Requires="wps">
            <w:drawing>
              <wp:anchor distT="0" distB="0" distL="114300" distR="114300" simplePos="0" relativeHeight="251729920" behindDoc="0" locked="0" layoutInCell="1" allowOverlap="1" wp14:anchorId="57F20580" wp14:editId="5A45E927">
                <wp:simplePos x="0" y="0"/>
                <wp:positionH relativeFrom="column">
                  <wp:posOffset>-530860</wp:posOffset>
                </wp:positionH>
                <wp:positionV relativeFrom="paragraph">
                  <wp:posOffset>-457200</wp:posOffset>
                </wp:positionV>
                <wp:extent cx="3676650" cy="438150"/>
                <wp:effectExtent l="0" t="0" r="0" b="0"/>
                <wp:wrapNone/>
                <wp:docPr id="4" name="Rectangle 4"/>
                <wp:cNvGraphicFramePr/>
                <a:graphic xmlns:a="http://schemas.openxmlformats.org/drawingml/2006/main">
                  <a:graphicData uri="http://schemas.microsoft.com/office/word/2010/wordprocessingShape">
                    <wps:wsp>
                      <wps:cNvSpPr/>
                      <wps:spPr>
                        <a:xfrm>
                          <a:off x="0" y="0"/>
                          <a:ext cx="3676650" cy="438150"/>
                        </a:xfrm>
                        <a:prstGeom prst="rect">
                          <a:avLst/>
                        </a:prstGeom>
                        <a:solidFill>
                          <a:srgbClr val="0094D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51ADCA7" id="Rectangle 4" o:spid="_x0000_s1026" style="position:absolute;margin-left:-41.8pt;margin-top:-36pt;width:289.5pt;height:34.5pt;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" fillcolor="#0094d5" stroked="f" strokeweight="1pt"/>
            </w:pict>
          </mc:Fallback>
        </mc:AlternateContent>
      </w:r>
    </w:p>
    <w:p w14:paraId="2DEBACAA" w14:textId="5906F0D2" w:rsidR="003C5E89" w:rsidRDefault="003C5E89" w:rsidP="006B0FEE">
      <w:pPr>
        <w:pStyle w:val="ListParagraph"/>
        <w:tabs>
          <w:tab w:val="left" w:pos="3060"/>
        </w:tabs>
        <w:spacing w:line="276" w:lineRule="auto"/>
        <w:ind w:left="360" w:right="142"/>
        <w:rPr>
          <w:lang w:val="en-US"/>
        </w:rPr>
      </w:pPr>
    </w:p>
    <w:p w14:paraId="084E136C" w14:textId="4EB2516E" w:rsidR="003C5E89" w:rsidRDefault="003C5E89" w:rsidP="006B0FEE">
      <w:pPr>
        <w:pStyle w:val="ListParagraph"/>
        <w:tabs>
          <w:tab w:val="left" w:pos="3060"/>
        </w:tabs>
        <w:spacing w:line="276" w:lineRule="auto"/>
        <w:ind w:left="360" w:right="142"/>
        <w:rPr>
          <w:lang w:val="en-US"/>
        </w:rPr>
      </w:pPr>
    </w:p>
    <w:p w14:paraId="1443FFC4" w14:textId="13ED876F" w:rsidR="003C5E89" w:rsidRDefault="003C5E89" w:rsidP="006B0FEE">
      <w:pPr>
        <w:pStyle w:val="ListParagraph"/>
        <w:tabs>
          <w:tab w:val="left" w:pos="3060"/>
        </w:tabs>
        <w:spacing w:line="276" w:lineRule="auto"/>
        <w:ind w:left="360" w:right="142"/>
        <w:rPr>
          <w:lang w:val="en-US"/>
        </w:rPr>
      </w:pPr>
    </w:p>
    <w:p w14:paraId="1865277E" w14:textId="2F112E51" w:rsidR="003C5E89" w:rsidRDefault="003C5E89" w:rsidP="006B0FEE">
      <w:pPr>
        <w:pStyle w:val="ListParagraph"/>
        <w:tabs>
          <w:tab w:val="left" w:pos="3060"/>
        </w:tabs>
        <w:spacing w:line="276" w:lineRule="auto"/>
        <w:ind w:left="360" w:right="142"/>
        <w:rPr>
          <w:lang w:val="en-US"/>
        </w:rPr>
      </w:pPr>
    </w:p>
    <w:p w14:paraId="182B57A7" w14:textId="7BCAA074" w:rsidR="003C5E89" w:rsidRDefault="003C5E89" w:rsidP="006B0FEE">
      <w:pPr>
        <w:pStyle w:val="ListParagraph"/>
        <w:tabs>
          <w:tab w:val="left" w:pos="3060"/>
        </w:tabs>
        <w:spacing w:line="276" w:lineRule="auto"/>
        <w:ind w:left="360" w:right="142"/>
        <w:rPr>
          <w:lang w:val="en-US"/>
        </w:rPr>
      </w:pPr>
    </w:p>
    <w:p w14:paraId="740139F9" w14:textId="6E19F46C" w:rsidR="003C5E89" w:rsidRDefault="003C5E89" w:rsidP="006B0FEE">
      <w:pPr>
        <w:pStyle w:val="ListParagraph"/>
        <w:tabs>
          <w:tab w:val="left" w:pos="3060"/>
        </w:tabs>
        <w:spacing w:line="276" w:lineRule="auto"/>
        <w:ind w:left="360" w:right="142"/>
        <w:rPr>
          <w:lang w:val="en-US"/>
        </w:rPr>
      </w:pPr>
    </w:p>
    <w:p w14:paraId="74C2D3E2" w14:textId="4C48FA87" w:rsidR="003C5E89" w:rsidRDefault="003C5E89" w:rsidP="006B0FEE">
      <w:pPr>
        <w:pStyle w:val="ListParagraph"/>
        <w:tabs>
          <w:tab w:val="left" w:pos="3060"/>
        </w:tabs>
        <w:spacing w:line="276" w:lineRule="auto"/>
        <w:ind w:left="360" w:right="142"/>
        <w:rPr>
          <w:lang w:val="en-US"/>
        </w:rPr>
      </w:pPr>
    </w:p>
    <w:p w14:paraId="5F1F9B19" w14:textId="3B3C6407" w:rsidR="003C5E89" w:rsidRDefault="003C5E89" w:rsidP="006B0FEE">
      <w:pPr>
        <w:pStyle w:val="ListParagraph"/>
        <w:tabs>
          <w:tab w:val="left" w:pos="3060"/>
        </w:tabs>
        <w:spacing w:line="276" w:lineRule="auto"/>
        <w:ind w:left="360" w:right="142"/>
        <w:rPr>
          <w:lang w:val="en-US"/>
        </w:rPr>
      </w:pPr>
    </w:p>
    <w:p w14:paraId="15CFA351" w14:textId="13B08FEB" w:rsidR="003C5E89" w:rsidRDefault="00190A0F" w:rsidP="006B0FEE">
      <w:pPr>
        <w:pStyle w:val="ListParagraph"/>
        <w:tabs>
          <w:tab w:val="left" w:pos="3060"/>
        </w:tabs>
        <w:spacing w:line="276" w:lineRule="auto"/>
        <w:ind w:left="360" w:right="142"/>
        <w:rPr>
          <w:lang w:val="en-US"/>
        </w:rPr>
      </w:pPr>
      <w:r>
        <w:rPr>
          <w:noProof/>
        </w:rPr>
        <w:drawing>
          <wp:anchor distT="0" distB="0" distL="114300" distR="114300" simplePos="0" relativeHeight="251741184" behindDoc="1" locked="0" layoutInCell="1" allowOverlap="1" wp14:anchorId="71F8ECC7" wp14:editId="6A600329">
            <wp:simplePos x="0" y="0"/>
            <wp:positionH relativeFrom="column">
              <wp:posOffset>-5293360</wp:posOffset>
            </wp:positionH>
            <wp:positionV relativeFrom="paragraph">
              <wp:posOffset>415290</wp:posOffset>
            </wp:positionV>
            <wp:extent cx="8923130" cy="5953125"/>
            <wp:effectExtent l="0" t="0" r="0" b="0"/>
            <wp:wrapNone/>
            <wp:docPr id="17" name="Picture 17" descr="The building — Space2 The Res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building — Space2 The Res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923130" cy="5953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A49997" w14:textId="1F2A22D2" w:rsidR="003C5E89" w:rsidRDefault="003C5E89" w:rsidP="006B0FEE">
      <w:pPr>
        <w:pStyle w:val="ListParagraph"/>
        <w:tabs>
          <w:tab w:val="left" w:pos="3060"/>
        </w:tabs>
        <w:spacing w:line="276" w:lineRule="auto"/>
        <w:ind w:left="360" w:right="142"/>
        <w:rPr>
          <w:lang w:val="en-US"/>
        </w:rPr>
      </w:pPr>
    </w:p>
    <w:p w14:paraId="71A050A1" w14:textId="1B8AA627" w:rsidR="003C5E89" w:rsidRDefault="003E45B3" w:rsidP="006B0FEE">
      <w:pPr>
        <w:pStyle w:val="ListParagraph"/>
        <w:tabs>
          <w:tab w:val="left" w:pos="3060"/>
        </w:tabs>
        <w:spacing w:line="276" w:lineRule="auto"/>
        <w:ind w:left="360" w:right="142"/>
        <w:rPr>
          <w:lang w:val="en-US"/>
        </w:rPr>
      </w:pPr>
      <w:r>
        <w:rPr>
          <w:noProof/>
          <w:lang w:val="en-US"/>
        </w:rPr>
        <mc:AlternateContent>
          <mc:Choice Requires="wps">
            <w:drawing>
              <wp:anchor distT="0" distB="0" distL="114300" distR="114300" simplePos="0" relativeHeight="251736064" behindDoc="0" locked="0" layoutInCell="1" allowOverlap="1" wp14:anchorId="44594F11" wp14:editId="7C4623B1">
                <wp:simplePos x="0" y="0"/>
                <wp:positionH relativeFrom="column">
                  <wp:posOffset>2598723</wp:posOffset>
                </wp:positionH>
                <wp:positionV relativeFrom="paragraph">
                  <wp:posOffset>174435</wp:posOffset>
                </wp:positionV>
                <wp:extent cx="4625975" cy="2661285"/>
                <wp:effectExtent l="0" t="0" r="3175" b="5715"/>
                <wp:wrapNone/>
                <wp:docPr id="9" name="Rectangle 9"/>
                <wp:cNvGraphicFramePr/>
                <a:graphic xmlns:a="http://schemas.openxmlformats.org/drawingml/2006/main">
                  <a:graphicData uri="http://schemas.microsoft.com/office/word/2010/wordprocessingShape">
                    <wps:wsp>
                      <wps:cNvSpPr/>
                      <wps:spPr>
                        <a:xfrm>
                          <a:off x="0" y="0"/>
                          <a:ext cx="4625975" cy="2661285"/>
                        </a:xfrm>
                        <a:prstGeom prst="rect">
                          <a:avLst/>
                        </a:prstGeom>
                        <a:solidFill>
                          <a:srgbClr val="0094D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74E15A" id="Rectangle 9" o:spid="_x0000_s1026" style="position:absolute;margin-left:204.6pt;margin-top:13.75pt;width:364.25pt;height:209.5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" fillcolor="#0094d5" stroked="f" strokeweight="1pt"/>
            </w:pict>
          </mc:Fallback>
        </mc:AlternateContent>
      </w:r>
    </w:p>
    <w:p w14:paraId="3C3BC915" w14:textId="400ED28F" w:rsidR="003C5E89" w:rsidRDefault="003E45B3" w:rsidP="006B0FEE">
      <w:pPr>
        <w:pStyle w:val="ListParagraph"/>
        <w:tabs>
          <w:tab w:val="left" w:pos="3060"/>
        </w:tabs>
        <w:spacing w:line="276" w:lineRule="auto"/>
        <w:ind w:left="360" w:right="142"/>
        <w:rPr>
          <w:lang w:val="en-US"/>
        </w:rPr>
      </w:pPr>
      <w:r>
        <w:rPr>
          <w:noProof/>
          <w:lang w:val="en-US"/>
        </w:rPr>
        <mc:AlternateContent>
          <mc:Choice Requires="wps">
            <w:drawing>
              <wp:anchor distT="0" distB="0" distL="114300" distR="114300" simplePos="0" relativeHeight="251737088" behindDoc="0" locked="0" layoutInCell="1" allowOverlap="1" wp14:anchorId="7CEB5A06" wp14:editId="5EF89CD4">
                <wp:simplePos x="0" y="0"/>
                <wp:positionH relativeFrom="margin">
                  <wp:posOffset>2863831</wp:posOffset>
                </wp:positionH>
                <wp:positionV relativeFrom="paragraph">
                  <wp:posOffset>194386</wp:posOffset>
                </wp:positionV>
                <wp:extent cx="3943985" cy="2565315"/>
                <wp:effectExtent l="0" t="0" r="0" b="6985"/>
                <wp:wrapNone/>
                <wp:docPr id="10" name="Text Box 10"/>
                <wp:cNvGraphicFramePr/>
                <a:graphic xmlns:a="http://schemas.openxmlformats.org/drawingml/2006/main">
                  <a:graphicData uri="http://schemas.microsoft.com/office/word/2010/wordprocessingShape">
                    <wps:wsp>
                      <wps:cNvSpPr txBox="1"/>
                      <wps:spPr>
                        <a:xfrm>
                          <a:off x="0" y="0"/>
                          <a:ext cx="3943985" cy="2565315"/>
                        </a:xfrm>
                        <a:prstGeom prst="rect">
                          <a:avLst/>
                        </a:prstGeom>
                        <a:noFill/>
                        <a:ln w="6350">
                          <a:noFill/>
                        </a:ln>
                      </wps:spPr>
                      <wps:txbx>
                        <w:txbxContent>
                          <w:p w14:paraId="3AB2E66E" w14:textId="5A096051" w:rsidR="00A17A7E" w:rsidRPr="00A17A7E" w:rsidRDefault="00A17A7E">
                            <w:pPr>
                              <w:rPr>
                                <w:rFonts w:ascii="Franklin Gothic Medium" w:hAnsi="Franklin Gothic Medium"/>
                                <w:b/>
                                <w:bCs/>
                                <w:color w:val="FFFFFF" w:themeColor="background1"/>
                                <w:sz w:val="80"/>
                                <w:szCs w:val="80"/>
                              </w:rPr>
                            </w:pPr>
                            <w:r w:rsidRPr="00A17A7E">
                              <w:rPr>
                                <w:rFonts w:ascii="Franklin Gothic Medium" w:hAnsi="Franklin Gothic Medium"/>
                                <w:b/>
                                <w:bCs/>
                                <w:color w:val="FFFFFF" w:themeColor="background1"/>
                                <w:sz w:val="80"/>
                                <w:szCs w:val="80"/>
                              </w:rPr>
                              <w:t>ACT</w:t>
                            </w:r>
                          </w:p>
                          <w:p w14:paraId="34C0E06A" w14:textId="54CA1226" w:rsidR="00A17A7E" w:rsidRPr="00A17A7E" w:rsidRDefault="00A17A7E">
                            <w:pPr>
                              <w:rPr>
                                <w:rFonts w:ascii="Franklin Gothic Medium" w:hAnsi="Franklin Gothic Medium"/>
                                <w:b/>
                                <w:bCs/>
                                <w:color w:val="FFFFFF" w:themeColor="background1"/>
                                <w:sz w:val="80"/>
                                <w:szCs w:val="80"/>
                              </w:rPr>
                            </w:pPr>
                            <w:r w:rsidRPr="00A17A7E">
                              <w:rPr>
                                <w:rFonts w:ascii="Franklin Gothic Medium" w:hAnsi="Franklin Gothic Medium"/>
                                <w:b/>
                                <w:bCs/>
                                <w:color w:val="FFFFFF" w:themeColor="background1"/>
                                <w:sz w:val="80"/>
                                <w:szCs w:val="80"/>
                              </w:rPr>
                              <w:t xml:space="preserve">Maintenance </w:t>
                            </w:r>
                          </w:p>
                          <w:p w14:paraId="6727150B" w14:textId="3705EDFF" w:rsidR="00A17A7E" w:rsidRDefault="00A17A7E">
                            <w:pPr>
                              <w:rPr>
                                <w:rFonts w:ascii="Franklin Gothic Medium" w:hAnsi="Franklin Gothic Medium"/>
                                <w:b/>
                                <w:bCs/>
                                <w:color w:val="FFFFFF" w:themeColor="background1"/>
                                <w:sz w:val="80"/>
                                <w:szCs w:val="80"/>
                              </w:rPr>
                            </w:pPr>
                            <w:r w:rsidRPr="00A17A7E">
                              <w:rPr>
                                <w:rFonts w:ascii="Franklin Gothic Medium" w:hAnsi="Franklin Gothic Medium"/>
                                <w:b/>
                                <w:bCs/>
                                <w:color w:val="FFFFFF" w:themeColor="background1"/>
                                <w:sz w:val="80"/>
                                <w:szCs w:val="80"/>
                              </w:rPr>
                              <w:t>Plan</w:t>
                            </w:r>
                          </w:p>
                          <w:p w14:paraId="726E0F9B" w14:textId="17A650E3" w:rsidR="00A17A7E" w:rsidRDefault="00BE2CDC">
                            <w:pPr>
                              <w:rPr>
                                <w:rFonts w:ascii="Franklin Gothic Medium" w:hAnsi="Franklin Gothic Medium"/>
                                <w:color w:val="FFFFFF" w:themeColor="background1"/>
                                <w:sz w:val="28"/>
                                <w:szCs w:val="28"/>
                              </w:rPr>
                            </w:pPr>
                            <w:r>
                              <w:rPr>
                                <w:rFonts w:ascii="Franklin Gothic Medium" w:hAnsi="Franklin Gothic Medium"/>
                                <w:color w:val="FFFFFF" w:themeColor="background1"/>
                                <w:sz w:val="28"/>
                                <w:szCs w:val="28"/>
                              </w:rPr>
                              <w:t>__________________________________________</w:t>
                            </w:r>
                          </w:p>
                          <w:p w14:paraId="79882008" w14:textId="5430E27F" w:rsidR="00A17A7E" w:rsidRPr="003E45B3" w:rsidRDefault="00A17A7E">
                            <w:pPr>
                              <w:rPr>
                                <w:rFonts w:ascii="Franklin Gothic Medium" w:hAnsi="Franklin Gothic Medium"/>
                                <w:color w:val="FFFFFF" w:themeColor="background1"/>
                                <w:sz w:val="36"/>
                                <w:szCs w:val="36"/>
                              </w:rPr>
                            </w:pPr>
                            <w:r w:rsidRPr="003E45B3">
                              <w:rPr>
                                <w:rFonts w:ascii="Franklin Gothic Medium" w:hAnsi="Franklin Gothic Medium"/>
                                <w:color w:val="FFFFFF" w:themeColor="background1"/>
                                <w:sz w:val="36"/>
                                <w:szCs w:val="36"/>
                              </w:rPr>
                              <w:t>2 May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EB5A06" id="_x0000_t202" coordsize="21600,21600" o:spt="202" path="m,l,21600r21600,l21600,xe">
                <v:stroke joinstyle="miter"/>
                <v:path gradientshapeok="t" o:connecttype="rect"/>
              </v:shapetype>
              <v:shape id="Text Box 10" o:spid="_x0000_s1026" type="#_x0000_t202" style="position:absolute;left:0;text-align:left;margin-left:225.5pt;margin-top:15.3pt;width:310.55pt;height:202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" filled="f" stroked="f" strokeweight=".5pt">
                <v:textbox>
                  <w:txbxContent>
                    <w:p w14:paraId="3AB2E66E" w14:textId="5A096051" w:rsidR="00A17A7E" w:rsidRPr="00A17A7E" w:rsidRDefault="00A17A7E">
                      <w:pPr>
                        <w:rPr>
                          <w:rFonts w:ascii="Franklin Gothic Medium" w:hAnsi="Franklin Gothic Medium"/>
                          <w:b/>
                          <w:bCs/>
                          <w:color w:val="FFFFFF" w:themeColor="background1"/>
                          <w:sz w:val="80"/>
                          <w:szCs w:val="80"/>
                        </w:rPr>
                      </w:pPr>
                      <w:r w:rsidRPr="00A17A7E">
                        <w:rPr>
                          <w:rFonts w:ascii="Franklin Gothic Medium" w:hAnsi="Franklin Gothic Medium"/>
                          <w:b/>
                          <w:bCs/>
                          <w:color w:val="FFFFFF" w:themeColor="background1"/>
                          <w:sz w:val="80"/>
                          <w:szCs w:val="80"/>
                        </w:rPr>
                        <w:t>ACT</w:t>
                      </w:r>
                    </w:p>
                    <w:p w14:paraId="34C0E06A" w14:textId="54CA1226" w:rsidR="00A17A7E" w:rsidRPr="00A17A7E" w:rsidRDefault="00A17A7E">
                      <w:pPr>
                        <w:rPr>
                          <w:rFonts w:ascii="Franklin Gothic Medium" w:hAnsi="Franklin Gothic Medium"/>
                          <w:b/>
                          <w:bCs/>
                          <w:color w:val="FFFFFF" w:themeColor="background1"/>
                          <w:sz w:val="80"/>
                          <w:szCs w:val="80"/>
                        </w:rPr>
                      </w:pPr>
                      <w:r w:rsidRPr="00A17A7E">
                        <w:rPr>
                          <w:rFonts w:ascii="Franklin Gothic Medium" w:hAnsi="Franklin Gothic Medium"/>
                          <w:b/>
                          <w:bCs/>
                          <w:color w:val="FFFFFF" w:themeColor="background1"/>
                          <w:sz w:val="80"/>
                          <w:szCs w:val="80"/>
                        </w:rPr>
                        <w:t xml:space="preserve">Maintenance </w:t>
                      </w:r>
                    </w:p>
                    <w:p w14:paraId="6727150B" w14:textId="3705EDFF" w:rsidR="00A17A7E" w:rsidRDefault="00A17A7E">
                      <w:pPr>
                        <w:rPr>
                          <w:rFonts w:ascii="Franklin Gothic Medium" w:hAnsi="Franklin Gothic Medium"/>
                          <w:b/>
                          <w:bCs/>
                          <w:color w:val="FFFFFF" w:themeColor="background1"/>
                          <w:sz w:val="80"/>
                          <w:szCs w:val="80"/>
                        </w:rPr>
                      </w:pPr>
                      <w:r w:rsidRPr="00A17A7E">
                        <w:rPr>
                          <w:rFonts w:ascii="Franklin Gothic Medium" w:hAnsi="Franklin Gothic Medium"/>
                          <w:b/>
                          <w:bCs/>
                          <w:color w:val="FFFFFF" w:themeColor="background1"/>
                          <w:sz w:val="80"/>
                          <w:szCs w:val="80"/>
                        </w:rPr>
                        <w:t>Plan</w:t>
                      </w:r>
                    </w:p>
                    <w:p w14:paraId="726E0F9B" w14:textId="17A650E3" w:rsidR="00A17A7E" w:rsidRDefault="00BE2CDC">
                      <w:pPr>
                        <w:rPr>
                          <w:rFonts w:ascii="Franklin Gothic Medium" w:hAnsi="Franklin Gothic Medium"/>
                          <w:color w:val="FFFFFF" w:themeColor="background1"/>
                          <w:sz w:val="28"/>
                          <w:szCs w:val="28"/>
                        </w:rPr>
                      </w:pPr>
                      <w:r>
                        <w:rPr>
                          <w:rFonts w:ascii="Franklin Gothic Medium" w:hAnsi="Franklin Gothic Medium"/>
                          <w:color w:val="FFFFFF" w:themeColor="background1"/>
                          <w:sz w:val="28"/>
                          <w:szCs w:val="28"/>
                        </w:rPr>
                        <w:t>__________________________________________</w:t>
                      </w:r>
                    </w:p>
                    <w:p w14:paraId="79882008" w14:textId="5430E27F" w:rsidR="00A17A7E" w:rsidRPr="003E45B3" w:rsidRDefault="00A17A7E">
                      <w:pPr>
                        <w:rPr>
                          <w:rFonts w:ascii="Franklin Gothic Medium" w:hAnsi="Franklin Gothic Medium"/>
                          <w:color w:val="FFFFFF" w:themeColor="background1"/>
                          <w:sz w:val="36"/>
                          <w:szCs w:val="36"/>
                        </w:rPr>
                      </w:pPr>
                      <w:r w:rsidRPr="003E45B3">
                        <w:rPr>
                          <w:rFonts w:ascii="Franklin Gothic Medium" w:hAnsi="Franklin Gothic Medium"/>
                          <w:color w:val="FFFFFF" w:themeColor="background1"/>
                          <w:sz w:val="36"/>
                          <w:szCs w:val="36"/>
                        </w:rPr>
                        <w:t>2 May 2022</w:t>
                      </w:r>
                    </w:p>
                  </w:txbxContent>
                </v:textbox>
                <w10:wrap anchorx="margin"/>
              </v:shape>
            </w:pict>
          </mc:Fallback>
        </mc:AlternateContent>
      </w:r>
    </w:p>
    <w:p w14:paraId="35495F54" w14:textId="4BDADD00" w:rsidR="003C5E89" w:rsidRDefault="003C5E89" w:rsidP="006B0FEE">
      <w:pPr>
        <w:pStyle w:val="ListParagraph"/>
        <w:tabs>
          <w:tab w:val="left" w:pos="3060"/>
        </w:tabs>
        <w:spacing w:line="276" w:lineRule="auto"/>
        <w:ind w:left="360" w:right="142"/>
        <w:rPr>
          <w:lang w:val="en-US"/>
        </w:rPr>
      </w:pPr>
    </w:p>
    <w:p w14:paraId="1921C4FD" w14:textId="0BE8C6A7" w:rsidR="003C5E89" w:rsidRDefault="003C5E89" w:rsidP="006B0FEE">
      <w:pPr>
        <w:pStyle w:val="ListParagraph"/>
        <w:tabs>
          <w:tab w:val="left" w:pos="3060"/>
        </w:tabs>
        <w:spacing w:line="276" w:lineRule="auto"/>
        <w:ind w:left="360" w:right="142"/>
        <w:rPr>
          <w:lang w:val="en-US"/>
        </w:rPr>
      </w:pPr>
    </w:p>
    <w:p w14:paraId="667C23B1" w14:textId="72EA86EB" w:rsidR="003C5E89" w:rsidRDefault="003C5E89" w:rsidP="006B0FEE">
      <w:pPr>
        <w:pStyle w:val="ListParagraph"/>
        <w:tabs>
          <w:tab w:val="left" w:pos="3060"/>
        </w:tabs>
        <w:spacing w:line="276" w:lineRule="auto"/>
        <w:ind w:left="360" w:right="142"/>
        <w:rPr>
          <w:lang w:val="en-US"/>
        </w:rPr>
      </w:pPr>
    </w:p>
    <w:p w14:paraId="1032B519" w14:textId="5CDDFEA1" w:rsidR="003C5E89" w:rsidRDefault="003C5E89" w:rsidP="006B0FEE">
      <w:pPr>
        <w:pStyle w:val="ListParagraph"/>
        <w:tabs>
          <w:tab w:val="left" w:pos="3060"/>
        </w:tabs>
        <w:spacing w:line="276" w:lineRule="auto"/>
        <w:ind w:left="360" w:right="142"/>
        <w:rPr>
          <w:lang w:val="en-US"/>
        </w:rPr>
      </w:pPr>
    </w:p>
    <w:p w14:paraId="16F6BE67" w14:textId="4CCE2DB3" w:rsidR="003C5E89" w:rsidRDefault="003C5E89" w:rsidP="006B0FEE">
      <w:pPr>
        <w:pStyle w:val="ListParagraph"/>
        <w:tabs>
          <w:tab w:val="left" w:pos="3060"/>
        </w:tabs>
        <w:spacing w:line="276" w:lineRule="auto"/>
        <w:ind w:left="360" w:right="142"/>
        <w:rPr>
          <w:lang w:val="en-US"/>
        </w:rPr>
      </w:pPr>
    </w:p>
    <w:p w14:paraId="18CA6475" w14:textId="45B9FD24" w:rsidR="003C5E89" w:rsidRDefault="003C5E89" w:rsidP="006B0FEE">
      <w:pPr>
        <w:pStyle w:val="ListParagraph"/>
        <w:tabs>
          <w:tab w:val="left" w:pos="3060"/>
        </w:tabs>
        <w:spacing w:line="276" w:lineRule="auto"/>
        <w:ind w:left="360" w:right="142"/>
        <w:rPr>
          <w:lang w:val="en-US"/>
        </w:rPr>
      </w:pPr>
    </w:p>
    <w:p w14:paraId="7127FC4B" w14:textId="0D6D25B6" w:rsidR="003C5E89" w:rsidRDefault="003C5E89" w:rsidP="006B0FEE">
      <w:pPr>
        <w:pStyle w:val="ListParagraph"/>
        <w:tabs>
          <w:tab w:val="left" w:pos="3060"/>
        </w:tabs>
        <w:spacing w:line="276" w:lineRule="auto"/>
        <w:ind w:left="360" w:right="142"/>
        <w:rPr>
          <w:lang w:val="en-US"/>
        </w:rPr>
      </w:pPr>
    </w:p>
    <w:p w14:paraId="69CA9C38" w14:textId="1CD8047C" w:rsidR="003C5E89" w:rsidRDefault="003C5E89" w:rsidP="006B0FEE">
      <w:pPr>
        <w:pStyle w:val="ListParagraph"/>
        <w:tabs>
          <w:tab w:val="left" w:pos="3060"/>
        </w:tabs>
        <w:spacing w:line="276" w:lineRule="auto"/>
        <w:ind w:left="360" w:right="142"/>
        <w:rPr>
          <w:lang w:val="en-US"/>
        </w:rPr>
      </w:pPr>
    </w:p>
    <w:p w14:paraId="2630D15B" w14:textId="39DC4E66" w:rsidR="003C5E89" w:rsidRDefault="003C5E89" w:rsidP="006B0FEE">
      <w:pPr>
        <w:pStyle w:val="ListParagraph"/>
        <w:tabs>
          <w:tab w:val="left" w:pos="3060"/>
        </w:tabs>
        <w:spacing w:line="276" w:lineRule="auto"/>
        <w:ind w:left="360" w:right="142"/>
        <w:rPr>
          <w:lang w:val="en-US"/>
        </w:rPr>
      </w:pPr>
    </w:p>
    <w:p w14:paraId="53B87DB0" w14:textId="67BAB296" w:rsidR="003C5E89" w:rsidRDefault="003C5E89" w:rsidP="006B0FEE">
      <w:pPr>
        <w:pStyle w:val="ListParagraph"/>
        <w:tabs>
          <w:tab w:val="left" w:pos="3060"/>
        </w:tabs>
        <w:spacing w:line="276" w:lineRule="auto"/>
        <w:ind w:left="360" w:right="142"/>
        <w:rPr>
          <w:lang w:val="en-US"/>
        </w:rPr>
      </w:pPr>
    </w:p>
    <w:p w14:paraId="006202AE" w14:textId="4B0D8D0D" w:rsidR="003C5E89" w:rsidRDefault="003C5E89" w:rsidP="006B0FEE">
      <w:pPr>
        <w:pStyle w:val="ListParagraph"/>
        <w:tabs>
          <w:tab w:val="left" w:pos="3060"/>
        </w:tabs>
        <w:spacing w:line="276" w:lineRule="auto"/>
        <w:ind w:left="360" w:right="142"/>
        <w:rPr>
          <w:lang w:val="en-US"/>
        </w:rPr>
      </w:pPr>
    </w:p>
    <w:p w14:paraId="61E8FC45" w14:textId="4222D568" w:rsidR="003C5E89" w:rsidRDefault="003C5E89" w:rsidP="006B0FEE">
      <w:pPr>
        <w:pStyle w:val="ListParagraph"/>
        <w:tabs>
          <w:tab w:val="left" w:pos="3060"/>
        </w:tabs>
        <w:spacing w:line="276" w:lineRule="auto"/>
        <w:ind w:left="360" w:right="142"/>
        <w:rPr>
          <w:lang w:val="en-US"/>
        </w:rPr>
      </w:pPr>
    </w:p>
    <w:p w14:paraId="4D61D7AA" w14:textId="3D9B6947" w:rsidR="003C5E89" w:rsidRDefault="003C5E89" w:rsidP="006B0FEE">
      <w:pPr>
        <w:pStyle w:val="ListParagraph"/>
        <w:tabs>
          <w:tab w:val="left" w:pos="3060"/>
        </w:tabs>
        <w:spacing w:line="276" w:lineRule="auto"/>
        <w:ind w:left="360" w:right="142"/>
        <w:rPr>
          <w:lang w:val="en-US"/>
        </w:rPr>
      </w:pPr>
    </w:p>
    <w:p w14:paraId="0E229E70" w14:textId="6124F9C4" w:rsidR="003C5E89" w:rsidRDefault="003C5E89" w:rsidP="006B0FEE">
      <w:pPr>
        <w:pStyle w:val="ListParagraph"/>
        <w:tabs>
          <w:tab w:val="left" w:pos="3060"/>
        </w:tabs>
        <w:spacing w:line="276" w:lineRule="auto"/>
        <w:ind w:left="360" w:right="142"/>
        <w:rPr>
          <w:lang w:val="en-US"/>
        </w:rPr>
      </w:pPr>
    </w:p>
    <w:p w14:paraId="628EAE31" w14:textId="16BD6D6A" w:rsidR="003C5E89" w:rsidRDefault="003C5E89" w:rsidP="006B0FEE">
      <w:pPr>
        <w:pStyle w:val="ListParagraph"/>
        <w:tabs>
          <w:tab w:val="left" w:pos="3060"/>
        </w:tabs>
        <w:spacing w:line="276" w:lineRule="auto"/>
        <w:ind w:left="360" w:right="142"/>
        <w:rPr>
          <w:lang w:val="en-US"/>
        </w:rPr>
      </w:pPr>
    </w:p>
    <w:p w14:paraId="7C1B264A" w14:textId="3898DA39" w:rsidR="003C5E89" w:rsidRDefault="003C5E89" w:rsidP="006B0FEE">
      <w:pPr>
        <w:pStyle w:val="ListParagraph"/>
        <w:tabs>
          <w:tab w:val="left" w:pos="3060"/>
        </w:tabs>
        <w:spacing w:line="276" w:lineRule="auto"/>
        <w:ind w:left="360" w:right="142"/>
        <w:rPr>
          <w:lang w:val="en-US"/>
        </w:rPr>
      </w:pPr>
    </w:p>
    <w:p w14:paraId="5AF88191" w14:textId="0E31977B" w:rsidR="003C5E89" w:rsidRDefault="003C5E89" w:rsidP="006B0FEE">
      <w:pPr>
        <w:pStyle w:val="ListParagraph"/>
        <w:tabs>
          <w:tab w:val="left" w:pos="3060"/>
        </w:tabs>
        <w:spacing w:line="276" w:lineRule="auto"/>
        <w:ind w:left="360" w:right="142"/>
        <w:rPr>
          <w:lang w:val="en-US"/>
        </w:rPr>
      </w:pPr>
    </w:p>
    <w:p w14:paraId="3B984B69" w14:textId="5EB43169" w:rsidR="003C5E89" w:rsidRDefault="003C5E89" w:rsidP="006B0FEE">
      <w:pPr>
        <w:pStyle w:val="ListParagraph"/>
        <w:tabs>
          <w:tab w:val="left" w:pos="3060"/>
        </w:tabs>
        <w:spacing w:line="276" w:lineRule="auto"/>
        <w:ind w:left="360" w:right="142"/>
        <w:rPr>
          <w:lang w:val="en-US"/>
        </w:rPr>
      </w:pPr>
    </w:p>
    <w:p w14:paraId="616DFBAD" w14:textId="27D85316" w:rsidR="003C5E89" w:rsidRDefault="00BE2CDC" w:rsidP="006B0FEE">
      <w:pPr>
        <w:pStyle w:val="ListParagraph"/>
        <w:tabs>
          <w:tab w:val="left" w:pos="3060"/>
        </w:tabs>
        <w:spacing w:line="276" w:lineRule="auto"/>
        <w:ind w:left="360" w:right="142"/>
        <w:rPr>
          <w:lang w:val="en-US"/>
        </w:rPr>
      </w:pPr>
      <w:r>
        <w:rPr>
          <w:noProof/>
          <w:lang w:val="en-US"/>
        </w:rPr>
        <mc:AlternateContent>
          <mc:Choice Requires="wps">
            <w:drawing>
              <wp:anchor distT="0" distB="0" distL="114300" distR="114300" simplePos="0" relativeHeight="251735040" behindDoc="1" locked="0" layoutInCell="1" allowOverlap="1" wp14:anchorId="3785E3CB" wp14:editId="0281675A">
                <wp:simplePos x="0" y="0"/>
                <wp:positionH relativeFrom="column">
                  <wp:posOffset>1124642</wp:posOffset>
                </wp:positionH>
                <wp:positionV relativeFrom="paragraph">
                  <wp:posOffset>77972</wp:posOffset>
                </wp:positionV>
                <wp:extent cx="3275463" cy="2537867"/>
                <wp:effectExtent l="0" t="0" r="1270" b="0"/>
                <wp:wrapNone/>
                <wp:docPr id="8" name="Rectangle 8"/>
                <wp:cNvGraphicFramePr/>
                <a:graphic xmlns:a="http://schemas.openxmlformats.org/drawingml/2006/main">
                  <a:graphicData uri="http://schemas.microsoft.com/office/word/2010/wordprocessingShape">
                    <wps:wsp>
                      <wps:cNvSpPr/>
                      <wps:spPr>
                        <a:xfrm>
                          <a:off x="0" y="0"/>
                          <a:ext cx="3275463" cy="2537867"/>
                        </a:xfrm>
                        <a:prstGeom prst="rect">
                          <a:avLst/>
                        </a:prstGeom>
                        <a:solidFill>
                          <a:srgbClr val="00B1A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41DC58" id="Rectangle 8" o:spid="_x0000_s1026" style="position:absolute;margin-left:88.55pt;margin-top:6.15pt;width:257.9pt;height:199.8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" fillcolor="#00b1a1" stroked="f" strokeweight="1pt"/>
            </w:pict>
          </mc:Fallback>
        </mc:AlternateContent>
      </w:r>
    </w:p>
    <w:p w14:paraId="307550AC" w14:textId="4960F65E" w:rsidR="003C5E89" w:rsidRDefault="003C5E89" w:rsidP="006B0FEE">
      <w:pPr>
        <w:pStyle w:val="ListParagraph"/>
        <w:tabs>
          <w:tab w:val="left" w:pos="3060"/>
        </w:tabs>
        <w:spacing w:line="276" w:lineRule="auto"/>
        <w:ind w:left="360" w:right="142"/>
        <w:rPr>
          <w:lang w:val="en-US"/>
        </w:rPr>
      </w:pPr>
    </w:p>
    <w:p w14:paraId="08783B15" w14:textId="4DDA8B13" w:rsidR="003C5E89" w:rsidRDefault="003C5E89" w:rsidP="006B0FEE">
      <w:pPr>
        <w:pStyle w:val="ListParagraph"/>
        <w:tabs>
          <w:tab w:val="left" w:pos="3060"/>
        </w:tabs>
        <w:spacing w:line="276" w:lineRule="auto"/>
        <w:ind w:left="360" w:right="142"/>
        <w:rPr>
          <w:lang w:val="en-US"/>
        </w:rPr>
      </w:pPr>
    </w:p>
    <w:p w14:paraId="3A76948A" w14:textId="722D48BF" w:rsidR="003C5E89" w:rsidRDefault="003C5E89" w:rsidP="006B0FEE">
      <w:pPr>
        <w:pStyle w:val="ListParagraph"/>
        <w:tabs>
          <w:tab w:val="left" w:pos="3060"/>
        </w:tabs>
        <w:spacing w:line="276" w:lineRule="auto"/>
        <w:ind w:left="360" w:right="142"/>
        <w:rPr>
          <w:lang w:val="en-US"/>
        </w:rPr>
      </w:pPr>
    </w:p>
    <w:p w14:paraId="4E4CC6B0" w14:textId="01CC3B27" w:rsidR="003C5E89" w:rsidRDefault="003C5E89" w:rsidP="006B0FEE">
      <w:pPr>
        <w:pStyle w:val="ListParagraph"/>
        <w:tabs>
          <w:tab w:val="left" w:pos="3060"/>
        </w:tabs>
        <w:spacing w:line="276" w:lineRule="auto"/>
        <w:ind w:left="360" w:right="142"/>
        <w:rPr>
          <w:lang w:val="en-US"/>
        </w:rPr>
      </w:pPr>
    </w:p>
    <w:p w14:paraId="30D6A69E" w14:textId="35C2C128" w:rsidR="003C5E89" w:rsidRDefault="003C5E89" w:rsidP="006B0FEE">
      <w:pPr>
        <w:pStyle w:val="ListParagraph"/>
        <w:tabs>
          <w:tab w:val="left" w:pos="3060"/>
        </w:tabs>
        <w:spacing w:line="276" w:lineRule="auto"/>
        <w:ind w:left="360" w:right="142"/>
        <w:rPr>
          <w:lang w:val="en-US"/>
        </w:rPr>
      </w:pPr>
    </w:p>
    <w:p w14:paraId="0B78F97F" w14:textId="3B082812" w:rsidR="003C5E89" w:rsidRDefault="003C5E89" w:rsidP="006B0FEE">
      <w:pPr>
        <w:pStyle w:val="ListParagraph"/>
        <w:tabs>
          <w:tab w:val="left" w:pos="3060"/>
        </w:tabs>
        <w:spacing w:line="276" w:lineRule="auto"/>
        <w:ind w:left="360" w:right="142"/>
        <w:rPr>
          <w:lang w:val="en-US"/>
        </w:rPr>
      </w:pPr>
    </w:p>
    <w:p w14:paraId="42F61773" w14:textId="75EE799B" w:rsidR="003C5E89" w:rsidRDefault="003C5E89" w:rsidP="006B0FEE">
      <w:pPr>
        <w:pStyle w:val="ListParagraph"/>
        <w:tabs>
          <w:tab w:val="left" w:pos="3060"/>
        </w:tabs>
        <w:spacing w:line="276" w:lineRule="auto"/>
        <w:ind w:left="360" w:right="142"/>
        <w:rPr>
          <w:lang w:val="en-US"/>
        </w:rPr>
      </w:pPr>
    </w:p>
    <w:p w14:paraId="58BC1F8D" w14:textId="441341F5" w:rsidR="003C5E89" w:rsidRDefault="003C5E89" w:rsidP="006B0FEE">
      <w:pPr>
        <w:pStyle w:val="ListParagraph"/>
        <w:tabs>
          <w:tab w:val="left" w:pos="3060"/>
        </w:tabs>
        <w:spacing w:line="276" w:lineRule="auto"/>
        <w:ind w:left="360" w:right="142"/>
        <w:rPr>
          <w:lang w:val="en-US"/>
        </w:rPr>
      </w:pPr>
    </w:p>
    <w:p w14:paraId="31D636C3" w14:textId="01FF99C1" w:rsidR="003C5E89" w:rsidRDefault="003C5E89" w:rsidP="006B0FEE">
      <w:pPr>
        <w:pStyle w:val="ListParagraph"/>
        <w:tabs>
          <w:tab w:val="left" w:pos="3060"/>
        </w:tabs>
        <w:spacing w:line="276" w:lineRule="auto"/>
        <w:ind w:left="360" w:right="142"/>
        <w:rPr>
          <w:lang w:val="en-US"/>
        </w:rPr>
      </w:pPr>
    </w:p>
    <w:p w14:paraId="45BA3C75" w14:textId="3960140A" w:rsidR="003C5E89" w:rsidRDefault="0024552D" w:rsidP="006B0FEE">
      <w:pPr>
        <w:pStyle w:val="ListParagraph"/>
        <w:tabs>
          <w:tab w:val="left" w:pos="3060"/>
        </w:tabs>
        <w:spacing w:line="276" w:lineRule="auto"/>
        <w:ind w:left="360" w:right="142"/>
        <w:rPr>
          <w:lang w:val="en-US"/>
        </w:rPr>
      </w:pPr>
      <w:r>
        <w:rPr>
          <w:noProof/>
          <w:lang w:val="en-US"/>
        </w:rPr>
        <mc:AlternateContent>
          <mc:Choice Requires="wps">
            <w:drawing>
              <wp:anchor distT="0" distB="0" distL="114300" distR="114300" simplePos="0" relativeHeight="251738112" behindDoc="0" locked="0" layoutInCell="1" allowOverlap="1" wp14:anchorId="0B587BF8" wp14:editId="669B0607">
                <wp:simplePos x="0" y="0"/>
                <wp:positionH relativeFrom="column">
                  <wp:posOffset>4399583</wp:posOffset>
                </wp:positionH>
                <wp:positionV relativeFrom="paragraph">
                  <wp:posOffset>192358</wp:posOffset>
                </wp:positionV>
                <wp:extent cx="2470150" cy="1268740"/>
                <wp:effectExtent l="0" t="0" r="0" b="7620"/>
                <wp:wrapNone/>
                <wp:docPr id="13" name="Text Box 13"/>
                <wp:cNvGraphicFramePr/>
                <a:graphic xmlns:a="http://schemas.openxmlformats.org/drawingml/2006/main">
                  <a:graphicData uri="http://schemas.microsoft.com/office/word/2010/wordprocessingShape">
                    <wps:wsp>
                      <wps:cNvSpPr txBox="1"/>
                      <wps:spPr>
                        <a:xfrm>
                          <a:off x="0" y="0"/>
                          <a:ext cx="2470150" cy="1268740"/>
                        </a:xfrm>
                        <a:prstGeom prst="rect">
                          <a:avLst/>
                        </a:prstGeom>
                        <a:noFill/>
                        <a:ln w="6350">
                          <a:noFill/>
                        </a:ln>
                      </wps:spPr>
                      <wps:txbx>
                        <w:txbxContent>
                          <w:p w14:paraId="5E7CEC35" w14:textId="14057170" w:rsidR="0024552D" w:rsidRDefault="0024552D" w:rsidP="0024552D">
                            <w:pPr>
                              <w:jc w:val="right"/>
                              <w:rPr>
                                <w:rFonts w:ascii="Century Gothic" w:hAnsi="Century Gothic"/>
                              </w:rPr>
                            </w:pPr>
                            <w:r w:rsidRPr="0024552D">
                              <w:rPr>
                                <w:rFonts w:ascii="Century Gothic" w:hAnsi="Century Gothic"/>
                              </w:rPr>
                              <w:t>residentialreports.com.au</w:t>
                            </w:r>
                          </w:p>
                          <w:p w14:paraId="57B51CF3" w14:textId="77777777" w:rsidR="0024552D" w:rsidRPr="0024552D" w:rsidRDefault="0024552D" w:rsidP="0024552D">
                            <w:pPr>
                              <w:jc w:val="right"/>
                              <w:rPr>
                                <w:rFonts w:ascii="Century Gothic" w:hAnsi="Century Gothic"/>
                              </w:rPr>
                            </w:pPr>
                            <w:r>
                              <w:rPr>
                                <w:rFonts w:ascii="Century Gothic" w:hAnsi="Century Gothic"/>
                              </w:rPr>
                              <w:t>info@residentialreports.com.au</w:t>
                            </w:r>
                          </w:p>
                          <w:p w14:paraId="318F0B66" w14:textId="77777777" w:rsidR="0024552D" w:rsidRDefault="0024552D" w:rsidP="0024552D">
                            <w:pPr>
                              <w:jc w:val="right"/>
                              <w:rPr>
                                <w:rFonts w:ascii="Century Gothic" w:hAnsi="Century Gothic"/>
                              </w:rPr>
                            </w:pPr>
                          </w:p>
                          <w:p w14:paraId="2FDD8D5C" w14:textId="431C58FF" w:rsidR="0024552D" w:rsidRDefault="0024552D" w:rsidP="0024552D">
                            <w:pPr>
                              <w:jc w:val="right"/>
                              <w:rPr>
                                <w:rFonts w:ascii="Century Gothic" w:hAnsi="Century Gothic"/>
                              </w:rPr>
                            </w:pPr>
                            <w:r>
                              <w:rPr>
                                <w:rFonts w:ascii="Century Gothic" w:hAnsi="Century Gothic"/>
                              </w:rPr>
                              <w:t>35 Poynton Street</w:t>
                            </w:r>
                          </w:p>
                          <w:p w14:paraId="45376737" w14:textId="19E13CB0" w:rsidR="0024552D" w:rsidRDefault="0024552D" w:rsidP="0024552D">
                            <w:pPr>
                              <w:jc w:val="right"/>
                              <w:rPr>
                                <w:rFonts w:ascii="Century Gothic" w:hAnsi="Century Gothic"/>
                              </w:rPr>
                            </w:pPr>
                            <w:r>
                              <w:rPr>
                                <w:rFonts w:ascii="Century Gothic" w:hAnsi="Century Gothic"/>
                              </w:rPr>
                              <w:t>Hughes ACT 2605</w:t>
                            </w:r>
                          </w:p>
                          <w:p w14:paraId="70E1DCCA" w14:textId="4C91DA38" w:rsidR="0024552D" w:rsidRDefault="0024552D" w:rsidP="0024552D">
                            <w:pPr>
                              <w:jc w:val="right"/>
                              <w:rPr>
                                <w:rFonts w:ascii="Century Gothic" w:hAnsi="Century Gothic"/>
                              </w:rPr>
                            </w:pPr>
                            <w:r>
                              <w:rPr>
                                <w:rFonts w:ascii="Century Gothic" w:hAnsi="Century Gothic"/>
                              </w:rPr>
                              <w:t>p 6288 0402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87BF8" id="Text Box 13" o:spid="_x0000_s1027" type="#_x0000_t202" style="position:absolute;left:0;text-align:left;margin-left:346.4pt;margin-top:15.15pt;width:194.5pt;height:99.9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" filled="f" stroked="f" strokeweight=".5pt">
                <v:textbox>
                  <w:txbxContent>
                    <w:p w14:paraId="5E7CEC35" w14:textId="14057170" w:rsidR="0024552D" w:rsidRDefault="0024552D" w:rsidP="0024552D">
                      <w:pPr>
                        <w:jc w:val="right"/>
                        <w:rPr>
                          <w:rFonts w:ascii="Century Gothic" w:hAnsi="Century Gothic"/>
                        </w:rPr>
                      </w:pPr>
                      <w:r w:rsidRPr="0024552D">
                        <w:rPr>
                          <w:rFonts w:ascii="Century Gothic" w:hAnsi="Century Gothic"/>
                        </w:rPr>
                        <w:t>residentialreports.com.au</w:t>
                      </w:r>
                    </w:p>
                    <w:p w14:paraId="57B51CF3" w14:textId="77777777" w:rsidR="0024552D" w:rsidRPr="0024552D" w:rsidRDefault="0024552D" w:rsidP="0024552D">
                      <w:pPr>
                        <w:jc w:val="right"/>
                        <w:rPr>
                          <w:rFonts w:ascii="Century Gothic" w:hAnsi="Century Gothic"/>
                        </w:rPr>
                      </w:pPr>
                      <w:r>
                        <w:rPr>
                          <w:rFonts w:ascii="Century Gothic" w:hAnsi="Century Gothic"/>
                        </w:rPr>
                        <w:t>info@residentialreports.com.au</w:t>
                      </w:r>
                    </w:p>
                    <w:p w14:paraId="318F0B66" w14:textId="77777777" w:rsidR="0024552D" w:rsidRDefault="0024552D" w:rsidP="0024552D">
                      <w:pPr>
                        <w:jc w:val="right"/>
                        <w:rPr>
                          <w:rFonts w:ascii="Century Gothic" w:hAnsi="Century Gothic"/>
                        </w:rPr>
                      </w:pPr>
                    </w:p>
                    <w:p w14:paraId="2FDD8D5C" w14:textId="431C58FF" w:rsidR="0024552D" w:rsidRDefault="0024552D" w:rsidP="0024552D">
                      <w:pPr>
                        <w:jc w:val="right"/>
                        <w:rPr>
                          <w:rFonts w:ascii="Century Gothic" w:hAnsi="Century Gothic"/>
                        </w:rPr>
                      </w:pPr>
                      <w:r>
                        <w:rPr>
                          <w:rFonts w:ascii="Century Gothic" w:hAnsi="Century Gothic"/>
                        </w:rPr>
                        <w:t>35 Poynton Street</w:t>
                      </w:r>
                    </w:p>
                    <w:p w14:paraId="45376737" w14:textId="19E13CB0" w:rsidR="0024552D" w:rsidRDefault="0024552D" w:rsidP="0024552D">
                      <w:pPr>
                        <w:jc w:val="right"/>
                        <w:rPr>
                          <w:rFonts w:ascii="Century Gothic" w:hAnsi="Century Gothic"/>
                        </w:rPr>
                      </w:pPr>
                      <w:r>
                        <w:rPr>
                          <w:rFonts w:ascii="Century Gothic" w:hAnsi="Century Gothic"/>
                        </w:rPr>
                        <w:t>Hughes ACT 2605</w:t>
                      </w:r>
                    </w:p>
                    <w:p w14:paraId="70E1DCCA" w14:textId="4C91DA38" w:rsidR="0024552D" w:rsidRDefault="0024552D" w:rsidP="0024552D">
                      <w:pPr>
                        <w:jc w:val="right"/>
                        <w:rPr>
                          <w:rFonts w:ascii="Century Gothic" w:hAnsi="Century Gothic"/>
                        </w:rPr>
                      </w:pPr>
                      <w:r>
                        <w:rPr>
                          <w:rFonts w:ascii="Century Gothic" w:hAnsi="Century Gothic"/>
                        </w:rPr>
                        <w:t>p 6288 0402</w:t>
                      </w:r>
                    </w:p>
                  </w:txbxContent>
                </v:textbox>
              </v:shape>
            </w:pict>
          </mc:Fallback>
        </mc:AlternateContent>
      </w:r>
    </w:p>
    <w:p w14:paraId="7865D7F4" w14:textId="3BD04643" w:rsidR="003C5E89" w:rsidRDefault="003C5E89" w:rsidP="006B0FEE">
      <w:pPr>
        <w:pStyle w:val="ListParagraph"/>
        <w:tabs>
          <w:tab w:val="left" w:pos="3060"/>
        </w:tabs>
        <w:spacing w:line="276" w:lineRule="auto"/>
        <w:ind w:left="360" w:right="142"/>
        <w:rPr>
          <w:lang w:val="en-US"/>
        </w:rPr>
      </w:pPr>
    </w:p>
    <w:p w14:paraId="754B5126" w14:textId="2835F761" w:rsidR="003C5E89" w:rsidRDefault="003C5E89" w:rsidP="006B0FEE">
      <w:pPr>
        <w:pStyle w:val="ListParagraph"/>
        <w:tabs>
          <w:tab w:val="left" w:pos="3060"/>
        </w:tabs>
        <w:spacing w:line="276" w:lineRule="auto"/>
        <w:ind w:left="360" w:right="142"/>
        <w:rPr>
          <w:lang w:val="en-US"/>
        </w:rPr>
      </w:pPr>
    </w:p>
    <w:p w14:paraId="441A6AB0" w14:textId="0467378A" w:rsidR="006B0FEE" w:rsidRPr="0024552D" w:rsidRDefault="00BE2CDC" w:rsidP="0024552D">
      <w:pPr>
        <w:pStyle w:val="ListParagraph"/>
        <w:tabs>
          <w:tab w:val="left" w:pos="3060"/>
        </w:tabs>
        <w:ind w:left="357" w:right="142"/>
        <w:rPr>
          <w:rFonts w:ascii="Century Gothic" w:hAnsi="Century Gothic"/>
          <w:sz w:val="36"/>
          <w:szCs w:val="36"/>
          <w:lang w:val="en-US"/>
        </w:rPr>
      </w:pPr>
      <w:r w:rsidRPr="0024552D">
        <w:rPr>
          <w:rFonts w:ascii="Century Gothic" w:hAnsi="Century Gothic"/>
          <w:sz w:val="36"/>
          <w:szCs w:val="36"/>
          <w:lang w:val="en-US"/>
        </w:rPr>
        <w:t>Units Plan</w:t>
      </w:r>
      <w:r w:rsidR="0024552D" w:rsidRPr="0024552D">
        <w:rPr>
          <w:rFonts w:ascii="Century Gothic" w:hAnsi="Century Gothic"/>
          <w:sz w:val="36"/>
          <w:szCs w:val="36"/>
          <w:lang w:val="en-US"/>
        </w:rPr>
        <w:t>17</w:t>
      </w:r>
      <w:r w:rsidR="00FB5CB2">
        <w:rPr>
          <w:rFonts w:ascii="Century Gothic" w:hAnsi="Century Gothic"/>
          <w:sz w:val="36"/>
          <w:szCs w:val="36"/>
          <w:lang w:val="en-US"/>
        </w:rPr>
        <w:t>22</w:t>
      </w:r>
    </w:p>
    <w:p w14:paraId="5C9B88C4" w14:textId="286231E7" w:rsidR="0024552D" w:rsidRPr="0024552D" w:rsidRDefault="0024552D" w:rsidP="0024552D">
      <w:pPr>
        <w:pStyle w:val="ListParagraph"/>
        <w:tabs>
          <w:tab w:val="left" w:pos="3060"/>
        </w:tabs>
        <w:ind w:left="357" w:right="142"/>
        <w:rPr>
          <w:rFonts w:ascii="Century Gothic" w:hAnsi="Century Gothic"/>
          <w:sz w:val="36"/>
          <w:szCs w:val="36"/>
          <w:lang w:val="en-US"/>
        </w:rPr>
      </w:pPr>
      <w:r w:rsidRPr="0024552D">
        <w:rPr>
          <w:rFonts w:ascii="Century Gothic" w:hAnsi="Century Gothic"/>
          <w:sz w:val="36"/>
          <w:szCs w:val="36"/>
          <w:lang w:val="en-US"/>
        </w:rPr>
        <w:t xml:space="preserve">2 </w:t>
      </w:r>
      <w:r w:rsidR="00FB5CB2">
        <w:rPr>
          <w:rFonts w:ascii="Century Gothic" w:hAnsi="Century Gothic"/>
          <w:sz w:val="36"/>
          <w:szCs w:val="36"/>
          <w:lang w:val="en-US"/>
        </w:rPr>
        <w:t>Sample</w:t>
      </w:r>
      <w:r w:rsidRPr="0024552D">
        <w:rPr>
          <w:rFonts w:ascii="Century Gothic" w:hAnsi="Century Gothic"/>
          <w:sz w:val="36"/>
          <w:szCs w:val="36"/>
          <w:lang w:val="en-US"/>
        </w:rPr>
        <w:t xml:space="preserve"> Street Canberra City</w:t>
      </w:r>
    </w:p>
    <w:p w14:paraId="5FD76AE4" w14:textId="62042FFA" w:rsidR="006B0FEE" w:rsidRDefault="00665385" w:rsidP="006B0FEE">
      <w:pPr>
        <w:pStyle w:val="ListParagraph"/>
        <w:tabs>
          <w:tab w:val="left" w:pos="3060"/>
        </w:tabs>
        <w:spacing w:line="276" w:lineRule="auto"/>
        <w:ind w:left="360" w:right="142"/>
        <w:rPr>
          <w:lang w:val="en-US"/>
        </w:rPr>
      </w:pPr>
      <w:r>
        <w:rPr>
          <w:noProof/>
          <w:lang w:val="en-US"/>
        </w:rPr>
        <mc:AlternateContent>
          <mc:Choice Requires="wps">
            <w:drawing>
              <wp:anchor distT="0" distB="0" distL="114300" distR="114300" simplePos="0" relativeHeight="251732992" behindDoc="0" locked="0" layoutInCell="1" allowOverlap="1" wp14:anchorId="55B16395" wp14:editId="0CA8D819">
                <wp:simplePos x="0" y="0"/>
                <wp:positionH relativeFrom="column">
                  <wp:posOffset>-526737</wp:posOffset>
                </wp:positionH>
                <wp:positionV relativeFrom="paragraph">
                  <wp:posOffset>296185</wp:posOffset>
                </wp:positionV>
                <wp:extent cx="7710985" cy="682388"/>
                <wp:effectExtent l="0" t="0" r="4445" b="3810"/>
                <wp:wrapNone/>
                <wp:docPr id="6" name="Rectangle 6"/>
                <wp:cNvGraphicFramePr/>
                <a:graphic xmlns:a="http://schemas.openxmlformats.org/drawingml/2006/main">
                  <a:graphicData uri="http://schemas.microsoft.com/office/word/2010/wordprocessingShape">
                    <wps:wsp>
                      <wps:cNvSpPr/>
                      <wps:spPr>
                        <a:xfrm>
                          <a:off x="0" y="0"/>
                          <a:ext cx="7710985" cy="682388"/>
                        </a:xfrm>
                        <a:prstGeom prst="rect">
                          <a:avLst/>
                        </a:prstGeom>
                        <a:solidFill>
                          <a:srgbClr val="A0D5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779E3B" id="Rectangle 6" o:spid="_x0000_s1026" style="position:absolute;margin-left:-41.5pt;margin-top:23.3pt;width:607.15pt;height:53.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" fillcolor="#a0d565" stroked="f" strokeweight="1pt"/>
            </w:pict>
          </mc:Fallback>
        </mc:AlternateContent>
      </w:r>
    </w:p>
    <w:p w14:paraId="0E3353F3" w14:textId="11133CE4" w:rsidR="006B0FEE" w:rsidRDefault="00754AB5" w:rsidP="006B0FEE">
      <w:pPr>
        <w:pStyle w:val="ListParagraph"/>
        <w:tabs>
          <w:tab w:val="left" w:pos="3060"/>
        </w:tabs>
        <w:spacing w:line="276" w:lineRule="auto"/>
        <w:ind w:left="360" w:right="142"/>
        <w:rPr>
          <w:lang w:val="en-US"/>
        </w:rPr>
      </w:pPr>
      <w:r>
        <w:rPr>
          <w:noProof/>
        </w:rPr>
        <w:lastRenderedPageBreak/>
        <mc:AlternateContent>
          <mc:Choice Requires="wps">
            <w:drawing>
              <wp:anchor distT="0" distB="0" distL="114300" distR="114300" simplePos="0" relativeHeight="251704320" behindDoc="0" locked="0" layoutInCell="1" allowOverlap="1" wp14:anchorId="3FE03AC4" wp14:editId="510E91C6">
                <wp:simplePos x="0" y="0"/>
                <wp:positionH relativeFrom="column">
                  <wp:posOffset>-226060</wp:posOffset>
                </wp:positionH>
                <wp:positionV relativeFrom="paragraph">
                  <wp:posOffset>-171450</wp:posOffset>
                </wp:positionV>
                <wp:extent cx="2981325" cy="43815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81325" cy="438150"/>
                        </a:xfrm>
                        <a:prstGeom prst="rect">
                          <a:avLst/>
                        </a:prstGeom>
                        <a:noFill/>
                        <a:ln w="6350">
                          <a:noFill/>
                        </a:ln>
                      </wps:spPr>
                      <wps:txbx>
                        <w:txbxContent>
                          <w:p w14:paraId="6A6DE740" w14:textId="77777777" w:rsidR="006B0FEE" w:rsidRDefault="006B0FEE" w:rsidP="006B0FEE">
                            <w:pPr>
                              <w:jc w:val="center"/>
                              <w:rPr>
                                <w:rFonts w:ascii="Calibri" w:hAnsi="Calibri"/>
                                <w:b/>
                                <w:color w:val="FFFFFF"/>
                                <w:sz w:val="48"/>
                              </w:rPr>
                            </w:pPr>
                            <w:r>
                              <w:rPr>
                                <w:rFonts w:ascii="Calibri" w:hAnsi="Calibri"/>
                                <w:b/>
                                <w:color w:val="FFFFFF"/>
                                <w:sz w:val="48"/>
                              </w:rPr>
                              <w:t>REPORT SUMMARY</w:t>
                            </w:r>
                          </w:p>
                          <w:p w14:paraId="154D79EA" w14:textId="77777777" w:rsidR="006B0FEE" w:rsidRDefault="006B0FEE" w:rsidP="006B0FEE">
                            <w:pPr>
                              <w:rPr>
                                <w:color w:val="FFFFF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FE03AC4" id="Text Box 12" o:spid="_x0000_s1028" type="#_x0000_t202" style="position:absolute;left:0;text-align:left;margin-left:-17.8pt;margin-top:-13.5pt;width:234.75pt;height:34.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" filled="f" stroked="f" strokeweight=".5pt">
                <v:textbox>
                  <w:txbxContent>
                    <w:p w14:paraId="6A6DE740" w14:textId="77777777" w:rsidR="006B0FEE" w:rsidRDefault="006B0FEE" w:rsidP="006B0FEE">
                      <w:pPr>
                        <w:jc w:val="center"/>
                        <w:rPr>
                          <w:rFonts w:ascii="Calibri" w:hAnsi="Calibri"/>
                          <w:b/>
                          <w:color w:val="FFFFFF"/>
                          <w:sz w:val="48"/>
                        </w:rPr>
                      </w:pPr>
                      <w:r>
                        <w:rPr>
                          <w:rFonts w:ascii="Calibri" w:hAnsi="Calibri"/>
                          <w:b/>
                          <w:color w:val="FFFFFF"/>
                          <w:sz w:val="48"/>
                        </w:rPr>
                        <w:t>REPORT SUMMARY</w:t>
                      </w:r>
                    </w:p>
                    <w:p w14:paraId="154D79EA" w14:textId="77777777" w:rsidR="006B0FEE" w:rsidRDefault="006B0FEE" w:rsidP="006B0FEE">
                      <w:pPr>
                        <w:rPr>
                          <w:color w:val="FFFFFF"/>
                        </w:rPr>
                      </w:pPr>
                    </w:p>
                  </w:txbxContent>
                </v:textbox>
              </v:shape>
            </w:pict>
          </mc:Fallback>
        </mc:AlternateContent>
      </w:r>
      <w:r w:rsidR="006B0FEE">
        <w:rPr>
          <w:noProof/>
        </w:rPr>
        <mc:AlternateContent>
          <mc:Choice Requires="wps">
            <w:drawing>
              <wp:anchor distT="0" distB="0" distL="114300" distR="114300" simplePos="0" relativeHeight="251703296" behindDoc="0" locked="0" layoutInCell="1" allowOverlap="1" wp14:anchorId="32F4B69D" wp14:editId="7777CF5D">
                <wp:simplePos x="0" y="0"/>
                <wp:positionH relativeFrom="column">
                  <wp:posOffset>-207010</wp:posOffset>
                </wp:positionH>
                <wp:positionV relativeFrom="paragraph">
                  <wp:posOffset>-161925</wp:posOffset>
                </wp:positionV>
                <wp:extent cx="2962275" cy="428625"/>
                <wp:effectExtent l="0" t="0" r="0" b="0"/>
                <wp:wrapNone/>
                <wp:docPr id="14" name="Parallelogram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62275" cy="428625"/>
                        </a:xfrm>
                        <a:prstGeom prst="parallelogram">
                          <a:avLst>
                            <a:gd name="adj" fmla="val 50926"/>
                          </a:avLst>
                        </a:prstGeom>
                        <a:solidFill>
                          <a:srgbClr val="00B1A7"/>
                        </a:solidFill>
                        <a:ln w="12700" cap="flat" cmpd="sng" algn="ctr">
                          <a:noFill/>
                          <a:prstDash val="solid"/>
                          <a:miter lim="800000"/>
                        </a:ln>
                        <a:effectLst/>
                      </wps:spPr>
                      <wps:txbx>
                        <w:txbxContent>
                          <w:p w14:paraId="584ABC8E" w14:textId="77777777" w:rsidR="006B0FEE" w:rsidRDefault="006B0FEE" w:rsidP="006B0FEE">
                            <w:pPr>
                              <w:jc w:val="center"/>
                              <w:rPr>
                                <w:rFonts w:ascii="Calibri" w:hAnsi="Calibri"/>
                                <w:b/>
                                <w:sz w:val="4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F4B69D"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4" o:spid="_x0000_s1029" type="#_x0000_t7" style="position:absolute;left:0;text-align:left;margin-left:-16.3pt;margin-top:-12.75pt;width:233.25pt;height:33.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" adj="1592" fillcolor="#00b1a7" stroked="f" strokeweight="1pt">
                <v:textbox>
                  <w:txbxContent>
                    <w:p w14:paraId="584ABC8E" w14:textId="77777777" w:rsidR="006B0FEE" w:rsidRDefault="006B0FEE" w:rsidP="006B0FEE">
                      <w:pPr>
                        <w:jc w:val="center"/>
                        <w:rPr>
                          <w:rFonts w:ascii="Calibri" w:hAnsi="Calibri"/>
                          <w:b/>
                          <w:sz w:val="48"/>
                        </w:rPr>
                      </w:pPr>
                    </w:p>
                  </w:txbxContent>
                </v:textbox>
              </v:shape>
            </w:pict>
          </mc:Fallback>
        </mc:AlternateContent>
      </w:r>
    </w:p>
    <w:p w14:paraId="62285C47" w14:textId="008D0213" w:rsidR="006B0FEE" w:rsidRDefault="006B0FEE" w:rsidP="006B0FEE">
      <w:pPr>
        <w:pStyle w:val="ListParagraph"/>
        <w:tabs>
          <w:tab w:val="left" w:pos="3060"/>
        </w:tabs>
        <w:spacing w:line="276" w:lineRule="auto"/>
        <w:ind w:left="360" w:right="142"/>
        <w:rPr>
          <w:lang w:val="en-US"/>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974"/>
        <w:gridCol w:w="222"/>
      </w:tblGrid>
      <w:tr w:rsidR="006B0FEE" w:rsidRPr="005A17F3" w14:paraId="795ABB09" w14:textId="77777777" w:rsidTr="00B11475">
        <w:tc>
          <w:tcPr>
            <w:tcW w:w="9974" w:type="dxa"/>
          </w:tcPr>
          <w:tbl>
            <w:tblPr>
              <w:tblW w:w="1050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419"/>
              <w:gridCol w:w="7088"/>
            </w:tblGrid>
            <w:tr w:rsidR="00B11475" w:rsidRPr="005A17F3" w14:paraId="02ED3305" w14:textId="77777777" w:rsidTr="00B11475">
              <w:tc>
                <w:tcPr>
                  <w:tcW w:w="3419" w:type="dxa"/>
                </w:tcPr>
                <w:p w14:paraId="67A1921A" w14:textId="40F434B2" w:rsidR="00B11475" w:rsidRDefault="00B11475" w:rsidP="00B11475">
                  <w:pPr>
                    <w:pStyle w:val="ListParagraph"/>
                    <w:tabs>
                      <w:tab w:val="left" w:pos="3060"/>
                    </w:tabs>
                    <w:spacing w:line="276" w:lineRule="auto"/>
                    <w:ind w:left="0"/>
                    <w:rPr>
                      <w:rFonts w:ascii="Calibri" w:hAnsi="Calibri" w:cs="Arial"/>
                      <w:b/>
                      <w:sz w:val="22"/>
                      <w:szCs w:val="22"/>
                    </w:rPr>
                  </w:pPr>
                  <w:r w:rsidRPr="005A17F3">
                    <w:rPr>
                      <w:rFonts w:ascii="Calibri" w:hAnsi="Calibri" w:cs="Arial"/>
                      <w:b/>
                      <w:sz w:val="22"/>
                      <w:szCs w:val="22"/>
                    </w:rPr>
                    <w:t>CLIENT</w:t>
                  </w:r>
                </w:p>
              </w:tc>
              <w:tc>
                <w:tcPr>
                  <w:tcW w:w="7088" w:type="dxa"/>
                </w:tcPr>
                <w:p w14:paraId="3C6ED4F9" w14:textId="37DA62EA" w:rsidR="00B11475" w:rsidRDefault="00FB5CB2" w:rsidP="00B11475">
                  <w:pPr>
                    <w:pStyle w:val="ListParagraph"/>
                    <w:tabs>
                      <w:tab w:val="left" w:pos="3686"/>
                    </w:tabs>
                    <w:spacing w:line="276" w:lineRule="auto"/>
                    <w:ind w:left="0"/>
                    <w:rPr>
                      <w:rFonts w:ascii="Calibri" w:hAnsi="Calibri" w:cs="Calibri"/>
                      <w:bCs/>
                      <w:sz w:val="22"/>
                      <w:szCs w:val="22"/>
                      <w:lang w:val="en-US"/>
                    </w:rPr>
                  </w:pPr>
                  <w:r>
                    <w:rPr>
                      <w:rFonts w:ascii="Calibri" w:hAnsi="Calibri" w:cs="Calibri"/>
                      <w:bCs/>
                      <w:sz w:val="22"/>
                      <w:szCs w:val="22"/>
                      <w:lang w:val="en-US"/>
                    </w:rPr>
                    <w:t>Strata Management Group Pty Ltd</w:t>
                  </w:r>
                </w:p>
              </w:tc>
            </w:tr>
            <w:tr w:rsidR="00B11475" w:rsidRPr="005A17F3" w14:paraId="396656DD" w14:textId="77777777" w:rsidTr="00B11475">
              <w:tc>
                <w:tcPr>
                  <w:tcW w:w="3419" w:type="dxa"/>
                </w:tcPr>
                <w:p w14:paraId="60CB0322" w14:textId="77777777" w:rsidR="00B11475" w:rsidRDefault="00B11475" w:rsidP="00B11475">
                  <w:pPr>
                    <w:pStyle w:val="ListParagraph"/>
                    <w:tabs>
                      <w:tab w:val="left" w:pos="3060"/>
                    </w:tabs>
                    <w:spacing w:line="276" w:lineRule="auto"/>
                    <w:ind w:left="0"/>
                    <w:rPr>
                      <w:rFonts w:ascii="Calibri" w:hAnsi="Calibri" w:cs="Arial"/>
                      <w:b/>
                      <w:sz w:val="22"/>
                      <w:szCs w:val="22"/>
                    </w:rPr>
                  </w:pPr>
                  <w:r>
                    <w:rPr>
                      <w:rFonts w:ascii="Calibri" w:hAnsi="Calibri" w:cs="Arial"/>
                      <w:b/>
                      <w:sz w:val="22"/>
                      <w:szCs w:val="22"/>
                    </w:rPr>
                    <w:t>BUILDING LOCATION</w:t>
                  </w:r>
                  <w:r w:rsidRPr="005A17F3">
                    <w:rPr>
                      <w:rFonts w:ascii="Calibri" w:hAnsi="Calibri" w:cs="Arial"/>
                      <w:sz w:val="22"/>
                      <w:szCs w:val="22"/>
                    </w:rPr>
                    <w:tab/>
                    <w:t xml:space="preserve">      </w:t>
                  </w:r>
                  <w:r w:rsidRPr="005A17F3">
                    <w:rPr>
                      <w:rFonts w:ascii="Calibri" w:hAnsi="Calibri" w:cs="Arial"/>
                      <w:sz w:val="22"/>
                      <w:szCs w:val="22"/>
                      <w:lang w:val="en-US"/>
                    </w:rPr>
                    <w:t xml:space="preserve"> </w:t>
                  </w:r>
                  <w:r w:rsidRPr="005A17F3">
                    <w:rPr>
                      <w:rFonts w:ascii="Calibri" w:hAnsi="Calibri" w:cs="Arial"/>
                      <w:sz w:val="22"/>
                      <w:szCs w:val="22"/>
                    </w:rPr>
                    <w:t xml:space="preserve"> </w:t>
                  </w:r>
                </w:p>
              </w:tc>
              <w:tc>
                <w:tcPr>
                  <w:tcW w:w="7088" w:type="dxa"/>
                </w:tcPr>
                <w:p w14:paraId="674411A8" w14:textId="454961BD" w:rsidR="00B11475" w:rsidRDefault="003C5E89" w:rsidP="00B11475">
                  <w:pPr>
                    <w:pStyle w:val="ListParagraph"/>
                    <w:tabs>
                      <w:tab w:val="left" w:pos="3686"/>
                    </w:tabs>
                    <w:spacing w:line="276" w:lineRule="auto"/>
                    <w:ind w:left="0"/>
                    <w:rPr>
                      <w:rFonts w:ascii="Calibri" w:hAnsi="Calibri" w:cs="Calibri"/>
                      <w:bCs/>
                      <w:sz w:val="22"/>
                      <w:szCs w:val="22"/>
                      <w:lang w:val="en-US"/>
                    </w:rPr>
                  </w:pPr>
                  <w:r>
                    <w:rPr>
                      <w:rFonts w:ascii="Calibri" w:hAnsi="Calibri" w:cs="Calibri"/>
                      <w:bCs/>
                      <w:sz w:val="22"/>
                      <w:szCs w:val="22"/>
                      <w:lang w:val="en-US"/>
                    </w:rPr>
                    <w:t xml:space="preserve">2 </w:t>
                  </w:r>
                  <w:r w:rsidR="00FB5CB2">
                    <w:rPr>
                      <w:rFonts w:ascii="Calibri" w:hAnsi="Calibri" w:cs="Calibri"/>
                      <w:bCs/>
                      <w:sz w:val="22"/>
                      <w:szCs w:val="22"/>
                      <w:lang w:val="en-US"/>
                    </w:rPr>
                    <w:t>Sample</w:t>
                  </w:r>
                  <w:r>
                    <w:rPr>
                      <w:rFonts w:ascii="Calibri" w:hAnsi="Calibri" w:cs="Calibri"/>
                      <w:bCs/>
                      <w:sz w:val="22"/>
                      <w:szCs w:val="22"/>
                      <w:lang w:val="en-US"/>
                    </w:rPr>
                    <w:t xml:space="preserve"> Street Canberra City ACT</w:t>
                  </w:r>
                </w:p>
              </w:tc>
            </w:tr>
            <w:tr w:rsidR="00B11475" w:rsidRPr="005A17F3" w14:paraId="06B5C5A7" w14:textId="77777777" w:rsidTr="00B11475">
              <w:tc>
                <w:tcPr>
                  <w:tcW w:w="3419" w:type="dxa"/>
                </w:tcPr>
                <w:p w14:paraId="261F274A" w14:textId="77777777" w:rsidR="00B11475" w:rsidRDefault="00B11475" w:rsidP="00B11475">
                  <w:pPr>
                    <w:pStyle w:val="ListParagraph"/>
                    <w:tabs>
                      <w:tab w:val="left" w:pos="3060"/>
                    </w:tabs>
                    <w:spacing w:line="276" w:lineRule="auto"/>
                    <w:ind w:left="0"/>
                    <w:rPr>
                      <w:rFonts w:ascii="Calibri" w:hAnsi="Calibri" w:cs="Arial"/>
                      <w:b/>
                      <w:sz w:val="22"/>
                      <w:szCs w:val="22"/>
                    </w:rPr>
                  </w:pPr>
                  <w:r w:rsidRPr="005A17F3">
                    <w:rPr>
                      <w:rFonts w:ascii="Calibri" w:hAnsi="Calibri" w:cs="Arial"/>
                      <w:b/>
                      <w:sz w:val="22"/>
                      <w:szCs w:val="22"/>
                    </w:rPr>
                    <w:t xml:space="preserve">BLOCK NUMBER                               </w:t>
                  </w:r>
                  <w:r w:rsidRPr="005A17F3">
                    <w:rPr>
                      <w:rFonts w:ascii="Calibri" w:hAnsi="Calibri" w:cs="Arial"/>
                      <w:sz w:val="22"/>
                      <w:szCs w:val="22"/>
                    </w:rPr>
                    <w:t xml:space="preserve">        </w:t>
                  </w:r>
                  <w:r w:rsidRPr="005A17F3">
                    <w:rPr>
                      <w:rFonts w:ascii="Calibri" w:hAnsi="Calibri" w:cs="Arial"/>
                      <w:sz w:val="22"/>
                      <w:szCs w:val="22"/>
                      <w:lang w:val="en-US"/>
                    </w:rPr>
                    <w:t xml:space="preserve"> </w:t>
                  </w:r>
                  <w:r w:rsidRPr="005A17F3">
                    <w:rPr>
                      <w:rFonts w:ascii="Calibri" w:hAnsi="Calibri" w:cs="Arial"/>
                      <w:sz w:val="22"/>
                      <w:szCs w:val="22"/>
                    </w:rPr>
                    <w:t xml:space="preserve">  </w:t>
                  </w:r>
                  <w:r w:rsidRPr="005A17F3">
                    <w:rPr>
                      <w:rFonts w:ascii="Calibri" w:hAnsi="Calibri" w:cs="Arial"/>
                      <w:sz w:val="22"/>
                      <w:szCs w:val="22"/>
                      <w:lang w:val="en-US"/>
                    </w:rPr>
                    <w:t xml:space="preserve">     </w:t>
                  </w:r>
                  <w:r w:rsidRPr="005A17F3">
                    <w:rPr>
                      <w:rFonts w:ascii="Calibri" w:hAnsi="Calibri" w:cs="Arial"/>
                      <w:sz w:val="22"/>
                      <w:szCs w:val="22"/>
                    </w:rPr>
                    <w:t xml:space="preserve"> </w:t>
                  </w:r>
                </w:p>
              </w:tc>
              <w:tc>
                <w:tcPr>
                  <w:tcW w:w="7088" w:type="dxa"/>
                </w:tcPr>
                <w:p w14:paraId="143314E8" w14:textId="6B894EE9" w:rsidR="00B11475" w:rsidRDefault="003C5E89" w:rsidP="00B11475">
                  <w:pPr>
                    <w:pStyle w:val="ListParagraph"/>
                    <w:tabs>
                      <w:tab w:val="left" w:pos="3686"/>
                    </w:tabs>
                    <w:spacing w:line="276" w:lineRule="auto"/>
                    <w:ind w:left="0"/>
                    <w:rPr>
                      <w:rFonts w:ascii="Calibri" w:hAnsi="Calibri" w:cs="Calibri"/>
                      <w:bCs/>
                      <w:sz w:val="22"/>
                      <w:szCs w:val="22"/>
                      <w:lang w:val="en-US"/>
                    </w:rPr>
                  </w:pPr>
                  <w:r>
                    <w:rPr>
                      <w:rFonts w:ascii="Calibri" w:hAnsi="Calibri" w:cs="Calibri"/>
                      <w:bCs/>
                      <w:sz w:val="22"/>
                      <w:szCs w:val="22"/>
                      <w:lang w:val="en-US"/>
                    </w:rPr>
                    <w:t>13</w:t>
                  </w:r>
                  <w:r w:rsidR="00B11475" w:rsidRPr="005A17F3">
                    <w:rPr>
                      <w:rFonts w:ascii="Calibri" w:hAnsi="Calibri" w:cs="Arial"/>
                      <w:sz w:val="22"/>
                      <w:szCs w:val="22"/>
                    </w:rPr>
                    <w:tab/>
                    <w:t xml:space="preserve"> </w:t>
                  </w:r>
                  <w:r w:rsidR="00B11475" w:rsidRPr="005A17F3">
                    <w:rPr>
                      <w:rFonts w:ascii="Calibri" w:hAnsi="Calibri" w:cs="Arial"/>
                      <w:sz w:val="22"/>
                      <w:szCs w:val="22"/>
                      <w:lang w:val="en-US"/>
                    </w:rPr>
                    <w:t xml:space="preserve">       </w:t>
                  </w:r>
                </w:p>
              </w:tc>
            </w:tr>
            <w:tr w:rsidR="00B11475" w:rsidRPr="005A17F3" w14:paraId="7EA8D127" w14:textId="77777777" w:rsidTr="00B11475">
              <w:tc>
                <w:tcPr>
                  <w:tcW w:w="3419" w:type="dxa"/>
                </w:tcPr>
                <w:p w14:paraId="066C4215" w14:textId="77777777" w:rsidR="00B11475" w:rsidRDefault="00B11475" w:rsidP="00B11475">
                  <w:pPr>
                    <w:pStyle w:val="ListParagraph"/>
                    <w:tabs>
                      <w:tab w:val="left" w:pos="3060"/>
                    </w:tabs>
                    <w:spacing w:line="276" w:lineRule="auto"/>
                    <w:ind w:left="0"/>
                    <w:rPr>
                      <w:rFonts w:ascii="Calibri" w:hAnsi="Calibri" w:cs="Arial"/>
                      <w:b/>
                      <w:sz w:val="22"/>
                      <w:szCs w:val="22"/>
                    </w:rPr>
                  </w:pPr>
                  <w:r w:rsidRPr="005A17F3">
                    <w:rPr>
                      <w:rFonts w:ascii="Calibri" w:hAnsi="Calibri" w:cs="Arial"/>
                      <w:b/>
                      <w:sz w:val="22"/>
                      <w:szCs w:val="22"/>
                    </w:rPr>
                    <w:t>SECTION NUMBER</w:t>
                  </w:r>
                  <w:r w:rsidRPr="005A17F3">
                    <w:rPr>
                      <w:rFonts w:ascii="Calibri" w:hAnsi="Calibri" w:cs="Arial"/>
                      <w:sz w:val="22"/>
                      <w:szCs w:val="22"/>
                    </w:rPr>
                    <w:tab/>
                    <w:t xml:space="preserve"> </w:t>
                  </w:r>
                  <w:r w:rsidRPr="005A17F3">
                    <w:rPr>
                      <w:rFonts w:ascii="Calibri" w:hAnsi="Calibri" w:cs="Arial"/>
                      <w:sz w:val="22"/>
                      <w:szCs w:val="22"/>
                      <w:lang w:val="en-US"/>
                    </w:rPr>
                    <w:t xml:space="preserve">       </w:t>
                  </w:r>
                </w:p>
              </w:tc>
              <w:tc>
                <w:tcPr>
                  <w:tcW w:w="7088" w:type="dxa"/>
                </w:tcPr>
                <w:p w14:paraId="022FCBC4" w14:textId="17259921" w:rsidR="00B11475" w:rsidRDefault="003C5E89" w:rsidP="00B11475">
                  <w:pPr>
                    <w:pStyle w:val="ListParagraph"/>
                    <w:tabs>
                      <w:tab w:val="left" w:pos="3686"/>
                    </w:tabs>
                    <w:spacing w:line="276" w:lineRule="auto"/>
                    <w:ind w:left="0"/>
                    <w:rPr>
                      <w:rFonts w:ascii="Calibri" w:hAnsi="Calibri" w:cs="Calibri"/>
                      <w:bCs/>
                      <w:sz w:val="22"/>
                      <w:szCs w:val="22"/>
                      <w:lang w:val="en-US"/>
                    </w:rPr>
                  </w:pPr>
                  <w:r>
                    <w:rPr>
                      <w:rFonts w:ascii="Calibri" w:hAnsi="Calibri" w:cs="Calibri"/>
                      <w:bCs/>
                      <w:sz w:val="22"/>
                      <w:szCs w:val="22"/>
                      <w:lang w:val="en-US"/>
                    </w:rPr>
                    <w:t>12</w:t>
                  </w:r>
                  <w:r w:rsidR="00B11475" w:rsidRPr="005A17F3">
                    <w:rPr>
                      <w:rFonts w:ascii="Calibri" w:hAnsi="Calibri" w:cs="Arial"/>
                      <w:sz w:val="22"/>
                      <w:szCs w:val="22"/>
                    </w:rPr>
                    <w:tab/>
                    <w:t xml:space="preserve">  </w:t>
                  </w:r>
                  <w:r w:rsidR="00B11475" w:rsidRPr="005A17F3">
                    <w:rPr>
                      <w:rFonts w:ascii="Calibri" w:hAnsi="Calibri" w:cs="Arial"/>
                      <w:sz w:val="22"/>
                      <w:szCs w:val="22"/>
                      <w:lang w:val="en-US"/>
                    </w:rPr>
                    <w:t xml:space="preserve">      </w:t>
                  </w:r>
                </w:p>
              </w:tc>
            </w:tr>
            <w:tr w:rsidR="00B11475" w:rsidRPr="005A17F3" w14:paraId="1A0F8AE1" w14:textId="77777777" w:rsidTr="00B11475">
              <w:tc>
                <w:tcPr>
                  <w:tcW w:w="3419" w:type="dxa"/>
                </w:tcPr>
                <w:p w14:paraId="2D6CB2CB" w14:textId="77777777" w:rsidR="00B11475" w:rsidRDefault="00B11475" w:rsidP="00B11475">
                  <w:pPr>
                    <w:pStyle w:val="ListParagraph"/>
                    <w:tabs>
                      <w:tab w:val="left" w:pos="3060"/>
                    </w:tabs>
                    <w:spacing w:line="276" w:lineRule="auto"/>
                    <w:ind w:left="0"/>
                    <w:rPr>
                      <w:rFonts w:ascii="Calibri" w:hAnsi="Calibri" w:cs="Arial"/>
                      <w:b/>
                      <w:sz w:val="22"/>
                      <w:szCs w:val="22"/>
                    </w:rPr>
                  </w:pPr>
                  <w:r>
                    <w:rPr>
                      <w:rFonts w:ascii="Calibri" w:hAnsi="Calibri" w:cs="Calibri"/>
                      <w:b/>
                      <w:sz w:val="22"/>
                      <w:szCs w:val="22"/>
                      <w:lang w:val="en-US"/>
                    </w:rPr>
                    <w:t>SCHEME NUMBER</w:t>
                  </w:r>
                  <w:r w:rsidRPr="005507B7">
                    <w:rPr>
                      <w:rFonts w:ascii="Calibri" w:hAnsi="Calibri" w:cs="Calibri"/>
                      <w:b/>
                      <w:sz w:val="22"/>
                      <w:szCs w:val="22"/>
                      <w:lang w:val="en-US"/>
                    </w:rPr>
                    <w:tab/>
                    <w:t xml:space="preserve">        </w:t>
                  </w:r>
                </w:p>
              </w:tc>
              <w:tc>
                <w:tcPr>
                  <w:tcW w:w="7088" w:type="dxa"/>
                </w:tcPr>
                <w:p w14:paraId="3E13D643" w14:textId="5A2FDA74" w:rsidR="00B11475" w:rsidRDefault="003C5E89" w:rsidP="00B11475">
                  <w:pPr>
                    <w:pStyle w:val="ListParagraph"/>
                    <w:tabs>
                      <w:tab w:val="left" w:pos="3686"/>
                    </w:tabs>
                    <w:spacing w:line="276" w:lineRule="auto"/>
                    <w:ind w:left="0"/>
                    <w:rPr>
                      <w:rFonts w:ascii="Calibri" w:hAnsi="Calibri" w:cs="Calibri"/>
                      <w:bCs/>
                      <w:sz w:val="22"/>
                      <w:szCs w:val="22"/>
                      <w:lang w:val="en-US"/>
                    </w:rPr>
                  </w:pPr>
                  <w:r>
                    <w:rPr>
                      <w:rFonts w:ascii="Calibri" w:hAnsi="Calibri" w:cs="Calibri"/>
                      <w:bCs/>
                      <w:sz w:val="22"/>
                      <w:szCs w:val="22"/>
                      <w:lang w:val="en-US"/>
                    </w:rPr>
                    <w:t>UP17</w:t>
                  </w:r>
                  <w:r w:rsidR="00FB5CB2">
                    <w:rPr>
                      <w:rFonts w:ascii="Calibri" w:hAnsi="Calibri" w:cs="Calibri"/>
                      <w:bCs/>
                      <w:sz w:val="22"/>
                      <w:szCs w:val="22"/>
                      <w:lang w:val="en-US"/>
                    </w:rPr>
                    <w:t>22</w:t>
                  </w:r>
                </w:p>
              </w:tc>
            </w:tr>
            <w:tr w:rsidR="00B11475" w:rsidRPr="005A17F3" w14:paraId="6163E770" w14:textId="77777777" w:rsidTr="00B11475">
              <w:tc>
                <w:tcPr>
                  <w:tcW w:w="3419" w:type="dxa"/>
                </w:tcPr>
                <w:p w14:paraId="614F989A" w14:textId="77777777" w:rsidR="00B11475" w:rsidRDefault="00B11475" w:rsidP="00B11475">
                  <w:pPr>
                    <w:pStyle w:val="ListParagraph"/>
                    <w:tabs>
                      <w:tab w:val="left" w:pos="3060"/>
                    </w:tabs>
                    <w:spacing w:line="276" w:lineRule="auto"/>
                    <w:ind w:left="0"/>
                    <w:rPr>
                      <w:rFonts w:ascii="Calibri" w:hAnsi="Calibri" w:cs="Arial"/>
                      <w:b/>
                      <w:sz w:val="22"/>
                      <w:szCs w:val="22"/>
                    </w:rPr>
                  </w:pPr>
                </w:p>
              </w:tc>
              <w:tc>
                <w:tcPr>
                  <w:tcW w:w="7088" w:type="dxa"/>
                </w:tcPr>
                <w:p w14:paraId="459E34FF" w14:textId="77777777" w:rsidR="00B11475" w:rsidRDefault="00B11475" w:rsidP="00B11475">
                  <w:pPr>
                    <w:pStyle w:val="ListParagraph"/>
                    <w:tabs>
                      <w:tab w:val="left" w:pos="3686"/>
                    </w:tabs>
                    <w:spacing w:line="276" w:lineRule="auto"/>
                    <w:ind w:left="0"/>
                    <w:rPr>
                      <w:rFonts w:ascii="Calibri" w:hAnsi="Calibri" w:cs="Calibri"/>
                      <w:bCs/>
                      <w:sz w:val="22"/>
                      <w:szCs w:val="22"/>
                      <w:lang w:val="en-US"/>
                    </w:rPr>
                  </w:pPr>
                </w:p>
              </w:tc>
            </w:tr>
            <w:tr w:rsidR="00B11475" w:rsidRPr="005A17F3" w14:paraId="4ECFCEB3" w14:textId="77777777" w:rsidTr="00B11475">
              <w:tc>
                <w:tcPr>
                  <w:tcW w:w="3419" w:type="dxa"/>
                </w:tcPr>
                <w:p w14:paraId="50B2947F" w14:textId="77777777" w:rsidR="00B11475" w:rsidRDefault="00B11475" w:rsidP="00B11475">
                  <w:pPr>
                    <w:pStyle w:val="ListParagraph"/>
                    <w:tabs>
                      <w:tab w:val="left" w:pos="3060"/>
                    </w:tabs>
                    <w:spacing w:line="276" w:lineRule="auto"/>
                    <w:ind w:left="0"/>
                    <w:rPr>
                      <w:rFonts w:ascii="Calibri" w:hAnsi="Calibri" w:cs="Arial"/>
                      <w:b/>
                      <w:sz w:val="22"/>
                      <w:szCs w:val="22"/>
                    </w:rPr>
                  </w:pPr>
                  <w:r w:rsidRPr="005507B7">
                    <w:rPr>
                      <w:rFonts w:ascii="Calibri" w:hAnsi="Calibri" w:cs="Calibri"/>
                      <w:b/>
                      <w:sz w:val="22"/>
                      <w:szCs w:val="22"/>
                      <w:lang w:val="en-US"/>
                    </w:rPr>
                    <w:t>INSPECTION DATE</w:t>
                  </w:r>
                </w:p>
              </w:tc>
              <w:tc>
                <w:tcPr>
                  <w:tcW w:w="7088" w:type="dxa"/>
                </w:tcPr>
                <w:p w14:paraId="6DF799AF" w14:textId="3EEACE7B" w:rsidR="00B11475" w:rsidRDefault="003C5E89" w:rsidP="00B11475">
                  <w:pPr>
                    <w:pStyle w:val="ListParagraph"/>
                    <w:tabs>
                      <w:tab w:val="left" w:pos="3686"/>
                    </w:tabs>
                    <w:spacing w:line="276" w:lineRule="auto"/>
                    <w:ind w:left="0"/>
                    <w:rPr>
                      <w:rFonts w:ascii="Calibri" w:hAnsi="Calibri" w:cs="Calibri"/>
                      <w:bCs/>
                      <w:sz w:val="22"/>
                      <w:szCs w:val="22"/>
                      <w:lang w:val="en-US"/>
                    </w:rPr>
                  </w:pPr>
                  <w:r>
                    <w:rPr>
                      <w:rFonts w:ascii="Calibri" w:hAnsi="Calibri" w:cs="Calibri"/>
                      <w:bCs/>
                      <w:sz w:val="22"/>
                      <w:szCs w:val="22"/>
                      <w:lang w:val="en-US"/>
                    </w:rPr>
                    <w:t>2 May 2022</w:t>
                  </w:r>
                </w:p>
              </w:tc>
            </w:tr>
            <w:tr w:rsidR="00B11475" w:rsidRPr="005A17F3" w14:paraId="550D4111" w14:textId="77777777" w:rsidTr="00B11475">
              <w:tc>
                <w:tcPr>
                  <w:tcW w:w="3419" w:type="dxa"/>
                </w:tcPr>
                <w:p w14:paraId="15399A3F" w14:textId="77777777" w:rsidR="00B11475" w:rsidRDefault="00B11475" w:rsidP="00B11475">
                  <w:pPr>
                    <w:pStyle w:val="ListParagraph"/>
                    <w:tabs>
                      <w:tab w:val="left" w:pos="3060"/>
                    </w:tabs>
                    <w:spacing w:line="276" w:lineRule="auto"/>
                    <w:ind w:left="0"/>
                    <w:rPr>
                      <w:rFonts w:ascii="Calibri" w:hAnsi="Calibri" w:cs="Arial"/>
                      <w:b/>
                      <w:sz w:val="22"/>
                      <w:szCs w:val="22"/>
                    </w:rPr>
                  </w:pPr>
                  <w:r w:rsidRPr="005A17F3">
                    <w:rPr>
                      <w:rFonts w:ascii="Calibri" w:hAnsi="Calibri" w:cs="Arial"/>
                      <w:b/>
                      <w:sz w:val="22"/>
                      <w:szCs w:val="22"/>
                    </w:rPr>
                    <w:t>INSPECTOR</w:t>
                  </w:r>
                </w:p>
              </w:tc>
              <w:tc>
                <w:tcPr>
                  <w:tcW w:w="7088" w:type="dxa"/>
                </w:tcPr>
                <w:p w14:paraId="5DDF27F8" w14:textId="159BE994" w:rsidR="00B11475" w:rsidRDefault="003C5E89" w:rsidP="00B11475">
                  <w:pPr>
                    <w:pStyle w:val="ListParagraph"/>
                    <w:tabs>
                      <w:tab w:val="left" w:pos="3686"/>
                    </w:tabs>
                    <w:spacing w:line="276" w:lineRule="auto"/>
                    <w:ind w:left="0"/>
                    <w:rPr>
                      <w:rFonts w:ascii="Calibri" w:hAnsi="Calibri" w:cs="Calibri"/>
                      <w:bCs/>
                      <w:sz w:val="22"/>
                      <w:szCs w:val="22"/>
                      <w:lang w:val="en-US"/>
                    </w:rPr>
                  </w:pPr>
                  <w:r>
                    <w:rPr>
                      <w:rFonts w:ascii="Calibri" w:hAnsi="Calibri" w:cs="Calibri"/>
                      <w:bCs/>
                      <w:sz w:val="22"/>
                      <w:szCs w:val="22"/>
                      <w:lang w:val="en-US"/>
                    </w:rPr>
                    <w:t>Adam Macie</w:t>
                  </w:r>
                </w:p>
              </w:tc>
            </w:tr>
            <w:tr w:rsidR="00B11475" w:rsidRPr="005A17F3" w14:paraId="4D3AAF69" w14:textId="77777777" w:rsidTr="00B11475">
              <w:tc>
                <w:tcPr>
                  <w:tcW w:w="3419" w:type="dxa"/>
                </w:tcPr>
                <w:p w14:paraId="7885F932" w14:textId="77777777" w:rsidR="00B11475" w:rsidRDefault="00B11475" w:rsidP="00B11475">
                  <w:pPr>
                    <w:pStyle w:val="ListParagraph"/>
                    <w:tabs>
                      <w:tab w:val="left" w:pos="3060"/>
                    </w:tabs>
                    <w:spacing w:line="276" w:lineRule="auto"/>
                    <w:ind w:left="0"/>
                    <w:rPr>
                      <w:rFonts w:ascii="Calibri" w:hAnsi="Calibri" w:cs="Arial"/>
                      <w:b/>
                      <w:sz w:val="22"/>
                      <w:szCs w:val="22"/>
                    </w:rPr>
                  </w:pPr>
                  <w:r w:rsidRPr="005A17F3">
                    <w:rPr>
                      <w:rFonts w:ascii="Calibri" w:hAnsi="Calibri" w:cs="Arial"/>
                      <w:b/>
                      <w:sz w:val="22"/>
                      <w:szCs w:val="22"/>
                    </w:rPr>
                    <w:t>WEATHER CONDITIONS</w:t>
                  </w:r>
                </w:p>
              </w:tc>
              <w:tc>
                <w:tcPr>
                  <w:tcW w:w="7088" w:type="dxa"/>
                </w:tcPr>
                <w:p w14:paraId="46B5F311" w14:textId="29ADE7BC" w:rsidR="00B11475" w:rsidRDefault="003C5E89" w:rsidP="00B11475">
                  <w:pPr>
                    <w:pStyle w:val="ListParagraph"/>
                    <w:tabs>
                      <w:tab w:val="left" w:pos="3686"/>
                    </w:tabs>
                    <w:spacing w:line="276" w:lineRule="auto"/>
                    <w:ind w:left="0"/>
                    <w:rPr>
                      <w:rFonts w:ascii="Calibri" w:hAnsi="Calibri" w:cs="Calibri"/>
                      <w:bCs/>
                      <w:sz w:val="22"/>
                      <w:szCs w:val="22"/>
                      <w:lang w:val="en-US"/>
                    </w:rPr>
                  </w:pPr>
                  <w:r>
                    <w:rPr>
                      <w:rFonts w:ascii="Calibri" w:hAnsi="Calibri" w:cs="Calibri"/>
                      <w:bCs/>
                      <w:sz w:val="22"/>
                      <w:szCs w:val="22"/>
                      <w:lang w:val="en-US"/>
                    </w:rPr>
                    <w:t>Fine</w:t>
                  </w:r>
                </w:p>
              </w:tc>
            </w:tr>
            <w:tr w:rsidR="00B11475" w:rsidRPr="005A17F3" w14:paraId="58CD3294" w14:textId="77777777" w:rsidTr="00B11475">
              <w:tc>
                <w:tcPr>
                  <w:tcW w:w="3419" w:type="dxa"/>
                </w:tcPr>
                <w:p w14:paraId="1F7316C6" w14:textId="268F1FEB" w:rsidR="00B11475" w:rsidRPr="00A00068" w:rsidRDefault="003C5E89" w:rsidP="00B11475">
                  <w:pPr>
                    <w:pStyle w:val="ListParagraph"/>
                    <w:tabs>
                      <w:tab w:val="left" w:pos="3060"/>
                    </w:tabs>
                    <w:spacing w:line="276" w:lineRule="auto"/>
                    <w:ind w:left="0"/>
                    <w:rPr>
                      <w:rFonts w:ascii="Calibri" w:hAnsi="Calibri" w:cs="Calibri"/>
                      <w:b/>
                      <w:sz w:val="22"/>
                      <w:szCs w:val="22"/>
                    </w:rPr>
                  </w:pPr>
                  <w:r>
                    <w:rPr>
                      <w:rFonts w:ascii="Calibri" w:hAnsi="Calibri" w:cs="Calibri"/>
                      <w:b/>
                      <w:sz w:val="22"/>
                      <w:szCs w:val="22"/>
                    </w:rPr>
                    <w:t>R</w:t>
                  </w:r>
                  <w:r w:rsidR="00190A0F">
                    <w:rPr>
                      <w:rFonts w:ascii="Calibri" w:hAnsi="Calibri" w:cs="Calibri"/>
                      <w:b/>
                      <w:sz w:val="22"/>
                      <w:szCs w:val="22"/>
                    </w:rPr>
                    <w:t>E</w:t>
                  </w:r>
                  <w:r>
                    <w:rPr>
                      <w:rFonts w:ascii="Calibri" w:hAnsi="Calibri" w:cs="Calibri"/>
                      <w:b/>
                      <w:sz w:val="22"/>
                      <w:szCs w:val="22"/>
                    </w:rPr>
                    <w:t>FERENCE</w:t>
                  </w:r>
                  <w:r w:rsidR="00B11475" w:rsidRPr="00A00068">
                    <w:rPr>
                      <w:rFonts w:ascii="Calibri" w:hAnsi="Calibri" w:cs="Calibri"/>
                      <w:b/>
                      <w:sz w:val="22"/>
                      <w:szCs w:val="22"/>
                    </w:rPr>
                    <w:t xml:space="preserve"> NUMBER</w:t>
                  </w:r>
                </w:p>
              </w:tc>
              <w:tc>
                <w:tcPr>
                  <w:tcW w:w="7088" w:type="dxa"/>
                </w:tcPr>
                <w:p w14:paraId="1D3D6EB7" w14:textId="4D618FD6" w:rsidR="00B11475" w:rsidRPr="005A17F3" w:rsidRDefault="003C5E89" w:rsidP="00B11475">
                  <w:pPr>
                    <w:pStyle w:val="ListParagraph"/>
                    <w:tabs>
                      <w:tab w:val="left" w:pos="3686"/>
                    </w:tabs>
                    <w:spacing w:line="276" w:lineRule="auto"/>
                    <w:ind w:left="0"/>
                    <w:rPr>
                      <w:rFonts w:ascii="Calibri" w:hAnsi="Calibri" w:cs="Arial"/>
                      <w:sz w:val="22"/>
                      <w:szCs w:val="22"/>
                    </w:rPr>
                  </w:pPr>
                  <w:r>
                    <w:rPr>
                      <w:rFonts w:ascii="Calibri" w:hAnsi="Calibri" w:cs="Calibri"/>
                      <w:bCs/>
                      <w:sz w:val="22"/>
                      <w:szCs w:val="22"/>
                      <w:lang w:val="en-US"/>
                    </w:rPr>
                    <w:t>35</w:t>
                  </w:r>
                  <w:r w:rsidR="00FB5CB2">
                    <w:rPr>
                      <w:rFonts w:ascii="Calibri" w:hAnsi="Calibri" w:cs="Calibri"/>
                      <w:bCs/>
                      <w:sz w:val="22"/>
                      <w:szCs w:val="22"/>
                      <w:lang w:val="en-US"/>
                    </w:rPr>
                    <w:t>TST</w:t>
                  </w:r>
                </w:p>
              </w:tc>
            </w:tr>
          </w:tbl>
          <w:p w14:paraId="4700EE6E" w14:textId="77777777" w:rsidR="00754AB5" w:rsidRDefault="00754AB5" w:rsidP="003C5E89">
            <w:pPr>
              <w:pStyle w:val="Default"/>
              <w:rPr>
                <w:b/>
                <w:bCs/>
                <w:i/>
                <w:iCs/>
                <w:sz w:val="22"/>
                <w:szCs w:val="22"/>
              </w:rPr>
            </w:pPr>
          </w:p>
          <w:p w14:paraId="53D51B96" w14:textId="6BA7BEA2" w:rsidR="003C5E89" w:rsidRPr="006B0FEE" w:rsidRDefault="003C5E89" w:rsidP="003C5E89">
            <w:pPr>
              <w:pStyle w:val="Default"/>
              <w:rPr>
                <w:rFonts w:asciiTheme="minorHAnsi" w:hAnsiTheme="minorHAnsi" w:cstheme="minorHAnsi"/>
                <w:sz w:val="22"/>
                <w:szCs w:val="22"/>
              </w:rPr>
            </w:pPr>
            <w:r w:rsidRPr="003C5E89">
              <w:rPr>
                <w:b/>
                <w:bCs/>
                <w:i/>
                <w:iCs/>
                <w:sz w:val="22"/>
                <w:szCs w:val="22"/>
              </w:rPr>
              <w:t>Project Scope:</w:t>
            </w:r>
            <w:r>
              <w:rPr>
                <w:sz w:val="22"/>
                <w:szCs w:val="22"/>
              </w:rPr>
              <w:t xml:space="preserve"> </w:t>
            </w:r>
            <w:r w:rsidRPr="006B0FEE">
              <w:rPr>
                <w:rFonts w:asciiTheme="minorHAnsi" w:hAnsiTheme="minorHAnsi" w:cstheme="minorHAnsi"/>
                <w:sz w:val="22"/>
                <w:szCs w:val="22"/>
              </w:rPr>
              <w:t xml:space="preserve">This Maintenance Plan has been compiled to assist </w:t>
            </w:r>
            <w:r w:rsidR="00440EEC">
              <w:rPr>
                <w:rFonts w:asciiTheme="minorHAnsi" w:hAnsiTheme="minorHAnsi" w:cstheme="minorHAnsi"/>
                <w:sz w:val="22"/>
                <w:szCs w:val="22"/>
              </w:rPr>
              <w:t>the Owners Corporation and Strata Managers</w:t>
            </w:r>
            <w:r w:rsidRPr="006B0FEE">
              <w:rPr>
                <w:rFonts w:asciiTheme="minorHAnsi" w:hAnsiTheme="minorHAnsi" w:cstheme="minorHAnsi"/>
                <w:sz w:val="22"/>
                <w:szCs w:val="22"/>
              </w:rPr>
              <w:t xml:space="preserve"> to meet their obligations with respect to the</w:t>
            </w:r>
            <w:r>
              <w:rPr>
                <w:rFonts w:asciiTheme="minorHAnsi" w:hAnsiTheme="minorHAnsi" w:cstheme="minorHAnsi"/>
                <w:sz w:val="22"/>
                <w:szCs w:val="22"/>
              </w:rPr>
              <w:t xml:space="preserve"> following legislation (both as amended 1 November 2020)</w:t>
            </w:r>
            <w:r w:rsidRPr="006B0FEE">
              <w:rPr>
                <w:rFonts w:asciiTheme="minorHAnsi" w:hAnsiTheme="minorHAnsi" w:cstheme="minorHAnsi"/>
                <w:sz w:val="22"/>
                <w:szCs w:val="22"/>
              </w:rPr>
              <w:t xml:space="preserve">: </w:t>
            </w:r>
          </w:p>
          <w:p w14:paraId="31902FD8" w14:textId="77777777" w:rsidR="003C5E89" w:rsidRPr="006B0FEE" w:rsidRDefault="003C5E89" w:rsidP="003C5E89">
            <w:pPr>
              <w:pStyle w:val="Default"/>
              <w:numPr>
                <w:ilvl w:val="0"/>
                <w:numId w:val="23"/>
              </w:numPr>
              <w:spacing w:after="70"/>
              <w:rPr>
                <w:rFonts w:asciiTheme="minorHAnsi" w:hAnsiTheme="minorHAnsi" w:cstheme="minorHAnsi"/>
                <w:sz w:val="22"/>
                <w:szCs w:val="22"/>
              </w:rPr>
            </w:pPr>
            <w:r w:rsidRPr="006B0FEE">
              <w:rPr>
                <w:rFonts w:asciiTheme="minorHAnsi" w:hAnsiTheme="minorHAnsi" w:cstheme="minorHAnsi"/>
                <w:sz w:val="22"/>
                <w:szCs w:val="22"/>
              </w:rPr>
              <w:t xml:space="preserve">Unit Titles (Management) Act 2011 (s24); </w:t>
            </w:r>
          </w:p>
          <w:p w14:paraId="4D49E2B8" w14:textId="6D500C75" w:rsidR="003C5E89" w:rsidRDefault="003C5E89" w:rsidP="003C5E89">
            <w:pPr>
              <w:pStyle w:val="Default"/>
              <w:numPr>
                <w:ilvl w:val="0"/>
                <w:numId w:val="23"/>
              </w:numPr>
              <w:spacing w:after="70"/>
              <w:rPr>
                <w:sz w:val="22"/>
                <w:szCs w:val="22"/>
              </w:rPr>
            </w:pPr>
            <w:r w:rsidRPr="006B0FEE">
              <w:rPr>
                <w:rFonts w:asciiTheme="minorHAnsi" w:hAnsiTheme="minorHAnsi" w:cstheme="minorHAnsi"/>
                <w:sz w:val="22"/>
                <w:szCs w:val="22"/>
              </w:rPr>
              <w:t>Unit Titles (Management) Regulation 2011 (s4A)</w:t>
            </w:r>
          </w:p>
          <w:p w14:paraId="0748519C" w14:textId="77777777" w:rsidR="003C5E89" w:rsidRPr="003C5E89" w:rsidRDefault="003C5E89" w:rsidP="003C5E89">
            <w:pPr>
              <w:pStyle w:val="ListParagraph"/>
              <w:tabs>
                <w:tab w:val="left" w:pos="3060"/>
              </w:tabs>
              <w:spacing w:line="276" w:lineRule="auto"/>
              <w:ind w:left="0" w:right="142"/>
              <w:rPr>
                <w:rFonts w:ascii="Calibri" w:hAnsi="Calibri" w:cs="Arial"/>
                <w:b/>
                <w:i/>
                <w:iCs/>
                <w:sz w:val="22"/>
                <w:szCs w:val="22"/>
              </w:rPr>
            </w:pPr>
            <w:r w:rsidRPr="003C5E89">
              <w:rPr>
                <w:rFonts w:ascii="Calibri" w:hAnsi="Calibri" w:cs="Arial"/>
                <w:b/>
                <w:i/>
                <w:iCs/>
                <w:sz w:val="22"/>
                <w:szCs w:val="22"/>
              </w:rPr>
              <w:t>Building Class</w:t>
            </w:r>
          </w:p>
          <w:p w14:paraId="7C6F8E2F" w14:textId="1E3D71F8" w:rsidR="003C5E89" w:rsidRDefault="003C5E89" w:rsidP="003C5E89">
            <w:pPr>
              <w:pStyle w:val="ListParagraph"/>
              <w:numPr>
                <w:ilvl w:val="0"/>
                <w:numId w:val="23"/>
              </w:numPr>
              <w:tabs>
                <w:tab w:val="left" w:pos="3060"/>
              </w:tabs>
              <w:spacing w:line="276" w:lineRule="auto"/>
              <w:ind w:left="181" w:right="142" w:hanging="181"/>
              <w:rPr>
                <w:rFonts w:ascii="Calibri" w:hAnsi="Calibri" w:cs="Calibri"/>
                <w:bCs/>
                <w:sz w:val="22"/>
                <w:szCs w:val="22"/>
                <w:lang w:val="en-US"/>
              </w:rPr>
            </w:pPr>
            <w:r>
              <w:rPr>
                <w:rFonts w:ascii="Calibri" w:hAnsi="Calibri" w:cs="Calibri"/>
                <w:bCs/>
                <w:sz w:val="22"/>
                <w:szCs w:val="22"/>
                <w:lang w:val="en-US"/>
              </w:rPr>
              <w:t>Residential Units are Class A</w:t>
            </w:r>
          </w:p>
          <w:p w14:paraId="31B5A84B" w14:textId="77777777" w:rsidR="00440EEC" w:rsidRDefault="00440EEC" w:rsidP="003C5E89">
            <w:pPr>
              <w:pStyle w:val="Default"/>
              <w:jc w:val="both"/>
              <w:rPr>
                <w:rFonts w:asciiTheme="minorHAnsi" w:hAnsiTheme="minorHAnsi" w:cstheme="minorHAnsi"/>
                <w:sz w:val="22"/>
                <w:szCs w:val="22"/>
              </w:rPr>
            </w:pPr>
          </w:p>
          <w:p w14:paraId="19EF2AC4" w14:textId="3AF3390C" w:rsidR="003C5E89" w:rsidRDefault="003C5E89" w:rsidP="003C5E89">
            <w:pPr>
              <w:pStyle w:val="Default"/>
              <w:jc w:val="both"/>
              <w:rPr>
                <w:sz w:val="22"/>
                <w:szCs w:val="22"/>
              </w:rPr>
            </w:pPr>
            <w:r w:rsidRPr="006B0FEE">
              <w:rPr>
                <w:rFonts w:asciiTheme="minorHAnsi" w:hAnsiTheme="minorHAnsi" w:cstheme="minorHAnsi"/>
                <w:sz w:val="22"/>
                <w:szCs w:val="22"/>
              </w:rPr>
              <w:t xml:space="preserve">In typical Class A Units Plans, the unit owner owns the inside of the unit but not the main structure of the building. Usually, the individual owner owns from the inside of their lot to halfway out through the boundary walls, ceiling, and the floor. In general, the </w:t>
            </w:r>
            <w:r w:rsidR="00440EEC">
              <w:rPr>
                <w:rFonts w:asciiTheme="minorHAnsi" w:hAnsiTheme="minorHAnsi" w:cstheme="minorHAnsi"/>
                <w:sz w:val="22"/>
                <w:szCs w:val="22"/>
              </w:rPr>
              <w:t>O</w:t>
            </w:r>
            <w:r w:rsidRPr="006B0FEE">
              <w:rPr>
                <w:rFonts w:asciiTheme="minorHAnsi" w:hAnsiTheme="minorHAnsi" w:cstheme="minorHAnsi"/>
                <w:sz w:val="22"/>
                <w:szCs w:val="22"/>
              </w:rPr>
              <w:t xml:space="preserve">wners </w:t>
            </w:r>
            <w:r w:rsidR="00440EEC">
              <w:rPr>
                <w:rFonts w:asciiTheme="minorHAnsi" w:hAnsiTheme="minorHAnsi" w:cstheme="minorHAnsi"/>
                <w:sz w:val="22"/>
                <w:szCs w:val="22"/>
              </w:rPr>
              <w:t>C</w:t>
            </w:r>
            <w:r w:rsidRPr="006B0FEE">
              <w:rPr>
                <w:rFonts w:asciiTheme="minorHAnsi" w:hAnsiTheme="minorHAnsi" w:cstheme="minorHAnsi"/>
                <w:sz w:val="22"/>
                <w:szCs w:val="22"/>
              </w:rPr>
              <w:t>orporation owns the walls, ceiling and floor from outside of the lot to halfway in. The internal walls within the unit (e.g. the wall between the kitchen and lounge room), floor coverings, light fittings and curtains are all the property of the unit owner.</w:t>
            </w:r>
          </w:p>
          <w:p w14:paraId="16C3E6E8" w14:textId="068DF0C5" w:rsidR="003C5E89" w:rsidRDefault="003C5E89" w:rsidP="00B11475">
            <w:pPr>
              <w:pStyle w:val="Default"/>
              <w:jc w:val="both"/>
              <w:rPr>
                <w:sz w:val="22"/>
                <w:szCs w:val="22"/>
              </w:rPr>
            </w:pPr>
          </w:p>
          <w:p w14:paraId="516185DB" w14:textId="2904FDCB" w:rsidR="00B11475" w:rsidRPr="006B0FEE" w:rsidRDefault="00B11475" w:rsidP="00B11475">
            <w:pPr>
              <w:pStyle w:val="Default"/>
              <w:jc w:val="both"/>
              <w:rPr>
                <w:sz w:val="22"/>
                <w:szCs w:val="22"/>
              </w:rPr>
            </w:pPr>
            <w:r w:rsidRPr="006B0FEE">
              <w:rPr>
                <w:sz w:val="22"/>
                <w:szCs w:val="22"/>
              </w:rPr>
              <w:t xml:space="preserve">The Unit Titles (Management) Act 2011 and associated regulations provides the framework for the management of multi-unit residential properties. All Owners Corporations are required to hold a Maintenance Plan, </w:t>
            </w:r>
            <w:r w:rsidR="003C5E89">
              <w:rPr>
                <w:sz w:val="22"/>
                <w:szCs w:val="22"/>
              </w:rPr>
              <w:t>considering</w:t>
            </w:r>
            <w:r w:rsidRPr="006B0FEE">
              <w:rPr>
                <w:sz w:val="22"/>
                <w:szCs w:val="22"/>
              </w:rPr>
              <w:t xml:space="preserve"> the Developers Maintenance Schedule (if a</w:t>
            </w:r>
            <w:r w:rsidR="00440EEC">
              <w:rPr>
                <w:sz w:val="22"/>
                <w:szCs w:val="22"/>
              </w:rPr>
              <w:t>vailable</w:t>
            </w:r>
            <w:r w:rsidRPr="006B0FEE">
              <w:rPr>
                <w:sz w:val="22"/>
                <w:szCs w:val="22"/>
              </w:rPr>
              <w:t>). The Executive Committee then references this plan as part of their responsibility for overseeing the maintenance of the common property. The Owners Corporation should regularly review their maintenance plan and amend when necessary. A comprehensive database relating to the maintenance, repair or replacement undertaken to systems, equipment, structures and other items on the common property, including copies of manuals and warrant</w:t>
            </w:r>
            <w:r w:rsidR="003C5E89">
              <w:rPr>
                <w:sz w:val="22"/>
                <w:szCs w:val="22"/>
              </w:rPr>
              <w:t>ies (where available)</w:t>
            </w:r>
            <w:r w:rsidRPr="006B0FEE">
              <w:rPr>
                <w:sz w:val="22"/>
                <w:szCs w:val="22"/>
              </w:rPr>
              <w:t xml:space="preserve"> </w:t>
            </w:r>
            <w:r w:rsidR="003C5E89">
              <w:rPr>
                <w:sz w:val="22"/>
                <w:szCs w:val="22"/>
              </w:rPr>
              <w:t xml:space="preserve">has been compiled </w:t>
            </w:r>
            <w:r w:rsidRPr="006B0FEE">
              <w:rPr>
                <w:sz w:val="22"/>
                <w:szCs w:val="22"/>
              </w:rPr>
              <w:t xml:space="preserve">for this building. </w:t>
            </w:r>
          </w:p>
          <w:p w14:paraId="2558F38F" w14:textId="77777777" w:rsidR="00B11475" w:rsidRDefault="00B11475" w:rsidP="00B11475">
            <w:pPr>
              <w:pStyle w:val="Default"/>
              <w:jc w:val="both"/>
              <w:rPr>
                <w:sz w:val="20"/>
                <w:szCs w:val="20"/>
              </w:rPr>
            </w:pPr>
          </w:p>
          <w:p w14:paraId="4169092D" w14:textId="6AAE457F" w:rsidR="006B0FEE" w:rsidRPr="005A17F3" w:rsidRDefault="00B11475" w:rsidP="00B11475">
            <w:pPr>
              <w:pStyle w:val="Default"/>
              <w:jc w:val="both"/>
              <w:rPr>
                <w:sz w:val="22"/>
                <w:szCs w:val="22"/>
              </w:rPr>
            </w:pPr>
            <w:r w:rsidRPr="006B0FEE">
              <w:rPr>
                <w:sz w:val="22"/>
                <w:szCs w:val="22"/>
              </w:rPr>
              <w:t xml:space="preserve">Following the preparation of our project file for </w:t>
            </w:r>
            <w:r w:rsidR="003C5E89">
              <w:rPr>
                <w:bCs/>
                <w:sz w:val="22"/>
                <w:szCs w:val="22"/>
                <w:lang w:val="en-US"/>
              </w:rPr>
              <w:t xml:space="preserve">2 </w:t>
            </w:r>
            <w:r w:rsidR="00FB5CB2">
              <w:rPr>
                <w:bCs/>
                <w:sz w:val="22"/>
                <w:szCs w:val="22"/>
                <w:lang w:val="en-US"/>
              </w:rPr>
              <w:t>Sample</w:t>
            </w:r>
            <w:r w:rsidR="003C5E89">
              <w:rPr>
                <w:bCs/>
                <w:sz w:val="22"/>
                <w:szCs w:val="22"/>
                <w:lang w:val="en-US"/>
              </w:rPr>
              <w:t xml:space="preserve"> Street Canberra </w:t>
            </w:r>
            <w:r>
              <w:rPr>
                <w:bCs/>
                <w:sz w:val="22"/>
                <w:szCs w:val="22"/>
                <w:lang w:val="en-US"/>
              </w:rPr>
              <w:t xml:space="preserve">which included </w:t>
            </w:r>
            <w:r w:rsidRPr="006B0FEE">
              <w:rPr>
                <w:bCs/>
                <w:sz w:val="22"/>
                <w:szCs w:val="22"/>
                <w:lang w:val="en-US"/>
              </w:rPr>
              <w:t xml:space="preserve">referencing </w:t>
            </w:r>
            <w:r>
              <w:rPr>
                <w:bCs/>
                <w:sz w:val="22"/>
                <w:szCs w:val="22"/>
                <w:lang w:val="en-US"/>
              </w:rPr>
              <w:t xml:space="preserve">materials such as </w:t>
            </w:r>
            <w:r w:rsidRPr="006B0FEE">
              <w:rPr>
                <w:sz w:val="22"/>
                <w:szCs w:val="22"/>
              </w:rPr>
              <w:t>maintenance schedules,</w:t>
            </w:r>
            <w:r>
              <w:rPr>
                <w:sz w:val="22"/>
                <w:szCs w:val="22"/>
              </w:rPr>
              <w:t xml:space="preserve"> sinking fund reports,</w:t>
            </w:r>
            <w:r w:rsidRPr="006B0FEE">
              <w:rPr>
                <w:sz w:val="22"/>
                <w:szCs w:val="22"/>
              </w:rPr>
              <w:t xml:space="preserve"> warranties, manufacturer’s recommendations, and specific product information provided to us,</w:t>
            </w:r>
            <w:r w:rsidRPr="006B0FEE">
              <w:rPr>
                <w:bCs/>
                <w:sz w:val="22"/>
                <w:szCs w:val="22"/>
                <w:lang w:val="en-US"/>
              </w:rPr>
              <w:t xml:space="preserve"> </w:t>
            </w:r>
            <w:r w:rsidRPr="006B0FEE">
              <w:rPr>
                <w:sz w:val="22"/>
                <w:szCs w:val="22"/>
              </w:rPr>
              <w:t xml:space="preserve">our Building Inspector </w:t>
            </w:r>
            <w:r>
              <w:rPr>
                <w:sz w:val="22"/>
                <w:szCs w:val="22"/>
              </w:rPr>
              <w:t>conducted</w:t>
            </w:r>
            <w:r w:rsidRPr="006B0FEE">
              <w:rPr>
                <w:sz w:val="22"/>
                <w:szCs w:val="22"/>
              </w:rPr>
              <w:t xml:space="preserve"> a comprehensive on-site visual inspection on </w:t>
            </w:r>
            <w:r w:rsidR="003C5E89">
              <w:rPr>
                <w:bCs/>
                <w:sz w:val="22"/>
                <w:szCs w:val="22"/>
                <w:lang w:val="en-US"/>
              </w:rPr>
              <w:t>2 May 2022.</w:t>
            </w:r>
            <w:r w:rsidRPr="006B0FEE">
              <w:rPr>
                <w:bCs/>
                <w:sz w:val="22"/>
                <w:szCs w:val="22"/>
                <w:lang w:val="en-US"/>
              </w:rPr>
              <w:t xml:space="preserve"> </w:t>
            </w:r>
            <w:r w:rsidRPr="006B0FEE">
              <w:rPr>
                <w:sz w:val="22"/>
                <w:szCs w:val="22"/>
              </w:rPr>
              <w:t>It is critical that this Maintenance Plan is monitored and updated on an ongoing basis to ensure the optimum working condition of systems, equipment, structures and other elements of the common property and to avoid costly reactive repairs.</w:t>
            </w:r>
            <w:r>
              <w:rPr>
                <w:sz w:val="22"/>
                <w:szCs w:val="22"/>
              </w:rPr>
              <w:t xml:space="preserve"> </w:t>
            </w:r>
          </w:p>
        </w:tc>
        <w:tc>
          <w:tcPr>
            <w:tcW w:w="222" w:type="dxa"/>
          </w:tcPr>
          <w:p w14:paraId="7591E713" w14:textId="2E92475E" w:rsidR="006B0FEE" w:rsidRPr="005A17F3" w:rsidRDefault="006B0FEE" w:rsidP="004D607A">
            <w:pPr>
              <w:pStyle w:val="ListParagraph"/>
              <w:tabs>
                <w:tab w:val="left" w:pos="3686"/>
              </w:tabs>
              <w:spacing w:line="276" w:lineRule="auto"/>
              <w:ind w:left="0"/>
              <w:rPr>
                <w:rFonts w:ascii="Calibri" w:hAnsi="Calibri" w:cs="Arial"/>
                <w:sz w:val="22"/>
                <w:szCs w:val="22"/>
              </w:rPr>
            </w:pPr>
          </w:p>
        </w:tc>
      </w:tr>
    </w:tbl>
    <w:p w14:paraId="54A74AC0" w14:textId="56C5E4E4" w:rsidR="00B11475" w:rsidRDefault="00B11475" w:rsidP="006B0FEE">
      <w:pPr>
        <w:pStyle w:val="Default"/>
        <w:jc w:val="both"/>
        <w:rPr>
          <w:sz w:val="22"/>
          <w:szCs w:val="22"/>
        </w:rPr>
      </w:pPr>
    </w:p>
    <w:p w14:paraId="3F2083AA" w14:textId="2EED3112" w:rsidR="00B11475" w:rsidRDefault="00B11475" w:rsidP="00B11475">
      <w:pPr>
        <w:pStyle w:val="Default"/>
        <w:shd w:val="clear" w:color="auto" w:fill="EFFFFD"/>
        <w:jc w:val="both"/>
        <w:rPr>
          <w:b/>
          <w:bCs/>
          <w:i/>
          <w:iCs/>
          <w:sz w:val="22"/>
          <w:szCs w:val="22"/>
        </w:rPr>
      </w:pPr>
      <w:r w:rsidRPr="00A00068">
        <w:rPr>
          <w:rFonts w:eastAsia="Times New Roman"/>
          <w:b/>
          <w:color w:val="0099CC"/>
        </w:rPr>
        <w:t>IMPORTANT:</w:t>
      </w:r>
      <w:r>
        <w:rPr>
          <w:sz w:val="22"/>
          <w:szCs w:val="22"/>
        </w:rPr>
        <w:t xml:space="preserve"> </w:t>
      </w:r>
      <w:r w:rsidRPr="00A00068">
        <w:rPr>
          <w:i/>
          <w:iCs/>
          <w:sz w:val="22"/>
          <w:szCs w:val="22"/>
        </w:rPr>
        <w:t>This report is intended to be read in its entirety. It has been commissioned to satisfy the requirements of 4A Maintenance plan – Act, s 24 (3), Unit Titles Management Regulation 2011. The appropriate Strata Group Representative or Members of the Body Corporate Executive are requested to immediately contact our company if any of the report’s content is not fully understood and requires clarification or further explanation</w:t>
      </w:r>
      <w:r w:rsidRPr="00A00068">
        <w:rPr>
          <w:b/>
          <w:bCs/>
          <w:i/>
          <w:iCs/>
          <w:sz w:val="22"/>
          <w:szCs w:val="22"/>
        </w:rPr>
        <w:t xml:space="preserve">. </w:t>
      </w:r>
    </w:p>
    <w:p w14:paraId="5D67DE9B" w14:textId="32E5B83B" w:rsidR="00B11475" w:rsidRPr="00A00068" w:rsidRDefault="00B11475" w:rsidP="00B11475">
      <w:pPr>
        <w:pStyle w:val="Default"/>
        <w:shd w:val="clear" w:color="auto" w:fill="EFFFFD"/>
        <w:jc w:val="both"/>
        <w:rPr>
          <w:b/>
          <w:bCs/>
          <w:i/>
          <w:iCs/>
          <w:sz w:val="22"/>
          <w:szCs w:val="22"/>
        </w:rPr>
      </w:pPr>
      <w:r w:rsidRPr="00A00068">
        <w:rPr>
          <w:b/>
          <w:bCs/>
          <w:i/>
          <w:iCs/>
          <w:sz w:val="22"/>
          <w:szCs w:val="22"/>
        </w:rPr>
        <w:t>Please refer to important Scope and Limitations at the end of this document.</w:t>
      </w:r>
    </w:p>
    <w:p w14:paraId="553936A4" w14:textId="5486CDFB" w:rsidR="00B11475" w:rsidRDefault="00B11475" w:rsidP="006B0FEE">
      <w:pPr>
        <w:pStyle w:val="Default"/>
        <w:jc w:val="both"/>
        <w:rPr>
          <w:sz w:val="22"/>
          <w:szCs w:val="22"/>
        </w:rPr>
      </w:pPr>
    </w:p>
    <w:p w14:paraId="787D0DEB" w14:textId="31D98B86" w:rsidR="00B11475" w:rsidRDefault="001A5BFD" w:rsidP="00B11475">
      <w:pPr>
        <w:pStyle w:val="Default"/>
        <w:jc w:val="both"/>
        <w:rPr>
          <w:sz w:val="22"/>
          <w:szCs w:val="22"/>
        </w:rPr>
      </w:pPr>
      <w:r>
        <w:rPr>
          <w:noProof/>
        </w:rPr>
        <w:drawing>
          <wp:anchor distT="0" distB="0" distL="114300" distR="114300" simplePos="0" relativeHeight="251739136" behindDoc="1" locked="0" layoutInCell="1" allowOverlap="1" wp14:anchorId="4640B829" wp14:editId="6BA6BAA4">
            <wp:simplePos x="0" y="0"/>
            <wp:positionH relativeFrom="column">
              <wp:posOffset>-72257</wp:posOffset>
            </wp:positionH>
            <wp:positionV relativeFrom="paragraph">
              <wp:posOffset>87009</wp:posOffset>
            </wp:positionV>
            <wp:extent cx="1967023" cy="536848"/>
            <wp:effectExtent l="0" t="0" r="0" b="0"/>
            <wp:wrapNone/>
            <wp:docPr id="15" name="Picture 15" descr="A picture containing hanger, insect, curle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hanger, insect, curlew&#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67023" cy="536848"/>
                    </a:xfrm>
                    <a:prstGeom prst="rect">
                      <a:avLst/>
                    </a:prstGeom>
                    <a:noFill/>
                    <a:ln>
                      <a:noFill/>
                    </a:ln>
                  </pic:spPr>
                </pic:pic>
              </a:graphicData>
            </a:graphic>
            <wp14:sizeRelH relativeFrom="page">
              <wp14:pctWidth>0</wp14:pctWidth>
            </wp14:sizeRelH>
            <wp14:sizeRelV relativeFrom="page">
              <wp14:pctHeight>0</wp14:pctHeight>
            </wp14:sizeRelV>
          </wp:anchor>
        </w:drawing>
      </w:r>
      <w:r w:rsidR="00B11475">
        <w:rPr>
          <w:sz w:val="22"/>
          <w:szCs w:val="22"/>
        </w:rPr>
        <w:t>Thank you for the opportunity to work with you on this project, please do not hesitate to contact our team.</w:t>
      </w:r>
    </w:p>
    <w:p w14:paraId="708BF24C" w14:textId="1E20082C" w:rsidR="00B11475" w:rsidRDefault="00B11475" w:rsidP="00B11475">
      <w:pPr>
        <w:pStyle w:val="Default"/>
        <w:jc w:val="both"/>
        <w:rPr>
          <w:sz w:val="22"/>
          <w:szCs w:val="22"/>
        </w:rPr>
      </w:pPr>
    </w:p>
    <w:p w14:paraId="43DB31A4" w14:textId="77777777" w:rsidR="00B11475" w:rsidRDefault="00B11475" w:rsidP="00B11475"/>
    <w:p w14:paraId="1331E2D7" w14:textId="401B0208" w:rsidR="00B11475" w:rsidRPr="00D14D05" w:rsidRDefault="00D14D05" w:rsidP="006B0FEE">
      <w:pPr>
        <w:pStyle w:val="Default"/>
        <w:jc w:val="both"/>
        <w:rPr>
          <w:rFonts w:ascii="Century Gothic" w:hAnsi="Century Gothic"/>
          <w:b/>
          <w:bCs/>
          <w:sz w:val="22"/>
          <w:szCs w:val="22"/>
        </w:rPr>
      </w:pPr>
      <w:r w:rsidRPr="00D14D05">
        <w:rPr>
          <w:rFonts w:ascii="Century Gothic" w:hAnsi="Century Gothic"/>
          <w:b/>
          <w:bCs/>
          <w:sz w:val="22"/>
          <w:szCs w:val="22"/>
        </w:rPr>
        <w:t>Adam Macie</w:t>
      </w:r>
      <w:r w:rsidR="001A5BFD" w:rsidRPr="001A5BFD">
        <w:t xml:space="preserve"> </w:t>
      </w:r>
    </w:p>
    <w:p w14:paraId="3E9348B1" w14:textId="4DAF4F5A" w:rsidR="00D14D05" w:rsidRPr="00D14D05" w:rsidRDefault="00D14D05" w:rsidP="006B0FEE">
      <w:pPr>
        <w:pStyle w:val="Default"/>
        <w:jc w:val="both"/>
        <w:rPr>
          <w:rFonts w:ascii="Century Gothic" w:hAnsi="Century Gothic"/>
          <w:b/>
          <w:bCs/>
          <w:sz w:val="22"/>
          <w:szCs w:val="22"/>
        </w:rPr>
      </w:pPr>
      <w:r w:rsidRPr="00D14D05">
        <w:rPr>
          <w:rFonts w:ascii="Century Gothic" w:hAnsi="Century Gothic"/>
          <w:b/>
          <w:bCs/>
          <w:sz w:val="22"/>
          <w:szCs w:val="22"/>
        </w:rPr>
        <w:t>Senior Building Inspector</w:t>
      </w:r>
    </w:p>
    <w:p w14:paraId="2BB0DBE7" w14:textId="3AF0F945" w:rsidR="00B11475" w:rsidRDefault="00B11475" w:rsidP="006B0FEE">
      <w:pPr>
        <w:pStyle w:val="Default"/>
        <w:jc w:val="both"/>
        <w:rPr>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1"/>
        <w:gridCol w:w="3388"/>
        <w:gridCol w:w="3287"/>
      </w:tblGrid>
      <w:tr w:rsidR="00B11475" w14:paraId="3CCBC2E7" w14:textId="77777777" w:rsidTr="00374CF9">
        <w:trPr>
          <w:trHeight w:val="1438"/>
        </w:trPr>
        <w:tc>
          <w:tcPr>
            <w:tcW w:w="3398" w:type="dxa"/>
          </w:tcPr>
          <w:p w14:paraId="5A4BA0E0" w14:textId="77777777" w:rsidR="00B11475" w:rsidRDefault="00B11475" w:rsidP="003210F6">
            <w:pPr>
              <w:pStyle w:val="Default"/>
              <w:jc w:val="center"/>
              <w:rPr>
                <w:rFonts w:cs="Arial"/>
                <w:sz w:val="20"/>
                <w:szCs w:val="20"/>
              </w:rPr>
            </w:pPr>
            <w:r>
              <w:rPr>
                <w:noProof/>
              </w:rPr>
              <w:drawing>
                <wp:anchor distT="0" distB="0" distL="114300" distR="114300" simplePos="0" relativeHeight="251724800" behindDoc="1" locked="0" layoutInCell="1" allowOverlap="1" wp14:anchorId="0116A173" wp14:editId="5C3C5673">
                  <wp:simplePos x="0" y="0"/>
                  <wp:positionH relativeFrom="column">
                    <wp:posOffset>-2540</wp:posOffset>
                  </wp:positionH>
                  <wp:positionV relativeFrom="paragraph">
                    <wp:posOffset>6350</wp:posOffset>
                  </wp:positionV>
                  <wp:extent cx="2105025" cy="1190203"/>
                  <wp:effectExtent l="0" t="0" r="0" b="0"/>
                  <wp:wrapTight wrapText="bothSides">
                    <wp:wrapPolygon edited="0">
                      <wp:start x="10360" y="0"/>
                      <wp:lineTo x="0" y="12102"/>
                      <wp:lineTo x="0" y="19710"/>
                      <wp:lineTo x="195" y="21093"/>
                      <wp:lineTo x="17397" y="21093"/>
                      <wp:lineTo x="20916" y="20055"/>
                      <wp:lineTo x="21307" y="19710"/>
                      <wp:lineTo x="21307" y="12794"/>
                      <wp:lineTo x="20329" y="11065"/>
                      <wp:lineTo x="11533" y="0"/>
                      <wp:lineTo x="10360" y="0"/>
                    </wp:wrapPolygon>
                  </wp:wrapTight>
                  <wp:docPr id="678" name="Picture 67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icture 678" descr="Logo&#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105025" cy="1190203"/>
                          </a:xfrm>
                          <a:prstGeom prst="rect">
                            <a:avLst/>
                          </a:prstGeom>
                        </pic:spPr>
                      </pic:pic>
                    </a:graphicData>
                  </a:graphic>
                  <wp14:sizeRelH relativeFrom="page">
                    <wp14:pctWidth>0</wp14:pctWidth>
                  </wp14:sizeRelH>
                  <wp14:sizeRelV relativeFrom="page">
                    <wp14:pctHeight>0</wp14:pctHeight>
                  </wp14:sizeRelV>
                </wp:anchor>
              </w:drawing>
            </w:r>
          </w:p>
          <w:p w14:paraId="226788E5" w14:textId="77777777" w:rsidR="00B11475" w:rsidRDefault="00B11475" w:rsidP="003210F6">
            <w:pPr>
              <w:pStyle w:val="Default"/>
              <w:jc w:val="center"/>
              <w:rPr>
                <w:rFonts w:cs="Arial"/>
                <w:sz w:val="20"/>
                <w:szCs w:val="20"/>
              </w:rPr>
            </w:pPr>
          </w:p>
          <w:p w14:paraId="78FB72A9" w14:textId="77777777" w:rsidR="00B11475" w:rsidRDefault="00B11475" w:rsidP="003210F6">
            <w:pPr>
              <w:pStyle w:val="Default"/>
              <w:jc w:val="center"/>
              <w:rPr>
                <w:rFonts w:cs="Arial"/>
                <w:sz w:val="20"/>
                <w:szCs w:val="20"/>
              </w:rPr>
            </w:pPr>
          </w:p>
        </w:tc>
        <w:tc>
          <w:tcPr>
            <w:tcW w:w="3399" w:type="dxa"/>
          </w:tcPr>
          <w:p w14:paraId="616AA372" w14:textId="77777777" w:rsidR="00B11475" w:rsidRDefault="00B11475" w:rsidP="003210F6">
            <w:pPr>
              <w:pStyle w:val="Default"/>
              <w:jc w:val="both"/>
              <w:rPr>
                <w:rFonts w:cs="Arial"/>
                <w:sz w:val="20"/>
                <w:szCs w:val="20"/>
              </w:rPr>
            </w:pPr>
            <w:r>
              <w:rPr>
                <w:noProof/>
              </w:rPr>
              <w:drawing>
                <wp:anchor distT="0" distB="0" distL="114300" distR="114300" simplePos="0" relativeHeight="251723776" behindDoc="1" locked="0" layoutInCell="1" allowOverlap="1" wp14:anchorId="11CD50EC" wp14:editId="0CA63632">
                  <wp:simplePos x="0" y="0"/>
                  <wp:positionH relativeFrom="margin">
                    <wp:posOffset>67945</wp:posOffset>
                  </wp:positionH>
                  <wp:positionV relativeFrom="paragraph">
                    <wp:posOffset>269875</wp:posOffset>
                  </wp:positionV>
                  <wp:extent cx="1911350" cy="781050"/>
                  <wp:effectExtent l="0" t="0" r="0" b="0"/>
                  <wp:wrapTight wrapText="bothSides">
                    <wp:wrapPolygon edited="0">
                      <wp:start x="0" y="0"/>
                      <wp:lineTo x="0" y="21073"/>
                      <wp:lineTo x="21313" y="21073"/>
                      <wp:lineTo x="21313" y="0"/>
                      <wp:lineTo x="0" y="0"/>
                    </wp:wrapPolygon>
                  </wp:wrapTight>
                  <wp:docPr id="676" name="Picture 676" descr="Image result for aep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Image result for aepma log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1350" cy="781050"/>
                          </a:xfrm>
                          <a:prstGeom prst="rect">
                            <a:avLst/>
                          </a:prstGeom>
                          <a:noFill/>
                        </pic:spPr>
                      </pic:pic>
                    </a:graphicData>
                  </a:graphic>
                  <wp14:sizeRelH relativeFrom="page">
                    <wp14:pctWidth>0</wp14:pctWidth>
                  </wp14:sizeRelH>
                  <wp14:sizeRelV relativeFrom="page">
                    <wp14:pctHeight>0</wp14:pctHeight>
                  </wp14:sizeRelV>
                </wp:anchor>
              </w:drawing>
            </w:r>
          </w:p>
        </w:tc>
        <w:tc>
          <w:tcPr>
            <w:tcW w:w="3399" w:type="dxa"/>
            <w:vAlign w:val="center"/>
          </w:tcPr>
          <w:p w14:paraId="530D358A" w14:textId="77777777" w:rsidR="00B11475" w:rsidRDefault="00B11475" w:rsidP="00374CF9">
            <w:pPr>
              <w:pStyle w:val="Default"/>
              <w:jc w:val="center"/>
              <w:rPr>
                <w:rFonts w:cs="Arial"/>
                <w:sz w:val="20"/>
                <w:szCs w:val="20"/>
              </w:rPr>
            </w:pPr>
            <w:r>
              <w:rPr>
                <w:noProof/>
              </w:rPr>
              <w:drawing>
                <wp:anchor distT="0" distB="0" distL="114300" distR="114300" simplePos="0" relativeHeight="251722752" behindDoc="1" locked="0" layoutInCell="1" allowOverlap="1" wp14:anchorId="5F79C214" wp14:editId="67669290">
                  <wp:simplePos x="0" y="0"/>
                  <wp:positionH relativeFrom="margin">
                    <wp:posOffset>560070</wp:posOffset>
                  </wp:positionH>
                  <wp:positionV relativeFrom="paragraph">
                    <wp:posOffset>-17145</wp:posOffset>
                  </wp:positionV>
                  <wp:extent cx="942340" cy="971550"/>
                  <wp:effectExtent l="0" t="0" r="0" b="0"/>
                  <wp:wrapTight wrapText="bothSides">
                    <wp:wrapPolygon edited="0">
                      <wp:start x="0" y="0"/>
                      <wp:lineTo x="0" y="21176"/>
                      <wp:lineTo x="20960" y="21176"/>
                      <wp:lineTo x="20960" y="0"/>
                      <wp:lineTo x="0" y="0"/>
                    </wp:wrapPolygon>
                  </wp:wrapTight>
                  <wp:docPr id="677" name="Picture 67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Logo, company nam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t="2589"/>
                          <a:stretch>
                            <a:fillRect/>
                          </a:stretch>
                        </pic:blipFill>
                        <pic:spPr bwMode="auto">
                          <a:xfrm>
                            <a:off x="0" y="0"/>
                            <a:ext cx="942340" cy="971550"/>
                          </a:xfrm>
                          <a:prstGeom prst="rect">
                            <a:avLst/>
                          </a:prstGeom>
                          <a:noFill/>
                        </pic:spPr>
                      </pic:pic>
                    </a:graphicData>
                  </a:graphic>
                  <wp14:sizeRelH relativeFrom="page">
                    <wp14:pctWidth>0</wp14:pctWidth>
                  </wp14:sizeRelH>
                  <wp14:sizeRelV relativeFrom="page">
                    <wp14:pctHeight>0</wp14:pctHeight>
                  </wp14:sizeRelV>
                </wp:anchor>
              </w:drawing>
            </w:r>
          </w:p>
        </w:tc>
      </w:tr>
      <w:tr w:rsidR="00B11475" w14:paraId="378193FA" w14:textId="77777777" w:rsidTr="006E52CB">
        <w:trPr>
          <w:trHeight w:val="713"/>
        </w:trPr>
        <w:tc>
          <w:tcPr>
            <w:tcW w:w="3398" w:type="dxa"/>
          </w:tcPr>
          <w:p w14:paraId="7000F49A" w14:textId="77777777" w:rsidR="00B11475" w:rsidRPr="00374CF9" w:rsidRDefault="00B11475" w:rsidP="003210F6">
            <w:pPr>
              <w:jc w:val="both"/>
              <w:rPr>
                <w:rFonts w:ascii="Century Gothic" w:hAnsi="Century Gothic"/>
                <w:sz w:val="14"/>
                <w:szCs w:val="14"/>
                <w14:textOutline w14:w="9525" w14:cap="rnd" w14:cmpd="sng" w14:algn="ctr">
                  <w14:noFill/>
                  <w14:prstDash w14:val="solid"/>
                  <w14:bevel/>
                </w14:textOutline>
              </w:rPr>
            </w:pPr>
            <w:r w:rsidRPr="00374CF9">
              <w:rPr>
                <w:rFonts w:ascii="Century Gothic" w:hAnsi="Century Gothic"/>
                <w:sz w:val="14"/>
                <w:szCs w:val="14"/>
                <w14:textOutline w14:w="9525" w14:cap="rnd" w14:cmpd="sng" w14:algn="ctr">
                  <w14:noFill/>
                  <w14:prstDash w14:val="solid"/>
                  <w14:bevel/>
                </w14:textOutline>
              </w:rPr>
              <w:t>A percentage from every inspection contributes to our in house charity, supporting those in our community who do not have a place to call home. Visit our website to learn more.</w:t>
            </w:r>
          </w:p>
          <w:p w14:paraId="6FB4AC3B" w14:textId="77777777" w:rsidR="00B11475" w:rsidRDefault="00B11475" w:rsidP="003210F6">
            <w:pPr>
              <w:pStyle w:val="Default"/>
              <w:jc w:val="both"/>
              <w:rPr>
                <w:noProof/>
              </w:rPr>
            </w:pPr>
          </w:p>
        </w:tc>
        <w:tc>
          <w:tcPr>
            <w:tcW w:w="3399" w:type="dxa"/>
          </w:tcPr>
          <w:p w14:paraId="0140500B" w14:textId="77777777" w:rsidR="00B11475" w:rsidRDefault="00B11475" w:rsidP="003210F6">
            <w:pPr>
              <w:pStyle w:val="Default"/>
              <w:jc w:val="both"/>
              <w:rPr>
                <w:noProof/>
              </w:rPr>
            </w:pPr>
          </w:p>
        </w:tc>
        <w:tc>
          <w:tcPr>
            <w:tcW w:w="3399" w:type="dxa"/>
          </w:tcPr>
          <w:p w14:paraId="1B4B6C2C" w14:textId="77777777" w:rsidR="00B11475" w:rsidRDefault="00B11475" w:rsidP="003210F6">
            <w:pPr>
              <w:pStyle w:val="Default"/>
              <w:jc w:val="both"/>
              <w:rPr>
                <w:noProof/>
              </w:rPr>
            </w:pPr>
          </w:p>
        </w:tc>
      </w:tr>
    </w:tbl>
    <w:p w14:paraId="7BF6B605" w14:textId="77777777" w:rsidR="00374CF9" w:rsidRDefault="00374CF9" w:rsidP="006B0FEE">
      <w:pPr>
        <w:rPr>
          <w:rFonts w:asciiTheme="minorHAnsi" w:hAnsiTheme="minorHAnsi" w:cstheme="minorHAnsi"/>
          <w:i/>
          <w:iCs/>
        </w:rPr>
      </w:pPr>
    </w:p>
    <w:p w14:paraId="7EA347EA" w14:textId="2E6AF283" w:rsidR="00374CF9" w:rsidRDefault="00374CF9" w:rsidP="006B0FEE">
      <w:pPr>
        <w:rPr>
          <w:rFonts w:asciiTheme="minorHAnsi" w:hAnsiTheme="minorHAnsi" w:cstheme="minorHAnsi"/>
          <w:i/>
          <w:iCs/>
        </w:rPr>
      </w:pPr>
      <w:r w:rsidRPr="00374CF9">
        <w:rPr>
          <w:rFonts w:asciiTheme="minorHAnsi" w:hAnsiTheme="minorHAnsi" w:cstheme="minorHAnsi"/>
          <w:i/>
          <w:iCs/>
        </w:rPr>
        <w:t xml:space="preserve">A comprehensive photo log of all </w:t>
      </w:r>
      <w:r w:rsidR="00B166AE">
        <w:rPr>
          <w:rFonts w:asciiTheme="minorHAnsi" w:hAnsiTheme="minorHAnsi" w:cstheme="minorHAnsi"/>
          <w:i/>
          <w:iCs/>
        </w:rPr>
        <w:t>photographs and documents</w:t>
      </w:r>
      <w:r w:rsidRPr="00374CF9">
        <w:rPr>
          <w:rFonts w:asciiTheme="minorHAnsi" w:hAnsiTheme="minorHAnsi" w:cstheme="minorHAnsi"/>
          <w:i/>
          <w:iCs/>
        </w:rPr>
        <w:t xml:space="preserve"> captured during </w:t>
      </w:r>
      <w:r w:rsidR="00CB709A">
        <w:rPr>
          <w:rFonts w:asciiTheme="minorHAnsi" w:hAnsiTheme="minorHAnsi" w:cstheme="minorHAnsi"/>
          <w:i/>
          <w:iCs/>
        </w:rPr>
        <w:t xml:space="preserve">the </w:t>
      </w:r>
      <w:r w:rsidRPr="00374CF9">
        <w:rPr>
          <w:rFonts w:asciiTheme="minorHAnsi" w:hAnsiTheme="minorHAnsi" w:cstheme="minorHAnsi"/>
          <w:i/>
          <w:iCs/>
        </w:rPr>
        <w:t>maintenance plan inspection</w:t>
      </w:r>
      <w:r w:rsidR="00CB709A">
        <w:rPr>
          <w:rFonts w:asciiTheme="minorHAnsi" w:hAnsiTheme="minorHAnsi" w:cstheme="minorHAnsi"/>
          <w:i/>
          <w:iCs/>
        </w:rPr>
        <w:t xml:space="preserve"> on 2 May 2022</w:t>
      </w:r>
      <w:r w:rsidRPr="00374CF9">
        <w:rPr>
          <w:rFonts w:asciiTheme="minorHAnsi" w:hAnsiTheme="minorHAnsi" w:cstheme="minorHAnsi"/>
          <w:i/>
          <w:iCs/>
        </w:rPr>
        <w:t xml:space="preserve"> have been supplied with this report.</w:t>
      </w:r>
    </w:p>
    <w:p w14:paraId="5443804D" w14:textId="4C74688D" w:rsidR="00B166AE" w:rsidRPr="00374CF9" w:rsidRDefault="00B166AE" w:rsidP="006B0FEE">
      <w:pPr>
        <w:rPr>
          <w:rFonts w:asciiTheme="minorHAnsi" w:hAnsiTheme="minorHAnsi" w:cstheme="minorHAnsi"/>
          <w:i/>
          <w:iCs/>
        </w:rPr>
      </w:pPr>
    </w:p>
    <w:p w14:paraId="1DE69318" w14:textId="26DECAC6" w:rsidR="00374CF9" w:rsidRDefault="00A86364" w:rsidP="006B0FEE">
      <w:r>
        <w:rPr>
          <w:noProof/>
        </w:rPr>
        <w:drawing>
          <wp:anchor distT="0" distB="0" distL="114300" distR="114300" simplePos="0" relativeHeight="251740160" behindDoc="1" locked="0" layoutInCell="1" allowOverlap="1" wp14:anchorId="66645913" wp14:editId="7C4AABC9">
            <wp:simplePos x="0" y="0"/>
            <wp:positionH relativeFrom="column">
              <wp:posOffset>287020</wp:posOffset>
            </wp:positionH>
            <wp:positionV relativeFrom="paragraph">
              <wp:posOffset>62865</wp:posOffset>
            </wp:positionV>
            <wp:extent cx="5677535" cy="2982595"/>
            <wp:effectExtent l="0" t="0" r="0" b="8255"/>
            <wp:wrapNone/>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77535" cy="2982595"/>
                    </a:xfrm>
                    <a:prstGeom prst="rect">
                      <a:avLst/>
                    </a:prstGeom>
                  </pic:spPr>
                </pic:pic>
              </a:graphicData>
            </a:graphic>
            <wp14:sizeRelH relativeFrom="page">
              <wp14:pctWidth>0</wp14:pctWidth>
            </wp14:sizeRelH>
            <wp14:sizeRelV relativeFrom="page">
              <wp14:pctHeight>0</wp14:pctHeight>
            </wp14:sizeRelV>
          </wp:anchor>
        </w:drawing>
      </w:r>
    </w:p>
    <w:p w14:paraId="353BE28D" w14:textId="13FE526B" w:rsidR="00374CF9" w:rsidRDefault="00A86364" w:rsidP="006B0FEE">
      <w:pPr>
        <w:sectPr w:rsidR="00374CF9">
          <w:footerReference w:type="default" r:id="rId18"/>
          <w:footerReference w:type="first" r:id="rId19"/>
          <w:pgSz w:w="11906" w:h="16838"/>
          <w:pgMar w:top="720" w:right="849" w:bottom="720" w:left="851" w:header="510" w:footer="170" w:gutter="0"/>
          <w:cols w:space="720"/>
          <w:docGrid w:linePitch="360"/>
        </w:sectPr>
      </w:pPr>
      <w:r>
        <w:rPr>
          <w:noProof/>
        </w:rPr>
        <mc:AlternateContent>
          <mc:Choice Requires="wps">
            <w:drawing>
              <wp:anchor distT="0" distB="0" distL="114300" distR="114300" simplePos="0" relativeHeight="251728896" behindDoc="0" locked="0" layoutInCell="1" allowOverlap="1" wp14:anchorId="62DB48A3" wp14:editId="0E2CFE4D">
                <wp:simplePos x="0" y="0"/>
                <wp:positionH relativeFrom="column">
                  <wp:posOffset>2903220</wp:posOffset>
                </wp:positionH>
                <wp:positionV relativeFrom="paragraph">
                  <wp:posOffset>4318635</wp:posOffset>
                </wp:positionV>
                <wp:extent cx="1089965" cy="731520"/>
                <wp:effectExtent l="0" t="0" r="15240" b="11430"/>
                <wp:wrapNone/>
                <wp:docPr id="682" name="Oval 682"/>
                <wp:cNvGraphicFramePr/>
                <a:graphic xmlns:a="http://schemas.openxmlformats.org/drawingml/2006/main">
                  <a:graphicData uri="http://schemas.microsoft.com/office/word/2010/wordprocessingShape">
                    <wps:wsp>
                      <wps:cNvSpPr/>
                      <wps:spPr>
                        <a:xfrm>
                          <a:off x="0" y="0"/>
                          <a:ext cx="1089965" cy="73152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F66AB6" id="Oval 682" o:spid="_x0000_s1026" style="position:absolute;margin-left:228.6pt;margin-top:340.05pt;width:85.8pt;height:57.6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" filled="f" strokecolor="yellow" strokeweight="1pt">
                <v:stroke joinstyle="miter"/>
              </v:oval>
            </w:pict>
          </mc:Fallback>
        </mc:AlternateContent>
      </w:r>
      <w:r>
        <w:rPr>
          <w:noProof/>
        </w:rPr>
        <w:drawing>
          <wp:anchor distT="0" distB="0" distL="114300" distR="114300" simplePos="0" relativeHeight="251725824" behindDoc="1" locked="0" layoutInCell="1" allowOverlap="1" wp14:anchorId="6EAF05E3" wp14:editId="2319AA4B">
            <wp:simplePos x="0" y="0"/>
            <wp:positionH relativeFrom="margin">
              <wp:posOffset>313536</wp:posOffset>
            </wp:positionH>
            <wp:positionV relativeFrom="paragraph">
              <wp:posOffset>2967355</wp:posOffset>
            </wp:positionV>
            <wp:extent cx="5656521" cy="3298807"/>
            <wp:effectExtent l="0" t="0" r="1905" b="0"/>
            <wp:wrapNone/>
            <wp:docPr id="679" name="Picture 67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Picture 679" descr="Map&#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656521" cy="3298807"/>
                    </a:xfrm>
                    <a:prstGeom prst="rect">
                      <a:avLst/>
                    </a:prstGeom>
                  </pic:spPr>
                </pic:pic>
              </a:graphicData>
            </a:graphic>
            <wp14:sizeRelH relativeFrom="page">
              <wp14:pctWidth>0</wp14:pctWidth>
            </wp14:sizeRelH>
            <wp14:sizeRelV relativeFrom="page">
              <wp14:pctHeight>0</wp14:pctHeight>
            </wp14:sizeRelV>
          </wp:anchor>
        </w:drawing>
      </w:r>
      <w:r w:rsidR="006E52CB">
        <w:rPr>
          <w:noProof/>
        </w:rPr>
        <mc:AlternateContent>
          <mc:Choice Requires="wps">
            <w:drawing>
              <wp:anchor distT="0" distB="0" distL="114300" distR="114300" simplePos="0" relativeHeight="251726848" behindDoc="0" locked="0" layoutInCell="1" allowOverlap="1" wp14:anchorId="04AF935F" wp14:editId="2BAE28E4">
                <wp:simplePos x="0" y="0"/>
                <wp:positionH relativeFrom="column">
                  <wp:posOffset>2963545</wp:posOffset>
                </wp:positionH>
                <wp:positionV relativeFrom="paragraph">
                  <wp:posOffset>1074420</wp:posOffset>
                </wp:positionV>
                <wp:extent cx="1089965" cy="731520"/>
                <wp:effectExtent l="0" t="0" r="15240" b="11430"/>
                <wp:wrapNone/>
                <wp:docPr id="680" name="Oval 680"/>
                <wp:cNvGraphicFramePr/>
                <a:graphic xmlns:a="http://schemas.openxmlformats.org/drawingml/2006/main">
                  <a:graphicData uri="http://schemas.microsoft.com/office/word/2010/wordprocessingShape">
                    <wps:wsp>
                      <wps:cNvSpPr/>
                      <wps:spPr>
                        <a:xfrm>
                          <a:off x="0" y="0"/>
                          <a:ext cx="1089965" cy="7315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8952E3F" id="Oval 680" o:spid="_x0000_s1026" style="position:absolute;margin-left:233.35pt;margin-top:84.6pt;width:85.8pt;height:57.6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" filled="f" strokecolor="red" strokeweight="1pt">
                <v:stroke joinstyle="miter"/>
              </v:oval>
            </w:pict>
          </mc:Fallback>
        </mc:AlternateContent>
      </w:r>
      <w:r w:rsidR="00374CF9" w:rsidRPr="00374CF9">
        <w:rPr>
          <w:noProof/>
        </w:rPr>
        <w:t xml:space="preserve"> </w:t>
      </w:r>
    </w:p>
    <w:p w14:paraId="03FDA55E" w14:textId="4D39E214" w:rsidR="004A46C5" w:rsidRPr="004A46C5" w:rsidRDefault="004A46C5" w:rsidP="004A46C5">
      <w:pPr>
        <w:shd w:val="clear" w:color="auto" w:fill="00B0F0"/>
        <w:rPr>
          <w:b/>
          <w:bCs/>
          <w:color w:val="FFFFFF" w:themeColor="background1"/>
          <w:sz w:val="36"/>
          <w:szCs w:val="36"/>
        </w:rPr>
      </w:pPr>
      <w:r w:rsidRPr="004A46C5">
        <w:rPr>
          <w:b/>
          <w:bCs/>
          <w:color w:val="FFFFFF" w:themeColor="background1"/>
          <w:sz w:val="36"/>
          <w:szCs w:val="36"/>
        </w:rPr>
        <w:lastRenderedPageBreak/>
        <w:t>General Observations Summary</w:t>
      </w:r>
    </w:p>
    <w:p w14:paraId="5BDF5A81" w14:textId="0FBE8377" w:rsidR="00ED028B" w:rsidRPr="00ED028B" w:rsidRDefault="004A46C5" w:rsidP="004A46C5">
      <w:pPr>
        <w:pStyle w:val="Default"/>
        <w:jc w:val="both"/>
        <w:rPr>
          <w:sz w:val="20"/>
          <w:szCs w:val="20"/>
        </w:rPr>
      </w:pPr>
      <w:r w:rsidRPr="00ED028B">
        <w:rPr>
          <w:sz w:val="20"/>
          <w:szCs w:val="20"/>
        </w:rPr>
        <w:t>The preparation of this Maintenance Plan included a comprehensive on-site inspection where building elements noted in the plan were reviewed to determine life cycles and continuity of service. Whilst the purpose of a maintenance plan is not to specifically address defects, any observations noted by the inspector have been provided below as a courtesy. Please note that we cannot guarantee all defects to this structure have been listed and strongly recommend that the Routine/Safety inspections for each building element detailed in the plan are strictly observed.</w:t>
      </w:r>
      <w:r w:rsidR="00ED028B" w:rsidRPr="00ED028B">
        <w:rPr>
          <w:sz w:val="20"/>
          <w:szCs w:val="20"/>
        </w:rPr>
        <w:t xml:space="preserve"> </w:t>
      </w:r>
      <w:r w:rsidR="00ED028B" w:rsidRPr="00ED028B">
        <w:rPr>
          <w:b/>
          <w:bCs/>
          <w:i/>
          <w:iCs/>
          <w:sz w:val="20"/>
          <w:szCs w:val="20"/>
        </w:rPr>
        <w:t>Please refer to our Scope &amp; Limitations at the end of this document.</w:t>
      </w:r>
    </w:p>
    <w:p w14:paraId="36DD1B1D" w14:textId="77777777" w:rsidR="004A46C5" w:rsidRPr="004A46C5" w:rsidRDefault="004A46C5" w:rsidP="004A46C5">
      <w:pPr>
        <w:rPr>
          <w:b/>
          <w:bCs/>
          <w:i/>
          <w:iCs/>
        </w:rPr>
      </w:pPr>
      <w:bookmarkStart w:id="0" w:name="_Hlk102735282"/>
    </w:p>
    <w:tbl>
      <w:tblPr>
        <w:tblStyle w:val="TableGrid"/>
        <w:tblW w:w="156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438"/>
        <w:gridCol w:w="10677"/>
      </w:tblGrid>
      <w:tr w:rsidR="005F124D" w:rsidRPr="006B0FEE" w14:paraId="634679F4" w14:textId="77777777" w:rsidTr="005F124D">
        <w:tc>
          <w:tcPr>
            <w:tcW w:w="2552" w:type="dxa"/>
            <w:shd w:val="clear" w:color="auto" w:fill="F2F2F2" w:themeFill="background1" w:themeFillShade="F2"/>
          </w:tcPr>
          <w:p w14:paraId="71D62CAD" w14:textId="77777777" w:rsidR="005F124D" w:rsidRPr="004A46C5" w:rsidRDefault="005F124D" w:rsidP="009419B2">
            <w:pPr>
              <w:rPr>
                <w:b/>
                <w:bCs/>
                <w:sz w:val="20"/>
                <w:szCs w:val="20"/>
              </w:rPr>
            </w:pPr>
            <w:r>
              <w:rPr>
                <w:b/>
                <w:bCs/>
                <w:sz w:val="20"/>
                <w:szCs w:val="20"/>
              </w:rPr>
              <w:t>Area</w:t>
            </w:r>
          </w:p>
        </w:tc>
        <w:tc>
          <w:tcPr>
            <w:tcW w:w="2438" w:type="dxa"/>
            <w:shd w:val="clear" w:color="auto" w:fill="F2F2F2" w:themeFill="background1" w:themeFillShade="F2"/>
          </w:tcPr>
          <w:p w14:paraId="407CEDD8" w14:textId="77777777" w:rsidR="005F124D" w:rsidRPr="004A46C5" w:rsidRDefault="005F124D" w:rsidP="009419B2">
            <w:pPr>
              <w:rPr>
                <w:b/>
                <w:bCs/>
                <w:sz w:val="20"/>
                <w:szCs w:val="20"/>
              </w:rPr>
            </w:pPr>
            <w:r w:rsidRPr="004A46C5">
              <w:rPr>
                <w:b/>
                <w:bCs/>
                <w:sz w:val="20"/>
                <w:szCs w:val="20"/>
              </w:rPr>
              <w:t>Observation</w:t>
            </w:r>
          </w:p>
        </w:tc>
        <w:tc>
          <w:tcPr>
            <w:tcW w:w="10677" w:type="dxa"/>
            <w:shd w:val="clear" w:color="auto" w:fill="F2F2F2" w:themeFill="background1" w:themeFillShade="F2"/>
          </w:tcPr>
          <w:p w14:paraId="13BD6132" w14:textId="77777777" w:rsidR="005F124D" w:rsidRPr="004A46C5" w:rsidRDefault="005F124D" w:rsidP="009419B2">
            <w:pPr>
              <w:rPr>
                <w:b/>
                <w:bCs/>
                <w:sz w:val="20"/>
                <w:szCs w:val="20"/>
              </w:rPr>
            </w:pPr>
            <w:r w:rsidRPr="004A46C5">
              <w:rPr>
                <w:b/>
                <w:bCs/>
                <w:sz w:val="20"/>
                <w:szCs w:val="20"/>
              </w:rPr>
              <w:t>Details</w:t>
            </w:r>
          </w:p>
        </w:tc>
      </w:tr>
      <w:tr w:rsidR="005F124D" w:rsidRPr="006B0FEE" w14:paraId="72B7A74E" w14:textId="77777777" w:rsidTr="005F124D">
        <w:tc>
          <w:tcPr>
            <w:tcW w:w="2552" w:type="dxa"/>
          </w:tcPr>
          <w:p w14:paraId="21C167B9" w14:textId="77777777" w:rsidR="005F124D" w:rsidRPr="006B0FEE" w:rsidRDefault="005F124D" w:rsidP="009419B2">
            <w:pPr>
              <w:rPr>
                <w:sz w:val="20"/>
                <w:szCs w:val="20"/>
              </w:rPr>
            </w:pPr>
            <w:r>
              <w:rPr>
                <w:rFonts w:asciiTheme="minorHAnsi" w:hAnsiTheme="minorHAnsi" w:cstheme="minorHAnsi"/>
                <w:sz w:val="20"/>
                <w:szCs w:val="20"/>
              </w:rPr>
              <w:t>Superstructure</w:t>
            </w:r>
          </w:p>
        </w:tc>
        <w:tc>
          <w:tcPr>
            <w:tcW w:w="2438" w:type="dxa"/>
          </w:tcPr>
          <w:p w14:paraId="13B4F522" w14:textId="77777777" w:rsidR="005F124D" w:rsidRPr="006B0FEE" w:rsidRDefault="005F124D" w:rsidP="009419B2">
            <w:pPr>
              <w:rPr>
                <w:sz w:val="20"/>
                <w:szCs w:val="20"/>
              </w:rPr>
            </w:pPr>
            <w:r w:rsidRPr="00140798">
              <w:rPr>
                <w:rFonts w:asciiTheme="minorHAnsi" w:hAnsiTheme="minorHAnsi" w:cstheme="minorHAnsi"/>
                <w:sz w:val="20"/>
                <w:szCs w:val="20"/>
              </w:rPr>
              <w:t>Maintenance</w:t>
            </w:r>
          </w:p>
        </w:tc>
        <w:tc>
          <w:tcPr>
            <w:tcW w:w="10677" w:type="dxa"/>
          </w:tcPr>
          <w:p w14:paraId="202CD36C" w14:textId="77777777" w:rsidR="005F124D" w:rsidRPr="006B0FEE" w:rsidRDefault="005F124D" w:rsidP="009419B2">
            <w:pPr>
              <w:rPr>
                <w:sz w:val="20"/>
                <w:szCs w:val="20"/>
              </w:rPr>
            </w:pPr>
            <w:r w:rsidRPr="00140798">
              <w:rPr>
                <w:rFonts w:asciiTheme="minorHAnsi" w:hAnsiTheme="minorHAnsi" w:cstheme="minorHAnsi"/>
                <w:sz w:val="20"/>
                <w:szCs w:val="20"/>
              </w:rPr>
              <w:t>Exterior of building adjacent to gymnasium requires painting</w:t>
            </w:r>
          </w:p>
        </w:tc>
      </w:tr>
      <w:tr w:rsidR="005F124D" w:rsidRPr="006B0FEE" w14:paraId="6AC6AEED" w14:textId="77777777" w:rsidTr="005F124D">
        <w:tc>
          <w:tcPr>
            <w:tcW w:w="2552" w:type="dxa"/>
          </w:tcPr>
          <w:p w14:paraId="0A9A49B5" w14:textId="77777777" w:rsidR="005F124D" w:rsidRPr="006B0FEE" w:rsidRDefault="005F124D" w:rsidP="009419B2">
            <w:pPr>
              <w:rPr>
                <w:sz w:val="20"/>
                <w:szCs w:val="20"/>
              </w:rPr>
            </w:pPr>
          </w:p>
        </w:tc>
        <w:tc>
          <w:tcPr>
            <w:tcW w:w="2438" w:type="dxa"/>
          </w:tcPr>
          <w:p w14:paraId="5C0A6DA8" w14:textId="77777777" w:rsidR="005F124D" w:rsidRDefault="005F124D" w:rsidP="009419B2">
            <w:pPr>
              <w:rPr>
                <w:sz w:val="20"/>
                <w:szCs w:val="20"/>
              </w:rPr>
            </w:pPr>
            <w:r w:rsidRPr="00140798">
              <w:rPr>
                <w:rFonts w:asciiTheme="minorHAnsi" w:hAnsiTheme="minorHAnsi" w:cstheme="minorHAnsi"/>
                <w:sz w:val="20"/>
                <w:szCs w:val="20"/>
              </w:rPr>
              <w:t>Maintenance</w:t>
            </w:r>
          </w:p>
        </w:tc>
        <w:tc>
          <w:tcPr>
            <w:tcW w:w="10677" w:type="dxa"/>
          </w:tcPr>
          <w:p w14:paraId="171DBC1F" w14:textId="77777777" w:rsidR="005F124D" w:rsidRDefault="005F124D" w:rsidP="009419B2">
            <w:pPr>
              <w:rPr>
                <w:sz w:val="20"/>
                <w:szCs w:val="20"/>
              </w:rPr>
            </w:pPr>
            <w:r w:rsidRPr="00140798">
              <w:rPr>
                <w:rFonts w:asciiTheme="minorHAnsi" w:hAnsiTheme="minorHAnsi" w:cstheme="minorHAnsi"/>
                <w:sz w:val="20"/>
                <w:szCs w:val="20"/>
              </w:rPr>
              <w:t>Exterior of building adjacent to guest recreation room requires repainting</w:t>
            </w:r>
          </w:p>
        </w:tc>
      </w:tr>
      <w:tr w:rsidR="005F124D" w:rsidRPr="006B0FEE" w14:paraId="48E815F7" w14:textId="77777777" w:rsidTr="005F124D">
        <w:tc>
          <w:tcPr>
            <w:tcW w:w="2552" w:type="dxa"/>
          </w:tcPr>
          <w:p w14:paraId="6331A6BE" w14:textId="77777777" w:rsidR="005F124D" w:rsidRPr="00140798" w:rsidRDefault="005F124D" w:rsidP="009419B2">
            <w:pPr>
              <w:rPr>
                <w:rFonts w:asciiTheme="minorHAnsi" w:hAnsiTheme="minorHAnsi" w:cstheme="minorHAnsi"/>
                <w:sz w:val="20"/>
                <w:szCs w:val="20"/>
              </w:rPr>
            </w:pPr>
          </w:p>
        </w:tc>
        <w:tc>
          <w:tcPr>
            <w:tcW w:w="2438" w:type="dxa"/>
          </w:tcPr>
          <w:p w14:paraId="02D6AF8D" w14:textId="77777777" w:rsidR="005F124D" w:rsidRPr="00140798" w:rsidRDefault="005F124D" w:rsidP="009419B2">
            <w:pPr>
              <w:rPr>
                <w:rFonts w:asciiTheme="minorHAnsi" w:hAnsiTheme="minorHAnsi" w:cstheme="minorHAnsi"/>
                <w:sz w:val="20"/>
                <w:szCs w:val="20"/>
              </w:rPr>
            </w:pPr>
            <w:r>
              <w:rPr>
                <w:rFonts w:asciiTheme="minorHAnsi" w:hAnsiTheme="minorHAnsi" w:cstheme="minorHAnsi"/>
                <w:sz w:val="20"/>
                <w:szCs w:val="20"/>
              </w:rPr>
              <w:t>Observation</w:t>
            </w:r>
          </w:p>
        </w:tc>
        <w:tc>
          <w:tcPr>
            <w:tcW w:w="10677" w:type="dxa"/>
          </w:tcPr>
          <w:p w14:paraId="0119769D" w14:textId="77777777" w:rsidR="005F124D" w:rsidRPr="00140798" w:rsidRDefault="005F124D" w:rsidP="009419B2">
            <w:pPr>
              <w:rPr>
                <w:rFonts w:asciiTheme="minorHAnsi" w:hAnsiTheme="minorHAnsi" w:cstheme="minorHAnsi"/>
                <w:sz w:val="20"/>
                <w:szCs w:val="20"/>
              </w:rPr>
            </w:pPr>
            <w:r>
              <w:rPr>
                <w:rFonts w:asciiTheme="minorHAnsi" w:hAnsiTheme="minorHAnsi" w:cstheme="minorHAnsi"/>
                <w:sz w:val="20"/>
                <w:szCs w:val="20"/>
              </w:rPr>
              <w:t>Dulux paint observed in basement, clearly used for some external surfaces, but not a full building repaint</w:t>
            </w:r>
          </w:p>
        </w:tc>
      </w:tr>
      <w:tr w:rsidR="005F124D" w:rsidRPr="006B0FEE" w14:paraId="4FBD5836" w14:textId="77777777" w:rsidTr="005F124D">
        <w:tc>
          <w:tcPr>
            <w:tcW w:w="2552" w:type="dxa"/>
          </w:tcPr>
          <w:p w14:paraId="0A9F86A9" w14:textId="77777777" w:rsidR="005F124D" w:rsidRDefault="005F124D" w:rsidP="009419B2">
            <w:pPr>
              <w:rPr>
                <w:rFonts w:asciiTheme="minorHAnsi" w:hAnsiTheme="minorHAnsi" w:cstheme="minorHAnsi"/>
                <w:sz w:val="20"/>
                <w:szCs w:val="20"/>
              </w:rPr>
            </w:pPr>
          </w:p>
        </w:tc>
        <w:tc>
          <w:tcPr>
            <w:tcW w:w="2438" w:type="dxa"/>
          </w:tcPr>
          <w:p w14:paraId="24FDB147" w14:textId="77777777" w:rsidR="005F124D" w:rsidRDefault="005F124D" w:rsidP="009419B2">
            <w:pPr>
              <w:rPr>
                <w:rFonts w:asciiTheme="minorHAnsi" w:hAnsiTheme="minorHAnsi" w:cstheme="minorHAnsi"/>
                <w:sz w:val="20"/>
                <w:szCs w:val="20"/>
              </w:rPr>
            </w:pPr>
            <w:r w:rsidRPr="00140798">
              <w:rPr>
                <w:rFonts w:asciiTheme="minorHAnsi" w:hAnsiTheme="minorHAnsi" w:cstheme="minorHAnsi"/>
                <w:sz w:val="20"/>
                <w:szCs w:val="20"/>
              </w:rPr>
              <w:t>Maintenance</w:t>
            </w:r>
          </w:p>
        </w:tc>
        <w:tc>
          <w:tcPr>
            <w:tcW w:w="10677" w:type="dxa"/>
          </w:tcPr>
          <w:p w14:paraId="3386A6E4" w14:textId="77777777" w:rsidR="005F124D" w:rsidRDefault="005F124D" w:rsidP="009419B2">
            <w:pPr>
              <w:rPr>
                <w:rFonts w:asciiTheme="minorHAnsi" w:hAnsiTheme="minorHAnsi" w:cstheme="minorHAnsi"/>
                <w:sz w:val="20"/>
                <w:szCs w:val="20"/>
              </w:rPr>
            </w:pPr>
            <w:r w:rsidRPr="00140798">
              <w:rPr>
                <w:rFonts w:asciiTheme="minorHAnsi" w:hAnsiTheme="minorHAnsi" w:cstheme="minorHAnsi"/>
                <w:sz w:val="20"/>
                <w:szCs w:val="20"/>
              </w:rPr>
              <w:t>Flaking paint was observed to balcony ceilings below the old pool area</w:t>
            </w:r>
          </w:p>
        </w:tc>
      </w:tr>
      <w:tr w:rsidR="005F124D" w:rsidRPr="006B0FEE" w14:paraId="0385DA9D" w14:textId="77777777" w:rsidTr="005F124D">
        <w:tc>
          <w:tcPr>
            <w:tcW w:w="2552" w:type="dxa"/>
          </w:tcPr>
          <w:p w14:paraId="2DEDF239" w14:textId="77777777" w:rsidR="005F124D" w:rsidRPr="00140798" w:rsidRDefault="005F124D" w:rsidP="009419B2">
            <w:pPr>
              <w:rPr>
                <w:rFonts w:asciiTheme="minorHAnsi" w:hAnsiTheme="minorHAnsi" w:cstheme="minorHAnsi"/>
                <w:sz w:val="20"/>
                <w:szCs w:val="20"/>
              </w:rPr>
            </w:pPr>
          </w:p>
        </w:tc>
        <w:tc>
          <w:tcPr>
            <w:tcW w:w="2438" w:type="dxa"/>
          </w:tcPr>
          <w:p w14:paraId="1C72500C" w14:textId="77777777" w:rsidR="005F124D" w:rsidRPr="00140798" w:rsidRDefault="005F124D" w:rsidP="009419B2">
            <w:pPr>
              <w:rPr>
                <w:rFonts w:asciiTheme="minorHAnsi" w:hAnsiTheme="minorHAnsi" w:cstheme="minorHAnsi"/>
                <w:sz w:val="20"/>
                <w:szCs w:val="20"/>
              </w:rPr>
            </w:pPr>
            <w:r w:rsidRPr="00140798">
              <w:rPr>
                <w:rFonts w:asciiTheme="minorHAnsi" w:hAnsiTheme="minorHAnsi" w:cstheme="minorHAnsi"/>
                <w:sz w:val="20"/>
                <w:szCs w:val="20"/>
              </w:rPr>
              <w:t>Maintenance</w:t>
            </w:r>
          </w:p>
        </w:tc>
        <w:tc>
          <w:tcPr>
            <w:tcW w:w="10677" w:type="dxa"/>
          </w:tcPr>
          <w:p w14:paraId="68759FF1" w14:textId="77777777" w:rsidR="005F124D" w:rsidRPr="00140798" w:rsidRDefault="005F124D" w:rsidP="009419B2">
            <w:pPr>
              <w:rPr>
                <w:rFonts w:asciiTheme="minorHAnsi" w:hAnsiTheme="minorHAnsi" w:cstheme="minorHAnsi"/>
                <w:sz w:val="20"/>
                <w:szCs w:val="20"/>
              </w:rPr>
            </w:pPr>
            <w:r w:rsidRPr="00394B37">
              <w:rPr>
                <w:rFonts w:asciiTheme="minorHAnsi" w:hAnsiTheme="minorHAnsi" w:cstheme="minorHAnsi"/>
                <w:sz w:val="20"/>
                <w:szCs w:val="20"/>
              </w:rPr>
              <w:t>The window sill to a window adjacent to the outdoor recreation areas has deteriorated and requires repairs or replacement</w:t>
            </w:r>
          </w:p>
        </w:tc>
      </w:tr>
      <w:tr w:rsidR="005F124D" w:rsidRPr="006B0FEE" w14:paraId="4F297702" w14:textId="77777777" w:rsidTr="005F124D">
        <w:tc>
          <w:tcPr>
            <w:tcW w:w="2552" w:type="dxa"/>
          </w:tcPr>
          <w:p w14:paraId="41206864" w14:textId="77777777" w:rsidR="005F124D" w:rsidRPr="00140798" w:rsidRDefault="005F124D" w:rsidP="009419B2">
            <w:pPr>
              <w:rPr>
                <w:rFonts w:asciiTheme="minorHAnsi" w:hAnsiTheme="minorHAnsi" w:cstheme="minorHAnsi"/>
                <w:sz w:val="20"/>
                <w:szCs w:val="20"/>
              </w:rPr>
            </w:pPr>
          </w:p>
        </w:tc>
        <w:tc>
          <w:tcPr>
            <w:tcW w:w="2438" w:type="dxa"/>
          </w:tcPr>
          <w:p w14:paraId="13519661" w14:textId="77777777" w:rsidR="005F124D" w:rsidRPr="00140798" w:rsidRDefault="005F124D" w:rsidP="009419B2">
            <w:pPr>
              <w:rPr>
                <w:rFonts w:asciiTheme="minorHAnsi" w:hAnsiTheme="minorHAnsi" w:cstheme="minorHAnsi"/>
                <w:sz w:val="20"/>
                <w:szCs w:val="20"/>
              </w:rPr>
            </w:pPr>
            <w:r w:rsidRPr="00140798">
              <w:rPr>
                <w:rFonts w:asciiTheme="minorHAnsi" w:hAnsiTheme="minorHAnsi" w:cstheme="minorHAnsi"/>
                <w:sz w:val="20"/>
                <w:szCs w:val="20"/>
              </w:rPr>
              <w:t>Maintenance</w:t>
            </w:r>
          </w:p>
        </w:tc>
        <w:tc>
          <w:tcPr>
            <w:tcW w:w="10677" w:type="dxa"/>
          </w:tcPr>
          <w:p w14:paraId="3C02B6BE" w14:textId="77777777" w:rsidR="005F124D" w:rsidRPr="00394B37" w:rsidRDefault="005F124D" w:rsidP="009419B2">
            <w:pPr>
              <w:rPr>
                <w:rFonts w:asciiTheme="minorHAnsi" w:hAnsiTheme="minorHAnsi" w:cstheme="minorHAnsi"/>
                <w:sz w:val="20"/>
                <w:szCs w:val="20"/>
              </w:rPr>
            </w:pPr>
            <w:r>
              <w:rPr>
                <w:rFonts w:asciiTheme="minorHAnsi" w:hAnsiTheme="minorHAnsi" w:cstheme="minorHAnsi"/>
                <w:sz w:val="20"/>
                <w:szCs w:val="20"/>
              </w:rPr>
              <w:t>Some areas of foyer floor tiling require grout repairs</w:t>
            </w:r>
          </w:p>
        </w:tc>
      </w:tr>
      <w:tr w:rsidR="005F124D" w:rsidRPr="006B0FEE" w14:paraId="4F375A88" w14:textId="77777777" w:rsidTr="005F124D">
        <w:tc>
          <w:tcPr>
            <w:tcW w:w="2552" w:type="dxa"/>
          </w:tcPr>
          <w:p w14:paraId="04C7555B" w14:textId="77777777" w:rsidR="005F124D" w:rsidRPr="00140798" w:rsidRDefault="005F124D" w:rsidP="009419B2">
            <w:pPr>
              <w:rPr>
                <w:rFonts w:asciiTheme="minorHAnsi" w:hAnsiTheme="minorHAnsi" w:cstheme="minorHAnsi"/>
                <w:sz w:val="20"/>
                <w:szCs w:val="20"/>
              </w:rPr>
            </w:pPr>
            <w:r>
              <w:rPr>
                <w:rFonts w:asciiTheme="minorHAnsi" w:hAnsiTheme="minorHAnsi" w:cstheme="minorHAnsi"/>
                <w:sz w:val="20"/>
                <w:szCs w:val="20"/>
              </w:rPr>
              <w:t>Garage Door</w:t>
            </w:r>
          </w:p>
        </w:tc>
        <w:tc>
          <w:tcPr>
            <w:tcW w:w="2438" w:type="dxa"/>
          </w:tcPr>
          <w:p w14:paraId="6E223E6D" w14:textId="77777777" w:rsidR="005F124D" w:rsidRPr="00140798" w:rsidRDefault="005F124D" w:rsidP="009419B2">
            <w:pPr>
              <w:rPr>
                <w:rFonts w:asciiTheme="minorHAnsi" w:hAnsiTheme="minorHAnsi" w:cstheme="minorHAnsi"/>
                <w:sz w:val="20"/>
                <w:szCs w:val="20"/>
              </w:rPr>
            </w:pPr>
            <w:r>
              <w:rPr>
                <w:rFonts w:asciiTheme="minorHAnsi" w:hAnsiTheme="minorHAnsi" w:cstheme="minorHAnsi"/>
                <w:sz w:val="20"/>
                <w:szCs w:val="20"/>
              </w:rPr>
              <w:t>Observation</w:t>
            </w:r>
          </w:p>
        </w:tc>
        <w:tc>
          <w:tcPr>
            <w:tcW w:w="10677" w:type="dxa"/>
          </w:tcPr>
          <w:p w14:paraId="32C1C88B"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Observed servicemen at the building during our inspection</w:t>
            </w:r>
          </w:p>
        </w:tc>
      </w:tr>
      <w:tr w:rsidR="005F124D" w:rsidRPr="006B0FEE" w14:paraId="092D8194" w14:textId="77777777" w:rsidTr="005F124D">
        <w:tc>
          <w:tcPr>
            <w:tcW w:w="2552" w:type="dxa"/>
          </w:tcPr>
          <w:p w14:paraId="1998EBAD"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Basement line marking</w:t>
            </w:r>
          </w:p>
        </w:tc>
        <w:tc>
          <w:tcPr>
            <w:tcW w:w="2438" w:type="dxa"/>
          </w:tcPr>
          <w:p w14:paraId="1A95FE47"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Observation</w:t>
            </w:r>
          </w:p>
        </w:tc>
        <w:tc>
          <w:tcPr>
            <w:tcW w:w="10677" w:type="dxa"/>
          </w:tcPr>
          <w:p w14:paraId="0748A6A3" w14:textId="77777777" w:rsidR="005F124D" w:rsidRDefault="005F124D" w:rsidP="009419B2">
            <w:pPr>
              <w:rPr>
                <w:rFonts w:asciiTheme="minorHAnsi" w:hAnsiTheme="minorHAnsi" w:cstheme="minorHAnsi"/>
                <w:sz w:val="20"/>
                <w:szCs w:val="20"/>
              </w:rPr>
            </w:pPr>
            <w:r w:rsidRPr="001E19F1">
              <w:rPr>
                <w:rFonts w:asciiTheme="minorHAnsi" w:hAnsiTheme="minorHAnsi" w:cstheme="minorHAnsi"/>
                <w:sz w:val="20"/>
                <w:szCs w:val="20"/>
              </w:rPr>
              <w:t>There is varying levels of deterioration of lines, touch-ups to some areas is advised</w:t>
            </w:r>
          </w:p>
        </w:tc>
      </w:tr>
      <w:tr w:rsidR="005F124D" w:rsidRPr="006B0FEE" w14:paraId="32E8E531" w14:textId="77777777" w:rsidTr="005F124D">
        <w:tc>
          <w:tcPr>
            <w:tcW w:w="2552" w:type="dxa"/>
          </w:tcPr>
          <w:p w14:paraId="31D0AD62"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Rooftop recreation area adjacent to tennis court</w:t>
            </w:r>
          </w:p>
        </w:tc>
        <w:tc>
          <w:tcPr>
            <w:tcW w:w="2438" w:type="dxa"/>
          </w:tcPr>
          <w:p w14:paraId="2D985F4C"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Landscaping</w:t>
            </w:r>
          </w:p>
        </w:tc>
        <w:tc>
          <w:tcPr>
            <w:tcW w:w="10677" w:type="dxa"/>
          </w:tcPr>
          <w:p w14:paraId="498CA027" w14:textId="77777777" w:rsidR="005F124D" w:rsidRPr="001E19F1" w:rsidRDefault="005F124D" w:rsidP="009419B2">
            <w:pPr>
              <w:rPr>
                <w:rFonts w:asciiTheme="minorHAnsi" w:hAnsiTheme="minorHAnsi" w:cstheme="minorHAnsi"/>
                <w:sz w:val="20"/>
                <w:szCs w:val="20"/>
              </w:rPr>
            </w:pPr>
            <w:r>
              <w:rPr>
                <w:rFonts w:asciiTheme="minorHAnsi" w:hAnsiTheme="minorHAnsi" w:cstheme="minorHAnsi"/>
                <w:sz w:val="20"/>
                <w:szCs w:val="20"/>
              </w:rPr>
              <w:t>Rooftop recreation area requires weeding/spraying</w:t>
            </w:r>
          </w:p>
        </w:tc>
      </w:tr>
      <w:tr w:rsidR="005F124D" w:rsidRPr="006B0FEE" w14:paraId="6EFDEECA" w14:textId="77777777" w:rsidTr="005F124D">
        <w:tc>
          <w:tcPr>
            <w:tcW w:w="2552" w:type="dxa"/>
          </w:tcPr>
          <w:p w14:paraId="2BAD474B"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Outdoor furniture</w:t>
            </w:r>
          </w:p>
        </w:tc>
        <w:tc>
          <w:tcPr>
            <w:tcW w:w="2438" w:type="dxa"/>
          </w:tcPr>
          <w:p w14:paraId="3194CE75"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Maintenance/Replacement</w:t>
            </w:r>
          </w:p>
        </w:tc>
        <w:tc>
          <w:tcPr>
            <w:tcW w:w="10677" w:type="dxa"/>
          </w:tcPr>
          <w:p w14:paraId="34C1198C"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Outdoor furniture adjacent to tennis court generally affected by weather. Serviceable. Would recommend outdoor cover if replaced.</w:t>
            </w:r>
          </w:p>
        </w:tc>
      </w:tr>
      <w:tr w:rsidR="005F124D" w:rsidRPr="006B0FEE" w14:paraId="5DCD27B5" w14:textId="77777777" w:rsidTr="005F124D">
        <w:tc>
          <w:tcPr>
            <w:tcW w:w="2552" w:type="dxa"/>
          </w:tcPr>
          <w:p w14:paraId="1EBEC0E8"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Gym and public washrooms</w:t>
            </w:r>
          </w:p>
        </w:tc>
        <w:tc>
          <w:tcPr>
            <w:tcW w:w="2438" w:type="dxa"/>
          </w:tcPr>
          <w:p w14:paraId="16FB5222"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Maintenance</w:t>
            </w:r>
          </w:p>
        </w:tc>
        <w:tc>
          <w:tcPr>
            <w:tcW w:w="10677" w:type="dxa"/>
          </w:tcPr>
          <w:p w14:paraId="428AB1A0"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There are some damaged ceiling tiles</w:t>
            </w:r>
          </w:p>
        </w:tc>
      </w:tr>
      <w:tr w:rsidR="005F124D" w:rsidRPr="006B0FEE" w14:paraId="53FB508F" w14:textId="77777777" w:rsidTr="005F124D">
        <w:tc>
          <w:tcPr>
            <w:tcW w:w="2552" w:type="dxa"/>
          </w:tcPr>
          <w:p w14:paraId="227929C4"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Hallways</w:t>
            </w:r>
          </w:p>
        </w:tc>
        <w:tc>
          <w:tcPr>
            <w:tcW w:w="2438" w:type="dxa"/>
          </w:tcPr>
          <w:p w14:paraId="1D4403F8"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Maintenance</w:t>
            </w:r>
          </w:p>
        </w:tc>
        <w:tc>
          <w:tcPr>
            <w:tcW w:w="10677" w:type="dxa"/>
          </w:tcPr>
          <w:p w14:paraId="55590AAC" w14:textId="77777777" w:rsidR="005F124D" w:rsidRDefault="005F124D" w:rsidP="009419B2">
            <w:pPr>
              <w:rPr>
                <w:rFonts w:asciiTheme="minorHAnsi" w:hAnsiTheme="minorHAnsi" w:cstheme="minorHAnsi"/>
                <w:sz w:val="20"/>
                <w:szCs w:val="20"/>
              </w:rPr>
            </w:pPr>
            <w:r w:rsidRPr="001E19F1">
              <w:rPr>
                <w:rFonts w:asciiTheme="minorHAnsi" w:hAnsiTheme="minorHAnsi" w:cstheme="minorHAnsi"/>
                <w:sz w:val="20"/>
                <w:szCs w:val="20"/>
              </w:rPr>
              <w:t>Patch painting, scuffing and impact damage was noted to some areas</w:t>
            </w:r>
          </w:p>
        </w:tc>
      </w:tr>
      <w:tr w:rsidR="005F124D" w:rsidRPr="006B0FEE" w14:paraId="6F679170" w14:textId="77777777" w:rsidTr="005F124D">
        <w:tc>
          <w:tcPr>
            <w:tcW w:w="2552" w:type="dxa"/>
          </w:tcPr>
          <w:p w14:paraId="6B4E6340"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Recreation room</w:t>
            </w:r>
          </w:p>
        </w:tc>
        <w:tc>
          <w:tcPr>
            <w:tcW w:w="2438" w:type="dxa"/>
          </w:tcPr>
          <w:p w14:paraId="39427E45"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Maintenance</w:t>
            </w:r>
          </w:p>
        </w:tc>
        <w:tc>
          <w:tcPr>
            <w:tcW w:w="10677" w:type="dxa"/>
          </w:tcPr>
          <w:p w14:paraId="46F2E5D2" w14:textId="77777777" w:rsidR="005F124D" w:rsidRPr="001E19F1" w:rsidRDefault="005F124D" w:rsidP="009419B2">
            <w:pPr>
              <w:rPr>
                <w:rFonts w:asciiTheme="minorHAnsi" w:hAnsiTheme="minorHAnsi" w:cstheme="minorHAnsi"/>
                <w:sz w:val="20"/>
                <w:szCs w:val="20"/>
              </w:rPr>
            </w:pPr>
            <w:r>
              <w:rPr>
                <w:rFonts w:asciiTheme="minorHAnsi" w:hAnsiTheme="minorHAnsi" w:cstheme="minorHAnsi"/>
                <w:sz w:val="20"/>
                <w:szCs w:val="20"/>
              </w:rPr>
              <w:t>Paint bubbling on some walls</w:t>
            </w:r>
          </w:p>
        </w:tc>
      </w:tr>
      <w:tr w:rsidR="005F124D" w:rsidRPr="006B0FEE" w14:paraId="26829CF5" w14:textId="77777777" w:rsidTr="005F124D">
        <w:tc>
          <w:tcPr>
            <w:tcW w:w="2552" w:type="dxa"/>
          </w:tcPr>
          <w:p w14:paraId="734361F5"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Recreation room</w:t>
            </w:r>
          </w:p>
        </w:tc>
        <w:tc>
          <w:tcPr>
            <w:tcW w:w="2438" w:type="dxa"/>
          </w:tcPr>
          <w:p w14:paraId="7B11DFF9"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Maintenance</w:t>
            </w:r>
          </w:p>
        </w:tc>
        <w:tc>
          <w:tcPr>
            <w:tcW w:w="10677" w:type="dxa"/>
          </w:tcPr>
          <w:p w14:paraId="77CA49EA" w14:textId="77777777" w:rsidR="005F124D" w:rsidRDefault="005F124D" w:rsidP="009419B2">
            <w:pPr>
              <w:rPr>
                <w:rFonts w:asciiTheme="minorHAnsi" w:hAnsiTheme="minorHAnsi" w:cstheme="minorHAnsi"/>
                <w:sz w:val="20"/>
                <w:szCs w:val="20"/>
              </w:rPr>
            </w:pPr>
            <w:r w:rsidRPr="001E19F1">
              <w:rPr>
                <w:rFonts w:asciiTheme="minorHAnsi" w:hAnsiTheme="minorHAnsi" w:cstheme="minorHAnsi"/>
                <w:sz w:val="20"/>
                <w:szCs w:val="20"/>
              </w:rPr>
              <w:t>The door handle to the recreation room is loose and requires repairs</w:t>
            </w:r>
          </w:p>
        </w:tc>
      </w:tr>
      <w:tr w:rsidR="005F124D" w:rsidRPr="006B0FEE" w14:paraId="64F8B232" w14:textId="77777777" w:rsidTr="005F124D">
        <w:tc>
          <w:tcPr>
            <w:tcW w:w="2552" w:type="dxa"/>
          </w:tcPr>
          <w:p w14:paraId="7BCC1BB9"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Cooling tower</w:t>
            </w:r>
          </w:p>
        </w:tc>
        <w:tc>
          <w:tcPr>
            <w:tcW w:w="2438" w:type="dxa"/>
          </w:tcPr>
          <w:p w14:paraId="6050754D"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Maintenance</w:t>
            </w:r>
          </w:p>
        </w:tc>
        <w:tc>
          <w:tcPr>
            <w:tcW w:w="10677" w:type="dxa"/>
          </w:tcPr>
          <w:p w14:paraId="09B0F6CC" w14:textId="77777777" w:rsidR="005F124D" w:rsidRPr="001E19F1" w:rsidRDefault="005F124D" w:rsidP="009419B2">
            <w:pPr>
              <w:rPr>
                <w:rFonts w:asciiTheme="minorHAnsi" w:hAnsiTheme="minorHAnsi" w:cstheme="minorHAnsi"/>
                <w:sz w:val="20"/>
                <w:szCs w:val="20"/>
              </w:rPr>
            </w:pPr>
            <w:r w:rsidRPr="005F124D">
              <w:rPr>
                <w:rFonts w:asciiTheme="minorHAnsi" w:hAnsiTheme="minorHAnsi" w:cstheme="minorHAnsi"/>
                <w:sz w:val="20"/>
                <w:szCs w:val="20"/>
              </w:rPr>
              <w:t>There is efflorescence present to a condenser pump from water leakage</w:t>
            </w:r>
          </w:p>
        </w:tc>
      </w:tr>
      <w:tr w:rsidR="005F124D" w:rsidRPr="006B0FEE" w14:paraId="7367431C" w14:textId="77777777" w:rsidTr="005F124D">
        <w:tc>
          <w:tcPr>
            <w:tcW w:w="2552" w:type="dxa"/>
          </w:tcPr>
          <w:p w14:paraId="33D909F2"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Recreation deck</w:t>
            </w:r>
          </w:p>
        </w:tc>
        <w:tc>
          <w:tcPr>
            <w:tcW w:w="2438" w:type="dxa"/>
          </w:tcPr>
          <w:p w14:paraId="285F6454"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Structural defect/Hazard</w:t>
            </w:r>
          </w:p>
        </w:tc>
        <w:tc>
          <w:tcPr>
            <w:tcW w:w="10677" w:type="dxa"/>
          </w:tcPr>
          <w:p w14:paraId="6E98B511" w14:textId="77777777" w:rsidR="005F124D" w:rsidRPr="005F124D" w:rsidRDefault="005F124D" w:rsidP="009419B2">
            <w:pPr>
              <w:rPr>
                <w:rFonts w:asciiTheme="minorHAnsi" w:hAnsiTheme="minorHAnsi" w:cstheme="minorHAnsi"/>
                <w:sz w:val="20"/>
                <w:szCs w:val="20"/>
              </w:rPr>
            </w:pPr>
            <w:r w:rsidRPr="005B111F">
              <w:rPr>
                <w:rFonts w:asciiTheme="minorHAnsi" w:hAnsiTheme="minorHAnsi" w:cstheme="minorHAnsi"/>
                <w:sz w:val="20"/>
                <w:szCs w:val="20"/>
              </w:rPr>
              <w:t>The timber deck requires repairs and is structurally unsound</w:t>
            </w:r>
          </w:p>
        </w:tc>
      </w:tr>
      <w:tr w:rsidR="005F124D" w:rsidRPr="006B0FEE" w14:paraId="45384AA2" w14:textId="77777777" w:rsidTr="005F124D">
        <w:tc>
          <w:tcPr>
            <w:tcW w:w="2552" w:type="dxa"/>
          </w:tcPr>
          <w:p w14:paraId="5B8685C7"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Stairwell</w:t>
            </w:r>
          </w:p>
        </w:tc>
        <w:tc>
          <w:tcPr>
            <w:tcW w:w="2438" w:type="dxa"/>
          </w:tcPr>
          <w:p w14:paraId="52C6FFD4"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Maintenance</w:t>
            </w:r>
          </w:p>
        </w:tc>
        <w:tc>
          <w:tcPr>
            <w:tcW w:w="10677" w:type="dxa"/>
          </w:tcPr>
          <w:p w14:paraId="37514E5E" w14:textId="77777777" w:rsidR="005F124D" w:rsidRPr="005B111F" w:rsidRDefault="005F124D" w:rsidP="009419B2">
            <w:pPr>
              <w:rPr>
                <w:rFonts w:asciiTheme="minorHAnsi" w:hAnsiTheme="minorHAnsi" w:cstheme="minorHAnsi"/>
                <w:sz w:val="20"/>
                <w:szCs w:val="20"/>
              </w:rPr>
            </w:pPr>
            <w:r w:rsidRPr="005B111F">
              <w:rPr>
                <w:rFonts w:asciiTheme="minorHAnsi" w:hAnsiTheme="minorHAnsi" w:cstheme="minorHAnsi"/>
                <w:sz w:val="20"/>
                <w:szCs w:val="20"/>
              </w:rPr>
              <w:t>There are chipped and cracked tiles to the stairwell in some areas</w:t>
            </w:r>
          </w:p>
        </w:tc>
      </w:tr>
      <w:tr w:rsidR="005F124D" w:rsidRPr="006B0FEE" w14:paraId="58826620" w14:textId="77777777" w:rsidTr="005F124D">
        <w:tc>
          <w:tcPr>
            <w:tcW w:w="2552" w:type="dxa"/>
          </w:tcPr>
          <w:p w14:paraId="1B940491"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Washroom</w:t>
            </w:r>
          </w:p>
        </w:tc>
        <w:tc>
          <w:tcPr>
            <w:tcW w:w="2438" w:type="dxa"/>
          </w:tcPr>
          <w:p w14:paraId="187FEEBE"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Maintenance</w:t>
            </w:r>
          </w:p>
        </w:tc>
        <w:tc>
          <w:tcPr>
            <w:tcW w:w="10677" w:type="dxa"/>
          </w:tcPr>
          <w:p w14:paraId="7EF6AE1C" w14:textId="77777777" w:rsidR="005F124D" w:rsidRPr="005B111F" w:rsidRDefault="005F124D" w:rsidP="009419B2">
            <w:pPr>
              <w:rPr>
                <w:rFonts w:asciiTheme="minorHAnsi" w:hAnsiTheme="minorHAnsi" w:cstheme="minorHAnsi"/>
                <w:sz w:val="20"/>
                <w:szCs w:val="20"/>
              </w:rPr>
            </w:pPr>
            <w:r>
              <w:rPr>
                <w:rFonts w:asciiTheme="minorHAnsi" w:hAnsiTheme="minorHAnsi" w:cstheme="minorHAnsi"/>
                <w:sz w:val="20"/>
                <w:szCs w:val="20"/>
              </w:rPr>
              <w:t>There are some damaged ceiling tiles</w:t>
            </w:r>
          </w:p>
        </w:tc>
      </w:tr>
      <w:tr w:rsidR="005F124D" w:rsidRPr="006B0FEE" w14:paraId="533D3848" w14:textId="77777777" w:rsidTr="005F124D">
        <w:tc>
          <w:tcPr>
            <w:tcW w:w="2552" w:type="dxa"/>
          </w:tcPr>
          <w:p w14:paraId="1D94C081"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Sewer pump</w:t>
            </w:r>
          </w:p>
        </w:tc>
        <w:tc>
          <w:tcPr>
            <w:tcW w:w="2438" w:type="dxa"/>
          </w:tcPr>
          <w:p w14:paraId="6EA9D766"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Maintenance</w:t>
            </w:r>
          </w:p>
        </w:tc>
        <w:tc>
          <w:tcPr>
            <w:tcW w:w="10677" w:type="dxa"/>
          </w:tcPr>
          <w:p w14:paraId="04B94949"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Backflow prevention last tested 2014</w:t>
            </w:r>
          </w:p>
        </w:tc>
      </w:tr>
      <w:tr w:rsidR="005F124D" w:rsidRPr="006B0FEE" w14:paraId="004FDF08" w14:textId="77777777" w:rsidTr="005F124D">
        <w:tc>
          <w:tcPr>
            <w:tcW w:w="2552" w:type="dxa"/>
          </w:tcPr>
          <w:p w14:paraId="6EA4F5EC"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Tennis court</w:t>
            </w:r>
          </w:p>
        </w:tc>
        <w:tc>
          <w:tcPr>
            <w:tcW w:w="2438" w:type="dxa"/>
          </w:tcPr>
          <w:p w14:paraId="497B61C9" w14:textId="77777777" w:rsidR="005F124D" w:rsidRDefault="005F124D" w:rsidP="009419B2">
            <w:pPr>
              <w:rPr>
                <w:rFonts w:asciiTheme="minorHAnsi" w:hAnsiTheme="minorHAnsi" w:cstheme="minorHAnsi"/>
                <w:sz w:val="20"/>
                <w:szCs w:val="20"/>
              </w:rPr>
            </w:pPr>
            <w:r>
              <w:rPr>
                <w:rFonts w:asciiTheme="minorHAnsi" w:hAnsiTheme="minorHAnsi" w:cstheme="minorHAnsi"/>
                <w:sz w:val="20"/>
                <w:szCs w:val="20"/>
              </w:rPr>
              <w:t>Maintenance</w:t>
            </w:r>
          </w:p>
        </w:tc>
        <w:tc>
          <w:tcPr>
            <w:tcW w:w="10677" w:type="dxa"/>
          </w:tcPr>
          <w:p w14:paraId="1D632A06" w14:textId="77777777" w:rsidR="005F124D" w:rsidRDefault="005F124D" w:rsidP="009419B2">
            <w:pPr>
              <w:rPr>
                <w:rFonts w:asciiTheme="minorHAnsi" w:hAnsiTheme="minorHAnsi" w:cstheme="minorHAnsi"/>
                <w:sz w:val="20"/>
                <w:szCs w:val="20"/>
              </w:rPr>
            </w:pPr>
            <w:r w:rsidRPr="005B111F">
              <w:rPr>
                <w:rFonts w:asciiTheme="minorHAnsi" w:hAnsiTheme="minorHAnsi" w:cstheme="minorHAnsi"/>
                <w:sz w:val="20"/>
                <w:szCs w:val="20"/>
              </w:rPr>
              <w:t>Water was holding to areas of the court surface, drainage maintenance is recommended</w:t>
            </w:r>
          </w:p>
        </w:tc>
      </w:tr>
    </w:tbl>
    <w:p w14:paraId="13E2E79C" w14:textId="272AC6E9" w:rsidR="004A46C5" w:rsidRDefault="004A46C5" w:rsidP="004A46C5">
      <w:pPr>
        <w:pStyle w:val="Default"/>
        <w:jc w:val="both"/>
      </w:pPr>
    </w:p>
    <w:p w14:paraId="16E352C1" w14:textId="77777777" w:rsidR="005F124D" w:rsidRDefault="005F124D" w:rsidP="004A46C5">
      <w:pPr>
        <w:pStyle w:val="Default"/>
        <w:jc w:val="both"/>
      </w:pPr>
      <w:bookmarkStart w:id="1" w:name="_Hlk102735254"/>
      <w:bookmarkEnd w:id="0"/>
    </w:p>
    <w:p w14:paraId="02DC01B3" w14:textId="5AE13CFD" w:rsidR="004A46C5" w:rsidRPr="004A46C5" w:rsidRDefault="004A46C5" w:rsidP="004A46C5">
      <w:pPr>
        <w:shd w:val="clear" w:color="auto" w:fill="00B0F0"/>
        <w:rPr>
          <w:b/>
          <w:bCs/>
          <w:color w:val="FFFFFF" w:themeColor="background1"/>
          <w:sz w:val="36"/>
          <w:szCs w:val="36"/>
        </w:rPr>
      </w:pPr>
      <w:r w:rsidRPr="004A46C5">
        <w:rPr>
          <w:b/>
          <w:bCs/>
          <w:color w:val="FFFFFF" w:themeColor="background1"/>
          <w:sz w:val="36"/>
          <w:szCs w:val="36"/>
        </w:rPr>
        <w:t>Next Action Plan</w:t>
      </w:r>
    </w:p>
    <w:p w14:paraId="13161BDE" w14:textId="567BD659" w:rsidR="004A46C5" w:rsidRDefault="004A46C5" w:rsidP="004A46C5">
      <w:pPr>
        <w:pStyle w:val="Default"/>
        <w:jc w:val="both"/>
      </w:pPr>
      <w:r>
        <w:t xml:space="preserve">To assist with future planning, inspections recommended over the </w:t>
      </w:r>
      <w:r w:rsidR="003C5E89">
        <w:t>next</w:t>
      </w:r>
      <w:r>
        <w:t xml:space="preserve"> 18 mo</w:t>
      </w:r>
      <w:r w:rsidR="002227BE">
        <w:t>n</w:t>
      </w:r>
      <w:r>
        <w:t>ths are detailed below:</w:t>
      </w:r>
    </w:p>
    <w:p w14:paraId="2DF4E610" w14:textId="77777777" w:rsidR="004A46C5" w:rsidRDefault="004A46C5" w:rsidP="004A46C5">
      <w:pPr>
        <w:pStyle w:val="Default"/>
        <w:jc w:val="both"/>
      </w:pPr>
    </w:p>
    <w:tbl>
      <w:tblPr>
        <w:tblStyle w:val="TableGrid"/>
        <w:tblW w:w="155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2567"/>
        <w:gridCol w:w="2778"/>
        <w:gridCol w:w="5145"/>
      </w:tblGrid>
      <w:tr w:rsidR="003C5E89" w14:paraId="08A07FBB" w14:textId="77777777" w:rsidTr="003C5E89">
        <w:tc>
          <w:tcPr>
            <w:tcW w:w="5103" w:type="dxa"/>
            <w:shd w:val="clear" w:color="auto" w:fill="F2F2F2" w:themeFill="background1" w:themeFillShade="F2"/>
          </w:tcPr>
          <w:p w14:paraId="4842AA89" w14:textId="77777777" w:rsidR="003C5E89" w:rsidRPr="004A46C5" w:rsidRDefault="003C5E89" w:rsidP="009419B2">
            <w:pPr>
              <w:rPr>
                <w:b/>
                <w:bCs/>
                <w:sz w:val="20"/>
                <w:szCs w:val="20"/>
              </w:rPr>
            </w:pPr>
            <w:r w:rsidRPr="004A46C5">
              <w:rPr>
                <w:b/>
                <w:bCs/>
                <w:sz w:val="20"/>
                <w:szCs w:val="20"/>
              </w:rPr>
              <w:t>Building Element</w:t>
            </w:r>
          </w:p>
        </w:tc>
        <w:tc>
          <w:tcPr>
            <w:tcW w:w="2567" w:type="dxa"/>
            <w:shd w:val="clear" w:color="auto" w:fill="F2F2F2" w:themeFill="background1" w:themeFillShade="F2"/>
          </w:tcPr>
          <w:p w14:paraId="409519AE" w14:textId="77777777" w:rsidR="003C5E89" w:rsidRDefault="003C5E89" w:rsidP="009419B2">
            <w:pPr>
              <w:rPr>
                <w:b/>
                <w:bCs/>
                <w:sz w:val="20"/>
                <w:szCs w:val="20"/>
              </w:rPr>
            </w:pPr>
            <w:r>
              <w:rPr>
                <w:b/>
                <w:bCs/>
                <w:sz w:val="20"/>
                <w:szCs w:val="20"/>
              </w:rPr>
              <w:t>Type</w:t>
            </w:r>
          </w:p>
        </w:tc>
        <w:tc>
          <w:tcPr>
            <w:tcW w:w="2778" w:type="dxa"/>
            <w:shd w:val="clear" w:color="auto" w:fill="F2F2F2" w:themeFill="background1" w:themeFillShade="F2"/>
          </w:tcPr>
          <w:p w14:paraId="33070A85" w14:textId="77777777" w:rsidR="003C5E89" w:rsidRPr="004A46C5" w:rsidRDefault="003C5E89" w:rsidP="009419B2">
            <w:pPr>
              <w:rPr>
                <w:b/>
                <w:bCs/>
                <w:sz w:val="20"/>
                <w:szCs w:val="20"/>
              </w:rPr>
            </w:pPr>
            <w:r>
              <w:rPr>
                <w:b/>
                <w:bCs/>
                <w:sz w:val="20"/>
                <w:szCs w:val="20"/>
              </w:rPr>
              <w:t>Last Inspector</w:t>
            </w:r>
          </w:p>
        </w:tc>
        <w:tc>
          <w:tcPr>
            <w:tcW w:w="5145" w:type="dxa"/>
            <w:shd w:val="clear" w:color="auto" w:fill="F2F2F2" w:themeFill="background1" w:themeFillShade="F2"/>
          </w:tcPr>
          <w:p w14:paraId="302B4FC8" w14:textId="77777777" w:rsidR="003C5E89" w:rsidRDefault="003C5E89" w:rsidP="009419B2">
            <w:pPr>
              <w:rPr>
                <w:b/>
                <w:bCs/>
                <w:sz w:val="20"/>
                <w:szCs w:val="20"/>
              </w:rPr>
            </w:pPr>
            <w:r w:rsidRPr="004A46C5">
              <w:rPr>
                <w:b/>
                <w:bCs/>
                <w:sz w:val="20"/>
                <w:szCs w:val="20"/>
              </w:rPr>
              <w:t>Next Inspection Due</w:t>
            </w:r>
          </w:p>
        </w:tc>
      </w:tr>
      <w:tr w:rsidR="003C5E89" w14:paraId="7090AFC8" w14:textId="77777777" w:rsidTr="003C5E89">
        <w:tc>
          <w:tcPr>
            <w:tcW w:w="5103" w:type="dxa"/>
          </w:tcPr>
          <w:p w14:paraId="1050D4C5" w14:textId="77777777" w:rsidR="003C5E89" w:rsidRPr="004A46C5" w:rsidRDefault="003C5E89" w:rsidP="009419B2">
            <w:pPr>
              <w:rPr>
                <w:sz w:val="20"/>
                <w:szCs w:val="20"/>
              </w:rPr>
            </w:pPr>
            <w:r>
              <w:rPr>
                <w:sz w:val="20"/>
                <w:szCs w:val="20"/>
              </w:rPr>
              <w:t>Superstructure</w:t>
            </w:r>
          </w:p>
        </w:tc>
        <w:tc>
          <w:tcPr>
            <w:tcW w:w="2567" w:type="dxa"/>
          </w:tcPr>
          <w:p w14:paraId="07FF4703" w14:textId="77777777" w:rsidR="003C5E89" w:rsidRPr="004A46C5" w:rsidRDefault="003C5E89" w:rsidP="009419B2">
            <w:pPr>
              <w:rPr>
                <w:sz w:val="20"/>
                <w:szCs w:val="20"/>
              </w:rPr>
            </w:pPr>
            <w:r>
              <w:rPr>
                <w:sz w:val="20"/>
                <w:szCs w:val="20"/>
              </w:rPr>
              <w:t>Routine</w:t>
            </w:r>
          </w:p>
        </w:tc>
        <w:tc>
          <w:tcPr>
            <w:tcW w:w="2778" w:type="dxa"/>
          </w:tcPr>
          <w:p w14:paraId="6753EF77" w14:textId="77777777" w:rsidR="003C5E89" w:rsidRPr="004A46C5" w:rsidRDefault="003C5E89" w:rsidP="009419B2">
            <w:pPr>
              <w:rPr>
                <w:sz w:val="20"/>
                <w:szCs w:val="20"/>
              </w:rPr>
            </w:pPr>
            <w:r>
              <w:rPr>
                <w:sz w:val="20"/>
                <w:szCs w:val="20"/>
              </w:rPr>
              <w:t>Residential Reports</w:t>
            </w:r>
          </w:p>
        </w:tc>
        <w:tc>
          <w:tcPr>
            <w:tcW w:w="5145" w:type="dxa"/>
          </w:tcPr>
          <w:p w14:paraId="1A169CF9" w14:textId="77777777" w:rsidR="003C5E89" w:rsidRDefault="003C5E89" w:rsidP="009419B2">
            <w:pPr>
              <w:rPr>
                <w:sz w:val="20"/>
                <w:szCs w:val="20"/>
              </w:rPr>
            </w:pPr>
            <w:r>
              <w:rPr>
                <w:sz w:val="20"/>
                <w:szCs w:val="20"/>
              </w:rPr>
              <w:t>May 2023</w:t>
            </w:r>
          </w:p>
        </w:tc>
      </w:tr>
      <w:tr w:rsidR="003C5E89" w14:paraId="756E3D57" w14:textId="77777777" w:rsidTr="003C5E89">
        <w:tc>
          <w:tcPr>
            <w:tcW w:w="5103" w:type="dxa"/>
          </w:tcPr>
          <w:p w14:paraId="79B475C0" w14:textId="77777777" w:rsidR="003C5E89" w:rsidRPr="004A46C5" w:rsidRDefault="003C5E89" w:rsidP="009419B2">
            <w:pPr>
              <w:rPr>
                <w:sz w:val="20"/>
                <w:szCs w:val="20"/>
              </w:rPr>
            </w:pPr>
            <w:r>
              <w:rPr>
                <w:sz w:val="20"/>
                <w:szCs w:val="20"/>
              </w:rPr>
              <w:t>Basement/Car Accommodation</w:t>
            </w:r>
          </w:p>
        </w:tc>
        <w:tc>
          <w:tcPr>
            <w:tcW w:w="2567" w:type="dxa"/>
          </w:tcPr>
          <w:p w14:paraId="1B164EBF" w14:textId="77777777" w:rsidR="003C5E89" w:rsidRPr="004A46C5" w:rsidRDefault="003C5E89" w:rsidP="009419B2">
            <w:pPr>
              <w:rPr>
                <w:sz w:val="20"/>
                <w:szCs w:val="20"/>
              </w:rPr>
            </w:pPr>
            <w:r>
              <w:rPr>
                <w:sz w:val="20"/>
                <w:szCs w:val="20"/>
              </w:rPr>
              <w:t>Routine</w:t>
            </w:r>
          </w:p>
        </w:tc>
        <w:tc>
          <w:tcPr>
            <w:tcW w:w="2778" w:type="dxa"/>
          </w:tcPr>
          <w:p w14:paraId="41D7C2F0" w14:textId="77777777" w:rsidR="003C5E89" w:rsidRPr="004A46C5" w:rsidRDefault="003C5E89" w:rsidP="009419B2">
            <w:pPr>
              <w:rPr>
                <w:sz w:val="20"/>
                <w:szCs w:val="20"/>
              </w:rPr>
            </w:pPr>
            <w:r>
              <w:rPr>
                <w:sz w:val="20"/>
                <w:szCs w:val="20"/>
              </w:rPr>
              <w:t>Residential Reports</w:t>
            </w:r>
          </w:p>
        </w:tc>
        <w:tc>
          <w:tcPr>
            <w:tcW w:w="5145" w:type="dxa"/>
          </w:tcPr>
          <w:p w14:paraId="0D5E4AF4" w14:textId="77777777" w:rsidR="003C5E89" w:rsidRPr="004A46C5" w:rsidRDefault="003C5E89" w:rsidP="009419B2">
            <w:pPr>
              <w:rPr>
                <w:sz w:val="20"/>
                <w:szCs w:val="20"/>
              </w:rPr>
            </w:pPr>
            <w:r>
              <w:rPr>
                <w:sz w:val="20"/>
                <w:szCs w:val="20"/>
              </w:rPr>
              <w:t>May 2023</w:t>
            </w:r>
          </w:p>
        </w:tc>
      </w:tr>
      <w:tr w:rsidR="003C5E89" w14:paraId="2A920B85" w14:textId="77777777" w:rsidTr="003C5E89">
        <w:tc>
          <w:tcPr>
            <w:tcW w:w="5103" w:type="dxa"/>
          </w:tcPr>
          <w:p w14:paraId="2134367B" w14:textId="77777777" w:rsidR="003C5E89" w:rsidRPr="004A46C5" w:rsidRDefault="003C5E89" w:rsidP="009419B2">
            <w:pPr>
              <w:rPr>
                <w:sz w:val="20"/>
                <w:szCs w:val="20"/>
              </w:rPr>
            </w:pPr>
            <w:r>
              <w:rPr>
                <w:sz w:val="20"/>
                <w:szCs w:val="20"/>
              </w:rPr>
              <w:t>Cleaning/Sanitation</w:t>
            </w:r>
          </w:p>
        </w:tc>
        <w:tc>
          <w:tcPr>
            <w:tcW w:w="2567" w:type="dxa"/>
          </w:tcPr>
          <w:p w14:paraId="6B1ADA88" w14:textId="77777777" w:rsidR="003C5E89" w:rsidRDefault="003C5E89" w:rsidP="009419B2">
            <w:pPr>
              <w:rPr>
                <w:sz w:val="20"/>
                <w:szCs w:val="20"/>
              </w:rPr>
            </w:pPr>
            <w:r>
              <w:rPr>
                <w:sz w:val="20"/>
                <w:szCs w:val="20"/>
              </w:rPr>
              <w:t>Sanitation</w:t>
            </w:r>
          </w:p>
        </w:tc>
        <w:tc>
          <w:tcPr>
            <w:tcW w:w="2778" w:type="dxa"/>
          </w:tcPr>
          <w:p w14:paraId="003E890C" w14:textId="77777777" w:rsidR="003C5E89" w:rsidRDefault="003C5E89" w:rsidP="009419B2">
            <w:pPr>
              <w:rPr>
                <w:sz w:val="20"/>
                <w:szCs w:val="20"/>
              </w:rPr>
            </w:pPr>
            <w:r>
              <w:rPr>
                <w:sz w:val="20"/>
                <w:szCs w:val="20"/>
              </w:rPr>
              <w:t>IOFS</w:t>
            </w:r>
          </w:p>
        </w:tc>
        <w:tc>
          <w:tcPr>
            <w:tcW w:w="5145" w:type="dxa"/>
          </w:tcPr>
          <w:p w14:paraId="7A1C4BBA" w14:textId="77777777" w:rsidR="003C5E89" w:rsidRDefault="003C5E89" w:rsidP="009419B2">
            <w:pPr>
              <w:rPr>
                <w:sz w:val="20"/>
                <w:szCs w:val="20"/>
              </w:rPr>
            </w:pPr>
          </w:p>
        </w:tc>
      </w:tr>
      <w:tr w:rsidR="003C5E89" w14:paraId="0FC83634" w14:textId="77777777" w:rsidTr="003C5E89">
        <w:tc>
          <w:tcPr>
            <w:tcW w:w="5103" w:type="dxa"/>
          </w:tcPr>
          <w:p w14:paraId="3FD0B33A" w14:textId="77777777" w:rsidR="003C5E89" w:rsidRDefault="003C5E89" w:rsidP="009419B2">
            <w:pPr>
              <w:rPr>
                <w:sz w:val="20"/>
                <w:szCs w:val="20"/>
              </w:rPr>
            </w:pPr>
            <w:r>
              <w:rPr>
                <w:sz w:val="20"/>
                <w:szCs w:val="20"/>
              </w:rPr>
              <w:t>Driveways, Pathways &amp; Parking</w:t>
            </w:r>
          </w:p>
        </w:tc>
        <w:tc>
          <w:tcPr>
            <w:tcW w:w="2567" w:type="dxa"/>
          </w:tcPr>
          <w:p w14:paraId="44787D9B" w14:textId="77777777" w:rsidR="003C5E89" w:rsidRDefault="003C5E89" w:rsidP="009419B2">
            <w:pPr>
              <w:rPr>
                <w:sz w:val="20"/>
                <w:szCs w:val="20"/>
              </w:rPr>
            </w:pPr>
            <w:r>
              <w:rPr>
                <w:sz w:val="20"/>
                <w:szCs w:val="20"/>
              </w:rPr>
              <w:t>Routine</w:t>
            </w:r>
          </w:p>
        </w:tc>
        <w:tc>
          <w:tcPr>
            <w:tcW w:w="2778" w:type="dxa"/>
          </w:tcPr>
          <w:p w14:paraId="5D776C5D" w14:textId="77777777" w:rsidR="003C5E89" w:rsidRDefault="003C5E89" w:rsidP="009419B2">
            <w:pPr>
              <w:rPr>
                <w:sz w:val="20"/>
                <w:szCs w:val="20"/>
              </w:rPr>
            </w:pPr>
            <w:r>
              <w:rPr>
                <w:sz w:val="20"/>
                <w:szCs w:val="20"/>
              </w:rPr>
              <w:t>Residential Reports</w:t>
            </w:r>
          </w:p>
        </w:tc>
        <w:tc>
          <w:tcPr>
            <w:tcW w:w="5145" w:type="dxa"/>
          </w:tcPr>
          <w:p w14:paraId="49850972" w14:textId="77777777" w:rsidR="003C5E89" w:rsidRDefault="003C5E89" w:rsidP="009419B2">
            <w:pPr>
              <w:rPr>
                <w:sz w:val="20"/>
                <w:szCs w:val="20"/>
              </w:rPr>
            </w:pPr>
            <w:r>
              <w:rPr>
                <w:sz w:val="20"/>
                <w:szCs w:val="20"/>
              </w:rPr>
              <w:t>May 2023</w:t>
            </w:r>
          </w:p>
        </w:tc>
      </w:tr>
      <w:tr w:rsidR="003C5E89" w14:paraId="5FAA9C7D" w14:textId="77777777" w:rsidTr="003C5E89">
        <w:tc>
          <w:tcPr>
            <w:tcW w:w="5103" w:type="dxa"/>
          </w:tcPr>
          <w:p w14:paraId="0ED42FED" w14:textId="77777777" w:rsidR="003C5E89" w:rsidRDefault="003C5E89" w:rsidP="009419B2">
            <w:pPr>
              <w:rPr>
                <w:sz w:val="20"/>
                <w:szCs w:val="20"/>
              </w:rPr>
            </w:pPr>
            <w:r>
              <w:rPr>
                <w:sz w:val="20"/>
                <w:szCs w:val="20"/>
              </w:rPr>
              <w:lastRenderedPageBreak/>
              <w:t>Electrical &amp; Security</w:t>
            </w:r>
          </w:p>
        </w:tc>
        <w:tc>
          <w:tcPr>
            <w:tcW w:w="2567" w:type="dxa"/>
          </w:tcPr>
          <w:p w14:paraId="7D3F5210" w14:textId="0FA8C682" w:rsidR="003C5E89" w:rsidRDefault="003C5E89" w:rsidP="009419B2">
            <w:pPr>
              <w:rPr>
                <w:sz w:val="20"/>
                <w:szCs w:val="20"/>
              </w:rPr>
            </w:pPr>
            <w:r>
              <w:rPr>
                <w:sz w:val="20"/>
                <w:szCs w:val="20"/>
              </w:rPr>
              <w:t>Operational</w:t>
            </w:r>
          </w:p>
        </w:tc>
        <w:tc>
          <w:tcPr>
            <w:tcW w:w="2778" w:type="dxa"/>
          </w:tcPr>
          <w:p w14:paraId="013C2E25" w14:textId="30AC1631" w:rsidR="003C5E89" w:rsidRDefault="003C5E89" w:rsidP="009419B2">
            <w:pPr>
              <w:rPr>
                <w:sz w:val="20"/>
                <w:szCs w:val="20"/>
              </w:rPr>
            </w:pPr>
            <w:r>
              <w:rPr>
                <w:sz w:val="20"/>
                <w:szCs w:val="20"/>
              </w:rPr>
              <w:t>Maritex</w:t>
            </w:r>
          </w:p>
        </w:tc>
        <w:tc>
          <w:tcPr>
            <w:tcW w:w="5145" w:type="dxa"/>
          </w:tcPr>
          <w:p w14:paraId="7CC2FE81" w14:textId="77777777" w:rsidR="003C5E89" w:rsidRDefault="003C5E89" w:rsidP="009419B2">
            <w:pPr>
              <w:rPr>
                <w:sz w:val="20"/>
                <w:szCs w:val="20"/>
              </w:rPr>
            </w:pPr>
          </w:p>
        </w:tc>
      </w:tr>
      <w:tr w:rsidR="003C5E89" w14:paraId="4B1485CA" w14:textId="77777777" w:rsidTr="003C5E89">
        <w:tc>
          <w:tcPr>
            <w:tcW w:w="5103" w:type="dxa"/>
          </w:tcPr>
          <w:p w14:paraId="2F4255EE" w14:textId="77777777" w:rsidR="003C5E89" w:rsidRDefault="003C5E89" w:rsidP="009419B2">
            <w:pPr>
              <w:rPr>
                <w:sz w:val="20"/>
                <w:szCs w:val="20"/>
              </w:rPr>
            </w:pPr>
            <w:r>
              <w:rPr>
                <w:sz w:val="20"/>
                <w:szCs w:val="20"/>
              </w:rPr>
              <w:t>External Works</w:t>
            </w:r>
          </w:p>
        </w:tc>
        <w:tc>
          <w:tcPr>
            <w:tcW w:w="2567" w:type="dxa"/>
          </w:tcPr>
          <w:p w14:paraId="1EE7623B" w14:textId="77777777" w:rsidR="003C5E89" w:rsidRDefault="003C5E89" w:rsidP="009419B2">
            <w:pPr>
              <w:rPr>
                <w:sz w:val="20"/>
                <w:szCs w:val="20"/>
              </w:rPr>
            </w:pPr>
            <w:r>
              <w:rPr>
                <w:sz w:val="20"/>
                <w:szCs w:val="20"/>
              </w:rPr>
              <w:t>Routine</w:t>
            </w:r>
          </w:p>
        </w:tc>
        <w:tc>
          <w:tcPr>
            <w:tcW w:w="2778" w:type="dxa"/>
          </w:tcPr>
          <w:p w14:paraId="2DB031F3" w14:textId="77777777" w:rsidR="003C5E89" w:rsidRDefault="003C5E89" w:rsidP="009419B2">
            <w:pPr>
              <w:rPr>
                <w:sz w:val="20"/>
                <w:szCs w:val="20"/>
              </w:rPr>
            </w:pPr>
            <w:r>
              <w:rPr>
                <w:sz w:val="20"/>
                <w:szCs w:val="20"/>
              </w:rPr>
              <w:t>Residential Reports</w:t>
            </w:r>
          </w:p>
        </w:tc>
        <w:tc>
          <w:tcPr>
            <w:tcW w:w="5145" w:type="dxa"/>
          </w:tcPr>
          <w:p w14:paraId="5B78F9D0" w14:textId="77777777" w:rsidR="003C5E89" w:rsidRDefault="003C5E89" w:rsidP="009419B2">
            <w:pPr>
              <w:rPr>
                <w:sz w:val="20"/>
                <w:szCs w:val="20"/>
              </w:rPr>
            </w:pPr>
            <w:r>
              <w:rPr>
                <w:sz w:val="20"/>
                <w:szCs w:val="20"/>
              </w:rPr>
              <w:t>May 2023</w:t>
            </w:r>
          </w:p>
        </w:tc>
      </w:tr>
      <w:tr w:rsidR="003C5E89" w14:paraId="2D350E08" w14:textId="77777777" w:rsidTr="003C5E89">
        <w:tc>
          <w:tcPr>
            <w:tcW w:w="5103" w:type="dxa"/>
          </w:tcPr>
          <w:p w14:paraId="6D5D7F6E" w14:textId="77777777" w:rsidR="003C5E89" w:rsidRDefault="003C5E89" w:rsidP="009419B2">
            <w:pPr>
              <w:rPr>
                <w:sz w:val="20"/>
                <w:szCs w:val="20"/>
              </w:rPr>
            </w:pPr>
            <w:r>
              <w:rPr>
                <w:sz w:val="20"/>
                <w:szCs w:val="20"/>
              </w:rPr>
              <w:t>Fire Protection Systems &amp; Evacuation</w:t>
            </w:r>
          </w:p>
        </w:tc>
        <w:tc>
          <w:tcPr>
            <w:tcW w:w="2567" w:type="dxa"/>
          </w:tcPr>
          <w:p w14:paraId="36EE9220" w14:textId="77777777" w:rsidR="003C5E89" w:rsidRDefault="003C5E89" w:rsidP="009419B2">
            <w:pPr>
              <w:rPr>
                <w:sz w:val="20"/>
                <w:szCs w:val="20"/>
              </w:rPr>
            </w:pPr>
            <w:r>
              <w:rPr>
                <w:sz w:val="20"/>
                <w:szCs w:val="20"/>
              </w:rPr>
              <w:t>Routine/Safety</w:t>
            </w:r>
          </w:p>
        </w:tc>
        <w:tc>
          <w:tcPr>
            <w:tcW w:w="2778" w:type="dxa"/>
          </w:tcPr>
          <w:p w14:paraId="7968B681" w14:textId="77777777" w:rsidR="003C5E89" w:rsidRDefault="003C5E89" w:rsidP="009419B2">
            <w:pPr>
              <w:rPr>
                <w:sz w:val="20"/>
                <w:szCs w:val="20"/>
              </w:rPr>
            </w:pPr>
            <w:r>
              <w:rPr>
                <w:sz w:val="20"/>
                <w:szCs w:val="20"/>
              </w:rPr>
              <w:t>Form1</w:t>
            </w:r>
          </w:p>
        </w:tc>
        <w:tc>
          <w:tcPr>
            <w:tcW w:w="5145" w:type="dxa"/>
          </w:tcPr>
          <w:p w14:paraId="412E6DBF" w14:textId="77777777" w:rsidR="003C5E89" w:rsidRDefault="003C5E89" w:rsidP="009419B2">
            <w:pPr>
              <w:rPr>
                <w:sz w:val="20"/>
                <w:szCs w:val="20"/>
              </w:rPr>
            </w:pPr>
            <w:r>
              <w:rPr>
                <w:sz w:val="20"/>
                <w:szCs w:val="20"/>
              </w:rPr>
              <w:t>September 2023</w:t>
            </w:r>
          </w:p>
        </w:tc>
      </w:tr>
      <w:tr w:rsidR="003C5E89" w14:paraId="77EDC9F0" w14:textId="77777777" w:rsidTr="003C5E89">
        <w:tc>
          <w:tcPr>
            <w:tcW w:w="5103" w:type="dxa"/>
          </w:tcPr>
          <w:p w14:paraId="676813FB" w14:textId="77777777" w:rsidR="003C5E89" w:rsidRDefault="003C5E89" w:rsidP="009419B2">
            <w:pPr>
              <w:rPr>
                <w:sz w:val="20"/>
                <w:szCs w:val="20"/>
              </w:rPr>
            </w:pPr>
            <w:r>
              <w:rPr>
                <w:sz w:val="20"/>
                <w:szCs w:val="20"/>
              </w:rPr>
              <w:t>Furniture &amp; Fittings</w:t>
            </w:r>
          </w:p>
        </w:tc>
        <w:tc>
          <w:tcPr>
            <w:tcW w:w="2567" w:type="dxa"/>
          </w:tcPr>
          <w:p w14:paraId="1ED3848A" w14:textId="77777777" w:rsidR="003C5E89" w:rsidRDefault="003C5E89" w:rsidP="009419B2">
            <w:pPr>
              <w:rPr>
                <w:sz w:val="20"/>
                <w:szCs w:val="20"/>
              </w:rPr>
            </w:pPr>
            <w:r>
              <w:rPr>
                <w:sz w:val="20"/>
                <w:szCs w:val="20"/>
              </w:rPr>
              <w:t>Routine</w:t>
            </w:r>
          </w:p>
        </w:tc>
        <w:tc>
          <w:tcPr>
            <w:tcW w:w="2778" w:type="dxa"/>
          </w:tcPr>
          <w:p w14:paraId="33905B61" w14:textId="77777777" w:rsidR="003C5E89" w:rsidRDefault="003C5E89" w:rsidP="009419B2">
            <w:pPr>
              <w:rPr>
                <w:sz w:val="20"/>
                <w:szCs w:val="20"/>
              </w:rPr>
            </w:pPr>
            <w:r>
              <w:rPr>
                <w:sz w:val="20"/>
                <w:szCs w:val="20"/>
              </w:rPr>
              <w:t>Residential Reports</w:t>
            </w:r>
          </w:p>
        </w:tc>
        <w:tc>
          <w:tcPr>
            <w:tcW w:w="5145" w:type="dxa"/>
          </w:tcPr>
          <w:p w14:paraId="440E6963" w14:textId="77777777" w:rsidR="003C5E89" w:rsidRDefault="003C5E89" w:rsidP="009419B2">
            <w:pPr>
              <w:rPr>
                <w:sz w:val="20"/>
                <w:szCs w:val="20"/>
              </w:rPr>
            </w:pPr>
            <w:r>
              <w:rPr>
                <w:sz w:val="20"/>
                <w:szCs w:val="20"/>
              </w:rPr>
              <w:t>May 2023</w:t>
            </w:r>
          </w:p>
        </w:tc>
      </w:tr>
      <w:tr w:rsidR="003C5E89" w14:paraId="6E7EF43E" w14:textId="77777777" w:rsidTr="003C5E89">
        <w:tc>
          <w:tcPr>
            <w:tcW w:w="5103" w:type="dxa"/>
          </w:tcPr>
          <w:p w14:paraId="7868E742" w14:textId="77777777" w:rsidR="003C5E89" w:rsidRDefault="003C5E89" w:rsidP="009419B2">
            <w:pPr>
              <w:rPr>
                <w:sz w:val="20"/>
                <w:szCs w:val="20"/>
              </w:rPr>
            </w:pPr>
            <w:r>
              <w:rPr>
                <w:sz w:val="20"/>
                <w:szCs w:val="20"/>
              </w:rPr>
              <w:t>Gymnasium</w:t>
            </w:r>
          </w:p>
        </w:tc>
        <w:tc>
          <w:tcPr>
            <w:tcW w:w="2567" w:type="dxa"/>
          </w:tcPr>
          <w:p w14:paraId="6B7CBE8B" w14:textId="77777777" w:rsidR="003C5E89" w:rsidRDefault="003C5E89" w:rsidP="009419B2">
            <w:pPr>
              <w:rPr>
                <w:sz w:val="20"/>
                <w:szCs w:val="20"/>
              </w:rPr>
            </w:pPr>
            <w:r>
              <w:rPr>
                <w:sz w:val="20"/>
                <w:szCs w:val="20"/>
              </w:rPr>
              <w:t>Routine</w:t>
            </w:r>
          </w:p>
        </w:tc>
        <w:tc>
          <w:tcPr>
            <w:tcW w:w="2778" w:type="dxa"/>
          </w:tcPr>
          <w:p w14:paraId="2BA6C62B" w14:textId="77777777" w:rsidR="003C5E89" w:rsidRDefault="003C5E89" w:rsidP="009419B2">
            <w:pPr>
              <w:rPr>
                <w:sz w:val="20"/>
                <w:szCs w:val="20"/>
              </w:rPr>
            </w:pPr>
            <w:r>
              <w:rPr>
                <w:sz w:val="20"/>
                <w:szCs w:val="20"/>
              </w:rPr>
              <w:t>Residential Reports</w:t>
            </w:r>
          </w:p>
        </w:tc>
        <w:tc>
          <w:tcPr>
            <w:tcW w:w="5145" w:type="dxa"/>
          </w:tcPr>
          <w:p w14:paraId="380D3A36" w14:textId="77777777" w:rsidR="003C5E89" w:rsidRDefault="003C5E89" w:rsidP="009419B2">
            <w:pPr>
              <w:rPr>
                <w:sz w:val="20"/>
                <w:szCs w:val="20"/>
              </w:rPr>
            </w:pPr>
            <w:r>
              <w:rPr>
                <w:sz w:val="20"/>
                <w:szCs w:val="20"/>
              </w:rPr>
              <w:t>May 2023</w:t>
            </w:r>
          </w:p>
        </w:tc>
      </w:tr>
      <w:tr w:rsidR="003C5E89" w14:paraId="18375698" w14:textId="77777777" w:rsidTr="003C5E89">
        <w:tc>
          <w:tcPr>
            <w:tcW w:w="5103" w:type="dxa"/>
          </w:tcPr>
          <w:p w14:paraId="176CEB6F" w14:textId="77777777" w:rsidR="003C5E89" w:rsidRDefault="003C5E89" w:rsidP="009419B2">
            <w:pPr>
              <w:rPr>
                <w:sz w:val="20"/>
                <w:szCs w:val="20"/>
              </w:rPr>
            </w:pPr>
            <w:r>
              <w:rPr>
                <w:sz w:val="20"/>
                <w:szCs w:val="20"/>
              </w:rPr>
              <w:t>Hallways</w:t>
            </w:r>
          </w:p>
        </w:tc>
        <w:tc>
          <w:tcPr>
            <w:tcW w:w="2567" w:type="dxa"/>
          </w:tcPr>
          <w:p w14:paraId="4890AD02" w14:textId="77777777" w:rsidR="003C5E89" w:rsidRDefault="003C5E89" w:rsidP="009419B2">
            <w:pPr>
              <w:rPr>
                <w:sz w:val="20"/>
                <w:szCs w:val="20"/>
              </w:rPr>
            </w:pPr>
            <w:r>
              <w:rPr>
                <w:sz w:val="20"/>
                <w:szCs w:val="20"/>
              </w:rPr>
              <w:t>Routine</w:t>
            </w:r>
          </w:p>
        </w:tc>
        <w:tc>
          <w:tcPr>
            <w:tcW w:w="2778" w:type="dxa"/>
          </w:tcPr>
          <w:p w14:paraId="7149FB97" w14:textId="77777777" w:rsidR="003C5E89" w:rsidRDefault="003C5E89" w:rsidP="009419B2">
            <w:pPr>
              <w:rPr>
                <w:sz w:val="20"/>
                <w:szCs w:val="20"/>
              </w:rPr>
            </w:pPr>
            <w:r>
              <w:rPr>
                <w:sz w:val="20"/>
                <w:szCs w:val="20"/>
              </w:rPr>
              <w:t>Residential Reports</w:t>
            </w:r>
          </w:p>
        </w:tc>
        <w:tc>
          <w:tcPr>
            <w:tcW w:w="5145" w:type="dxa"/>
          </w:tcPr>
          <w:p w14:paraId="3E45D634" w14:textId="77777777" w:rsidR="003C5E89" w:rsidRDefault="003C5E89" w:rsidP="009419B2">
            <w:pPr>
              <w:rPr>
                <w:sz w:val="20"/>
                <w:szCs w:val="20"/>
              </w:rPr>
            </w:pPr>
            <w:r>
              <w:rPr>
                <w:sz w:val="20"/>
                <w:szCs w:val="20"/>
              </w:rPr>
              <w:t>May 2023</w:t>
            </w:r>
          </w:p>
        </w:tc>
      </w:tr>
      <w:tr w:rsidR="003C5E89" w14:paraId="3A875948" w14:textId="77777777" w:rsidTr="003C5E89">
        <w:tc>
          <w:tcPr>
            <w:tcW w:w="5103" w:type="dxa"/>
          </w:tcPr>
          <w:p w14:paraId="1E01C68F" w14:textId="77777777" w:rsidR="003C5E89" w:rsidRDefault="003C5E89" w:rsidP="009419B2">
            <w:pPr>
              <w:rPr>
                <w:sz w:val="20"/>
                <w:szCs w:val="20"/>
              </w:rPr>
            </w:pPr>
            <w:r>
              <w:rPr>
                <w:sz w:val="20"/>
                <w:szCs w:val="20"/>
              </w:rPr>
              <w:t>Laundry</w:t>
            </w:r>
          </w:p>
        </w:tc>
        <w:tc>
          <w:tcPr>
            <w:tcW w:w="2567" w:type="dxa"/>
          </w:tcPr>
          <w:p w14:paraId="452B1E69" w14:textId="77777777" w:rsidR="003C5E89" w:rsidRDefault="003C5E89" w:rsidP="009419B2">
            <w:pPr>
              <w:rPr>
                <w:sz w:val="20"/>
                <w:szCs w:val="20"/>
              </w:rPr>
            </w:pPr>
            <w:r>
              <w:rPr>
                <w:sz w:val="20"/>
                <w:szCs w:val="20"/>
              </w:rPr>
              <w:t>Routine</w:t>
            </w:r>
          </w:p>
        </w:tc>
        <w:tc>
          <w:tcPr>
            <w:tcW w:w="2778" w:type="dxa"/>
          </w:tcPr>
          <w:p w14:paraId="223A8068" w14:textId="77777777" w:rsidR="003C5E89" w:rsidRDefault="003C5E89" w:rsidP="009419B2">
            <w:pPr>
              <w:rPr>
                <w:sz w:val="20"/>
                <w:szCs w:val="20"/>
              </w:rPr>
            </w:pPr>
            <w:r>
              <w:rPr>
                <w:sz w:val="20"/>
                <w:szCs w:val="20"/>
              </w:rPr>
              <w:t>Residential Reports</w:t>
            </w:r>
          </w:p>
        </w:tc>
        <w:tc>
          <w:tcPr>
            <w:tcW w:w="5145" w:type="dxa"/>
          </w:tcPr>
          <w:p w14:paraId="395CDC97" w14:textId="77777777" w:rsidR="003C5E89" w:rsidRDefault="003C5E89" w:rsidP="009419B2">
            <w:pPr>
              <w:rPr>
                <w:sz w:val="20"/>
                <w:szCs w:val="20"/>
              </w:rPr>
            </w:pPr>
            <w:r>
              <w:rPr>
                <w:sz w:val="20"/>
                <w:szCs w:val="20"/>
              </w:rPr>
              <w:t>May 2023</w:t>
            </w:r>
          </w:p>
        </w:tc>
      </w:tr>
      <w:tr w:rsidR="003C5E89" w14:paraId="3828CB79" w14:textId="77777777" w:rsidTr="003C5E89">
        <w:tc>
          <w:tcPr>
            <w:tcW w:w="5103" w:type="dxa"/>
          </w:tcPr>
          <w:p w14:paraId="7579037B" w14:textId="77777777" w:rsidR="003C5E89" w:rsidRDefault="003C5E89" w:rsidP="009419B2">
            <w:pPr>
              <w:rPr>
                <w:sz w:val="20"/>
                <w:szCs w:val="20"/>
              </w:rPr>
            </w:pPr>
            <w:r>
              <w:rPr>
                <w:sz w:val="20"/>
                <w:szCs w:val="20"/>
              </w:rPr>
              <w:t>Lift</w:t>
            </w:r>
          </w:p>
        </w:tc>
        <w:tc>
          <w:tcPr>
            <w:tcW w:w="2567" w:type="dxa"/>
          </w:tcPr>
          <w:p w14:paraId="3E878E34" w14:textId="77777777" w:rsidR="003C5E89" w:rsidRDefault="003C5E89" w:rsidP="009419B2">
            <w:pPr>
              <w:rPr>
                <w:sz w:val="20"/>
                <w:szCs w:val="20"/>
              </w:rPr>
            </w:pPr>
            <w:r>
              <w:rPr>
                <w:sz w:val="20"/>
                <w:szCs w:val="20"/>
              </w:rPr>
              <w:t>Kone</w:t>
            </w:r>
          </w:p>
        </w:tc>
        <w:tc>
          <w:tcPr>
            <w:tcW w:w="2778" w:type="dxa"/>
          </w:tcPr>
          <w:p w14:paraId="716738EE" w14:textId="77777777" w:rsidR="003C5E89" w:rsidRDefault="003C5E89" w:rsidP="009419B2">
            <w:pPr>
              <w:rPr>
                <w:sz w:val="20"/>
                <w:szCs w:val="20"/>
              </w:rPr>
            </w:pPr>
            <w:r>
              <w:rPr>
                <w:sz w:val="20"/>
                <w:szCs w:val="20"/>
              </w:rPr>
              <w:t>Routine/Safety</w:t>
            </w:r>
          </w:p>
        </w:tc>
        <w:tc>
          <w:tcPr>
            <w:tcW w:w="5145" w:type="dxa"/>
          </w:tcPr>
          <w:p w14:paraId="1FFFECB6" w14:textId="77777777" w:rsidR="003C5E89" w:rsidRDefault="003C5E89" w:rsidP="009419B2">
            <w:pPr>
              <w:rPr>
                <w:sz w:val="20"/>
                <w:szCs w:val="20"/>
              </w:rPr>
            </w:pPr>
          </w:p>
        </w:tc>
      </w:tr>
      <w:tr w:rsidR="003C5E89" w14:paraId="5A5C0367" w14:textId="77777777" w:rsidTr="003C5E89">
        <w:tc>
          <w:tcPr>
            <w:tcW w:w="5103" w:type="dxa"/>
          </w:tcPr>
          <w:p w14:paraId="1012B421" w14:textId="77777777" w:rsidR="003C5E89" w:rsidRDefault="003C5E89" w:rsidP="009419B2">
            <w:pPr>
              <w:rPr>
                <w:sz w:val="20"/>
                <w:szCs w:val="20"/>
              </w:rPr>
            </w:pPr>
            <w:r>
              <w:rPr>
                <w:sz w:val="20"/>
                <w:szCs w:val="20"/>
              </w:rPr>
              <w:t>Lobby/Recreation Room</w:t>
            </w:r>
          </w:p>
        </w:tc>
        <w:tc>
          <w:tcPr>
            <w:tcW w:w="2567" w:type="dxa"/>
          </w:tcPr>
          <w:p w14:paraId="3895214B" w14:textId="77777777" w:rsidR="003C5E89" w:rsidRDefault="003C5E89" w:rsidP="009419B2">
            <w:pPr>
              <w:rPr>
                <w:sz w:val="20"/>
                <w:szCs w:val="20"/>
              </w:rPr>
            </w:pPr>
            <w:r>
              <w:rPr>
                <w:sz w:val="20"/>
                <w:szCs w:val="20"/>
              </w:rPr>
              <w:t>Routine</w:t>
            </w:r>
          </w:p>
        </w:tc>
        <w:tc>
          <w:tcPr>
            <w:tcW w:w="2778" w:type="dxa"/>
          </w:tcPr>
          <w:p w14:paraId="4C2B02C7" w14:textId="77777777" w:rsidR="003C5E89" w:rsidRDefault="003C5E89" w:rsidP="009419B2">
            <w:pPr>
              <w:rPr>
                <w:sz w:val="20"/>
                <w:szCs w:val="20"/>
              </w:rPr>
            </w:pPr>
            <w:r>
              <w:rPr>
                <w:sz w:val="20"/>
                <w:szCs w:val="20"/>
              </w:rPr>
              <w:t>Residential Reports</w:t>
            </w:r>
          </w:p>
        </w:tc>
        <w:tc>
          <w:tcPr>
            <w:tcW w:w="5145" w:type="dxa"/>
          </w:tcPr>
          <w:p w14:paraId="29165F8A" w14:textId="77777777" w:rsidR="003C5E89" w:rsidRDefault="003C5E89" w:rsidP="009419B2">
            <w:pPr>
              <w:rPr>
                <w:sz w:val="20"/>
                <w:szCs w:val="20"/>
              </w:rPr>
            </w:pPr>
            <w:r>
              <w:rPr>
                <w:sz w:val="20"/>
                <w:szCs w:val="20"/>
              </w:rPr>
              <w:t>May 2023</w:t>
            </w:r>
          </w:p>
        </w:tc>
      </w:tr>
      <w:tr w:rsidR="003C5E89" w14:paraId="3A869420" w14:textId="77777777" w:rsidTr="003C5E89">
        <w:tc>
          <w:tcPr>
            <w:tcW w:w="5103" w:type="dxa"/>
          </w:tcPr>
          <w:p w14:paraId="16FB7132" w14:textId="77777777" w:rsidR="003C5E89" w:rsidRDefault="003C5E89" w:rsidP="009419B2">
            <w:pPr>
              <w:rPr>
                <w:sz w:val="20"/>
                <w:szCs w:val="20"/>
              </w:rPr>
            </w:pPr>
            <w:r>
              <w:rPr>
                <w:sz w:val="20"/>
                <w:szCs w:val="20"/>
              </w:rPr>
              <w:t>Mechanical Ventilation</w:t>
            </w:r>
          </w:p>
        </w:tc>
        <w:tc>
          <w:tcPr>
            <w:tcW w:w="2567" w:type="dxa"/>
          </w:tcPr>
          <w:p w14:paraId="4732386C" w14:textId="1D27DAA2" w:rsidR="003C5E89" w:rsidRDefault="003C5E89" w:rsidP="009419B2">
            <w:pPr>
              <w:rPr>
                <w:sz w:val="20"/>
                <w:szCs w:val="20"/>
              </w:rPr>
            </w:pPr>
            <w:r>
              <w:rPr>
                <w:sz w:val="20"/>
                <w:szCs w:val="20"/>
              </w:rPr>
              <w:t>Operational</w:t>
            </w:r>
          </w:p>
        </w:tc>
        <w:tc>
          <w:tcPr>
            <w:tcW w:w="2778" w:type="dxa"/>
          </w:tcPr>
          <w:p w14:paraId="6CAB55FB" w14:textId="77777777" w:rsidR="003C5E89" w:rsidRDefault="003C5E89" w:rsidP="009419B2">
            <w:pPr>
              <w:rPr>
                <w:sz w:val="20"/>
                <w:szCs w:val="20"/>
              </w:rPr>
            </w:pPr>
            <w:r>
              <w:rPr>
                <w:sz w:val="20"/>
                <w:szCs w:val="20"/>
              </w:rPr>
              <w:t>Pacific FM</w:t>
            </w:r>
          </w:p>
        </w:tc>
        <w:tc>
          <w:tcPr>
            <w:tcW w:w="5145" w:type="dxa"/>
          </w:tcPr>
          <w:p w14:paraId="040E7AB8" w14:textId="77777777" w:rsidR="003C5E89" w:rsidRDefault="003C5E89" w:rsidP="009419B2">
            <w:pPr>
              <w:rPr>
                <w:sz w:val="20"/>
                <w:szCs w:val="20"/>
              </w:rPr>
            </w:pPr>
          </w:p>
        </w:tc>
      </w:tr>
      <w:tr w:rsidR="003C5E89" w14:paraId="67308E28" w14:textId="77777777" w:rsidTr="003C5E89">
        <w:tc>
          <w:tcPr>
            <w:tcW w:w="5103" w:type="dxa"/>
          </w:tcPr>
          <w:p w14:paraId="57ED5AB4" w14:textId="77777777" w:rsidR="003C5E89" w:rsidRDefault="003C5E89" w:rsidP="009419B2">
            <w:pPr>
              <w:rPr>
                <w:sz w:val="20"/>
                <w:szCs w:val="20"/>
              </w:rPr>
            </w:pPr>
            <w:r>
              <w:rPr>
                <w:sz w:val="20"/>
                <w:szCs w:val="20"/>
              </w:rPr>
              <w:t>Pest Management</w:t>
            </w:r>
          </w:p>
        </w:tc>
        <w:tc>
          <w:tcPr>
            <w:tcW w:w="2567" w:type="dxa"/>
          </w:tcPr>
          <w:p w14:paraId="47BD8561" w14:textId="77777777" w:rsidR="003C5E89" w:rsidRDefault="003C5E89" w:rsidP="009419B2">
            <w:pPr>
              <w:rPr>
                <w:sz w:val="20"/>
                <w:szCs w:val="20"/>
              </w:rPr>
            </w:pPr>
            <w:r>
              <w:rPr>
                <w:sz w:val="20"/>
                <w:szCs w:val="20"/>
              </w:rPr>
              <w:t>Routine</w:t>
            </w:r>
          </w:p>
        </w:tc>
        <w:tc>
          <w:tcPr>
            <w:tcW w:w="2778" w:type="dxa"/>
          </w:tcPr>
          <w:p w14:paraId="4CB2B9D9" w14:textId="77777777" w:rsidR="003C5E89" w:rsidRDefault="003C5E89" w:rsidP="009419B2">
            <w:pPr>
              <w:rPr>
                <w:sz w:val="20"/>
                <w:szCs w:val="20"/>
              </w:rPr>
            </w:pPr>
            <w:r>
              <w:rPr>
                <w:sz w:val="20"/>
                <w:szCs w:val="20"/>
              </w:rPr>
              <w:t>Residential Reports</w:t>
            </w:r>
          </w:p>
        </w:tc>
        <w:tc>
          <w:tcPr>
            <w:tcW w:w="5145" w:type="dxa"/>
          </w:tcPr>
          <w:p w14:paraId="7F908AFA" w14:textId="77777777" w:rsidR="003C5E89" w:rsidRDefault="003C5E89" w:rsidP="009419B2">
            <w:pPr>
              <w:rPr>
                <w:sz w:val="20"/>
                <w:szCs w:val="20"/>
              </w:rPr>
            </w:pPr>
            <w:r>
              <w:rPr>
                <w:sz w:val="20"/>
                <w:szCs w:val="20"/>
              </w:rPr>
              <w:t>May 2023</w:t>
            </w:r>
          </w:p>
        </w:tc>
      </w:tr>
      <w:tr w:rsidR="003C5E89" w14:paraId="2923D0DD" w14:textId="77777777" w:rsidTr="003C5E89">
        <w:tc>
          <w:tcPr>
            <w:tcW w:w="5103" w:type="dxa"/>
          </w:tcPr>
          <w:p w14:paraId="4CCA7FC1" w14:textId="77777777" w:rsidR="003C5E89" w:rsidRDefault="003C5E89" w:rsidP="009419B2">
            <w:pPr>
              <w:rPr>
                <w:sz w:val="20"/>
                <w:szCs w:val="20"/>
              </w:rPr>
            </w:pPr>
            <w:r>
              <w:rPr>
                <w:sz w:val="20"/>
                <w:szCs w:val="20"/>
              </w:rPr>
              <w:t>Recreation Areas</w:t>
            </w:r>
          </w:p>
        </w:tc>
        <w:tc>
          <w:tcPr>
            <w:tcW w:w="2567" w:type="dxa"/>
          </w:tcPr>
          <w:p w14:paraId="0F93E62F" w14:textId="77777777" w:rsidR="003C5E89" w:rsidRDefault="003C5E89" w:rsidP="009419B2">
            <w:pPr>
              <w:rPr>
                <w:sz w:val="20"/>
                <w:szCs w:val="20"/>
              </w:rPr>
            </w:pPr>
            <w:r>
              <w:rPr>
                <w:sz w:val="20"/>
                <w:szCs w:val="20"/>
              </w:rPr>
              <w:t>Routine</w:t>
            </w:r>
          </w:p>
        </w:tc>
        <w:tc>
          <w:tcPr>
            <w:tcW w:w="2778" w:type="dxa"/>
          </w:tcPr>
          <w:p w14:paraId="37F24F19" w14:textId="77777777" w:rsidR="003C5E89" w:rsidRDefault="003C5E89" w:rsidP="009419B2">
            <w:pPr>
              <w:rPr>
                <w:sz w:val="20"/>
                <w:szCs w:val="20"/>
              </w:rPr>
            </w:pPr>
            <w:r>
              <w:rPr>
                <w:sz w:val="20"/>
                <w:szCs w:val="20"/>
              </w:rPr>
              <w:t>Residential Reports</w:t>
            </w:r>
          </w:p>
        </w:tc>
        <w:tc>
          <w:tcPr>
            <w:tcW w:w="5145" w:type="dxa"/>
          </w:tcPr>
          <w:p w14:paraId="65D14A7F" w14:textId="77777777" w:rsidR="003C5E89" w:rsidRDefault="003C5E89" w:rsidP="009419B2">
            <w:pPr>
              <w:rPr>
                <w:sz w:val="20"/>
                <w:szCs w:val="20"/>
              </w:rPr>
            </w:pPr>
            <w:r>
              <w:rPr>
                <w:sz w:val="20"/>
                <w:szCs w:val="20"/>
              </w:rPr>
              <w:t>May 2023</w:t>
            </w:r>
          </w:p>
        </w:tc>
      </w:tr>
      <w:tr w:rsidR="003C5E89" w14:paraId="0A04EF5D" w14:textId="77777777" w:rsidTr="003C5E89">
        <w:tc>
          <w:tcPr>
            <w:tcW w:w="5103" w:type="dxa"/>
          </w:tcPr>
          <w:p w14:paraId="5E10893F" w14:textId="77777777" w:rsidR="003C5E89" w:rsidRDefault="003C5E89" w:rsidP="009419B2">
            <w:pPr>
              <w:rPr>
                <w:sz w:val="20"/>
                <w:szCs w:val="20"/>
              </w:rPr>
            </w:pPr>
            <w:r>
              <w:rPr>
                <w:sz w:val="20"/>
                <w:szCs w:val="20"/>
              </w:rPr>
              <w:t>Pool Areas</w:t>
            </w:r>
          </w:p>
        </w:tc>
        <w:tc>
          <w:tcPr>
            <w:tcW w:w="2567" w:type="dxa"/>
          </w:tcPr>
          <w:p w14:paraId="3B6E235C" w14:textId="77777777" w:rsidR="003C5E89" w:rsidRDefault="003C5E89" w:rsidP="009419B2">
            <w:pPr>
              <w:rPr>
                <w:sz w:val="20"/>
                <w:szCs w:val="20"/>
              </w:rPr>
            </w:pPr>
            <w:r>
              <w:rPr>
                <w:sz w:val="20"/>
                <w:szCs w:val="20"/>
              </w:rPr>
              <w:t>Routine</w:t>
            </w:r>
          </w:p>
        </w:tc>
        <w:tc>
          <w:tcPr>
            <w:tcW w:w="2778" w:type="dxa"/>
          </w:tcPr>
          <w:p w14:paraId="0B4F425D" w14:textId="77777777" w:rsidR="003C5E89" w:rsidRDefault="003C5E89" w:rsidP="009419B2">
            <w:pPr>
              <w:rPr>
                <w:sz w:val="20"/>
                <w:szCs w:val="20"/>
              </w:rPr>
            </w:pPr>
            <w:r>
              <w:rPr>
                <w:sz w:val="20"/>
                <w:szCs w:val="20"/>
              </w:rPr>
              <w:t>Residential Reports</w:t>
            </w:r>
          </w:p>
        </w:tc>
        <w:tc>
          <w:tcPr>
            <w:tcW w:w="5145" w:type="dxa"/>
          </w:tcPr>
          <w:p w14:paraId="7AB19743" w14:textId="77777777" w:rsidR="003C5E89" w:rsidRDefault="003C5E89" w:rsidP="009419B2">
            <w:pPr>
              <w:rPr>
                <w:sz w:val="20"/>
                <w:szCs w:val="20"/>
              </w:rPr>
            </w:pPr>
            <w:r>
              <w:rPr>
                <w:sz w:val="20"/>
                <w:szCs w:val="20"/>
              </w:rPr>
              <w:t>May 2023</w:t>
            </w:r>
          </w:p>
        </w:tc>
      </w:tr>
      <w:tr w:rsidR="003C5E89" w14:paraId="021349F5" w14:textId="77777777" w:rsidTr="003C5E89">
        <w:tc>
          <w:tcPr>
            <w:tcW w:w="5103" w:type="dxa"/>
          </w:tcPr>
          <w:p w14:paraId="7A5F665F" w14:textId="77777777" w:rsidR="003C5E89" w:rsidRDefault="003C5E89" w:rsidP="009419B2">
            <w:pPr>
              <w:rPr>
                <w:sz w:val="20"/>
                <w:szCs w:val="20"/>
              </w:rPr>
            </w:pPr>
            <w:r>
              <w:rPr>
                <w:sz w:val="20"/>
                <w:szCs w:val="20"/>
              </w:rPr>
              <w:t>Roof Access</w:t>
            </w:r>
          </w:p>
        </w:tc>
        <w:tc>
          <w:tcPr>
            <w:tcW w:w="2567" w:type="dxa"/>
          </w:tcPr>
          <w:p w14:paraId="38E7556E" w14:textId="77777777" w:rsidR="003C5E89" w:rsidRDefault="003C5E89" w:rsidP="009419B2">
            <w:pPr>
              <w:rPr>
                <w:sz w:val="20"/>
                <w:szCs w:val="20"/>
              </w:rPr>
            </w:pPr>
            <w:r>
              <w:rPr>
                <w:sz w:val="20"/>
                <w:szCs w:val="20"/>
              </w:rPr>
              <w:t>Routine</w:t>
            </w:r>
          </w:p>
        </w:tc>
        <w:tc>
          <w:tcPr>
            <w:tcW w:w="2778" w:type="dxa"/>
          </w:tcPr>
          <w:p w14:paraId="1DC52DD0" w14:textId="77777777" w:rsidR="003C5E89" w:rsidRDefault="003C5E89" w:rsidP="009419B2">
            <w:pPr>
              <w:rPr>
                <w:sz w:val="20"/>
                <w:szCs w:val="20"/>
              </w:rPr>
            </w:pPr>
            <w:r>
              <w:rPr>
                <w:sz w:val="20"/>
                <w:szCs w:val="20"/>
              </w:rPr>
              <w:t>Residential Reports</w:t>
            </w:r>
          </w:p>
        </w:tc>
        <w:tc>
          <w:tcPr>
            <w:tcW w:w="5145" w:type="dxa"/>
          </w:tcPr>
          <w:p w14:paraId="307B37AA" w14:textId="77777777" w:rsidR="003C5E89" w:rsidRDefault="003C5E89" w:rsidP="009419B2">
            <w:pPr>
              <w:rPr>
                <w:sz w:val="20"/>
                <w:szCs w:val="20"/>
              </w:rPr>
            </w:pPr>
            <w:r>
              <w:rPr>
                <w:sz w:val="20"/>
                <w:szCs w:val="20"/>
              </w:rPr>
              <w:t>May 2023</w:t>
            </w:r>
          </w:p>
        </w:tc>
      </w:tr>
      <w:tr w:rsidR="003C5E89" w14:paraId="719EDCE1" w14:textId="77777777" w:rsidTr="003C5E89">
        <w:tc>
          <w:tcPr>
            <w:tcW w:w="5103" w:type="dxa"/>
          </w:tcPr>
          <w:p w14:paraId="3908DD46" w14:textId="77777777" w:rsidR="003C5E89" w:rsidRDefault="003C5E89" w:rsidP="009419B2">
            <w:pPr>
              <w:rPr>
                <w:sz w:val="20"/>
                <w:szCs w:val="20"/>
              </w:rPr>
            </w:pPr>
            <w:r>
              <w:rPr>
                <w:sz w:val="20"/>
                <w:szCs w:val="20"/>
              </w:rPr>
              <w:t>Sauna</w:t>
            </w:r>
          </w:p>
        </w:tc>
        <w:tc>
          <w:tcPr>
            <w:tcW w:w="2567" w:type="dxa"/>
          </w:tcPr>
          <w:p w14:paraId="241D92C9" w14:textId="77777777" w:rsidR="003C5E89" w:rsidRDefault="003C5E89" w:rsidP="009419B2">
            <w:pPr>
              <w:rPr>
                <w:sz w:val="20"/>
                <w:szCs w:val="20"/>
              </w:rPr>
            </w:pPr>
            <w:r>
              <w:rPr>
                <w:sz w:val="20"/>
                <w:szCs w:val="20"/>
              </w:rPr>
              <w:t>Routine</w:t>
            </w:r>
          </w:p>
        </w:tc>
        <w:tc>
          <w:tcPr>
            <w:tcW w:w="2778" w:type="dxa"/>
          </w:tcPr>
          <w:p w14:paraId="1D94F706" w14:textId="77777777" w:rsidR="003C5E89" w:rsidRDefault="003C5E89" w:rsidP="009419B2">
            <w:pPr>
              <w:rPr>
                <w:sz w:val="20"/>
                <w:szCs w:val="20"/>
              </w:rPr>
            </w:pPr>
            <w:r>
              <w:rPr>
                <w:sz w:val="20"/>
                <w:szCs w:val="20"/>
              </w:rPr>
              <w:t>Residential Reports</w:t>
            </w:r>
          </w:p>
        </w:tc>
        <w:tc>
          <w:tcPr>
            <w:tcW w:w="5145" w:type="dxa"/>
          </w:tcPr>
          <w:p w14:paraId="76D55806" w14:textId="77777777" w:rsidR="003C5E89" w:rsidRDefault="003C5E89" w:rsidP="009419B2">
            <w:pPr>
              <w:rPr>
                <w:sz w:val="20"/>
                <w:szCs w:val="20"/>
              </w:rPr>
            </w:pPr>
            <w:r>
              <w:rPr>
                <w:sz w:val="20"/>
                <w:szCs w:val="20"/>
              </w:rPr>
              <w:t>May 2023</w:t>
            </w:r>
          </w:p>
        </w:tc>
      </w:tr>
      <w:tr w:rsidR="003C5E89" w14:paraId="11922511" w14:textId="77777777" w:rsidTr="003C5E89">
        <w:tc>
          <w:tcPr>
            <w:tcW w:w="5103" w:type="dxa"/>
          </w:tcPr>
          <w:p w14:paraId="768CA9EF" w14:textId="77777777" w:rsidR="003C5E89" w:rsidRDefault="003C5E89" w:rsidP="009419B2">
            <w:pPr>
              <w:rPr>
                <w:sz w:val="20"/>
                <w:szCs w:val="20"/>
              </w:rPr>
            </w:pPr>
            <w:r>
              <w:rPr>
                <w:sz w:val="20"/>
                <w:szCs w:val="20"/>
              </w:rPr>
              <w:t>Stairwell</w:t>
            </w:r>
          </w:p>
        </w:tc>
        <w:tc>
          <w:tcPr>
            <w:tcW w:w="2567" w:type="dxa"/>
          </w:tcPr>
          <w:p w14:paraId="0D601BF4" w14:textId="77777777" w:rsidR="003C5E89" w:rsidRDefault="003C5E89" w:rsidP="009419B2">
            <w:pPr>
              <w:rPr>
                <w:sz w:val="20"/>
                <w:szCs w:val="20"/>
              </w:rPr>
            </w:pPr>
            <w:r>
              <w:rPr>
                <w:sz w:val="20"/>
                <w:szCs w:val="20"/>
              </w:rPr>
              <w:t>Routine</w:t>
            </w:r>
          </w:p>
        </w:tc>
        <w:tc>
          <w:tcPr>
            <w:tcW w:w="2778" w:type="dxa"/>
          </w:tcPr>
          <w:p w14:paraId="3B1D294C" w14:textId="77777777" w:rsidR="003C5E89" w:rsidRDefault="003C5E89" w:rsidP="009419B2">
            <w:pPr>
              <w:rPr>
                <w:sz w:val="20"/>
                <w:szCs w:val="20"/>
              </w:rPr>
            </w:pPr>
            <w:r>
              <w:rPr>
                <w:sz w:val="20"/>
                <w:szCs w:val="20"/>
              </w:rPr>
              <w:t>Residential Reports</w:t>
            </w:r>
          </w:p>
        </w:tc>
        <w:tc>
          <w:tcPr>
            <w:tcW w:w="5145" w:type="dxa"/>
          </w:tcPr>
          <w:p w14:paraId="68C6114A" w14:textId="77777777" w:rsidR="003C5E89" w:rsidRDefault="003C5E89" w:rsidP="009419B2">
            <w:pPr>
              <w:rPr>
                <w:sz w:val="20"/>
                <w:szCs w:val="20"/>
              </w:rPr>
            </w:pPr>
            <w:r>
              <w:rPr>
                <w:sz w:val="20"/>
                <w:szCs w:val="20"/>
              </w:rPr>
              <w:t>May 2023</w:t>
            </w:r>
          </w:p>
        </w:tc>
      </w:tr>
      <w:tr w:rsidR="003C5E89" w14:paraId="5359091C" w14:textId="77777777" w:rsidTr="003C5E89">
        <w:tc>
          <w:tcPr>
            <w:tcW w:w="5103" w:type="dxa"/>
          </w:tcPr>
          <w:p w14:paraId="2EA4C735" w14:textId="77777777" w:rsidR="003C5E89" w:rsidRDefault="003C5E89" w:rsidP="009419B2">
            <w:pPr>
              <w:rPr>
                <w:sz w:val="20"/>
                <w:szCs w:val="20"/>
              </w:rPr>
            </w:pPr>
            <w:r>
              <w:rPr>
                <w:sz w:val="20"/>
                <w:szCs w:val="20"/>
              </w:rPr>
              <w:t>Tennis Court</w:t>
            </w:r>
          </w:p>
        </w:tc>
        <w:tc>
          <w:tcPr>
            <w:tcW w:w="2567" w:type="dxa"/>
          </w:tcPr>
          <w:p w14:paraId="027B016B" w14:textId="77777777" w:rsidR="003C5E89" w:rsidRDefault="003C5E89" w:rsidP="009419B2">
            <w:pPr>
              <w:rPr>
                <w:sz w:val="20"/>
                <w:szCs w:val="20"/>
              </w:rPr>
            </w:pPr>
            <w:r>
              <w:rPr>
                <w:sz w:val="20"/>
                <w:szCs w:val="20"/>
              </w:rPr>
              <w:t>Routine</w:t>
            </w:r>
          </w:p>
        </w:tc>
        <w:tc>
          <w:tcPr>
            <w:tcW w:w="2778" w:type="dxa"/>
          </w:tcPr>
          <w:p w14:paraId="43F20C16" w14:textId="77777777" w:rsidR="003C5E89" w:rsidRDefault="003C5E89" w:rsidP="009419B2">
            <w:pPr>
              <w:rPr>
                <w:sz w:val="20"/>
                <w:szCs w:val="20"/>
              </w:rPr>
            </w:pPr>
            <w:r>
              <w:rPr>
                <w:sz w:val="20"/>
                <w:szCs w:val="20"/>
              </w:rPr>
              <w:t>Residential Reports</w:t>
            </w:r>
          </w:p>
        </w:tc>
        <w:tc>
          <w:tcPr>
            <w:tcW w:w="5145" w:type="dxa"/>
          </w:tcPr>
          <w:p w14:paraId="37C673E6" w14:textId="77777777" w:rsidR="003C5E89" w:rsidRDefault="003C5E89" w:rsidP="009419B2">
            <w:pPr>
              <w:rPr>
                <w:sz w:val="20"/>
                <w:szCs w:val="20"/>
              </w:rPr>
            </w:pPr>
            <w:r>
              <w:rPr>
                <w:sz w:val="20"/>
                <w:szCs w:val="20"/>
              </w:rPr>
              <w:t>May 2023</w:t>
            </w:r>
          </w:p>
        </w:tc>
      </w:tr>
      <w:tr w:rsidR="003C5E89" w14:paraId="7CEA6597" w14:textId="77777777" w:rsidTr="003C5E89">
        <w:tc>
          <w:tcPr>
            <w:tcW w:w="5103" w:type="dxa"/>
          </w:tcPr>
          <w:p w14:paraId="19BF46C0" w14:textId="77777777" w:rsidR="003C5E89" w:rsidRDefault="003C5E89" w:rsidP="009419B2">
            <w:pPr>
              <w:rPr>
                <w:sz w:val="20"/>
                <w:szCs w:val="20"/>
              </w:rPr>
            </w:pPr>
            <w:r>
              <w:rPr>
                <w:sz w:val="20"/>
                <w:szCs w:val="20"/>
              </w:rPr>
              <w:t>Washrooms</w:t>
            </w:r>
          </w:p>
        </w:tc>
        <w:tc>
          <w:tcPr>
            <w:tcW w:w="2567" w:type="dxa"/>
          </w:tcPr>
          <w:p w14:paraId="5A09E37A" w14:textId="77777777" w:rsidR="003C5E89" w:rsidRDefault="003C5E89" w:rsidP="009419B2">
            <w:pPr>
              <w:rPr>
                <w:sz w:val="20"/>
                <w:szCs w:val="20"/>
              </w:rPr>
            </w:pPr>
            <w:r>
              <w:rPr>
                <w:sz w:val="20"/>
                <w:szCs w:val="20"/>
              </w:rPr>
              <w:t>Routine</w:t>
            </w:r>
          </w:p>
        </w:tc>
        <w:tc>
          <w:tcPr>
            <w:tcW w:w="2778" w:type="dxa"/>
          </w:tcPr>
          <w:p w14:paraId="4868B435" w14:textId="77777777" w:rsidR="003C5E89" w:rsidRDefault="003C5E89" w:rsidP="009419B2">
            <w:pPr>
              <w:rPr>
                <w:sz w:val="20"/>
                <w:szCs w:val="20"/>
              </w:rPr>
            </w:pPr>
            <w:r>
              <w:rPr>
                <w:sz w:val="20"/>
                <w:szCs w:val="20"/>
              </w:rPr>
              <w:t>Residential Reports</w:t>
            </w:r>
          </w:p>
        </w:tc>
        <w:tc>
          <w:tcPr>
            <w:tcW w:w="5145" w:type="dxa"/>
          </w:tcPr>
          <w:p w14:paraId="73D63CE0" w14:textId="77777777" w:rsidR="003C5E89" w:rsidRDefault="003C5E89" w:rsidP="009419B2">
            <w:pPr>
              <w:rPr>
                <w:sz w:val="20"/>
                <w:szCs w:val="20"/>
              </w:rPr>
            </w:pPr>
            <w:r>
              <w:rPr>
                <w:sz w:val="20"/>
                <w:szCs w:val="20"/>
              </w:rPr>
              <w:t>May 2023</w:t>
            </w:r>
          </w:p>
        </w:tc>
      </w:tr>
    </w:tbl>
    <w:p w14:paraId="1BA8195C" w14:textId="77777777" w:rsidR="00F02217" w:rsidRDefault="00F02217" w:rsidP="004A46C5">
      <w:pPr>
        <w:pStyle w:val="Default"/>
        <w:jc w:val="both"/>
      </w:pPr>
    </w:p>
    <w:p w14:paraId="5B13D556" w14:textId="07A0EBA1" w:rsidR="00F02217" w:rsidRDefault="00F02217" w:rsidP="004A46C5">
      <w:pPr>
        <w:pStyle w:val="Default"/>
        <w:jc w:val="both"/>
      </w:pPr>
    </w:p>
    <w:tbl>
      <w:tblPr>
        <w:tblStyle w:val="TableGrid"/>
        <w:tblW w:w="16375" w:type="dxa"/>
        <w:tblInd w:w="-431" w:type="dxa"/>
        <w:tblLayout w:type="fixed"/>
        <w:tblLook w:val="04A0" w:firstRow="1" w:lastRow="0" w:firstColumn="1" w:lastColumn="0" w:noHBand="0" w:noVBand="1"/>
      </w:tblPr>
      <w:tblGrid>
        <w:gridCol w:w="4253"/>
        <w:gridCol w:w="1134"/>
        <w:gridCol w:w="709"/>
        <w:gridCol w:w="691"/>
        <w:gridCol w:w="686"/>
        <w:gridCol w:w="686"/>
        <w:gridCol w:w="686"/>
        <w:gridCol w:w="686"/>
        <w:gridCol w:w="687"/>
        <w:gridCol w:w="687"/>
        <w:gridCol w:w="687"/>
        <w:gridCol w:w="687"/>
        <w:gridCol w:w="687"/>
        <w:gridCol w:w="687"/>
        <w:gridCol w:w="687"/>
        <w:gridCol w:w="687"/>
        <w:gridCol w:w="660"/>
        <w:gridCol w:w="688"/>
      </w:tblGrid>
      <w:tr w:rsidR="003C5E89" w:rsidRPr="00970221" w14:paraId="2869A09A" w14:textId="77777777" w:rsidTr="003C5E89">
        <w:trPr>
          <w:trHeight w:val="149"/>
        </w:trPr>
        <w:tc>
          <w:tcPr>
            <w:tcW w:w="16375" w:type="dxa"/>
            <w:gridSpan w:val="18"/>
          </w:tcPr>
          <w:p w14:paraId="7FBD9E2A"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Estimated Service Life (ESL) Summary (indicates estimated service life of the building element and identifies anticipated next major expenditure - other than a routine service/repair)</w:t>
            </w:r>
          </w:p>
        </w:tc>
      </w:tr>
      <w:tr w:rsidR="00FB5CB2" w:rsidRPr="00970221" w14:paraId="4B918498" w14:textId="77777777" w:rsidTr="00FB5CB2">
        <w:trPr>
          <w:trHeight w:val="149"/>
        </w:trPr>
        <w:tc>
          <w:tcPr>
            <w:tcW w:w="4253" w:type="dxa"/>
            <w:vAlign w:val="center"/>
          </w:tcPr>
          <w:p w14:paraId="77430AC9" w14:textId="77777777" w:rsidR="003C5E89" w:rsidRPr="00970221" w:rsidRDefault="003C5E89" w:rsidP="009419B2">
            <w:pPr>
              <w:rPr>
                <w:rFonts w:ascii="Century Gothic" w:hAnsi="Century Gothic"/>
                <w:sz w:val="20"/>
                <w:szCs w:val="20"/>
              </w:rPr>
            </w:pPr>
          </w:p>
        </w:tc>
        <w:tc>
          <w:tcPr>
            <w:tcW w:w="1134" w:type="dxa"/>
            <w:shd w:val="clear" w:color="auto" w:fill="DEFAF7"/>
          </w:tcPr>
          <w:p w14:paraId="6201AEDD"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ESL</w:t>
            </w:r>
          </w:p>
        </w:tc>
        <w:tc>
          <w:tcPr>
            <w:tcW w:w="709" w:type="dxa"/>
            <w:shd w:val="clear" w:color="auto" w:fill="DEFAF7"/>
            <w:vAlign w:val="center"/>
          </w:tcPr>
          <w:p w14:paraId="759E3936"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2022</w:t>
            </w:r>
          </w:p>
        </w:tc>
        <w:tc>
          <w:tcPr>
            <w:tcW w:w="691" w:type="dxa"/>
            <w:shd w:val="clear" w:color="auto" w:fill="DEFAF7"/>
            <w:vAlign w:val="center"/>
          </w:tcPr>
          <w:p w14:paraId="5205C028"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2023</w:t>
            </w:r>
          </w:p>
        </w:tc>
        <w:tc>
          <w:tcPr>
            <w:tcW w:w="686" w:type="dxa"/>
            <w:shd w:val="clear" w:color="auto" w:fill="DEFAF7"/>
            <w:vAlign w:val="center"/>
          </w:tcPr>
          <w:p w14:paraId="41A99BF8"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2024</w:t>
            </w:r>
          </w:p>
        </w:tc>
        <w:tc>
          <w:tcPr>
            <w:tcW w:w="686" w:type="dxa"/>
            <w:shd w:val="clear" w:color="auto" w:fill="DEFAF7"/>
            <w:vAlign w:val="center"/>
          </w:tcPr>
          <w:p w14:paraId="22D13FFA"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2025</w:t>
            </w:r>
          </w:p>
        </w:tc>
        <w:tc>
          <w:tcPr>
            <w:tcW w:w="686" w:type="dxa"/>
            <w:shd w:val="clear" w:color="auto" w:fill="DEFAF7"/>
            <w:vAlign w:val="center"/>
          </w:tcPr>
          <w:p w14:paraId="50902D37"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2026</w:t>
            </w:r>
          </w:p>
        </w:tc>
        <w:tc>
          <w:tcPr>
            <w:tcW w:w="686" w:type="dxa"/>
            <w:shd w:val="clear" w:color="auto" w:fill="DEFAF7"/>
            <w:vAlign w:val="center"/>
          </w:tcPr>
          <w:p w14:paraId="46237730"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2027</w:t>
            </w:r>
          </w:p>
        </w:tc>
        <w:tc>
          <w:tcPr>
            <w:tcW w:w="687" w:type="dxa"/>
            <w:shd w:val="clear" w:color="auto" w:fill="DEFAF7"/>
            <w:vAlign w:val="center"/>
          </w:tcPr>
          <w:p w14:paraId="59A04EF8"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2028</w:t>
            </w:r>
          </w:p>
        </w:tc>
        <w:tc>
          <w:tcPr>
            <w:tcW w:w="687" w:type="dxa"/>
            <w:shd w:val="clear" w:color="auto" w:fill="DEFAF7"/>
            <w:vAlign w:val="center"/>
          </w:tcPr>
          <w:p w14:paraId="76025476"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2029</w:t>
            </w:r>
          </w:p>
        </w:tc>
        <w:tc>
          <w:tcPr>
            <w:tcW w:w="687" w:type="dxa"/>
            <w:shd w:val="clear" w:color="auto" w:fill="DEFAF7"/>
            <w:vAlign w:val="center"/>
          </w:tcPr>
          <w:p w14:paraId="526F20F0"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2030</w:t>
            </w:r>
          </w:p>
        </w:tc>
        <w:tc>
          <w:tcPr>
            <w:tcW w:w="687" w:type="dxa"/>
            <w:shd w:val="clear" w:color="auto" w:fill="DEFAF7"/>
            <w:vAlign w:val="center"/>
          </w:tcPr>
          <w:p w14:paraId="0C4F6A96"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2031</w:t>
            </w:r>
          </w:p>
        </w:tc>
        <w:tc>
          <w:tcPr>
            <w:tcW w:w="687" w:type="dxa"/>
            <w:shd w:val="clear" w:color="auto" w:fill="DEFAF7"/>
            <w:vAlign w:val="center"/>
          </w:tcPr>
          <w:p w14:paraId="5DB8B656"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2032</w:t>
            </w:r>
          </w:p>
        </w:tc>
        <w:tc>
          <w:tcPr>
            <w:tcW w:w="687" w:type="dxa"/>
            <w:shd w:val="clear" w:color="auto" w:fill="DEFAF7"/>
            <w:vAlign w:val="center"/>
          </w:tcPr>
          <w:p w14:paraId="1237E3C7"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2033</w:t>
            </w:r>
          </w:p>
        </w:tc>
        <w:tc>
          <w:tcPr>
            <w:tcW w:w="687" w:type="dxa"/>
            <w:shd w:val="clear" w:color="auto" w:fill="DEFAF7"/>
            <w:vAlign w:val="center"/>
          </w:tcPr>
          <w:p w14:paraId="0529F74E"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2034</w:t>
            </w:r>
          </w:p>
        </w:tc>
        <w:tc>
          <w:tcPr>
            <w:tcW w:w="687" w:type="dxa"/>
            <w:shd w:val="clear" w:color="auto" w:fill="DEFAF7"/>
            <w:vAlign w:val="center"/>
          </w:tcPr>
          <w:p w14:paraId="36010CAE"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2035</w:t>
            </w:r>
          </w:p>
        </w:tc>
        <w:tc>
          <w:tcPr>
            <w:tcW w:w="660" w:type="dxa"/>
            <w:shd w:val="clear" w:color="auto" w:fill="DEFAF7"/>
            <w:vAlign w:val="center"/>
          </w:tcPr>
          <w:p w14:paraId="61504288"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2036</w:t>
            </w:r>
          </w:p>
        </w:tc>
        <w:tc>
          <w:tcPr>
            <w:tcW w:w="688" w:type="dxa"/>
            <w:shd w:val="clear" w:color="auto" w:fill="DEFAF7"/>
            <w:vAlign w:val="center"/>
          </w:tcPr>
          <w:p w14:paraId="5F1534A5"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2037</w:t>
            </w:r>
          </w:p>
        </w:tc>
      </w:tr>
      <w:tr w:rsidR="003C5E89" w:rsidRPr="00970221" w14:paraId="7FBAFC34" w14:textId="77777777" w:rsidTr="003C5E89">
        <w:trPr>
          <w:trHeight w:val="149"/>
        </w:trPr>
        <w:tc>
          <w:tcPr>
            <w:tcW w:w="16375" w:type="dxa"/>
            <w:gridSpan w:val="18"/>
            <w:vAlign w:val="center"/>
          </w:tcPr>
          <w:p w14:paraId="28988F37" w14:textId="77777777" w:rsidR="003C5E89" w:rsidRPr="00970221" w:rsidRDefault="003C5E89" w:rsidP="009419B2">
            <w:pPr>
              <w:rPr>
                <w:rFonts w:ascii="Century Gothic" w:hAnsi="Century Gothic"/>
                <w:b/>
                <w:bCs/>
                <w:sz w:val="20"/>
                <w:szCs w:val="20"/>
              </w:rPr>
            </w:pPr>
            <w:r w:rsidRPr="00970221">
              <w:rPr>
                <w:rFonts w:ascii="Century Gothic" w:hAnsi="Century Gothic"/>
                <w:b/>
                <w:bCs/>
                <w:sz w:val="20"/>
                <w:szCs w:val="20"/>
              </w:rPr>
              <w:t>SUPERSTRUCTURE</w:t>
            </w:r>
          </w:p>
        </w:tc>
      </w:tr>
      <w:tr w:rsidR="003C5E89" w:rsidRPr="00970221" w14:paraId="3F3A250D" w14:textId="77777777" w:rsidTr="003C5E89">
        <w:trPr>
          <w:trHeight w:val="149"/>
        </w:trPr>
        <w:tc>
          <w:tcPr>
            <w:tcW w:w="4253" w:type="dxa"/>
            <w:vAlign w:val="center"/>
          </w:tcPr>
          <w:p w14:paraId="436A652E"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Repaint Building Exterior</w:t>
            </w:r>
          </w:p>
        </w:tc>
        <w:tc>
          <w:tcPr>
            <w:tcW w:w="1134" w:type="dxa"/>
            <w:vAlign w:val="center"/>
          </w:tcPr>
          <w:p w14:paraId="63B86D27"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10</w:t>
            </w:r>
          </w:p>
        </w:tc>
        <w:tc>
          <w:tcPr>
            <w:tcW w:w="709" w:type="dxa"/>
            <w:vAlign w:val="center"/>
          </w:tcPr>
          <w:p w14:paraId="35404A09" w14:textId="77777777" w:rsidR="003C5E89" w:rsidRPr="00970221" w:rsidRDefault="003C5E89" w:rsidP="009419B2">
            <w:pPr>
              <w:jc w:val="center"/>
              <w:rPr>
                <w:rFonts w:ascii="Century Gothic" w:hAnsi="Century Gothic"/>
                <w:sz w:val="20"/>
                <w:szCs w:val="20"/>
              </w:rPr>
            </w:pPr>
          </w:p>
        </w:tc>
        <w:tc>
          <w:tcPr>
            <w:tcW w:w="691" w:type="dxa"/>
            <w:vAlign w:val="center"/>
          </w:tcPr>
          <w:p w14:paraId="7E64FF13" w14:textId="77777777" w:rsidR="003C5E89" w:rsidRPr="00970221" w:rsidRDefault="003C5E89" w:rsidP="009419B2">
            <w:pPr>
              <w:jc w:val="center"/>
              <w:rPr>
                <w:rFonts w:ascii="Century Gothic" w:hAnsi="Century Gothic"/>
                <w:sz w:val="20"/>
                <w:szCs w:val="20"/>
              </w:rPr>
            </w:pPr>
          </w:p>
        </w:tc>
        <w:tc>
          <w:tcPr>
            <w:tcW w:w="686" w:type="dxa"/>
            <w:vAlign w:val="center"/>
          </w:tcPr>
          <w:p w14:paraId="039A8ADF" w14:textId="77777777" w:rsidR="003C5E89" w:rsidRPr="00970221" w:rsidRDefault="003C5E89" w:rsidP="009419B2">
            <w:pPr>
              <w:jc w:val="center"/>
              <w:rPr>
                <w:rFonts w:ascii="Century Gothic" w:hAnsi="Century Gothic"/>
                <w:sz w:val="20"/>
                <w:szCs w:val="20"/>
              </w:rPr>
            </w:pPr>
          </w:p>
        </w:tc>
        <w:tc>
          <w:tcPr>
            <w:tcW w:w="686" w:type="dxa"/>
            <w:vAlign w:val="center"/>
          </w:tcPr>
          <w:p w14:paraId="5ACE3000" w14:textId="77777777" w:rsidR="003C5E89" w:rsidRPr="00970221" w:rsidRDefault="003C5E89" w:rsidP="009419B2">
            <w:pPr>
              <w:jc w:val="center"/>
              <w:rPr>
                <w:rFonts w:ascii="Century Gothic" w:hAnsi="Century Gothic"/>
                <w:sz w:val="20"/>
                <w:szCs w:val="20"/>
              </w:rPr>
            </w:pPr>
          </w:p>
        </w:tc>
        <w:tc>
          <w:tcPr>
            <w:tcW w:w="686" w:type="dxa"/>
            <w:vAlign w:val="center"/>
          </w:tcPr>
          <w:p w14:paraId="33146989" w14:textId="77777777" w:rsidR="003C5E89" w:rsidRPr="00970221" w:rsidRDefault="003C5E89" w:rsidP="009419B2">
            <w:pPr>
              <w:jc w:val="center"/>
              <w:rPr>
                <w:rFonts w:ascii="Century Gothic" w:hAnsi="Century Gothic"/>
                <w:sz w:val="20"/>
                <w:szCs w:val="20"/>
              </w:rPr>
            </w:pPr>
          </w:p>
        </w:tc>
        <w:tc>
          <w:tcPr>
            <w:tcW w:w="686" w:type="dxa"/>
            <w:vAlign w:val="center"/>
          </w:tcPr>
          <w:p w14:paraId="31217813" w14:textId="77777777" w:rsidR="003C5E89" w:rsidRPr="00970221" w:rsidRDefault="003C5E89" w:rsidP="009419B2">
            <w:pPr>
              <w:jc w:val="center"/>
              <w:rPr>
                <w:rFonts w:ascii="Century Gothic" w:hAnsi="Century Gothic"/>
                <w:sz w:val="20"/>
                <w:szCs w:val="20"/>
              </w:rPr>
            </w:pPr>
          </w:p>
        </w:tc>
        <w:tc>
          <w:tcPr>
            <w:tcW w:w="687" w:type="dxa"/>
            <w:vAlign w:val="center"/>
          </w:tcPr>
          <w:p w14:paraId="6C08396E"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vAlign w:val="center"/>
          </w:tcPr>
          <w:p w14:paraId="12902A93" w14:textId="77777777" w:rsidR="003C5E89" w:rsidRPr="00970221" w:rsidRDefault="003C5E89" w:rsidP="009419B2">
            <w:pPr>
              <w:jc w:val="center"/>
              <w:rPr>
                <w:rFonts w:ascii="Century Gothic" w:hAnsi="Century Gothic"/>
                <w:sz w:val="20"/>
                <w:szCs w:val="20"/>
              </w:rPr>
            </w:pPr>
          </w:p>
        </w:tc>
        <w:tc>
          <w:tcPr>
            <w:tcW w:w="687" w:type="dxa"/>
            <w:vAlign w:val="center"/>
          </w:tcPr>
          <w:p w14:paraId="3FBDF563" w14:textId="77777777" w:rsidR="003C5E89" w:rsidRPr="00970221" w:rsidRDefault="003C5E89" w:rsidP="009419B2">
            <w:pPr>
              <w:jc w:val="center"/>
              <w:rPr>
                <w:rFonts w:ascii="Century Gothic" w:hAnsi="Century Gothic"/>
                <w:sz w:val="20"/>
                <w:szCs w:val="20"/>
              </w:rPr>
            </w:pPr>
          </w:p>
        </w:tc>
        <w:tc>
          <w:tcPr>
            <w:tcW w:w="687" w:type="dxa"/>
            <w:vAlign w:val="center"/>
          </w:tcPr>
          <w:p w14:paraId="757BA257" w14:textId="77777777" w:rsidR="003C5E89" w:rsidRPr="00970221" w:rsidRDefault="003C5E89" w:rsidP="009419B2">
            <w:pPr>
              <w:jc w:val="center"/>
              <w:rPr>
                <w:rFonts w:ascii="Century Gothic" w:hAnsi="Century Gothic"/>
                <w:sz w:val="20"/>
                <w:szCs w:val="20"/>
              </w:rPr>
            </w:pPr>
          </w:p>
        </w:tc>
        <w:tc>
          <w:tcPr>
            <w:tcW w:w="687" w:type="dxa"/>
            <w:vAlign w:val="center"/>
          </w:tcPr>
          <w:p w14:paraId="230FD978" w14:textId="77777777" w:rsidR="003C5E89" w:rsidRPr="00970221" w:rsidRDefault="003C5E89" w:rsidP="009419B2">
            <w:pPr>
              <w:jc w:val="center"/>
              <w:rPr>
                <w:rFonts w:ascii="Century Gothic" w:hAnsi="Century Gothic"/>
                <w:sz w:val="20"/>
                <w:szCs w:val="20"/>
              </w:rPr>
            </w:pPr>
          </w:p>
        </w:tc>
        <w:tc>
          <w:tcPr>
            <w:tcW w:w="687" w:type="dxa"/>
            <w:vAlign w:val="center"/>
          </w:tcPr>
          <w:p w14:paraId="32169FCB" w14:textId="77777777" w:rsidR="003C5E89" w:rsidRPr="00970221" w:rsidRDefault="003C5E89" w:rsidP="009419B2">
            <w:pPr>
              <w:jc w:val="center"/>
              <w:rPr>
                <w:rFonts w:ascii="Century Gothic" w:hAnsi="Century Gothic"/>
                <w:sz w:val="20"/>
                <w:szCs w:val="20"/>
              </w:rPr>
            </w:pPr>
          </w:p>
        </w:tc>
        <w:tc>
          <w:tcPr>
            <w:tcW w:w="687" w:type="dxa"/>
            <w:vAlign w:val="center"/>
          </w:tcPr>
          <w:p w14:paraId="28FD085D" w14:textId="77777777" w:rsidR="003C5E89" w:rsidRPr="00970221" w:rsidRDefault="003C5E89" w:rsidP="009419B2">
            <w:pPr>
              <w:jc w:val="center"/>
              <w:rPr>
                <w:rFonts w:ascii="Century Gothic" w:hAnsi="Century Gothic"/>
                <w:sz w:val="20"/>
                <w:szCs w:val="20"/>
              </w:rPr>
            </w:pPr>
          </w:p>
        </w:tc>
        <w:tc>
          <w:tcPr>
            <w:tcW w:w="687" w:type="dxa"/>
            <w:vAlign w:val="center"/>
          </w:tcPr>
          <w:p w14:paraId="0E36948E" w14:textId="77777777" w:rsidR="003C5E89" w:rsidRPr="00970221" w:rsidRDefault="003C5E89" w:rsidP="009419B2">
            <w:pPr>
              <w:jc w:val="center"/>
              <w:rPr>
                <w:rFonts w:ascii="Century Gothic" w:hAnsi="Century Gothic"/>
                <w:sz w:val="20"/>
                <w:szCs w:val="20"/>
              </w:rPr>
            </w:pPr>
          </w:p>
        </w:tc>
        <w:tc>
          <w:tcPr>
            <w:tcW w:w="660" w:type="dxa"/>
            <w:vAlign w:val="center"/>
          </w:tcPr>
          <w:p w14:paraId="5EEDCAF9" w14:textId="77777777" w:rsidR="003C5E89" w:rsidRPr="00970221" w:rsidRDefault="003C5E89" w:rsidP="009419B2">
            <w:pPr>
              <w:jc w:val="center"/>
              <w:rPr>
                <w:rFonts w:ascii="Century Gothic" w:hAnsi="Century Gothic"/>
                <w:sz w:val="20"/>
                <w:szCs w:val="20"/>
              </w:rPr>
            </w:pPr>
          </w:p>
        </w:tc>
        <w:tc>
          <w:tcPr>
            <w:tcW w:w="688" w:type="dxa"/>
            <w:vAlign w:val="center"/>
          </w:tcPr>
          <w:p w14:paraId="6390A5EB" w14:textId="77777777" w:rsidR="003C5E89" w:rsidRPr="00970221" w:rsidRDefault="003C5E89" w:rsidP="009419B2">
            <w:pPr>
              <w:jc w:val="center"/>
              <w:rPr>
                <w:rFonts w:ascii="Century Gothic" w:hAnsi="Century Gothic"/>
                <w:sz w:val="20"/>
                <w:szCs w:val="20"/>
              </w:rPr>
            </w:pPr>
          </w:p>
        </w:tc>
      </w:tr>
      <w:tr w:rsidR="003C5E89" w:rsidRPr="00970221" w14:paraId="43AA8606" w14:textId="77777777" w:rsidTr="003C5E89">
        <w:trPr>
          <w:trHeight w:val="149"/>
        </w:trPr>
        <w:tc>
          <w:tcPr>
            <w:tcW w:w="4253" w:type="dxa"/>
            <w:vAlign w:val="center"/>
          </w:tcPr>
          <w:p w14:paraId="34AC4727"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Repaint Soffits</w:t>
            </w:r>
          </w:p>
        </w:tc>
        <w:tc>
          <w:tcPr>
            <w:tcW w:w="1134" w:type="dxa"/>
            <w:vAlign w:val="center"/>
          </w:tcPr>
          <w:p w14:paraId="50327E6E"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10</w:t>
            </w:r>
          </w:p>
        </w:tc>
        <w:tc>
          <w:tcPr>
            <w:tcW w:w="709" w:type="dxa"/>
            <w:vAlign w:val="center"/>
          </w:tcPr>
          <w:p w14:paraId="3C2924F1" w14:textId="77777777" w:rsidR="003C5E89" w:rsidRPr="00970221" w:rsidRDefault="003C5E89" w:rsidP="009419B2">
            <w:pPr>
              <w:jc w:val="center"/>
              <w:rPr>
                <w:rFonts w:ascii="Century Gothic" w:hAnsi="Century Gothic"/>
                <w:sz w:val="20"/>
                <w:szCs w:val="20"/>
              </w:rPr>
            </w:pPr>
          </w:p>
        </w:tc>
        <w:tc>
          <w:tcPr>
            <w:tcW w:w="691" w:type="dxa"/>
            <w:vAlign w:val="center"/>
          </w:tcPr>
          <w:p w14:paraId="117B095F" w14:textId="77777777" w:rsidR="003C5E89" w:rsidRPr="00970221" w:rsidRDefault="003C5E89" w:rsidP="009419B2">
            <w:pPr>
              <w:jc w:val="center"/>
              <w:rPr>
                <w:rFonts w:ascii="Century Gothic" w:hAnsi="Century Gothic"/>
                <w:sz w:val="20"/>
                <w:szCs w:val="20"/>
              </w:rPr>
            </w:pPr>
          </w:p>
        </w:tc>
        <w:tc>
          <w:tcPr>
            <w:tcW w:w="686" w:type="dxa"/>
            <w:vAlign w:val="center"/>
          </w:tcPr>
          <w:p w14:paraId="3823307E" w14:textId="77777777" w:rsidR="003C5E89" w:rsidRPr="00970221" w:rsidRDefault="003C5E89" w:rsidP="009419B2">
            <w:pPr>
              <w:jc w:val="center"/>
              <w:rPr>
                <w:rFonts w:ascii="Century Gothic" w:hAnsi="Century Gothic"/>
                <w:sz w:val="20"/>
                <w:szCs w:val="20"/>
              </w:rPr>
            </w:pPr>
          </w:p>
        </w:tc>
        <w:tc>
          <w:tcPr>
            <w:tcW w:w="686" w:type="dxa"/>
            <w:vAlign w:val="center"/>
          </w:tcPr>
          <w:p w14:paraId="39082758" w14:textId="77777777" w:rsidR="003C5E89" w:rsidRPr="00970221" w:rsidRDefault="003C5E89" w:rsidP="009419B2">
            <w:pPr>
              <w:jc w:val="center"/>
              <w:rPr>
                <w:rFonts w:ascii="Century Gothic" w:hAnsi="Century Gothic"/>
                <w:sz w:val="20"/>
                <w:szCs w:val="20"/>
              </w:rPr>
            </w:pPr>
          </w:p>
        </w:tc>
        <w:tc>
          <w:tcPr>
            <w:tcW w:w="686" w:type="dxa"/>
            <w:vAlign w:val="center"/>
          </w:tcPr>
          <w:p w14:paraId="08DA1F15" w14:textId="77777777" w:rsidR="003C5E89" w:rsidRPr="00970221" w:rsidRDefault="003C5E89" w:rsidP="009419B2">
            <w:pPr>
              <w:jc w:val="center"/>
              <w:rPr>
                <w:rFonts w:ascii="Century Gothic" w:hAnsi="Century Gothic"/>
                <w:sz w:val="20"/>
                <w:szCs w:val="20"/>
              </w:rPr>
            </w:pPr>
          </w:p>
        </w:tc>
        <w:tc>
          <w:tcPr>
            <w:tcW w:w="686" w:type="dxa"/>
            <w:vAlign w:val="center"/>
          </w:tcPr>
          <w:p w14:paraId="32E72060" w14:textId="77777777" w:rsidR="003C5E89" w:rsidRPr="00970221" w:rsidRDefault="003C5E89" w:rsidP="009419B2">
            <w:pPr>
              <w:jc w:val="center"/>
              <w:rPr>
                <w:rFonts w:ascii="Century Gothic" w:hAnsi="Century Gothic"/>
                <w:sz w:val="20"/>
                <w:szCs w:val="20"/>
              </w:rPr>
            </w:pPr>
          </w:p>
        </w:tc>
        <w:tc>
          <w:tcPr>
            <w:tcW w:w="687" w:type="dxa"/>
            <w:vAlign w:val="center"/>
          </w:tcPr>
          <w:p w14:paraId="67D1E21B"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vAlign w:val="center"/>
          </w:tcPr>
          <w:p w14:paraId="79DC20D6" w14:textId="77777777" w:rsidR="003C5E89" w:rsidRPr="00970221" w:rsidRDefault="003C5E89" w:rsidP="009419B2">
            <w:pPr>
              <w:jc w:val="center"/>
              <w:rPr>
                <w:rFonts w:ascii="Century Gothic" w:hAnsi="Century Gothic"/>
                <w:sz w:val="20"/>
                <w:szCs w:val="20"/>
              </w:rPr>
            </w:pPr>
          </w:p>
        </w:tc>
        <w:tc>
          <w:tcPr>
            <w:tcW w:w="687" w:type="dxa"/>
            <w:vAlign w:val="center"/>
          </w:tcPr>
          <w:p w14:paraId="0CE4BBB0" w14:textId="77777777" w:rsidR="003C5E89" w:rsidRPr="00970221" w:rsidRDefault="003C5E89" w:rsidP="009419B2">
            <w:pPr>
              <w:jc w:val="center"/>
              <w:rPr>
                <w:rFonts w:ascii="Century Gothic" w:hAnsi="Century Gothic"/>
                <w:sz w:val="20"/>
                <w:szCs w:val="20"/>
              </w:rPr>
            </w:pPr>
          </w:p>
        </w:tc>
        <w:tc>
          <w:tcPr>
            <w:tcW w:w="687" w:type="dxa"/>
            <w:vAlign w:val="center"/>
          </w:tcPr>
          <w:p w14:paraId="3E0111D9" w14:textId="77777777" w:rsidR="003C5E89" w:rsidRPr="00970221" w:rsidRDefault="003C5E89" w:rsidP="009419B2">
            <w:pPr>
              <w:jc w:val="center"/>
              <w:rPr>
                <w:rFonts w:ascii="Century Gothic" w:hAnsi="Century Gothic"/>
                <w:sz w:val="20"/>
                <w:szCs w:val="20"/>
              </w:rPr>
            </w:pPr>
          </w:p>
        </w:tc>
        <w:tc>
          <w:tcPr>
            <w:tcW w:w="687" w:type="dxa"/>
            <w:vAlign w:val="center"/>
          </w:tcPr>
          <w:p w14:paraId="4A16938A" w14:textId="77777777" w:rsidR="003C5E89" w:rsidRPr="00970221" w:rsidRDefault="003C5E89" w:rsidP="009419B2">
            <w:pPr>
              <w:jc w:val="center"/>
              <w:rPr>
                <w:rFonts w:ascii="Century Gothic" w:hAnsi="Century Gothic"/>
                <w:sz w:val="20"/>
                <w:szCs w:val="20"/>
              </w:rPr>
            </w:pPr>
          </w:p>
        </w:tc>
        <w:tc>
          <w:tcPr>
            <w:tcW w:w="687" w:type="dxa"/>
            <w:vAlign w:val="center"/>
          </w:tcPr>
          <w:p w14:paraId="5F26E993" w14:textId="77777777" w:rsidR="003C5E89" w:rsidRPr="00970221" w:rsidRDefault="003C5E89" w:rsidP="009419B2">
            <w:pPr>
              <w:jc w:val="center"/>
              <w:rPr>
                <w:rFonts w:ascii="Century Gothic" w:hAnsi="Century Gothic"/>
                <w:sz w:val="20"/>
                <w:szCs w:val="20"/>
              </w:rPr>
            </w:pPr>
          </w:p>
        </w:tc>
        <w:tc>
          <w:tcPr>
            <w:tcW w:w="687" w:type="dxa"/>
            <w:vAlign w:val="center"/>
          </w:tcPr>
          <w:p w14:paraId="72DBA170" w14:textId="77777777" w:rsidR="003C5E89" w:rsidRPr="00970221" w:rsidRDefault="003C5E89" w:rsidP="009419B2">
            <w:pPr>
              <w:jc w:val="center"/>
              <w:rPr>
                <w:rFonts w:ascii="Century Gothic" w:hAnsi="Century Gothic"/>
                <w:sz w:val="20"/>
                <w:szCs w:val="20"/>
              </w:rPr>
            </w:pPr>
          </w:p>
        </w:tc>
        <w:tc>
          <w:tcPr>
            <w:tcW w:w="687" w:type="dxa"/>
            <w:vAlign w:val="center"/>
          </w:tcPr>
          <w:p w14:paraId="6ECD3B3F" w14:textId="77777777" w:rsidR="003C5E89" w:rsidRPr="00970221" w:rsidRDefault="003C5E89" w:rsidP="009419B2">
            <w:pPr>
              <w:jc w:val="center"/>
              <w:rPr>
                <w:rFonts w:ascii="Century Gothic" w:hAnsi="Century Gothic"/>
                <w:sz w:val="20"/>
                <w:szCs w:val="20"/>
              </w:rPr>
            </w:pPr>
          </w:p>
        </w:tc>
        <w:tc>
          <w:tcPr>
            <w:tcW w:w="660" w:type="dxa"/>
            <w:vAlign w:val="center"/>
          </w:tcPr>
          <w:p w14:paraId="5266DFF0" w14:textId="77777777" w:rsidR="003C5E89" w:rsidRPr="00970221" w:rsidRDefault="003C5E89" w:rsidP="009419B2">
            <w:pPr>
              <w:jc w:val="center"/>
              <w:rPr>
                <w:rFonts w:ascii="Century Gothic" w:hAnsi="Century Gothic"/>
                <w:sz w:val="20"/>
                <w:szCs w:val="20"/>
              </w:rPr>
            </w:pPr>
          </w:p>
        </w:tc>
        <w:tc>
          <w:tcPr>
            <w:tcW w:w="688" w:type="dxa"/>
            <w:vAlign w:val="center"/>
          </w:tcPr>
          <w:p w14:paraId="4FA9E45C" w14:textId="77777777" w:rsidR="003C5E89" w:rsidRPr="00970221" w:rsidRDefault="003C5E89" w:rsidP="009419B2">
            <w:pPr>
              <w:jc w:val="center"/>
              <w:rPr>
                <w:rFonts w:ascii="Century Gothic" w:hAnsi="Century Gothic"/>
                <w:sz w:val="20"/>
                <w:szCs w:val="20"/>
              </w:rPr>
            </w:pPr>
          </w:p>
        </w:tc>
      </w:tr>
      <w:tr w:rsidR="003C5E89" w:rsidRPr="00970221" w14:paraId="2444A8E2" w14:textId="77777777" w:rsidTr="003C5E89">
        <w:trPr>
          <w:trHeight w:val="149"/>
        </w:trPr>
        <w:tc>
          <w:tcPr>
            <w:tcW w:w="4253" w:type="dxa"/>
          </w:tcPr>
          <w:p w14:paraId="7FE45D88"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Repair/Maintain Common Window Coverings</w:t>
            </w:r>
          </w:p>
        </w:tc>
        <w:tc>
          <w:tcPr>
            <w:tcW w:w="1134" w:type="dxa"/>
            <w:vAlign w:val="center"/>
          </w:tcPr>
          <w:p w14:paraId="76E523F0"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10</w:t>
            </w:r>
          </w:p>
        </w:tc>
        <w:tc>
          <w:tcPr>
            <w:tcW w:w="709" w:type="dxa"/>
            <w:vAlign w:val="center"/>
          </w:tcPr>
          <w:p w14:paraId="4FA0A001" w14:textId="77777777" w:rsidR="003C5E89" w:rsidRPr="00970221" w:rsidRDefault="003C5E89" w:rsidP="009419B2">
            <w:pPr>
              <w:jc w:val="center"/>
              <w:rPr>
                <w:rFonts w:ascii="Century Gothic" w:hAnsi="Century Gothic"/>
                <w:sz w:val="20"/>
                <w:szCs w:val="20"/>
              </w:rPr>
            </w:pPr>
          </w:p>
        </w:tc>
        <w:tc>
          <w:tcPr>
            <w:tcW w:w="691" w:type="dxa"/>
            <w:vAlign w:val="center"/>
          </w:tcPr>
          <w:p w14:paraId="60271CE7" w14:textId="77777777" w:rsidR="003C5E89" w:rsidRPr="00970221" w:rsidRDefault="003C5E89" w:rsidP="009419B2">
            <w:pPr>
              <w:jc w:val="center"/>
              <w:rPr>
                <w:rFonts w:ascii="Century Gothic" w:hAnsi="Century Gothic"/>
                <w:sz w:val="20"/>
                <w:szCs w:val="20"/>
              </w:rPr>
            </w:pPr>
          </w:p>
        </w:tc>
        <w:tc>
          <w:tcPr>
            <w:tcW w:w="686" w:type="dxa"/>
            <w:vAlign w:val="center"/>
          </w:tcPr>
          <w:p w14:paraId="578CC240" w14:textId="77777777" w:rsidR="003C5E89" w:rsidRPr="00970221" w:rsidRDefault="003C5E89" w:rsidP="009419B2">
            <w:pPr>
              <w:jc w:val="center"/>
              <w:rPr>
                <w:rFonts w:ascii="Century Gothic" w:hAnsi="Century Gothic"/>
                <w:sz w:val="20"/>
                <w:szCs w:val="20"/>
              </w:rPr>
            </w:pPr>
          </w:p>
        </w:tc>
        <w:tc>
          <w:tcPr>
            <w:tcW w:w="686" w:type="dxa"/>
            <w:vAlign w:val="center"/>
          </w:tcPr>
          <w:p w14:paraId="4E050683" w14:textId="77777777" w:rsidR="003C5E89" w:rsidRPr="00970221" w:rsidRDefault="003C5E89" w:rsidP="009419B2">
            <w:pPr>
              <w:jc w:val="center"/>
              <w:rPr>
                <w:rFonts w:ascii="Century Gothic" w:hAnsi="Century Gothic"/>
                <w:sz w:val="20"/>
                <w:szCs w:val="20"/>
              </w:rPr>
            </w:pPr>
          </w:p>
        </w:tc>
        <w:tc>
          <w:tcPr>
            <w:tcW w:w="686" w:type="dxa"/>
            <w:vAlign w:val="center"/>
          </w:tcPr>
          <w:p w14:paraId="31D7B3B2"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vAlign w:val="center"/>
          </w:tcPr>
          <w:p w14:paraId="3B1580EA" w14:textId="77777777" w:rsidR="003C5E89" w:rsidRPr="00970221" w:rsidRDefault="003C5E89" w:rsidP="009419B2">
            <w:pPr>
              <w:jc w:val="center"/>
              <w:rPr>
                <w:rFonts w:ascii="Century Gothic" w:hAnsi="Century Gothic"/>
                <w:sz w:val="20"/>
                <w:szCs w:val="20"/>
              </w:rPr>
            </w:pPr>
          </w:p>
        </w:tc>
        <w:tc>
          <w:tcPr>
            <w:tcW w:w="687" w:type="dxa"/>
            <w:vAlign w:val="center"/>
          </w:tcPr>
          <w:p w14:paraId="42FF7543" w14:textId="77777777" w:rsidR="003C5E89" w:rsidRPr="00970221" w:rsidRDefault="003C5E89" w:rsidP="009419B2">
            <w:pPr>
              <w:jc w:val="center"/>
              <w:rPr>
                <w:rFonts w:ascii="Century Gothic" w:hAnsi="Century Gothic"/>
                <w:sz w:val="20"/>
                <w:szCs w:val="20"/>
              </w:rPr>
            </w:pPr>
          </w:p>
        </w:tc>
        <w:tc>
          <w:tcPr>
            <w:tcW w:w="687" w:type="dxa"/>
            <w:vAlign w:val="center"/>
          </w:tcPr>
          <w:p w14:paraId="5D426687" w14:textId="77777777" w:rsidR="003C5E89" w:rsidRPr="00970221" w:rsidRDefault="003C5E89" w:rsidP="009419B2">
            <w:pPr>
              <w:jc w:val="center"/>
              <w:rPr>
                <w:rFonts w:ascii="Century Gothic" w:hAnsi="Century Gothic"/>
                <w:sz w:val="20"/>
                <w:szCs w:val="20"/>
              </w:rPr>
            </w:pPr>
          </w:p>
        </w:tc>
        <w:tc>
          <w:tcPr>
            <w:tcW w:w="687" w:type="dxa"/>
            <w:vAlign w:val="center"/>
          </w:tcPr>
          <w:p w14:paraId="5764250E" w14:textId="77777777" w:rsidR="003C5E89" w:rsidRPr="00970221" w:rsidRDefault="003C5E89" w:rsidP="009419B2">
            <w:pPr>
              <w:jc w:val="center"/>
              <w:rPr>
                <w:rFonts w:ascii="Century Gothic" w:hAnsi="Century Gothic"/>
                <w:sz w:val="20"/>
                <w:szCs w:val="20"/>
              </w:rPr>
            </w:pPr>
          </w:p>
        </w:tc>
        <w:tc>
          <w:tcPr>
            <w:tcW w:w="687" w:type="dxa"/>
            <w:vAlign w:val="center"/>
          </w:tcPr>
          <w:p w14:paraId="37EE6606" w14:textId="77777777" w:rsidR="003C5E89" w:rsidRPr="00970221" w:rsidRDefault="003C5E89" w:rsidP="009419B2">
            <w:pPr>
              <w:jc w:val="center"/>
              <w:rPr>
                <w:rFonts w:ascii="Century Gothic" w:hAnsi="Century Gothic"/>
                <w:sz w:val="20"/>
                <w:szCs w:val="20"/>
              </w:rPr>
            </w:pPr>
          </w:p>
        </w:tc>
        <w:tc>
          <w:tcPr>
            <w:tcW w:w="687" w:type="dxa"/>
            <w:vAlign w:val="center"/>
          </w:tcPr>
          <w:p w14:paraId="4FCCC926" w14:textId="77777777" w:rsidR="003C5E89" w:rsidRPr="00970221" w:rsidRDefault="003C5E89" w:rsidP="009419B2">
            <w:pPr>
              <w:jc w:val="center"/>
              <w:rPr>
                <w:rFonts w:ascii="Century Gothic" w:hAnsi="Century Gothic"/>
                <w:sz w:val="20"/>
                <w:szCs w:val="20"/>
              </w:rPr>
            </w:pPr>
          </w:p>
        </w:tc>
        <w:tc>
          <w:tcPr>
            <w:tcW w:w="687" w:type="dxa"/>
            <w:vAlign w:val="center"/>
          </w:tcPr>
          <w:p w14:paraId="7E4D8FE4" w14:textId="77777777" w:rsidR="003C5E89" w:rsidRPr="00970221" w:rsidRDefault="003C5E89" w:rsidP="009419B2">
            <w:pPr>
              <w:jc w:val="center"/>
              <w:rPr>
                <w:rFonts w:ascii="Century Gothic" w:hAnsi="Century Gothic"/>
                <w:sz w:val="20"/>
                <w:szCs w:val="20"/>
              </w:rPr>
            </w:pPr>
          </w:p>
        </w:tc>
        <w:tc>
          <w:tcPr>
            <w:tcW w:w="687" w:type="dxa"/>
            <w:vAlign w:val="center"/>
          </w:tcPr>
          <w:p w14:paraId="00961CE9" w14:textId="77777777" w:rsidR="003C5E89" w:rsidRPr="00970221" w:rsidRDefault="003C5E89" w:rsidP="009419B2">
            <w:pPr>
              <w:jc w:val="center"/>
              <w:rPr>
                <w:rFonts w:ascii="Century Gothic" w:hAnsi="Century Gothic"/>
                <w:sz w:val="20"/>
                <w:szCs w:val="20"/>
              </w:rPr>
            </w:pPr>
          </w:p>
        </w:tc>
        <w:tc>
          <w:tcPr>
            <w:tcW w:w="687" w:type="dxa"/>
            <w:vAlign w:val="center"/>
          </w:tcPr>
          <w:p w14:paraId="19DFCC85" w14:textId="77777777" w:rsidR="003C5E89" w:rsidRPr="00970221" w:rsidRDefault="003C5E89" w:rsidP="009419B2">
            <w:pPr>
              <w:jc w:val="center"/>
              <w:rPr>
                <w:rFonts w:ascii="Century Gothic" w:hAnsi="Century Gothic"/>
                <w:sz w:val="20"/>
                <w:szCs w:val="20"/>
              </w:rPr>
            </w:pPr>
          </w:p>
        </w:tc>
        <w:tc>
          <w:tcPr>
            <w:tcW w:w="660" w:type="dxa"/>
            <w:vAlign w:val="center"/>
          </w:tcPr>
          <w:p w14:paraId="39B5D4CC" w14:textId="77777777" w:rsidR="003C5E89" w:rsidRPr="00970221" w:rsidRDefault="003C5E89" w:rsidP="009419B2">
            <w:pPr>
              <w:jc w:val="center"/>
              <w:rPr>
                <w:rFonts w:ascii="Century Gothic" w:hAnsi="Century Gothic"/>
                <w:sz w:val="20"/>
                <w:szCs w:val="20"/>
              </w:rPr>
            </w:pPr>
          </w:p>
        </w:tc>
        <w:tc>
          <w:tcPr>
            <w:tcW w:w="688" w:type="dxa"/>
            <w:vAlign w:val="center"/>
          </w:tcPr>
          <w:p w14:paraId="0FB16A38" w14:textId="77777777" w:rsidR="003C5E89" w:rsidRPr="00970221" w:rsidRDefault="003C5E89" w:rsidP="009419B2">
            <w:pPr>
              <w:jc w:val="center"/>
              <w:rPr>
                <w:rFonts w:ascii="Century Gothic" w:hAnsi="Century Gothic"/>
                <w:sz w:val="20"/>
                <w:szCs w:val="20"/>
              </w:rPr>
            </w:pPr>
          </w:p>
        </w:tc>
      </w:tr>
      <w:tr w:rsidR="003C5E89" w:rsidRPr="00970221" w14:paraId="39584B34" w14:textId="77777777" w:rsidTr="003C5E89">
        <w:trPr>
          <w:trHeight w:val="149"/>
        </w:trPr>
        <w:tc>
          <w:tcPr>
            <w:tcW w:w="4253" w:type="dxa"/>
          </w:tcPr>
          <w:p w14:paraId="790FA4F7"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 xml:space="preserve">Repair/Maintain windows </w:t>
            </w:r>
          </w:p>
        </w:tc>
        <w:tc>
          <w:tcPr>
            <w:tcW w:w="1134" w:type="dxa"/>
            <w:vAlign w:val="center"/>
          </w:tcPr>
          <w:p w14:paraId="683880C7"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5</w:t>
            </w:r>
          </w:p>
        </w:tc>
        <w:tc>
          <w:tcPr>
            <w:tcW w:w="709" w:type="dxa"/>
            <w:vAlign w:val="center"/>
          </w:tcPr>
          <w:p w14:paraId="5AB1459B" w14:textId="77777777" w:rsidR="003C5E89" w:rsidRPr="00970221" w:rsidRDefault="003C5E89" w:rsidP="009419B2">
            <w:pPr>
              <w:jc w:val="center"/>
              <w:rPr>
                <w:rFonts w:ascii="Century Gothic" w:hAnsi="Century Gothic"/>
                <w:sz w:val="20"/>
                <w:szCs w:val="20"/>
              </w:rPr>
            </w:pPr>
          </w:p>
        </w:tc>
        <w:tc>
          <w:tcPr>
            <w:tcW w:w="691" w:type="dxa"/>
            <w:vAlign w:val="center"/>
          </w:tcPr>
          <w:p w14:paraId="5DC83A0D" w14:textId="77777777" w:rsidR="003C5E89" w:rsidRPr="00970221" w:rsidRDefault="003C5E89" w:rsidP="009419B2">
            <w:pPr>
              <w:jc w:val="center"/>
              <w:rPr>
                <w:rFonts w:ascii="Century Gothic" w:hAnsi="Century Gothic"/>
                <w:sz w:val="20"/>
                <w:szCs w:val="20"/>
              </w:rPr>
            </w:pPr>
          </w:p>
        </w:tc>
        <w:tc>
          <w:tcPr>
            <w:tcW w:w="686" w:type="dxa"/>
            <w:vAlign w:val="center"/>
          </w:tcPr>
          <w:p w14:paraId="6567F065" w14:textId="77777777" w:rsidR="003C5E89" w:rsidRPr="00970221" w:rsidRDefault="003C5E89" w:rsidP="009419B2">
            <w:pPr>
              <w:jc w:val="center"/>
              <w:rPr>
                <w:rFonts w:ascii="Century Gothic" w:hAnsi="Century Gothic"/>
                <w:sz w:val="20"/>
                <w:szCs w:val="20"/>
              </w:rPr>
            </w:pPr>
          </w:p>
        </w:tc>
        <w:tc>
          <w:tcPr>
            <w:tcW w:w="686" w:type="dxa"/>
            <w:vAlign w:val="center"/>
          </w:tcPr>
          <w:p w14:paraId="5F7E2D34" w14:textId="77777777" w:rsidR="003C5E89" w:rsidRPr="00970221" w:rsidRDefault="003C5E89" w:rsidP="009419B2">
            <w:pPr>
              <w:jc w:val="center"/>
              <w:rPr>
                <w:rFonts w:ascii="Century Gothic" w:hAnsi="Century Gothic"/>
                <w:sz w:val="20"/>
                <w:szCs w:val="20"/>
              </w:rPr>
            </w:pPr>
          </w:p>
        </w:tc>
        <w:tc>
          <w:tcPr>
            <w:tcW w:w="686" w:type="dxa"/>
            <w:vAlign w:val="center"/>
          </w:tcPr>
          <w:p w14:paraId="06990DEB"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vAlign w:val="center"/>
          </w:tcPr>
          <w:p w14:paraId="38B7A4AC" w14:textId="77777777" w:rsidR="003C5E89" w:rsidRPr="00970221" w:rsidRDefault="003C5E89" w:rsidP="009419B2">
            <w:pPr>
              <w:jc w:val="center"/>
              <w:rPr>
                <w:rFonts w:ascii="Century Gothic" w:hAnsi="Century Gothic"/>
                <w:sz w:val="20"/>
                <w:szCs w:val="20"/>
              </w:rPr>
            </w:pPr>
          </w:p>
        </w:tc>
        <w:tc>
          <w:tcPr>
            <w:tcW w:w="687" w:type="dxa"/>
            <w:vAlign w:val="center"/>
          </w:tcPr>
          <w:p w14:paraId="78352C14" w14:textId="77777777" w:rsidR="003C5E89" w:rsidRPr="00970221" w:rsidRDefault="003C5E89" w:rsidP="009419B2">
            <w:pPr>
              <w:jc w:val="center"/>
              <w:rPr>
                <w:rFonts w:ascii="Century Gothic" w:hAnsi="Century Gothic"/>
                <w:sz w:val="20"/>
                <w:szCs w:val="20"/>
              </w:rPr>
            </w:pPr>
          </w:p>
        </w:tc>
        <w:tc>
          <w:tcPr>
            <w:tcW w:w="687" w:type="dxa"/>
            <w:vAlign w:val="center"/>
          </w:tcPr>
          <w:p w14:paraId="2AE8F40D" w14:textId="77777777" w:rsidR="003C5E89" w:rsidRPr="00970221" w:rsidRDefault="003C5E89" w:rsidP="009419B2">
            <w:pPr>
              <w:jc w:val="center"/>
              <w:rPr>
                <w:rFonts w:ascii="Century Gothic" w:hAnsi="Century Gothic"/>
                <w:sz w:val="20"/>
                <w:szCs w:val="20"/>
              </w:rPr>
            </w:pPr>
          </w:p>
        </w:tc>
        <w:tc>
          <w:tcPr>
            <w:tcW w:w="687" w:type="dxa"/>
            <w:vAlign w:val="center"/>
          </w:tcPr>
          <w:p w14:paraId="45E76912" w14:textId="77777777" w:rsidR="003C5E89" w:rsidRPr="00970221" w:rsidRDefault="003C5E89" w:rsidP="009419B2">
            <w:pPr>
              <w:jc w:val="center"/>
              <w:rPr>
                <w:rFonts w:ascii="Century Gothic" w:hAnsi="Century Gothic"/>
                <w:sz w:val="20"/>
                <w:szCs w:val="20"/>
              </w:rPr>
            </w:pPr>
          </w:p>
        </w:tc>
        <w:tc>
          <w:tcPr>
            <w:tcW w:w="687" w:type="dxa"/>
            <w:vAlign w:val="center"/>
          </w:tcPr>
          <w:p w14:paraId="59B6A2EA" w14:textId="77777777" w:rsidR="003C5E89" w:rsidRPr="00970221" w:rsidRDefault="003C5E89" w:rsidP="009419B2">
            <w:pPr>
              <w:jc w:val="center"/>
              <w:rPr>
                <w:rFonts w:ascii="Century Gothic" w:hAnsi="Century Gothic"/>
                <w:sz w:val="20"/>
                <w:szCs w:val="20"/>
              </w:rPr>
            </w:pPr>
          </w:p>
        </w:tc>
        <w:tc>
          <w:tcPr>
            <w:tcW w:w="687" w:type="dxa"/>
            <w:vAlign w:val="center"/>
          </w:tcPr>
          <w:p w14:paraId="4E94E0DF" w14:textId="77777777" w:rsidR="003C5E89" w:rsidRPr="00970221" w:rsidRDefault="003C5E89" w:rsidP="009419B2">
            <w:pPr>
              <w:jc w:val="center"/>
              <w:rPr>
                <w:rFonts w:ascii="Century Gothic" w:hAnsi="Century Gothic"/>
                <w:sz w:val="20"/>
                <w:szCs w:val="20"/>
              </w:rPr>
            </w:pPr>
          </w:p>
        </w:tc>
        <w:tc>
          <w:tcPr>
            <w:tcW w:w="687" w:type="dxa"/>
            <w:vAlign w:val="center"/>
          </w:tcPr>
          <w:p w14:paraId="40839A23" w14:textId="77777777" w:rsidR="003C5E89" w:rsidRPr="00970221" w:rsidRDefault="003C5E89" w:rsidP="009419B2">
            <w:pPr>
              <w:jc w:val="center"/>
              <w:rPr>
                <w:rFonts w:ascii="Century Gothic" w:hAnsi="Century Gothic"/>
                <w:sz w:val="20"/>
                <w:szCs w:val="20"/>
              </w:rPr>
            </w:pPr>
          </w:p>
        </w:tc>
        <w:tc>
          <w:tcPr>
            <w:tcW w:w="687" w:type="dxa"/>
            <w:vAlign w:val="center"/>
          </w:tcPr>
          <w:p w14:paraId="13BD035D" w14:textId="77777777" w:rsidR="003C5E89" w:rsidRPr="00970221" w:rsidRDefault="003C5E89" w:rsidP="009419B2">
            <w:pPr>
              <w:jc w:val="center"/>
              <w:rPr>
                <w:rFonts w:ascii="Century Gothic" w:hAnsi="Century Gothic"/>
                <w:sz w:val="20"/>
                <w:szCs w:val="20"/>
              </w:rPr>
            </w:pPr>
          </w:p>
        </w:tc>
        <w:tc>
          <w:tcPr>
            <w:tcW w:w="687" w:type="dxa"/>
            <w:vAlign w:val="center"/>
          </w:tcPr>
          <w:p w14:paraId="5536C7AC" w14:textId="77777777" w:rsidR="003C5E89" w:rsidRPr="00970221" w:rsidRDefault="003C5E89" w:rsidP="009419B2">
            <w:pPr>
              <w:jc w:val="center"/>
              <w:rPr>
                <w:rFonts w:ascii="Century Gothic" w:hAnsi="Century Gothic"/>
                <w:sz w:val="20"/>
                <w:szCs w:val="20"/>
              </w:rPr>
            </w:pPr>
          </w:p>
        </w:tc>
        <w:tc>
          <w:tcPr>
            <w:tcW w:w="660" w:type="dxa"/>
            <w:vAlign w:val="center"/>
          </w:tcPr>
          <w:p w14:paraId="3196F6DD" w14:textId="77777777" w:rsidR="003C5E89" w:rsidRPr="00970221" w:rsidRDefault="003C5E89" w:rsidP="009419B2">
            <w:pPr>
              <w:jc w:val="center"/>
              <w:rPr>
                <w:rFonts w:ascii="Century Gothic" w:hAnsi="Century Gothic"/>
                <w:sz w:val="20"/>
                <w:szCs w:val="20"/>
              </w:rPr>
            </w:pPr>
          </w:p>
        </w:tc>
        <w:tc>
          <w:tcPr>
            <w:tcW w:w="688" w:type="dxa"/>
            <w:vAlign w:val="center"/>
          </w:tcPr>
          <w:p w14:paraId="07894CE9" w14:textId="77777777" w:rsidR="003C5E89" w:rsidRPr="00970221" w:rsidRDefault="003C5E89" w:rsidP="009419B2">
            <w:pPr>
              <w:jc w:val="center"/>
              <w:rPr>
                <w:rFonts w:ascii="Century Gothic" w:hAnsi="Century Gothic"/>
                <w:sz w:val="20"/>
                <w:szCs w:val="20"/>
              </w:rPr>
            </w:pPr>
          </w:p>
        </w:tc>
      </w:tr>
      <w:tr w:rsidR="003C5E89" w:rsidRPr="00970221" w14:paraId="6392FD31" w14:textId="77777777" w:rsidTr="003C5E89">
        <w:trPr>
          <w:trHeight w:val="149"/>
        </w:trPr>
        <w:tc>
          <w:tcPr>
            <w:tcW w:w="4253" w:type="dxa"/>
          </w:tcPr>
          <w:p w14:paraId="0B49EB73"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Maintain Balcony/Patio/Entry Floor Tiles</w:t>
            </w:r>
          </w:p>
        </w:tc>
        <w:tc>
          <w:tcPr>
            <w:tcW w:w="1134" w:type="dxa"/>
            <w:vAlign w:val="center"/>
          </w:tcPr>
          <w:p w14:paraId="2DDA6149"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10</w:t>
            </w:r>
          </w:p>
        </w:tc>
        <w:tc>
          <w:tcPr>
            <w:tcW w:w="709" w:type="dxa"/>
            <w:vAlign w:val="center"/>
          </w:tcPr>
          <w:p w14:paraId="2DD30470" w14:textId="77777777" w:rsidR="003C5E89" w:rsidRPr="00970221" w:rsidRDefault="003C5E89" w:rsidP="009419B2">
            <w:pPr>
              <w:jc w:val="center"/>
              <w:rPr>
                <w:rFonts w:ascii="Century Gothic" w:hAnsi="Century Gothic"/>
                <w:sz w:val="20"/>
                <w:szCs w:val="20"/>
              </w:rPr>
            </w:pPr>
          </w:p>
        </w:tc>
        <w:tc>
          <w:tcPr>
            <w:tcW w:w="691" w:type="dxa"/>
            <w:vAlign w:val="center"/>
          </w:tcPr>
          <w:p w14:paraId="135E0B24" w14:textId="77777777" w:rsidR="003C5E89" w:rsidRPr="00970221" w:rsidRDefault="003C5E89" w:rsidP="009419B2">
            <w:pPr>
              <w:jc w:val="center"/>
              <w:rPr>
                <w:rFonts w:ascii="Century Gothic" w:hAnsi="Century Gothic"/>
                <w:sz w:val="20"/>
                <w:szCs w:val="20"/>
              </w:rPr>
            </w:pPr>
          </w:p>
        </w:tc>
        <w:tc>
          <w:tcPr>
            <w:tcW w:w="686" w:type="dxa"/>
            <w:vAlign w:val="center"/>
          </w:tcPr>
          <w:p w14:paraId="19DE1E60" w14:textId="77777777" w:rsidR="003C5E89" w:rsidRPr="00970221" w:rsidRDefault="003C5E89" w:rsidP="009419B2">
            <w:pPr>
              <w:jc w:val="center"/>
              <w:rPr>
                <w:rFonts w:ascii="Century Gothic" w:hAnsi="Century Gothic"/>
                <w:sz w:val="20"/>
                <w:szCs w:val="20"/>
              </w:rPr>
            </w:pPr>
          </w:p>
        </w:tc>
        <w:tc>
          <w:tcPr>
            <w:tcW w:w="686" w:type="dxa"/>
            <w:vAlign w:val="center"/>
          </w:tcPr>
          <w:p w14:paraId="7940087C" w14:textId="77777777" w:rsidR="003C5E89" w:rsidRPr="00970221" w:rsidRDefault="003C5E89" w:rsidP="009419B2">
            <w:pPr>
              <w:jc w:val="center"/>
              <w:rPr>
                <w:rFonts w:ascii="Century Gothic" w:hAnsi="Century Gothic"/>
                <w:sz w:val="20"/>
                <w:szCs w:val="20"/>
              </w:rPr>
            </w:pPr>
          </w:p>
        </w:tc>
        <w:tc>
          <w:tcPr>
            <w:tcW w:w="686" w:type="dxa"/>
            <w:vAlign w:val="center"/>
          </w:tcPr>
          <w:p w14:paraId="2892856B"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vAlign w:val="center"/>
          </w:tcPr>
          <w:p w14:paraId="181523D4" w14:textId="77777777" w:rsidR="003C5E89" w:rsidRPr="00970221" w:rsidRDefault="003C5E89" w:rsidP="009419B2">
            <w:pPr>
              <w:jc w:val="center"/>
              <w:rPr>
                <w:rFonts w:ascii="Century Gothic" w:hAnsi="Century Gothic"/>
                <w:sz w:val="20"/>
                <w:szCs w:val="20"/>
              </w:rPr>
            </w:pPr>
          </w:p>
        </w:tc>
        <w:tc>
          <w:tcPr>
            <w:tcW w:w="687" w:type="dxa"/>
            <w:vAlign w:val="center"/>
          </w:tcPr>
          <w:p w14:paraId="7E0C3A34" w14:textId="77777777" w:rsidR="003C5E89" w:rsidRPr="00970221" w:rsidRDefault="003C5E89" w:rsidP="009419B2">
            <w:pPr>
              <w:jc w:val="center"/>
              <w:rPr>
                <w:rFonts w:ascii="Century Gothic" w:hAnsi="Century Gothic"/>
                <w:sz w:val="20"/>
                <w:szCs w:val="20"/>
              </w:rPr>
            </w:pPr>
          </w:p>
        </w:tc>
        <w:tc>
          <w:tcPr>
            <w:tcW w:w="687" w:type="dxa"/>
            <w:vAlign w:val="center"/>
          </w:tcPr>
          <w:p w14:paraId="3621D3F4" w14:textId="77777777" w:rsidR="003C5E89" w:rsidRPr="00970221" w:rsidRDefault="003C5E89" w:rsidP="009419B2">
            <w:pPr>
              <w:jc w:val="center"/>
              <w:rPr>
                <w:rFonts w:ascii="Century Gothic" w:hAnsi="Century Gothic"/>
                <w:sz w:val="20"/>
                <w:szCs w:val="20"/>
              </w:rPr>
            </w:pPr>
          </w:p>
        </w:tc>
        <w:tc>
          <w:tcPr>
            <w:tcW w:w="687" w:type="dxa"/>
            <w:vAlign w:val="center"/>
          </w:tcPr>
          <w:p w14:paraId="4ACD033E" w14:textId="77777777" w:rsidR="003C5E89" w:rsidRPr="00970221" w:rsidRDefault="003C5E89" w:rsidP="009419B2">
            <w:pPr>
              <w:jc w:val="center"/>
              <w:rPr>
                <w:rFonts w:ascii="Century Gothic" w:hAnsi="Century Gothic"/>
                <w:sz w:val="20"/>
                <w:szCs w:val="20"/>
              </w:rPr>
            </w:pPr>
          </w:p>
        </w:tc>
        <w:tc>
          <w:tcPr>
            <w:tcW w:w="687" w:type="dxa"/>
            <w:vAlign w:val="center"/>
          </w:tcPr>
          <w:p w14:paraId="360245EE" w14:textId="77777777" w:rsidR="003C5E89" w:rsidRPr="00970221" w:rsidRDefault="003C5E89" w:rsidP="009419B2">
            <w:pPr>
              <w:jc w:val="center"/>
              <w:rPr>
                <w:rFonts w:ascii="Century Gothic" w:hAnsi="Century Gothic"/>
                <w:sz w:val="20"/>
                <w:szCs w:val="20"/>
              </w:rPr>
            </w:pPr>
          </w:p>
        </w:tc>
        <w:tc>
          <w:tcPr>
            <w:tcW w:w="687" w:type="dxa"/>
            <w:vAlign w:val="center"/>
          </w:tcPr>
          <w:p w14:paraId="10417E3A" w14:textId="77777777" w:rsidR="003C5E89" w:rsidRPr="00970221" w:rsidRDefault="003C5E89" w:rsidP="009419B2">
            <w:pPr>
              <w:jc w:val="center"/>
              <w:rPr>
                <w:rFonts w:ascii="Century Gothic" w:hAnsi="Century Gothic"/>
                <w:sz w:val="20"/>
                <w:szCs w:val="20"/>
              </w:rPr>
            </w:pPr>
          </w:p>
        </w:tc>
        <w:tc>
          <w:tcPr>
            <w:tcW w:w="687" w:type="dxa"/>
            <w:vAlign w:val="center"/>
          </w:tcPr>
          <w:p w14:paraId="3B94247A" w14:textId="77777777" w:rsidR="003C5E89" w:rsidRPr="00970221" w:rsidRDefault="003C5E89" w:rsidP="009419B2">
            <w:pPr>
              <w:jc w:val="center"/>
              <w:rPr>
                <w:rFonts w:ascii="Century Gothic" w:hAnsi="Century Gothic"/>
                <w:sz w:val="20"/>
                <w:szCs w:val="20"/>
              </w:rPr>
            </w:pPr>
          </w:p>
        </w:tc>
        <w:tc>
          <w:tcPr>
            <w:tcW w:w="687" w:type="dxa"/>
            <w:vAlign w:val="center"/>
          </w:tcPr>
          <w:p w14:paraId="3D483902" w14:textId="77777777" w:rsidR="003C5E89" w:rsidRPr="00970221" w:rsidRDefault="003C5E89" w:rsidP="009419B2">
            <w:pPr>
              <w:jc w:val="center"/>
              <w:rPr>
                <w:rFonts w:ascii="Century Gothic" w:hAnsi="Century Gothic"/>
                <w:sz w:val="20"/>
                <w:szCs w:val="20"/>
              </w:rPr>
            </w:pPr>
          </w:p>
        </w:tc>
        <w:tc>
          <w:tcPr>
            <w:tcW w:w="687" w:type="dxa"/>
            <w:vAlign w:val="center"/>
          </w:tcPr>
          <w:p w14:paraId="16BFCFA8" w14:textId="77777777" w:rsidR="003C5E89" w:rsidRPr="00970221" w:rsidRDefault="003C5E89" w:rsidP="009419B2">
            <w:pPr>
              <w:jc w:val="center"/>
              <w:rPr>
                <w:rFonts w:ascii="Century Gothic" w:hAnsi="Century Gothic"/>
                <w:sz w:val="20"/>
                <w:szCs w:val="20"/>
              </w:rPr>
            </w:pPr>
          </w:p>
        </w:tc>
        <w:tc>
          <w:tcPr>
            <w:tcW w:w="660" w:type="dxa"/>
            <w:vAlign w:val="center"/>
          </w:tcPr>
          <w:p w14:paraId="578E0FE9" w14:textId="77777777" w:rsidR="003C5E89" w:rsidRPr="00970221" w:rsidRDefault="003C5E89" w:rsidP="009419B2">
            <w:pPr>
              <w:jc w:val="center"/>
              <w:rPr>
                <w:rFonts w:ascii="Century Gothic" w:hAnsi="Century Gothic"/>
                <w:sz w:val="20"/>
                <w:szCs w:val="20"/>
              </w:rPr>
            </w:pPr>
          </w:p>
        </w:tc>
        <w:tc>
          <w:tcPr>
            <w:tcW w:w="688" w:type="dxa"/>
            <w:vAlign w:val="center"/>
          </w:tcPr>
          <w:p w14:paraId="00053A1C" w14:textId="77777777" w:rsidR="003C5E89" w:rsidRPr="00970221" w:rsidRDefault="003C5E89" w:rsidP="009419B2">
            <w:pPr>
              <w:jc w:val="center"/>
              <w:rPr>
                <w:rFonts w:ascii="Century Gothic" w:hAnsi="Century Gothic"/>
                <w:sz w:val="20"/>
                <w:szCs w:val="20"/>
              </w:rPr>
            </w:pPr>
          </w:p>
        </w:tc>
      </w:tr>
      <w:tr w:rsidR="003C5E89" w:rsidRPr="00970221" w14:paraId="3C35EE68" w14:textId="77777777" w:rsidTr="003C5E89">
        <w:trPr>
          <w:trHeight w:val="149"/>
        </w:trPr>
        <w:tc>
          <w:tcPr>
            <w:tcW w:w="4253" w:type="dxa"/>
          </w:tcPr>
          <w:p w14:paraId="19082369"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 xml:space="preserve">Repaint Balustrade &amp; Handrail Fixings </w:t>
            </w:r>
          </w:p>
        </w:tc>
        <w:tc>
          <w:tcPr>
            <w:tcW w:w="1134" w:type="dxa"/>
            <w:vAlign w:val="center"/>
          </w:tcPr>
          <w:p w14:paraId="684335FA"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20</w:t>
            </w:r>
          </w:p>
        </w:tc>
        <w:tc>
          <w:tcPr>
            <w:tcW w:w="709" w:type="dxa"/>
            <w:vAlign w:val="center"/>
          </w:tcPr>
          <w:p w14:paraId="757AB8EB" w14:textId="77777777" w:rsidR="003C5E89" w:rsidRPr="00970221" w:rsidRDefault="003C5E89" w:rsidP="009419B2">
            <w:pPr>
              <w:jc w:val="center"/>
              <w:rPr>
                <w:rFonts w:ascii="Century Gothic" w:hAnsi="Century Gothic"/>
                <w:sz w:val="20"/>
                <w:szCs w:val="20"/>
              </w:rPr>
            </w:pPr>
          </w:p>
        </w:tc>
        <w:tc>
          <w:tcPr>
            <w:tcW w:w="691" w:type="dxa"/>
            <w:vAlign w:val="center"/>
          </w:tcPr>
          <w:p w14:paraId="00150E4E" w14:textId="77777777" w:rsidR="003C5E89" w:rsidRPr="00970221" w:rsidRDefault="003C5E89" w:rsidP="009419B2">
            <w:pPr>
              <w:jc w:val="center"/>
              <w:rPr>
                <w:rFonts w:ascii="Century Gothic" w:hAnsi="Century Gothic"/>
                <w:sz w:val="20"/>
                <w:szCs w:val="20"/>
              </w:rPr>
            </w:pPr>
          </w:p>
        </w:tc>
        <w:tc>
          <w:tcPr>
            <w:tcW w:w="686" w:type="dxa"/>
            <w:vAlign w:val="center"/>
          </w:tcPr>
          <w:p w14:paraId="42D26E6C" w14:textId="77777777" w:rsidR="003C5E89" w:rsidRPr="00970221" w:rsidRDefault="003C5E89" w:rsidP="009419B2">
            <w:pPr>
              <w:jc w:val="center"/>
              <w:rPr>
                <w:rFonts w:ascii="Century Gothic" w:hAnsi="Century Gothic"/>
                <w:sz w:val="20"/>
                <w:szCs w:val="20"/>
              </w:rPr>
            </w:pPr>
          </w:p>
        </w:tc>
        <w:tc>
          <w:tcPr>
            <w:tcW w:w="686" w:type="dxa"/>
            <w:vAlign w:val="center"/>
          </w:tcPr>
          <w:p w14:paraId="1DE305E5" w14:textId="77777777" w:rsidR="003C5E89" w:rsidRPr="00970221" w:rsidRDefault="003C5E89" w:rsidP="009419B2">
            <w:pPr>
              <w:jc w:val="center"/>
              <w:rPr>
                <w:rFonts w:ascii="Century Gothic" w:hAnsi="Century Gothic"/>
                <w:sz w:val="20"/>
                <w:szCs w:val="20"/>
              </w:rPr>
            </w:pPr>
          </w:p>
        </w:tc>
        <w:tc>
          <w:tcPr>
            <w:tcW w:w="686" w:type="dxa"/>
            <w:vAlign w:val="center"/>
          </w:tcPr>
          <w:p w14:paraId="2965EF72" w14:textId="77777777" w:rsidR="003C5E89" w:rsidRPr="00970221" w:rsidRDefault="003C5E89" w:rsidP="009419B2">
            <w:pPr>
              <w:jc w:val="center"/>
              <w:rPr>
                <w:rFonts w:ascii="Century Gothic" w:hAnsi="Century Gothic"/>
                <w:sz w:val="20"/>
                <w:szCs w:val="20"/>
              </w:rPr>
            </w:pPr>
          </w:p>
        </w:tc>
        <w:tc>
          <w:tcPr>
            <w:tcW w:w="686" w:type="dxa"/>
            <w:vAlign w:val="center"/>
          </w:tcPr>
          <w:p w14:paraId="469FA64E" w14:textId="77777777" w:rsidR="003C5E89" w:rsidRPr="00970221" w:rsidRDefault="003C5E89" w:rsidP="009419B2">
            <w:pPr>
              <w:jc w:val="center"/>
              <w:rPr>
                <w:rFonts w:ascii="Century Gothic" w:hAnsi="Century Gothic"/>
                <w:sz w:val="20"/>
                <w:szCs w:val="20"/>
              </w:rPr>
            </w:pPr>
          </w:p>
        </w:tc>
        <w:tc>
          <w:tcPr>
            <w:tcW w:w="687" w:type="dxa"/>
            <w:vAlign w:val="center"/>
          </w:tcPr>
          <w:p w14:paraId="75BBD985" w14:textId="77777777" w:rsidR="003C5E89" w:rsidRPr="00970221" w:rsidRDefault="003C5E89" w:rsidP="009419B2">
            <w:pPr>
              <w:jc w:val="center"/>
              <w:rPr>
                <w:rFonts w:ascii="Century Gothic" w:hAnsi="Century Gothic"/>
                <w:sz w:val="20"/>
                <w:szCs w:val="20"/>
              </w:rPr>
            </w:pPr>
          </w:p>
        </w:tc>
        <w:tc>
          <w:tcPr>
            <w:tcW w:w="687" w:type="dxa"/>
            <w:vAlign w:val="center"/>
          </w:tcPr>
          <w:p w14:paraId="4294C5B1" w14:textId="77777777" w:rsidR="003C5E89" w:rsidRPr="00970221" w:rsidRDefault="003C5E89" w:rsidP="009419B2">
            <w:pPr>
              <w:jc w:val="center"/>
              <w:rPr>
                <w:rFonts w:ascii="Century Gothic" w:hAnsi="Century Gothic"/>
                <w:sz w:val="20"/>
                <w:szCs w:val="20"/>
              </w:rPr>
            </w:pPr>
          </w:p>
        </w:tc>
        <w:tc>
          <w:tcPr>
            <w:tcW w:w="687" w:type="dxa"/>
            <w:vAlign w:val="center"/>
          </w:tcPr>
          <w:p w14:paraId="6070F33C" w14:textId="77777777" w:rsidR="003C5E89" w:rsidRPr="00970221" w:rsidRDefault="003C5E89" w:rsidP="009419B2">
            <w:pPr>
              <w:jc w:val="center"/>
              <w:rPr>
                <w:rFonts w:ascii="Century Gothic" w:hAnsi="Century Gothic"/>
                <w:sz w:val="20"/>
                <w:szCs w:val="20"/>
              </w:rPr>
            </w:pPr>
          </w:p>
        </w:tc>
        <w:tc>
          <w:tcPr>
            <w:tcW w:w="687" w:type="dxa"/>
            <w:vAlign w:val="center"/>
          </w:tcPr>
          <w:p w14:paraId="68304020" w14:textId="77777777" w:rsidR="003C5E89" w:rsidRPr="00970221" w:rsidRDefault="003C5E89" w:rsidP="009419B2">
            <w:pPr>
              <w:jc w:val="center"/>
              <w:rPr>
                <w:rFonts w:ascii="Century Gothic" w:hAnsi="Century Gothic"/>
                <w:sz w:val="20"/>
                <w:szCs w:val="20"/>
              </w:rPr>
            </w:pPr>
          </w:p>
        </w:tc>
        <w:tc>
          <w:tcPr>
            <w:tcW w:w="687" w:type="dxa"/>
            <w:vAlign w:val="center"/>
          </w:tcPr>
          <w:p w14:paraId="1E190B15"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vAlign w:val="center"/>
          </w:tcPr>
          <w:p w14:paraId="41CAD6FB" w14:textId="77777777" w:rsidR="003C5E89" w:rsidRPr="00970221" w:rsidRDefault="003C5E89" w:rsidP="009419B2">
            <w:pPr>
              <w:jc w:val="center"/>
              <w:rPr>
                <w:rFonts w:ascii="Century Gothic" w:hAnsi="Century Gothic"/>
                <w:sz w:val="20"/>
                <w:szCs w:val="20"/>
              </w:rPr>
            </w:pPr>
          </w:p>
        </w:tc>
        <w:tc>
          <w:tcPr>
            <w:tcW w:w="687" w:type="dxa"/>
            <w:vAlign w:val="center"/>
          </w:tcPr>
          <w:p w14:paraId="1DA6376C" w14:textId="77777777" w:rsidR="003C5E89" w:rsidRPr="00970221" w:rsidRDefault="003C5E89" w:rsidP="009419B2">
            <w:pPr>
              <w:jc w:val="center"/>
              <w:rPr>
                <w:rFonts w:ascii="Century Gothic" w:hAnsi="Century Gothic"/>
                <w:sz w:val="20"/>
                <w:szCs w:val="20"/>
              </w:rPr>
            </w:pPr>
          </w:p>
        </w:tc>
        <w:tc>
          <w:tcPr>
            <w:tcW w:w="687" w:type="dxa"/>
            <w:vAlign w:val="center"/>
          </w:tcPr>
          <w:p w14:paraId="0CA8F4B7" w14:textId="77777777" w:rsidR="003C5E89" w:rsidRPr="00970221" w:rsidRDefault="003C5E89" w:rsidP="009419B2">
            <w:pPr>
              <w:jc w:val="center"/>
              <w:rPr>
                <w:rFonts w:ascii="Century Gothic" w:hAnsi="Century Gothic"/>
                <w:sz w:val="20"/>
                <w:szCs w:val="20"/>
              </w:rPr>
            </w:pPr>
          </w:p>
        </w:tc>
        <w:tc>
          <w:tcPr>
            <w:tcW w:w="660" w:type="dxa"/>
            <w:vAlign w:val="center"/>
          </w:tcPr>
          <w:p w14:paraId="48C0D916" w14:textId="77777777" w:rsidR="003C5E89" w:rsidRPr="00970221" w:rsidRDefault="003C5E89" w:rsidP="009419B2">
            <w:pPr>
              <w:jc w:val="center"/>
              <w:rPr>
                <w:rFonts w:ascii="Century Gothic" w:hAnsi="Century Gothic"/>
                <w:sz w:val="20"/>
                <w:szCs w:val="20"/>
              </w:rPr>
            </w:pPr>
          </w:p>
        </w:tc>
        <w:tc>
          <w:tcPr>
            <w:tcW w:w="688" w:type="dxa"/>
            <w:vAlign w:val="center"/>
          </w:tcPr>
          <w:p w14:paraId="2954FB35" w14:textId="77777777" w:rsidR="003C5E89" w:rsidRPr="00970221" w:rsidRDefault="003C5E89" w:rsidP="009419B2">
            <w:pPr>
              <w:jc w:val="center"/>
              <w:rPr>
                <w:rFonts w:ascii="Century Gothic" w:hAnsi="Century Gothic"/>
                <w:sz w:val="20"/>
                <w:szCs w:val="20"/>
              </w:rPr>
            </w:pPr>
          </w:p>
        </w:tc>
      </w:tr>
      <w:tr w:rsidR="003C5E89" w:rsidRPr="00970221" w14:paraId="2C4D3C79" w14:textId="77777777" w:rsidTr="003C5E89">
        <w:trPr>
          <w:trHeight w:val="149"/>
        </w:trPr>
        <w:tc>
          <w:tcPr>
            <w:tcW w:w="4253" w:type="dxa"/>
          </w:tcPr>
          <w:p w14:paraId="7C07D090"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 xml:space="preserve">Repair/Maintain Balcony Membrane </w:t>
            </w:r>
          </w:p>
        </w:tc>
        <w:tc>
          <w:tcPr>
            <w:tcW w:w="1134" w:type="dxa"/>
            <w:vAlign w:val="center"/>
          </w:tcPr>
          <w:p w14:paraId="52D91AC6"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5</w:t>
            </w:r>
          </w:p>
        </w:tc>
        <w:tc>
          <w:tcPr>
            <w:tcW w:w="709" w:type="dxa"/>
            <w:vAlign w:val="center"/>
          </w:tcPr>
          <w:p w14:paraId="6DE4FE83" w14:textId="77777777" w:rsidR="003C5E89" w:rsidRPr="00970221" w:rsidRDefault="003C5E89" w:rsidP="009419B2">
            <w:pPr>
              <w:jc w:val="center"/>
              <w:rPr>
                <w:rFonts w:ascii="Century Gothic" w:hAnsi="Century Gothic"/>
                <w:sz w:val="20"/>
                <w:szCs w:val="20"/>
              </w:rPr>
            </w:pPr>
          </w:p>
        </w:tc>
        <w:tc>
          <w:tcPr>
            <w:tcW w:w="691" w:type="dxa"/>
            <w:vAlign w:val="center"/>
          </w:tcPr>
          <w:p w14:paraId="0504C69A" w14:textId="77777777" w:rsidR="003C5E89" w:rsidRPr="00970221" w:rsidRDefault="003C5E89" w:rsidP="009419B2">
            <w:pPr>
              <w:jc w:val="center"/>
              <w:rPr>
                <w:rFonts w:ascii="Century Gothic" w:hAnsi="Century Gothic"/>
                <w:sz w:val="20"/>
                <w:szCs w:val="20"/>
              </w:rPr>
            </w:pPr>
          </w:p>
        </w:tc>
        <w:tc>
          <w:tcPr>
            <w:tcW w:w="686" w:type="dxa"/>
            <w:vAlign w:val="center"/>
          </w:tcPr>
          <w:p w14:paraId="2343C1B6"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vAlign w:val="center"/>
          </w:tcPr>
          <w:p w14:paraId="796B2CB2" w14:textId="77777777" w:rsidR="003C5E89" w:rsidRPr="00970221" w:rsidRDefault="003C5E89" w:rsidP="009419B2">
            <w:pPr>
              <w:jc w:val="center"/>
              <w:rPr>
                <w:rFonts w:ascii="Century Gothic" w:hAnsi="Century Gothic"/>
                <w:sz w:val="20"/>
                <w:szCs w:val="20"/>
              </w:rPr>
            </w:pPr>
          </w:p>
        </w:tc>
        <w:tc>
          <w:tcPr>
            <w:tcW w:w="686" w:type="dxa"/>
            <w:vAlign w:val="center"/>
          </w:tcPr>
          <w:p w14:paraId="1F9E90BE" w14:textId="77777777" w:rsidR="003C5E89" w:rsidRPr="00970221" w:rsidRDefault="003C5E89" w:rsidP="009419B2">
            <w:pPr>
              <w:jc w:val="center"/>
              <w:rPr>
                <w:rFonts w:ascii="Century Gothic" w:hAnsi="Century Gothic"/>
                <w:sz w:val="20"/>
                <w:szCs w:val="20"/>
              </w:rPr>
            </w:pPr>
          </w:p>
        </w:tc>
        <w:tc>
          <w:tcPr>
            <w:tcW w:w="686" w:type="dxa"/>
            <w:vAlign w:val="center"/>
          </w:tcPr>
          <w:p w14:paraId="2123880A" w14:textId="77777777" w:rsidR="003C5E89" w:rsidRPr="00970221" w:rsidRDefault="003C5E89" w:rsidP="009419B2">
            <w:pPr>
              <w:jc w:val="center"/>
              <w:rPr>
                <w:rFonts w:ascii="Century Gothic" w:hAnsi="Century Gothic"/>
                <w:sz w:val="20"/>
                <w:szCs w:val="20"/>
              </w:rPr>
            </w:pPr>
          </w:p>
        </w:tc>
        <w:tc>
          <w:tcPr>
            <w:tcW w:w="687" w:type="dxa"/>
            <w:vAlign w:val="center"/>
          </w:tcPr>
          <w:p w14:paraId="6B26B841" w14:textId="77777777" w:rsidR="003C5E89" w:rsidRPr="00970221" w:rsidRDefault="003C5E89" w:rsidP="009419B2">
            <w:pPr>
              <w:jc w:val="center"/>
              <w:rPr>
                <w:rFonts w:ascii="Century Gothic" w:hAnsi="Century Gothic"/>
                <w:sz w:val="20"/>
                <w:szCs w:val="20"/>
              </w:rPr>
            </w:pPr>
          </w:p>
        </w:tc>
        <w:tc>
          <w:tcPr>
            <w:tcW w:w="687" w:type="dxa"/>
            <w:vAlign w:val="center"/>
          </w:tcPr>
          <w:p w14:paraId="47778089" w14:textId="77777777" w:rsidR="003C5E89" w:rsidRPr="00970221" w:rsidRDefault="003C5E89" w:rsidP="009419B2">
            <w:pPr>
              <w:jc w:val="center"/>
              <w:rPr>
                <w:rFonts w:ascii="Century Gothic" w:hAnsi="Century Gothic"/>
                <w:sz w:val="20"/>
                <w:szCs w:val="20"/>
              </w:rPr>
            </w:pPr>
          </w:p>
        </w:tc>
        <w:tc>
          <w:tcPr>
            <w:tcW w:w="687" w:type="dxa"/>
            <w:vAlign w:val="center"/>
          </w:tcPr>
          <w:p w14:paraId="4E8AE967" w14:textId="77777777" w:rsidR="003C5E89" w:rsidRPr="00970221" w:rsidRDefault="003C5E89" w:rsidP="009419B2">
            <w:pPr>
              <w:jc w:val="center"/>
              <w:rPr>
                <w:rFonts w:ascii="Century Gothic" w:hAnsi="Century Gothic"/>
                <w:sz w:val="20"/>
                <w:szCs w:val="20"/>
              </w:rPr>
            </w:pPr>
          </w:p>
        </w:tc>
        <w:tc>
          <w:tcPr>
            <w:tcW w:w="687" w:type="dxa"/>
            <w:vAlign w:val="center"/>
          </w:tcPr>
          <w:p w14:paraId="4228E1E5" w14:textId="77777777" w:rsidR="003C5E89" w:rsidRPr="00970221" w:rsidRDefault="003C5E89" w:rsidP="009419B2">
            <w:pPr>
              <w:jc w:val="center"/>
              <w:rPr>
                <w:rFonts w:ascii="Century Gothic" w:hAnsi="Century Gothic"/>
                <w:sz w:val="20"/>
                <w:szCs w:val="20"/>
              </w:rPr>
            </w:pPr>
          </w:p>
        </w:tc>
        <w:tc>
          <w:tcPr>
            <w:tcW w:w="687" w:type="dxa"/>
            <w:vAlign w:val="center"/>
          </w:tcPr>
          <w:p w14:paraId="356EE0FD" w14:textId="77777777" w:rsidR="003C5E89" w:rsidRPr="00970221" w:rsidRDefault="003C5E89" w:rsidP="009419B2">
            <w:pPr>
              <w:jc w:val="center"/>
              <w:rPr>
                <w:rFonts w:ascii="Century Gothic" w:hAnsi="Century Gothic"/>
                <w:sz w:val="20"/>
                <w:szCs w:val="20"/>
              </w:rPr>
            </w:pPr>
          </w:p>
        </w:tc>
        <w:tc>
          <w:tcPr>
            <w:tcW w:w="687" w:type="dxa"/>
            <w:vAlign w:val="center"/>
          </w:tcPr>
          <w:p w14:paraId="79BA18BB" w14:textId="77777777" w:rsidR="003C5E89" w:rsidRPr="00970221" w:rsidRDefault="003C5E89" w:rsidP="009419B2">
            <w:pPr>
              <w:jc w:val="center"/>
              <w:rPr>
                <w:rFonts w:ascii="Century Gothic" w:hAnsi="Century Gothic"/>
                <w:sz w:val="20"/>
                <w:szCs w:val="20"/>
              </w:rPr>
            </w:pPr>
          </w:p>
        </w:tc>
        <w:tc>
          <w:tcPr>
            <w:tcW w:w="687" w:type="dxa"/>
            <w:vAlign w:val="center"/>
          </w:tcPr>
          <w:p w14:paraId="7353C16E" w14:textId="77777777" w:rsidR="003C5E89" w:rsidRPr="00970221" w:rsidRDefault="003C5E89" w:rsidP="009419B2">
            <w:pPr>
              <w:jc w:val="center"/>
              <w:rPr>
                <w:rFonts w:ascii="Century Gothic" w:hAnsi="Century Gothic"/>
                <w:sz w:val="20"/>
                <w:szCs w:val="20"/>
              </w:rPr>
            </w:pPr>
          </w:p>
        </w:tc>
        <w:tc>
          <w:tcPr>
            <w:tcW w:w="687" w:type="dxa"/>
            <w:vAlign w:val="center"/>
          </w:tcPr>
          <w:p w14:paraId="6F3090C5" w14:textId="77777777" w:rsidR="003C5E89" w:rsidRPr="00970221" w:rsidRDefault="003C5E89" w:rsidP="009419B2">
            <w:pPr>
              <w:jc w:val="center"/>
              <w:rPr>
                <w:rFonts w:ascii="Century Gothic" w:hAnsi="Century Gothic"/>
                <w:sz w:val="20"/>
                <w:szCs w:val="20"/>
              </w:rPr>
            </w:pPr>
          </w:p>
        </w:tc>
        <w:tc>
          <w:tcPr>
            <w:tcW w:w="660" w:type="dxa"/>
            <w:vAlign w:val="center"/>
          </w:tcPr>
          <w:p w14:paraId="352EC07D" w14:textId="77777777" w:rsidR="003C5E89" w:rsidRPr="00970221" w:rsidRDefault="003C5E89" w:rsidP="009419B2">
            <w:pPr>
              <w:jc w:val="center"/>
              <w:rPr>
                <w:rFonts w:ascii="Century Gothic" w:hAnsi="Century Gothic"/>
                <w:sz w:val="20"/>
                <w:szCs w:val="20"/>
              </w:rPr>
            </w:pPr>
          </w:p>
        </w:tc>
        <w:tc>
          <w:tcPr>
            <w:tcW w:w="688" w:type="dxa"/>
            <w:vAlign w:val="center"/>
          </w:tcPr>
          <w:p w14:paraId="5D9B5D0A" w14:textId="77777777" w:rsidR="003C5E89" w:rsidRPr="00970221" w:rsidRDefault="003C5E89" w:rsidP="009419B2">
            <w:pPr>
              <w:jc w:val="center"/>
              <w:rPr>
                <w:rFonts w:ascii="Century Gothic" w:hAnsi="Century Gothic"/>
                <w:sz w:val="20"/>
                <w:szCs w:val="20"/>
              </w:rPr>
            </w:pPr>
          </w:p>
        </w:tc>
      </w:tr>
      <w:tr w:rsidR="003C5E89" w:rsidRPr="00970221" w14:paraId="01671CA3" w14:textId="77777777" w:rsidTr="003C5E89">
        <w:trPr>
          <w:trHeight w:val="149"/>
        </w:trPr>
        <w:tc>
          <w:tcPr>
            <w:tcW w:w="4253" w:type="dxa"/>
          </w:tcPr>
          <w:p w14:paraId="2A15C0C1"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Repair/Maintain Roof</w:t>
            </w:r>
          </w:p>
        </w:tc>
        <w:tc>
          <w:tcPr>
            <w:tcW w:w="1134" w:type="dxa"/>
            <w:vAlign w:val="center"/>
          </w:tcPr>
          <w:p w14:paraId="1F907AF1"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10</w:t>
            </w:r>
          </w:p>
        </w:tc>
        <w:tc>
          <w:tcPr>
            <w:tcW w:w="709" w:type="dxa"/>
            <w:vAlign w:val="center"/>
          </w:tcPr>
          <w:p w14:paraId="04C92654" w14:textId="77777777" w:rsidR="003C5E89" w:rsidRPr="00970221" w:rsidRDefault="003C5E89" w:rsidP="009419B2">
            <w:pPr>
              <w:jc w:val="center"/>
              <w:rPr>
                <w:rFonts w:ascii="Century Gothic" w:hAnsi="Century Gothic"/>
                <w:sz w:val="20"/>
                <w:szCs w:val="20"/>
              </w:rPr>
            </w:pPr>
          </w:p>
        </w:tc>
        <w:tc>
          <w:tcPr>
            <w:tcW w:w="691" w:type="dxa"/>
            <w:vAlign w:val="center"/>
          </w:tcPr>
          <w:p w14:paraId="33D00F87" w14:textId="77777777" w:rsidR="003C5E89" w:rsidRPr="00970221" w:rsidRDefault="003C5E89" w:rsidP="009419B2">
            <w:pPr>
              <w:jc w:val="center"/>
              <w:rPr>
                <w:rFonts w:ascii="Century Gothic" w:hAnsi="Century Gothic"/>
                <w:sz w:val="20"/>
                <w:szCs w:val="20"/>
              </w:rPr>
            </w:pPr>
          </w:p>
        </w:tc>
        <w:tc>
          <w:tcPr>
            <w:tcW w:w="686" w:type="dxa"/>
            <w:vAlign w:val="center"/>
          </w:tcPr>
          <w:p w14:paraId="4FF06B8F" w14:textId="77777777" w:rsidR="003C5E89" w:rsidRPr="00970221" w:rsidRDefault="003C5E89" w:rsidP="009419B2">
            <w:pPr>
              <w:jc w:val="center"/>
              <w:rPr>
                <w:rFonts w:ascii="Century Gothic" w:hAnsi="Century Gothic"/>
                <w:sz w:val="20"/>
                <w:szCs w:val="20"/>
              </w:rPr>
            </w:pPr>
          </w:p>
        </w:tc>
        <w:tc>
          <w:tcPr>
            <w:tcW w:w="686" w:type="dxa"/>
            <w:vAlign w:val="center"/>
          </w:tcPr>
          <w:p w14:paraId="555B2BA8" w14:textId="77777777" w:rsidR="003C5E89" w:rsidRPr="00970221" w:rsidRDefault="003C5E89" w:rsidP="009419B2">
            <w:pPr>
              <w:jc w:val="center"/>
              <w:rPr>
                <w:rFonts w:ascii="Century Gothic" w:hAnsi="Century Gothic"/>
                <w:sz w:val="20"/>
                <w:szCs w:val="20"/>
              </w:rPr>
            </w:pPr>
          </w:p>
        </w:tc>
        <w:tc>
          <w:tcPr>
            <w:tcW w:w="686" w:type="dxa"/>
            <w:vAlign w:val="center"/>
          </w:tcPr>
          <w:p w14:paraId="25A6BCA7" w14:textId="77777777" w:rsidR="003C5E89" w:rsidRPr="00970221" w:rsidRDefault="003C5E89" w:rsidP="009419B2">
            <w:pPr>
              <w:jc w:val="center"/>
              <w:rPr>
                <w:rFonts w:ascii="Century Gothic" w:hAnsi="Century Gothic"/>
                <w:sz w:val="20"/>
                <w:szCs w:val="20"/>
              </w:rPr>
            </w:pPr>
          </w:p>
        </w:tc>
        <w:tc>
          <w:tcPr>
            <w:tcW w:w="686" w:type="dxa"/>
            <w:vAlign w:val="center"/>
          </w:tcPr>
          <w:p w14:paraId="08A0065F" w14:textId="77777777" w:rsidR="003C5E89" w:rsidRPr="00970221" w:rsidRDefault="003C5E89" w:rsidP="009419B2">
            <w:pPr>
              <w:jc w:val="center"/>
              <w:rPr>
                <w:rFonts w:ascii="Century Gothic" w:hAnsi="Century Gothic"/>
                <w:sz w:val="20"/>
                <w:szCs w:val="20"/>
              </w:rPr>
            </w:pPr>
          </w:p>
        </w:tc>
        <w:tc>
          <w:tcPr>
            <w:tcW w:w="687" w:type="dxa"/>
            <w:vAlign w:val="center"/>
          </w:tcPr>
          <w:p w14:paraId="7E212AB9"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vAlign w:val="center"/>
          </w:tcPr>
          <w:p w14:paraId="5970EE98" w14:textId="77777777" w:rsidR="003C5E89" w:rsidRPr="00970221" w:rsidRDefault="003C5E89" w:rsidP="009419B2">
            <w:pPr>
              <w:jc w:val="center"/>
              <w:rPr>
                <w:rFonts w:ascii="Century Gothic" w:hAnsi="Century Gothic"/>
                <w:sz w:val="20"/>
                <w:szCs w:val="20"/>
              </w:rPr>
            </w:pPr>
          </w:p>
        </w:tc>
        <w:tc>
          <w:tcPr>
            <w:tcW w:w="687" w:type="dxa"/>
            <w:vAlign w:val="center"/>
          </w:tcPr>
          <w:p w14:paraId="5C7E32EE" w14:textId="77777777" w:rsidR="003C5E89" w:rsidRPr="00970221" w:rsidRDefault="003C5E89" w:rsidP="009419B2">
            <w:pPr>
              <w:jc w:val="center"/>
              <w:rPr>
                <w:rFonts w:ascii="Century Gothic" w:hAnsi="Century Gothic"/>
                <w:sz w:val="20"/>
                <w:szCs w:val="20"/>
              </w:rPr>
            </w:pPr>
          </w:p>
        </w:tc>
        <w:tc>
          <w:tcPr>
            <w:tcW w:w="687" w:type="dxa"/>
            <w:vAlign w:val="center"/>
          </w:tcPr>
          <w:p w14:paraId="7074BC02" w14:textId="77777777" w:rsidR="003C5E89" w:rsidRPr="00970221" w:rsidRDefault="003C5E89" w:rsidP="009419B2">
            <w:pPr>
              <w:jc w:val="center"/>
              <w:rPr>
                <w:rFonts w:ascii="Century Gothic" w:hAnsi="Century Gothic"/>
                <w:sz w:val="20"/>
                <w:szCs w:val="20"/>
              </w:rPr>
            </w:pPr>
          </w:p>
        </w:tc>
        <w:tc>
          <w:tcPr>
            <w:tcW w:w="687" w:type="dxa"/>
            <w:vAlign w:val="center"/>
          </w:tcPr>
          <w:p w14:paraId="495D99FA" w14:textId="77777777" w:rsidR="003C5E89" w:rsidRPr="00970221" w:rsidRDefault="003C5E89" w:rsidP="009419B2">
            <w:pPr>
              <w:jc w:val="center"/>
              <w:rPr>
                <w:rFonts w:ascii="Century Gothic" w:hAnsi="Century Gothic"/>
                <w:sz w:val="20"/>
                <w:szCs w:val="20"/>
              </w:rPr>
            </w:pPr>
          </w:p>
        </w:tc>
        <w:tc>
          <w:tcPr>
            <w:tcW w:w="687" w:type="dxa"/>
            <w:vAlign w:val="center"/>
          </w:tcPr>
          <w:p w14:paraId="26E8F266" w14:textId="77777777" w:rsidR="003C5E89" w:rsidRPr="00970221" w:rsidRDefault="003C5E89" w:rsidP="009419B2">
            <w:pPr>
              <w:jc w:val="center"/>
              <w:rPr>
                <w:rFonts w:ascii="Century Gothic" w:hAnsi="Century Gothic"/>
                <w:sz w:val="20"/>
                <w:szCs w:val="20"/>
              </w:rPr>
            </w:pPr>
          </w:p>
        </w:tc>
        <w:tc>
          <w:tcPr>
            <w:tcW w:w="687" w:type="dxa"/>
            <w:vAlign w:val="center"/>
          </w:tcPr>
          <w:p w14:paraId="51A80015" w14:textId="77777777" w:rsidR="003C5E89" w:rsidRPr="00970221" w:rsidRDefault="003C5E89" w:rsidP="009419B2">
            <w:pPr>
              <w:jc w:val="center"/>
              <w:rPr>
                <w:rFonts w:ascii="Century Gothic" w:hAnsi="Century Gothic"/>
                <w:sz w:val="20"/>
                <w:szCs w:val="20"/>
              </w:rPr>
            </w:pPr>
          </w:p>
        </w:tc>
        <w:tc>
          <w:tcPr>
            <w:tcW w:w="687" w:type="dxa"/>
            <w:vAlign w:val="center"/>
          </w:tcPr>
          <w:p w14:paraId="3517F4FB" w14:textId="77777777" w:rsidR="003C5E89" w:rsidRPr="00970221" w:rsidRDefault="003C5E89" w:rsidP="009419B2">
            <w:pPr>
              <w:jc w:val="center"/>
              <w:rPr>
                <w:rFonts w:ascii="Century Gothic" w:hAnsi="Century Gothic"/>
                <w:sz w:val="20"/>
                <w:szCs w:val="20"/>
              </w:rPr>
            </w:pPr>
          </w:p>
        </w:tc>
        <w:tc>
          <w:tcPr>
            <w:tcW w:w="660" w:type="dxa"/>
            <w:vAlign w:val="center"/>
          </w:tcPr>
          <w:p w14:paraId="731E025E" w14:textId="77777777" w:rsidR="003C5E89" w:rsidRPr="00970221" w:rsidRDefault="003C5E89" w:rsidP="009419B2">
            <w:pPr>
              <w:jc w:val="center"/>
              <w:rPr>
                <w:rFonts w:ascii="Century Gothic" w:hAnsi="Century Gothic"/>
                <w:sz w:val="20"/>
                <w:szCs w:val="20"/>
              </w:rPr>
            </w:pPr>
          </w:p>
        </w:tc>
        <w:tc>
          <w:tcPr>
            <w:tcW w:w="688" w:type="dxa"/>
            <w:vAlign w:val="center"/>
          </w:tcPr>
          <w:p w14:paraId="614DD166" w14:textId="77777777" w:rsidR="003C5E89" w:rsidRPr="00970221" w:rsidRDefault="003C5E89" w:rsidP="009419B2">
            <w:pPr>
              <w:jc w:val="center"/>
              <w:rPr>
                <w:rFonts w:ascii="Century Gothic" w:hAnsi="Century Gothic"/>
                <w:sz w:val="20"/>
                <w:szCs w:val="20"/>
              </w:rPr>
            </w:pPr>
          </w:p>
        </w:tc>
      </w:tr>
      <w:tr w:rsidR="003C5E89" w:rsidRPr="00970221" w14:paraId="528B04E1" w14:textId="77777777" w:rsidTr="003C5E89">
        <w:trPr>
          <w:trHeight w:val="149"/>
        </w:trPr>
        <w:tc>
          <w:tcPr>
            <w:tcW w:w="4253" w:type="dxa"/>
          </w:tcPr>
          <w:p w14:paraId="6BC23FE0"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Repair/Maintain Skylights</w:t>
            </w:r>
          </w:p>
        </w:tc>
        <w:tc>
          <w:tcPr>
            <w:tcW w:w="1134" w:type="dxa"/>
          </w:tcPr>
          <w:p w14:paraId="16196A17"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10</w:t>
            </w:r>
          </w:p>
        </w:tc>
        <w:tc>
          <w:tcPr>
            <w:tcW w:w="709" w:type="dxa"/>
          </w:tcPr>
          <w:p w14:paraId="6807C128" w14:textId="77777777" w:rsidR="003C5E89" w:rsidRPr="00970221" w:rsidRDefault="003C5E89" w:rsidP="009419B2">
            <w:pPr>
              <w:jc w:val="center"/>
              <w:rPr>
                <w:rFonts w:ascii="Century Gothic" w:hAnsi="Century Gothic"/>
                <w:sz w:val="20"/>
                <w:szCs w:val="20"/>
              </w:rPr>
            </w:pPr>
          </w:p>
        </w:tc>
        <w:tc>
          <w:tcPr>
            <w:tcW w:w="691" w:type="dxa"/>
          </w:tcPr>
          <w:p w14:paraId="0C89FC58" w14:textId="77777777" w:rsidR="003C5E89" w:rsidRPr="00970221" w:rsidRDefault="003C5E89" w:rsidP="009419B2">
            <w:pPr>
              <w:jc w:val="center"/>
              <w:rPr>
                <w:rFonts w:ascii="Century Gothic" w:hAnsi="Century Gothic"/>
                <w:sz w:val="20"/>
                <w:szCs w:val="20"/>
              </w:rPr>
            </w:pPr>
          </w:p>
        </w:tc>
        <w:tc>
          <w:tcPr>
            <w:tcW w:w="686" w:type="dxa"/>
          </w:tcPr>
          <w:p w14:paraId="24A26329"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4C2CF4D" w14:textId="77777777" w:rsidR="003C5E89" w:rsidRPr="00970221" w:rsidRDefault="003C5E89" w:rsidP="009419B2">
            <w:pPr>
              <w:jc w:val="center"/>
              <w:rPr>
                <w:rFonts w:ascii="Century Gothic" w:hAnsi="Century Gothic"/>
                <w:sz w:val="20"/>
                <w:szCs w:val="20"/>
              </w:rPr>
            </w:pPr>
          </w:p>
        </w:tc>
        <w:tc>
          <w:tcPr>
            <w:tcW w:w="686" w:type="dxa"/>
          </w:tcPr>
          <w:p w14:paraId="40976150" w14:textId="77777777" w:rsidR="003C5E89" w:rsidRPr="00970221" w:rsidRDefault="003C5E89" w:rsidP="009419B2">
            <w:pPr>
              <w:jc w:val="center"/>
              <w:rPr>
                <w:rFonts w:ascii="Century Gothic" w:hAnsi="Century Gothic"/>
                <w:sz w:val="20"/>
                <w:szCs w:val="20"/>
              </w:rPr>
            </w:pPr>
          </w:p>
        </w:tc>
        <w:tc>
          <w:tcPr>
            <w:tcW w:w="686" w:type="dxa"/>
          </w:tcPr>
          <w:p w14:paraId="0A7D1794" w14:textId="77777777" w:rsidR="003C5E89" w:rsidRPr="00970221" w:rsidRDefault="003C5E89" w:rsidP="009419B2">
            <w:pPr>
              <w:jc w:val="center"/>
              <w:rPr>
                <w:rFonts w:ascii="Century Gothic" w:hAnsi="Century Gothic"/>
                <w:sz w:val="20"/>
                <w:szCs w:val="20"/>
              </w:rPr>
            </w:pPr>
          </w:p>
        </w:tc>
        <w:tc>
          <w:tcPr>
            <w:tcW w:w="687" w:type="dxa"/>
          </w:tcPr>
          <w:p w14:paraId="7BFE3040" w14:textId="77777777" w:rsidR="003C5E89" w:rsidRPr="00970221" w:rsidRDefault="003C5E89" w:rsidP="009419B2">
            <w:pPr>
              <w:jc w:val="center"/>
              <w:rPr>
                <w:rFonts w:ascii="Century Gothic" w:hAnsi="Century Gothic"/>
                <w:sz w:val="20"/>
                <w:szCs w:val="20"/>
              </w:rPr>
            </w:pPr>
          </w:p>
        </w:tc>
        <w:tc>
          <w:tcPr>
            <w:tcW w:w="687" w:type="dxa"/>
          </w:tcPr>
          <w:p w14:paraId="618DFCE3" w14:textId="77777777" w:rsidR="003C5E89" w:rsidRPr="00970221" w:rsidRDefault="003C5E89" w:rsidP="009419B2">
            <w:pPr>
              <w:jc w:val="center"/>
              <w:rPr>
                <w:rFonts w:ascii="Century Gothic" w:hAnsi="Century Gothic"/>
                <w:sz w:val="20"/>
                <w:szCs w:val="20"/>
              </w:rPr>
            </w:pPr>
          </w:p>
        </w:tc>
        <w:tc>
          <w:tcPr>
            <w:tcW w:w="687" w:type="dxa"/>
          </w:tcPr>
          <w:p w14:paraId="1F2B7133" w14:textId="77777777" w:rsidR="003C5E89" w:rsidRPr="00970221" w:rsidRDefault="003C5E89" w:rsidP="009419B2">
            <w:pPr>
              <w:jc w:val="center"/>
              <w:rPr>
                <w:rFonts w:ascii="Century Gothic" w:hAnsi="Century Gothic"/>
                <w:sz w:val="20"/>
                <w:szCs w:val="20"/>
              </w:rPr>
            </w:pPr>
          </w:p>
        </w:tc>
        <w:tc>
          <w:tcPr>
            <w:tcW w:w="687" w:type="dxa"/>
          </w:tcPr>
          <w:p w14:paraId="60A2781C" w14:textId="77777777" w:rsidR="003C5E89" w:rsidRPr="00970221" w:rsidRDefault="003C5E89" w:rsidP="009419B2">
            <w:pPr>
              <w:jc w:val="center"/>
              <w:rPr>
                <w:rFonts w:ascii="Century Gothic" w:hAnsi="Century Gothic"/>
                <w:sz w:val="20"/>
                <w:szCs w:val="20"/>
              </w:rPr>
            </w:pPr>
          </w:p>
        </w:tc>
        <w:tc>
          <w:tcPr>
            <w:tcW w:w="687" w:type="dxa"/>
          </w:tcPr>
          <w:p w14:paraId="53E6A80E" w14:textId="77777777" w:rsidR="003C5E89" w:rsidRPr="00970221" w:rsidRDefault="003C5E89" w:rsidP="009419B2">
            <w:pPr>
              <w:jc w:val="center"/>
              <w:rPr>
                <w:rFonts w:ascii="Century Gothic" w:hAnsi="Century Gothic"/>
                <w:sz w:val="20"/>
                <w:szCs w:val="20"/>
              </w:rPr>
            </w:pPr>
          </w:p>
        </w:tc>
        <w:tc>
          <w:tcPr>
            <w:tcW w:w="687" w:type="dxa"/>
          </w:tcPr>
          <w:p w14:paraId="52CA11C7" w14:textId="77777777" w:rsidR="003C5E89" w:rsidRPr="00970221" w:rsidRDefault="003C5E89" w:rsidP="009419B2">
            <w:pPr>
              <w:jc w:val="center"/>
              <w:rPr>
                <w:rFonts w:ascii="Century Gothic" w:hAnsi="Century Gothic"/>
                <w:sz w:val="20"/>
                <w:szCs w:val="20"/>
              </w:rPr>
            </w:pPr>
          </w:p>
        </w:tc>
        <w:tc>
          <w:tcPr>
            <w:tcW w:w="687" w:type="dxa"/>
          </w:tcPr>
          <w:p w14:paraId="2D18E054" w14:textId="77777777" w:rsidR="003C5E89" w:rsidRPr="00970221" w:rsidRDefault="003C5E89" w:rsidP="009419B2">
            <w:pPr>
              <w:jc w:val="center"/>
              <w:rPr>
                <w:rFonts w:ascii="Century Gothic" w:hAnsi="Century Gothic"/>
                <w:sz w:val="20"/>
                <w:szCs w:val="20"/>
              </w:rPr>
            </w:pPr>
          </w:p>
        </w:tc>
        <w:tc>
          <w:tcPr>
            <w:tcW w:w="687" w:type="dxa"/>
          </w:tcPr>
          <w:p w14:paraId="2E62B29C" w14:textId="77777777" w:rsidR="003C5E89" w:rsidRPr="00970221" w:rsidRDefault="003C5E89" w:rsidP="009419B2">
            <w:pPr>
              <w:jc w:val="center"/>
              <w:rPr>
                <w:rFonts w:ascii="Century Gothic" w:hAnsi="Century Gothic"/>
                <w:sz w:val="20"/>
                <w:szCs w:val="20"/>
              </w:rPr>
            </w:pPr>
          </w:p>
        </w:tc>
        <w:tc>
          <w:tcPr>
            <w:tcW w:w="660" w:type="dxa"/>
          </w:tcPr>
          <w:p w14:paraId="1B6AD813" w14:textId="77777777" w:rsidR="003C5E89" w:rsidRPr="00970221" w:rsidRDefault="003C5E89" w:rsidP="009419B2">
            <w:pPr>
              <w:jc w:val="center"/>
              <w:rPr>
                <w:rFonts w:ascii="Century Gothic" w:hAnsi="Century Gothic"/>
                <w:sz w:val="20"/>
                <w:szCs w:val="20"/>
              </w:rPr>
            </w:pPr>
          </w:p>
        </w:tc>
        <w:tc>
          <w:tcPr>
            <w:tcW w:w="688" w:type="dxa"/>
          </w:tcPr>
          <w:p w14:paraId="6CF01CBA" w14:textId="77777777" w:rsidR="003C5E89" w:rsidRPr="00970221" w:rsidRDefault="003C5E89" w:rsidP="009419B2">
            <w:pPr>
              <w:jc w:val="center"/>
              <w:rPr>
                <w:rFonts w:ascii="Century Gothic" w:hAnsi="Century Gothic"/>
                <w:sz w:val="20"/>
                <w:szCs w:val="20"/>
              </w:rPr>
            </w:pPr>
          </w:p>
        </w:tc>
      </w:tr>
      <w:tr w:rsidR="003C5E89" w:rsidRPr="00970221" w14:paraId="6240E598" w14:textId="77777777" w:rsidTr="003C5E89">
        <w:trPr>
          <w:trHeight w:val="149"/>
        </w:trPr>
        <w:tc>
          <w:tcPr>
            <w:tcW w:w="4253" w:type="dxa"/>
          </w:tcPr>
          <w:p w14:paraId="3A470893" w14:textId="77777777" w:rsidR="003C5E89" w:rsidRPr="00970221" w:rsidRDefault="003C5E89" w:rsidP="009419B2">
            <w:pPr>
              <w:rPr>
                <w:rFonts w:ascii="Century Gothic" w:hAnsi="Century Gothic"/>
                <w:sz w:val="20"/>
                <w:szCs w:val="20"/>
              </w:rPr>
            </w:pPr>
          </w:p>
        </w:tc>
        <w:tc>
          <w:tcPr>
            <w:tcW w:w="1134" w:type="dxa"/>
          </w:tcPr>
          <w:p w14:paraId="5220CB43" w14:textId="77777777" w:rsidR="003C5E89" w:rsidRPr="00970221" w:rsidRDefault="003C5E89" w:rsidP="009419B2">
            <w:pPr>
              <w:jc w:val="center"/>
              <w:rPr>
                <w:rFonts w:ascii="Century Gothic" w:hAnsi="Century Gothic"/>
                <w:sz w:val="20"/>
                <w:szCs w:val="20"/>
              </w:rPr>
            </w:pPr>
          </w:p>
        </w:tc>
        <w:tc>
          <w:tcPr>
            <w:tcW w:w="709" w:type="dxa"/>
          </w:tcPr>
          <w:p w14:paraId="4F22BDB4" w14:textId="77777777" w:rsidR="003C5E89" w:rsidRPr="00970221" w:rsidRDefault="003C5E89" w:rsidP="009419B2">
            <w:pPr>
              <w:jc w:val="center"/>
              <w:rPr>
                <w:rFonts w:ascii="Century Gothic" w:hAnsi="Century Gothic"/>
                <w:sz w:val="20"/>
                <w:szCs w:val="20"/>
              </w:rPr>
            </w:pPr>
          </w:p>
        </w:tc>
        <w:tc>
          <w:tcPr>
            <w:tcW w:w="691" w:type="dxa"/>
          </w:tcPr>
          <w:p w14:paraId="02D47F9B" w14:textId="77777777" w:rsidR="003C5E89" w:rsidRPr="00970221" w:rsidRDefault="003C5E89" w:rsidP="009419B2">
            <w:pPr>
              <w:jc w:val="center"/>
              <w:rPr>
                <w:rFonts w:ascii="Century Gothic" w:hAnsi="Century Gothic"/>
                <w:sz w:val="20"/>
                <w:szCs w:val="20"/>
              </w:rPr>
            </w:pPr>
          </w:p>
        </w:tc>
        <w:tc>
          <w:tcPr>
            <w:tcW w:w="686" w:type="dxa"/>
          </w:tcPr>
          <w:p w14:paraId="2D300F4A" w14:textId="77777777" w:rsidR="003C5E89" w:rsidRPr="00970221" w:rsidRDefault="003C5E89" w:rsidP="009419B2">
            <w:pPr>
              <w:jc w:val="center"/>
              <w:rPr>
                <w:rFonts w:ascii="Century Gothic" w:hAnsi="Century Gothic"/>
                <w:sz w:val="20"/>
                <w:szCs w:val="20"/>
              </w:rPr>
            </w:pPr>
          </w:p>
        </w:tc>
        <w:tc>
          <w:tcPr>
            <w:tcW w:w="686" w:type="dxa"/>
          </w:tcPr>
          <w:p w14:paraId="27C74348" w14:textId="77777777" w:rsidR="003C5E89" w:rsidRPr="00970221" w:rsidRDefault="003C5E89" w:rsidP="009419B2">
            <w:pPr>
              <w:jc w:val="center"/>
              <w:rPr>
                <w:rFonts w:ascii="Century Gothic" w:hAnsi="Century Gothic"/>
                <w:sz w:val="20"/>
                <w:szCs w:val="20"/>
              </w:rPr>
            </w:pPr>
          </w:p>
        </w:tc>
        <w:tc>
          <w:tcPr>
            <w:tcW w:w="686" w:type="dxa"/>
          </w:tcPr>
          <w:p w14:paraId="226CF0E2" w14:textId="77777777" w:rsidR="003C5E89" w:rsidRPr="00970221" w:rsidRDefault="003C5E89" w:rsidP="009419B2">
            <w:pPr>
              <w:jc w:val="center"/>
              <w:rPr>
                <w:rFonts w:ascii="Century Gothic" w:hAnsi="Century Gothic"/>
                <w:sz w:val="20"/>
                <w:szCs w:val="20"/>
              </w:rPr>
            </w:pPr>
          </w:p>
        </w:tc>
        <w:tc>
          <w:tcPr>
            <w:tcW w:w="686" w:type="dxa"/>
          </w:tcPr>
          <w:p w14:paraId="4861CBC4" w14:textId="77777777" w:rsidR="003C5E89" w:rsidRPr="00970221" w:rsidRDefault="003C5E89" w:rsidP="009419B2">
            <w:pPr>
              <w:jc w:val="center"/>
              <w:rPr>
                <w:rFonts w:ascii="Century Gothic" w:hAnsi="Century Gothic"/>
                <w:sz w:val="20"/>
                <w:szCs w:val="20"/>
              </w:rPr>
            </w:pPr>
          </w:p>
        </w:tc>
        <w:tc>
          <w:tcPr>
            <w:tcW w:w="687" w:type="dxa"/>
          </w:tcPr>
          <w:p w14:paraId="6AD30AD9" w14:textId="77777777" w:rsidR="003C5E89" w:rsidRPr="00970221" w:rsidRDefault="003C5E89" w:rsidP="009419B2">
            <w:pPr>
              <w:jc w:val="center"/>
              <w:rPr>
                <w:rFonts w:ascii="Century Gothic" w:hAnsi="Century Gothic"/>
                <w:sz w:val="20"/>
                <w:szCs w:val="20"/>
              </w:rPr>
            </w:pPr>
          </w:p>
        </w:tc>
        <w:tc>
          <w:tcPr>
            <w:tcW w:w="687" w:type="dxa"/>
          </w:tcPr>
          <w:p w14:paraId="3D540F35" w14:textId="77777777" w:rsidR="003C5E89" w:rsidRPr="00970221" w:rsidRDefault="003C5E89" w:rsidP="009419B2">
            <w:pPr>
              <w:jc w:val="center"/>
              <w:rPr>
                <w:rFonts w:ascii="Century Gothic" w:hAnsi="Century Gothic"/>
                <w:sz w:val="20"/>
                <w:szCs w:val="20"/>
              </w:rPr>
            </w:pPr>
          </w:p>
        </w:tc>
        <w:tc>
          <w:tcPr>
            <w:tcW w:w="687" w:type="dxa"/>
          </w:tcPr>
          <w:p w14:paraId="5CD83F24" w14:textId="77777777" w:rsidR="003C5E89" w:rsidRPr="00970221" w:rsidRDefault="003C5E89" w:rsidP="009419B2">
            <w:pPr>
              <w:jc w:val="center"/>
              <w:rPr>
                <w:rFonts w:ascii="Century Gothic" w:hAnsi="Century Gothic"/>
                <w:sz w:val="20"/>
                <w:szCs w:val="20"/>
              </w:rPr>
            </w:pPr>
          </w:p>
        </w:tc>
        <w:tc>
          <w:tcPr>
            <w:tcW w:w="687" w:type="dxa"/>
          </w:tcPr>
          <w:p w14:paraId="6EFB2E94" w14:textId="77777777" w:rsidR="003C5E89" w:rsidRPr="00970221" w:rsidRDefault="003C5E89" w:rsidP="009419B2">
            <w:pPr>
              <w:jc w:val="center"/>
              <w:rPr>
                <w:rFonts w:ascii="Century Gothic" w:hAnsi="Century Gothic"/>
                <w:sz w:val="20"/>
                <w:szCs w:val="20"/>
              </w:rPr>
            </w:pPr>
          </w:p>
        </w:tc>
        <w:tc>
          <w:tcPr>
            <w:tcW w:w="687" w:type="dxa"/>
          </w:tcPr>
          <w:p w14:paraId="3536D030" w14:textId="77777777" w:rsidR="003C5E89" w:rsidRPr="00970221" w:rsidRDefault="003C5E89" w:rsidP="009419B2">
            <w:pPr>
              <w:jc w:val="center"/>
              <w:rPr>
                <w:rFonts w:ascii="Century Gothic" w:hAnsi="Century Gothic"/>
                <w:sz w:val="20"/>
                <w:szCs w:val="20"/>
              </w:rPr>
            </w:pPr>
          </w:p>
        </w:tc>
        <w:tc>
          <w:tcPr>
            <w:tcW w:w="687" w:type="dxa"/>
          </w:tcPr>
          <w:p w14:paraId="12DD94FC" w14:textId="77777777" w:rsidR="003C5E89" w:rsidRPr="00970221" w:rsidRDefault="003C5E89" w:rsidP="009419B2">
            <w:pPr>
              <w:jc w:val="center"/>
              <w:rPr>
                <w:rFonts w:ascii="Century Gothic" w:hAnsi="Century Gothic"/>
                <w:sz w:val="20"/>
                <w:szCs w:val="20"/>
              </w:rPr>
            </w:pPr>
          </w:p>
        </w:tc>
        <w:tc>
          <w:tcPr>
            <w:tcW w:w="687" w:type="dxa"/>
          </w:tcPr>
          <w:p w14:paraId="59A94F54" w14:textId="77777777" w:rsidR="003C5E89" w:rsidRPr="00970221" w:rsidRDefault="003C5E89" w:rsidP="009419B2">
            <w:pPr>
              <w:jc w:val="center"/>
              <w:rPr>
                <w:rFonts w:ascii="Century Gothic" w:hAnsi="Century Gothic"/>
                <w:sz w:val="20"/>
                <w:szCs w:val="20"/>
              </w:rPr>
            </w:pPr>
          </w:p>
        </w:tc>
        <w:tc>
          <w:tcPr>
            <w:tcW w:w="687" w:type="dxa"/>
          </w:tcPr>
          <w:p w14:paraId="4F5523CE" w14:textId="77777777" w:rsidR="003C5E89" w:rsidRPr="00970221" w:rsidRDefault="003C5E89" w:rsidP="009419B2">
            <w:pPr>
              <w:jc w:val="center"/>
              <w:rPr>
                <w:rFonts w:ascii="Century Gothic" w:hAnsi="Century Gothic"/>
                <w:sz w:val="20"/>
                <w:szCs w:val="20"/>
              </w:rPr>
            </w:pPr>
          </w:p>
        </w:tc>
        <w:tc>
          <w:tcPr>
            <w:tcW w:w="660" w:type="dxa"/>
          </w:tcPr>
          <w:p w14:paraId="104B6AF5" w14:textId="77777777" w:rsidR="003C5E89" w:rsidRPr="00970221" w:rsidRDefault="003C5E89" w:rsidP="009419B2">
            <w:pPr>
              <w:jc w:val="center"/>
              <w:rPr>
                <w:rFonts w:ascii="Century Gothic" w:hAnsi="Century Gothic"/>
                <w:sz w:val="20"/>
                <w:szCs w:val="20"/>
              </w:rPr>
            </w:pPr>
          </w:p>
        </w:tc>
        <w:tc>
          <w:tcPr>
            <w:tcW w:w="688" w:type="dxa"/>
          </w:tcPr>
          <w:p w14:paraId="3852F9AB" w14:textId="77777777" w:rsidR="003C5E89" w:rsidRPr="00970221" w:rsidRDefault="003C5E89" w:rsidP="009419B2">
            <w:pPr>
              <w:jc w:val="center"/>
              <w:rPr>
                <w:rFonts w:ascii="Century Gothic" w:hAnsi="Century Gothic"/>
                <w:sz w:val="20"/>
                <w:szCs w:val="20"/>
              </w:rPr>
            </w:pPr>
          </w:p>
        </w:tc>
      </w:tr>
      <w:tr w:rsidR="003C5E89" w:rsidRPr="00970221" w14:paraId="2A6415B1" w14:textId="77777777" w:rsidTr="003C5E89">
        <w:trPr>
          <w:trHeight w:val="149"/>
        </w:trPr>
        <w:tc>
          <w:tcPr>
            <w:tcW w:w="16375" w:type="dxa"/>
            <w:gridSpan w:val="18"/>
            <w:vAlign w:val="center"/>
          </w:tcPr>
          <w:p w14:paraId="6EB4D534" w14:textId="77777777" w:rsidR="003C5E89" w:rsidRPr="00970221" w:rsidRDefault="003C5E89" w:rsidP="009419B2">
            <w:pPr>
              <w:rPr>
                <w:rFonts w:ascii="Century Gothic" w:hAnsi="Century Gothic"/>
                <w:b/>
                <w:bCs/>
                <w:sz w:val="20"/>
                <w:szCs w:val="20"/>
              </w:rPr>
            </w:pPr>
            <w:r w:rsidRPr="00970221">
              <w:rPr>
                <w:rFonts w:ascii="Century Gothic" w:hAnsi="Century Gothic"/>
                <w:b/>
                <w:bCs/>
                <w:sz w:val="20"/>
                <w:szCs w:val="20"/>
              </w:rPr>
              <w:t>BASEMENT/CAR ACCOMODATION</w:t>
            </w:r>
          </w:p>
        </w:tc>
      </w:tr>
      <w:tr w:rsidR="003C5E89" w:rsidRPr="00970221" w14:paraId="3FFDC72A" w14:textId="77777777" w:rsidTr="003C5E89">
        <w:trPr>
          <w:trHeight w:val="149"/>
        </w:trPr>
        <w:tc>
          <w:tcPr>
            <w:tcW w:w="4253" w:type="dxa"/>
          </w:tcPr>
          <w:p w14:paraId="5CA0ED0F"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Maintain/Repair Main Garage Door Motor</w:t>
            </w:r>
          </w:p>
        </w:tc>
        <w:tc>
          <w:tcPr>
            <w:tcW w:w="1134" w:type="dxa"/>
          </w:tcPr>
          <w:p w14:paraId="24B33669"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5</w:t>
            </w:r>
          </w:p>
        </w:tc>
        <w:tc>
          <w:tcPr>
            <w:tcW w:w="709" w:type="dxa"/>
          </w:tcPr>
          <w:p w14:paraId="0A3B2B72" w14:textId="77777777" w:rsidR="003C5E89" w:rsidRPr="00970221" w:rsidRDefault="003C5E89" w:rsidP="009419B2">
            <w:pPr>
              <w:jc w:val="center"/>
              <w:rPr>
                <w:rFonts w:ascii="Century Gothic" w:hAnsi="Century Gothic"/>
                <w:sz w:val="20"/>
                <w:szCs w:val="20"/>
              </w:rPr>
            </w:pPr>
          </w:p>
        </w:tc>
        <w:tc>
          <w:tcPr>
            <w:tcW w:w="691" w:type="dxa"/>
          </w:tcPr>
          <w:p w14:paraId="1AFE6AF7" w14:textId="77777777" w:rsidR="003C5E89" w:rsidRPr="00970221" w:rsidRDefault="003C5E89" w:rsidP="009419B2">
            <w:pPr>
              <w:jc w:val="center"/>
              <w:rPr>
                <w:rFonts w:ascii="Century Gothic" w:hAnsi="Century Gothic"/>
                <w:sz w:val="20"/>
                <w:szCs w:val="20"/>
              </w:rPr>
            </w:pPr>
          </w:p>
        </w:tc>
        <w:tc>
          <w:tcPr>
            <w:tcW w:w="686" w:type="dxa"/>
          </w:tcPr>
          <w:p w14:paraId="2D5A4233" w14:textId="77777777" w:rsidR="003C5E89" w:rsidRPr="00970221" w:rsidRDefault="003C5E89" w:rsidP="009419B2">
            <w:pPr>
              <w:jc w:val="center"/>
              <w:rPr>
                <w:rFonts w:ascii="Century Gothic" w:hAnsi="Century Gothic"/>
                <w:sz w:val="20"/>
                <w:szCs w:val="20"/>
              </w:rPr>
            </w:pPr>
          </w:p>
        </w:tc>
        <w:tc>
          <w:tcPr>
            <w:tcW w:w="686" w:type="dxa"/>
          </w:tcPr>
          <w:p w14:paraId="7AAA6867"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76743B5D" w14:textId="77777777" w:rsidR="003C5E89" w:rsidRPr="00970221" w:rsidRDefault="003C5E89" w:rsidP="009419B2">
            <w:pPr>
              <w:jc w:val="center"/>
              <w:rPr>
                <w:rFonts w:ascii="Century Gothic" w:hAnsi="Century Gothic"/>
                <w:sz w:val="20"/>
                <w:szCs w:val="20"/>
              </w:rPr>
            </w:pPr>
          </w:p>
        </w:tc>
        <w:tc>
          <w:tcPr>
            <w:tcW w:w="686" w:type="dxa"/>
          </w:tcPr>
          <w:p w14:paraId="64165A0A" w14:textId="77777777" w:rsidR="003C5E89" w:rsidRPr="00970221" w:rsidRDefault="003C5E89" w:rsidP="009419B2">
            <w:pPr>
              <w:jc w:val="center"/>
              <w:rPr>
                <w:rFonts w:ascii="Century Gothic" w:hAnsi="Century Gothic"/>
                <w:sz w:val="20"/>
                <w:szCs w:val="20"/>
              </w:rPr>
            </w:pPr>
          </w:p>
        </w:tc>
        <w:tc>
          <w:tcPr>
            <w:tcW w:w="687" w:type="dxa"/>
          </w:tcPr>
          <w:p w14:paraId="48892A31" w14:textId="77777777" w:rsidR="003C5E89" w:rsidRPr="00970221" w:rsidRDefault="003C5E89" w:rsidP="009419B2">
            <w:pPr>
              <w:jc w:val="center"/>
              <w:rPr>
                <w:rFonts w:ascii="Century Gothic" w:hAnsi="Century Gothic"/>
                <w:sz w:val="20"/>
                <w:szCs w:val="20"/>
              </w:rPr>
            </w:pPr>
          </w:p>
        </w:tc>
        <w:tc>
          <w:tcPr>
            <w:tcW w:w="687" w:type="dxa"/>
          </w:tcPr>
          <w:p w14:paraId="51247D9B" w14:textId="77777777" w:rsidR="003C5E89" w:rsidRPr="00970221" w:rsidRDefault="003C5E89" w:rsidP="009419B2">
            <w:pPr>
              <w:jc w:val="center"/>
              <w:rPr>
                <w:rFonts w:ascii="Century Gothic" w:hAnsi="Century Gothic"/>
                <w:sz w:val="20"/>
                <w:szCs w:val="20"/>
              </w:rPr>
            </w:pPr>
          </w:p>
        </w:tc>
        <w:tc>
          <w:tcPr>
            <w:tcW w:w="687" w:type="dxa"/>
          </w:tcPr>
          <w:p w14:paraId="7FF37B0C" w14:textId="77777777" w:rsidR="003C5E89" w:rsidRPr="00970221" w:rsidRDefault="003C5E89" w:rsidP="009419B2">
            <w:pPr>
              <w:jc w:val="center"/>
              <w:rPr>
                <w:rFonts w:ascii="Century Gothic" w:hAnsi="Century Gothic"/>
                <w:sz w:val="20"/>
                <w:szCs w:val="20"/>
              </w:rPr>
            </w:pPr>
          </w:p>
        </w:tc>
        <w:tc>
          <w:tcPr>
            <w:tcW w:w="687" w:type="dxa"/>
          </w:tcPr>
          <w:p w14:paraId="3AC47019" w14:textId="77777777" w:rsidR="003C5E89" w:rsidRPr="00970221" w:rsidRDefault="003C5E89" w:rsidP="009419B2">
            <w:pPr>
              <w:jc w:val="center"/>
              <w:rPr>
                <w:rFonts w:ascii="Century Gothic" w:hAnsi="Century Gothic"/>
                <w:sz w:val="20"/>
                <w:szCs w:val="20"/>
              </w:rPr>
            </w:pPr>
          </w:p>
        </w:tc>
        <w:tc>
          <w:tcPr>
            <w:tcW w:w="687" w:type="dxa"/>
          </w:tcPr>
          <w:p w14:paraId="1D0D48EC" w14:textId="77777777" w:rsidR="003C5E89" w:rsidRPr="00970221" w:rsidRDefault="003C5E89" w:rsidP="009419B2">
            <w:pPr>
              <w:jc w:val="center"/>
              <w:rPr>
                <w:rFonts w:ascii="Century Gothic" w:hAnsi="Century Gothic"/>
                <w:sz w:val="20"/>
                <w:szCs w:val="20"/>
              </w:rPr>
            </w:pPr>
          </w:p>
        </w:tc>
        <w:tc>
          <w:tcPr>
            <w:tcW w:w="687" w:type="dxa"/>
          </w:tcPr>
          <w:p w14:paraId="21B35769" w14:textId="77777777" w:rsidR="003C5E89" w:rsidRPr="00970221" w:rsidRDefault="003C5E89" w:rsidP="009419B2">
            <w:pPr>
              <w:jc w:val="center"/>
              <w:rPr>
                <w:rFonts w:ascii="Century Gothic" w:hAnsi="Century Gothic"/>
                <w:sz w:val="20"/>
                <w:szCs w:val="20"/>
              </w:rPr>
            </w:pPr>
          </w:p>
        </w:tc>
        <w:tc>
          <w:tcPr>
            <w:tcW w:w="687" w:type="dxa"/>
          </w:tcPr>
          <w:p w14:paraId="782D0A2B" w14:textId="77777777" w:rsidR="003C5E89" w:rsidRPr="00970221" w:rsidRDefault="003C5E89" w:rsidP="009419B2">
            <w:pPr>
              <w:jc w:val="center"/>
              <w:rPr>
                <w:rFonts w:ascii="Century Gothic" w:hAnsi="Century Gothic"/>
                <w:sz w:val="20"/>
                <w:szCs w:val="20"/>
              </w:rPr>
            </w:pPr>
          </w:p>
        </w:tc>
        <w:tc>
          <w:tcPr>
            <w:tcW w:w="687" w:type="dxa"/>
          </w:tcPr>
          <w:p w14:paraId="72EC0835" w14:textId="77777777" w:rsidR="003C5E89" w:rsidRPr="00970221" w:rsidRDefault="003C5E89" w:rsidP="009419B2">
            <w:pPr>
              <w:jc w:val="center"/>
              <w:rPr>
                <w:rFonts w:ascii="Century Gothic" w:hAnsi="Century Gothic"/>
                <w:sz w:val="20"/>
                <w:szCs w:val="20"/>
              </w:rPr>
            </w:pPr>
          </w:p>
        </w:tc>
        <w:tc>
          <w:tcPr>
            <w:tcW w:w="660" w:type="dxa"/>
          </w:tcPr>
          <w:p w14:paraId="6403CB5E" w14:textId="77777777" w:rsidR="003C5E89" w:rsidRPr="00970221" w:rsidRDefault="003C5E89" w:rsidP="009419B2">
            <w:pPr>
              <w:jc w:val="center"/>
              <w:rPr>
                <w:rFonts w:ascii="Century Gothic" w:hAnsi="Century Gothic"/>
                <w:sz w:val="20"/>
                <w:szCs w:val="20"/>
              </w:rPr>
            </w:pPr>
          </w:p>
        </w:tc>
        <w:tc>
          <w:tcPr>
            <w:tcW w:w="688" w:type="dxa"/>
          </w:tcPr>
          <w:p w14:paraId="009DC791" w14:textId="77777777" w:rsidR="003C5E89" w:rsidRPr="00970221" w:rsidRDefault="003C5E89" w:rsidP="009419B2">
            <w:pPr>
              <w:jc w:val="center"/>
              <w:rPr>
                <w:rFonts w:ascii="Century Gothic" w:hAnsi="Century Gothic"/>
                <w:sz w:val="20"/>
                <w:szCs w:val="20"/>
              </w:rPr>
            </w:pPr>
          </w:p>
        </w:tc>
      </w:tr>
      <w:tr w:rsidR="003C5E89" w:rsidRPr="00970221" w14:paraId="47E45EEC" w14:textId="77777777" w:rsidTr="003C5E89">
        <w:trPr>
          <w:trHeight w:val="149"/>
        </w:trPr>
        <w:tc>
          <w:tcPr>
            <w:tcW w:w="4253" w:type="dxa"/>
          </w:tcPr>
          <w:p w14:paraId="05CE66A9"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Maintain/Repair Main Garage Door Running Gear</w:t>
            </w:r>
          </w:p>
        </w:tc>
        <w:tc>
          <w:tcPr>
            <w:tcW w:w="1134" w:type="dxa"/>
          </w:tcPr>
          <w:p w14:paraId="5A451C83"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5</w:t>
            </w:r>
          </w:p>
        </w:tc>
        <w:tc>
          <w:tcPr>
            <w:tcW w:w="709" w:type="dxa"/>
          </w:tcPr>
          <w:p w14:paraId="2863B37E" w14:textId="77777777" w:rsidR="003C5E89" w:rsidRPr="00970221" w:rsidRDefault="003C5E89" w:rsidP="009419B2">
            <w:pPr>
              <w:jc w:val="center"/>
              <w:rPr>
                <w:rFonts w:ascii="Century Gothic" w:hAnsi="Century Gothic"/>
                <w:sz w:val="20"/>
                <w:szCs w:val="20"/>
              </w:rPr>
            </w:pPr>
          </w:p>
        </w:tc>
        <w:tc>
          <w:tcPr>
            <w:tcW w:w="691" w:type="dxa"/>
          </w:tcPr>
          <w:p w14:paraId="13E9C3D0" w14:textId="77777777" w:rsidR="003C5E89" w:rsidRPr="00970221" w:rsidRDefault="003C5E89" w:rsidP="009419B2">
            <w:pPr>
              <w:jc w:val="center"/>
              <w:rPr>
                <w:rFonts w:ascii="Century Gothic" w:hAnsi="Century Gothic"/>
                <w:sz w:val="20"/>
                <w:szCs w:val="20"/>
              </w:rPr>
            </w:pPr>
          </w:p>
        </w:tc>
        <w:tc>
          <w:tcPr>
            <w:tcW w:w="686" w:type="dxa"/>
          </w:tcPr>
          <w:p w14:paraId="0A09D0A4" w14:textId="77777777" w:rsidR="003C5E89" w:rsidRPr="00970221" w:rsidRDefault="003C5E89" w:rsidP="009419B2">
            <w:pPr>
              <w:jc w:val="center"/>
              <w:rPr>
                <w:rFonts w:ascii="Century Gothic" w:hAnsi="Century Gothic"/>
                <w:sz w:val="20"/>
                <w:szCs w:val="20"/>
              </w:rPr>
            </w:pPr>
          </w:p>
        </w:tc>
        <w:tc>
          <w:tcPr>
            <w:tcW w:w="686" w:type="dxa"/>
          </w:tcPr>
          <w:p w14:paraId="3595E165"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51F4B3E9" w14:textId="77777777" w:rsidR="003C5E89" w:rsidRPr="00970221" w:rsidRDefault="003C5E89" w:rsidP="009419B2">
            <w:pPr>
              <w:jc w:val="center"/>
              <w:rPr>
                <w:rFonts w:ascii="Century Gothic" w:hAnsi="Century Gothic"/>
                <w:sz w:val="20"/>
                <w:szCs w:val="20"/>
              </w:rPr>
            </w:pPr>
          </w:p>
        </w:tc>
        <w:tc>
          <w:tcPr>
            <w:tcW w:w="686" w:type="dxa"/>
          </w:tcPr>
          <w:p w14:paraId="33A6D1C7" w14:textId="77777777" w:rsidR="003C5E89" w:rsidRPr="00970221" w:rsidRDefault="003C5E89" w:rsidP="009419B2">
            <w:pPr>
              <w:jc w:val="center"/>
              <w:rPr>
                <w:rFonts w:ascii="Century Gothic" w:hAnsi="Century Gothic"/>
                <w:sz w:val="20"/>
                <w:szCs w:val="20"/>
              </w:rPr>
            </w:pPr>
          </w:p>
        </w:tc>
        <w:tc>
          <w:tcPr>
            <w:tcW w:w="687" w:type="dxa"/>
          </w:tcPr>
          <w:p w14:paraId="21CA9ADC" w14:textId="77777777" w:rsidR="003C5E89" w:rsidRPr="00970221" w:rsidRDefault="003C5E89" w:rsidP="009419B2">
            <w:pPr>
              <w:jc w:val="center"/>
              <w:rPr>
                <w:rFonts w:ascii="Century Gothic" w:hAnsi="Century Gothic"/>
                <w:sz w:val="20"/>
                <w:szCs w:val="20"/>
              </w:rPr>
            </w:pPr>
          </w:p>
        </w:tc>
        <w:tc>
          <w:tcPr>
            <w:tcW w:w="687" w:type="dxa"/>
          </w:tcPr>
          <w:p w14:paraId="74A39C0C" w14:textId="77777777" w:rsidR="003C5E89" w:rsidRPr="00970221" w:rsidRDefault="003C5E89" w:rsidP="009419B2">
            <w:pPr>
              <w:jc w:val="center"/>
              <w:rPr>
                <w:rFonts w:ascii="Century Gothic" w:hAnsi="Century Gothic"/>
                <w:sz w:val="20"/>
                <w:szCs w:val="20"/>
              </w:rPr>
            </w:pPr>
          </w:p>
        </w:tc>
        <w:tc>
          <w:tcPr>
            <w:tcW w:w="687" w:type="dxa"/>
          </w:tcPr>
          <w:p w14:paraId="43A6660E" w14:textId="77777777" w:rsidR="003C5E89" w:rsidRPr="00970221" w:rsidRDefault="003C5E89" w:rsidP="009419B2">
            <w:pPr>
              <w:jc w:val="center"/>
              <w:rPr>
                <w:rFonts w:ascii="Century Gothic" w:hAnsi="Century Gothic"/>
                <w:sz w:val="20"/>
                <w:szCs w:val="20"/>
              </w:rPr>
            </w:pPr>
          </w:p>
        </w:tc>
        <w:tc>
          <w:tcPr>
            <w:tcW w:w="687" w:type="dxa"/>
          </w:tcPr>
          <w:p w14:paraId="61A5FDED" w14:textId="77777777" w:rsidR="003C5E89" w:rsidRPr="00970221" w:rsidRDefault="003C5E89" w:rsidP="009419B2">
            <w:pPr>
              <w:jc w:val="center"/>
              <w:rPr>
                <w:rFonts w:ascii="Century Gothic" w:hAnsi="Century Gothic"/>
                <w:sz w:val="20"/>
                <w:szCs w:val="20"/>
              </w:rPr>
            </w:pPr>
          </w:p>
        </w:tc>
        <w:tc>
          <w:tcPr>
            <w:tcW w:w="687" w:type="dxa"/>
          </w:tcPr>
          <w:p w14:paraId="380B5AF1" w14:textId="77777777" w:rsidR="003C5E89" w:rsidRPr="00970221" w:rsidRDefault="003C5E89" w:rsidP="009419B2">
            <w:pPr>
              <w:jc w:val="center"/>
              <w:rPr>
                <w:rFonts w:ascii="Century Gothic" w:hAnsi="Century Gothic"/>
                <w:sz w:val="20"/>
                <w:szCs w:val="20"/>
              </w:rPr>
            </w:pPr>
          </w:p>
        </w:tc>
        <w:tc>
          <w:tcPr>
            <w:tcW w:w="687" w:type="dxa"/>
          </w:tcPr>
          <w:p w14:paraId="26ACB455" w14:textId="77777777" w:rsidR="003C5E89" w:rsidRPr="00970221" w:rsidRDefault="003C5E89" w:rsidP="009419B2">
            <w:pPr>
              <w:jc w:val="center"/>
              <w:rPr>
                <w:rFonts w:ascii="Century Gothic" w:hAnsi="Century Gothic"/>
                <w:sz w:val="20"/>
                <w:szCs w:val="20"/>
              </w:rPr>
            </w:pPr>
          </w:p>
        </w:tc>
        <w:tc>
          <w:tcPr>
            <w:tcW w:w="687" w:type="dxa"/>
          </w:tcPr>
          <w:p w14:paraId="4A8EE01E" w14:textId="77777777" w:rsidR="003C5E89" w:rsidRPr="00970221" w:rsidRDefault="003C5E89" w:rsidP="009419B2">
            <w:pPr>
              <w:jc w:val="center"/>
              <w:rPr>
                <w:rFonts w:ascii="Century Gothic" w:hAnsi="Century Gothic"/>
                <w:sz w:val="20"/>
                <w:szCs w:val="20"/>
              </w:rPr>
            </w:pPr>
          </w:p>
        </w:tc>
        <w:tc>
          <w:tcPr>
            <w:tcW w:w="687" w:type="dxa"/>
          </w:tcPr>
          <w:p w14:paraId="6638C46D" w14:textId="77777777" w:rsidR="003C5E89" w:rsidRPr="00970221" w:rsidRDefault="003C5E89" w:rsidP="009419B2">
            <w:pPr>
              <w:jc w:val="center"/>
              <w:rPr>
                <w:rFonts w:ascii="Century Gothic" w:hAnsi="Century Gothic"/>
                <w:sz w:val="20"/>
                <w:szCs w:val="20"/>
              </w:rPr>
            </w:pPr>
          </w:p>
        </w:tc>
        <w:tc>
          <w:tcPr>
            <w:tcW w:w="660" w:type="dxa"/>
          </w:tcPr>
          <w:p w14:paraId="2AD46829" w14:textId="77777777" w:rsidR="003C5E89" w:rsidRPr="00970221" w:rsidRDefault="003C5E89" w:rsidP="009419B2">
            <w:pPr>
              <w:jc w:val="center"/>
              <w:rPr>
                <w:rFonts w:ascii="Century Gothic" w:hAnsi="Century Gothic"/>
                <w:sz w:val="20"/>
                <w:szCs w:val="20"/>
              </w:rPr>
            </w:pPr>
          </w:p>
        </w:tc>
        <w:tc>
          <w:tcPr>
            <w:tcW w:w="688" w:type="dxa"/>
          </w:tcPr>
          <w:p w14:paraId="31ACA937" w14:textId="77777777" w:rsidR="003C5E89" w:rsidRPr="00970221" w:rsidRDefault="003C5E89" w:rsidP="009419B2">
            <w:pPr>
              <w:jc w:val="center"/>
              <w:rPr>
                <w:rFonts w:ascii="Century Gothic" w:hAnsi="Century Gothic"/>
                <w:sz w:val="20"/>
                <w:szCs w:val="20"/>
              </w:rPr>
            </w:pPr>
          </w:p>
        </w:tc>
      </w:tr>
      <w:tr w:rsidR="003C5E89" w:rsidRPr="00970221" w14:paraId="43267C7E" w14:textId="77777777" w:rsidTr="003C5E89">
        <w:trPr>
          <w:trHeight w:val="149"/>
        </w:trPr>
        <w:tc>
          <w:tcPr>
            <w:tcW w:w="4253" w:type="dxa"/>
          </w:tcPr>
          <w:p w14:paraId="1F1A6990" w14:textId="77777777" w:rsidR="003C5E89" w:rsidRPr="00970221" w:rsidRDefault="003C5E89" w:rsidP="009419B2">
            <w:pPr>
              <w:rPr>
                <w:rFonts w:ascii="Century Gothic" w:hAnsi="Century Gothic"/>
                <w:sz w:val="20"/>
                <w:szCs w:val="20"/>
              </w:rPr>
            </w:pPr>
            <w:r w:rsidRPr="00970221">
              <w:rPr>
                <w:rFonts w:ascii="Century Gothic" w:hAnsi="Century Gothic"/>
                <w:sz w:val="20"/>
                <w:szCs w:val="20"/>
              </w:rPr>
              <w:t>Repaint Door Faces</w:t>
            </w:r>
          </w:p>
        </w:tc>
        <w:tc>
          <w:tcPr>
            <w:tcW w:w="1134" w:type="dxa"/>
          </w:tcPr>
          <w:p w14:paraId="53508D62" w14:textId="77777777" w:rsidR="003C5E89" w:rsidRPr="00970221" w:rsidRDefault="003C5E89" w:rsidP="009419B2">
            <w:pPr>
              <w:jc w:val="center"/>
              <w:rPr>
                <w:rFonts w:ascii="Century Gothic" w:hAnsi="Century Gothic"/>
                <w:sz w:val="20"/>
                <w:szCs w:val="20"/>
              </w:rPr>
            </w:pPr>
            <w:r w:rsidRPr="00970221">
              <w:rPr>
                <w:rFonts w:ascii="Century Gothic" w:hAnsi="Century Gothic"/>
                <w:sz w:val="20"/>
                <w:szCs w:val="20"/>
              </w:rPr>
              <w:t>10</w:t>
            </w:r>
          </w:p>
        </w:tc>
        <w:tc>
          <w:tcPr>
            <w:tcW w:w="709" w:type="dxa"/>
          </w:tcPr>
          <w:p w14:paraId="544CBACC" w14:textId="77777777" w:rsidR="003C5E89" w:rsidRPr="00970221" w:rsidRDefault="003C5E89" w:rsidP="009419B2">
            <w:pPr>
              <w:jc w:val="center"/>
              <w:rPr>
                <w:rFonts w:ascii="Century Gothic" w:hAnsi="Century Gothic"/>
                <w:sz w:val="20"/>
                <w:szCs w:val="20"/>
              </w:rPr>
            </w:pPr>
          </w:p>
        </w:tc>
        <w:tc>
          <w:tcPr>
            <w:tcW w:w="691" w:type="dxa"/>
          </w:tcPr>
          <w:p w14:paraId="1EA707EB" w14:textId="77777777" w:rsidR="003C5E89" w:rsidRPr="00970221" w:rsidRDefault="003C5E89" w:rsidP="009419B2">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8E773C1" w14:textId="77777777" w:rsidR="003C5E89" w:rsidRPr="00970221" w:rsidRDefault="003C5E89" w:rsidP="009419B2">
            <w:pPr>
              <w:jc w:val="center"/>
              <w:rPr>
                <w:rFonts w:ascii="Century Gothic" w:hAnsi="Century Gothic"/>
                <w:sz w:val="20"/>
                <w:szCs w:val="20"/>
              </w:rPr>
            </w:pPr>
          </w:p>
        </w:tc>
        <w:tc>
          <w:tcPr>
            <w:tcW w:w="686" w:type="dxa"/>
          </w:tcPr>
          <w:p w14:paraId="32505B20" w14:textId="77777777" w:rsidR="003C5E89" w:rsidRPr="00970221" w:rsidRDefault="003C5E89" w:rsidP="009419B2">
            <w:pPr>
              <w:jc w:val="center"/>
              <w:rPr>
                <w:rFonts w:ascii="Century Gothic" w:hAnsi="Century Gothic"/>
                <w:sz w:val="20"/>
                <w:szCs w:val="20"/>
              </w:rPr>
            </w:pPr>
          </w:p>
        </w:tc>
        <w:tc>
          <w:tcPr>
            <w:tcW w:w="686" w:type="dxa"/>
          </w:tcPr>
          <w:p w14:paraId="4FC4B450" w14:textId="77777777" w:rsidR="003C5E89" w:rsidRPr="00970221" w:rsidRDefault="003C5E89" w:rsidP="009419B2">
            <w:pPr>
              <w:jc w:val="center"/>
              <w:rPr>
                <w:rFonts w:ascii="Century Gothic" w:hAnsi="Century Gothic"/>
                <w:sz w:val="20"/>
                <w:szCs w:val="20"/>
              </w:rPr>
            </w:pPr>
          </w:p>
        </w:tc>
        <w:tc>
          <w:tcPr>
            <w:tcW w:w="686" w:type="dxa"/>
          </w:tcPr>
          <w:p w14:paraId="48464B29" w14:textId="77777777" w:rsidR="003C5E89" w:rsidRPr="00970221" w:rsidRDefault="003C5E89" w:rsidP="009419B2">
            <w:pPr>
              <w:jc w:val="center"/>
              <w:rPr>
                <w:rFonts w:ascii="Century Gothic" w:hAnsi="Century Gothic"/>
                <w:sz w:val="20"/>
                <w:szCs w:val="20"/>
              </w:rPr>
            </w:pPr>
          </w:p>
        </w:tc>
        <w:tc>
          <w:tcPr>
            <w:tcW w:w="687" w:type="dxa"/>
          </w:tcPr>
          <w:p w14:paraId="4BBE4587" w14:textId="77777777" w:rsidR="003C5E89" w:rsidRPr="00970221" w:rsidRDefault="003C5E89" w:rsidP="009419B2">
            <w:pPr>
              <w:jc w:val="center"/>
              <w:rPr>
                <w:rFonts w:ascii="Century Gothic" w:hAnsi="Century Gothic"/>
                <w:sz w:val="20"/>
                <w:szCs w:val="20"/>
              </w:rPr>
            </w:pPr>
          </w:p>
        </w:tc>
        <w:tc>
          <w:tcPr>
            <w:tcW w:w="687" w:type="dxa"/>
          </w:tcPr>
          <w:p w14:paraId="5D7E1984" w14:textId="77777777" w:rsidR="003C5E89" w:rsidRPr="00970221" w:rsidRDefault="003C5E89" w:rsidP="009419B2">
            <w:pPr>
              <w:jc w:val="center"/>
              <w:rPr>
                <w:rFonts w:ascii="Century Gothic" w:hAnsi="Century Gothic"/>
                <w:sz w:val="20"/>
                <w:szCs w:val="20"/>
              </w:rPr>
            </w:pPr>
          </w:p>
        </w:tc>
        <w:tc>
          <w:tcPr>
            <w:tcW w:w="687" w:type="dxa"/>
          </w:tcPr>
          <w:p w14:paraId="49A5D61D" w14:textId="77777777" w:rsidR="003C5E89" w:rsidRPr="00970221" w:rsidRDefault="003C5E89" w:rsidP="009419B2">
            <w:pPr>
              <w:jc w:val="center"/>
              <w:rPr>
                <w:rFonts w:ascii="Century Gothic" w:hAnsi="Century Gothic"/>
                <w:sz w:val="20"/>
                <w:szCs w:val="20"/>
              </w:rPr>
            </w:pPr>
          </w:p>
        </w:tc>
        <w:tc>
          <w:tcPr>
            <w:tcW w:w="687" w:type="dxa"/>
          </w:tcPr>
          <w:p w14:paraId="7A13E55B" w14:textId="77777777" w:rsidR="003C5E89" w:rsidRPr="00970221" w:rsidRDefault="003C5E89" w:rsidP="009419B2">
            <w:pPr>
              <w:jc w:val="center"/>
              <w:rPr>
                <w:rFonts w:ascii="Century Gothic" w:hAnsi="Century Gothic"/>
                <w:sz w:val="20"/>
                <w:szCs w:val="20"/>
              </w:rPr>
            </w:pPr>
          </w:p>
        </w:tc>
        <w:tc>
          <w:tcPr>
            <w:tcW w:w="687" w:type="dxa"/>
          </w:tcPr>
          <w:p w14:paraId="6852D78E" w14:textId="77777777" w:rsidR="003C5E89" w:rsidRPr="00970221" w:rsidRDefault="003C5E89" w:rsidP="009419B2">
            <w:pPr>
              <w:jc w:val="center"/>
              <w:rPr>
                <w:rFonts w:ascii="Century Gothic" w:hAnsi="Century Gothic"/>
                <w:sz w:val="20"/>
                <w:szCs w:val="20"/>
              </w:rPr>
            </w:pPr>
          </w:p>
        </w:tc>
        <w:tc>
          <w:tcPr>
            <w:tcW w:w="687" w:type="dxa"/>
          </w:tcPr>
          <w:p w14:paraId="4D245A65" w14:textId="77777777" w:rsidR="003C5E89" w:rsidRPr="00970221" w:rsidRDefault="003C5E89" w:rsidP="009419B2">
            <w:pPr>
              <w:jc w:val="center"/>
              <w:rPr>
                <w:rFonts w:ascii="Century Gothic" w:hAnsi="Century Gothic"/>
                <w:sz w:val="20"/>
                <w:szCs w:val="20"/>
              </w:rPr>
            </w:pPr>
          </w:p>
        </w:tc>
        <w:tc>
          <w:tcPr>
            <w:tcW w:w="687" w:type="dxa"/>
          </w:tcPr>
          <w:p w14:paraId="06ACBF8B" w14:textId="77777777" w:rsidR="003C5E89" w:rsidRPr="00970221" w:rsidRDefault="003C5E89" w:rsidP="009419B2">
            <w:pPr>
              <w:jc w:val="center"/>
              <w:rPr>
                <w:rFonts w:ascii="Century Gothic" w:hAnsi="Century Gothic"/>
                <w:sz w:val="20"/>
                <w:szCs w:val="20"/>
              </w:rPr>
            </w:pPr>
          </w:p>
        </w:tc>
        <w:tc>
          <w:tcPr>
            <w:tcW w:w="687" w:type="dxa"/>
          </w:tcPr>
          <w:p w14:paraId="2C3CEBB9" w14:textId="77777777" w:rsidR="003C5E89" w:rsidRPr="00970221" w:rsidRDefault="003C5E89" w:rsidP="009419B2">
            <w:pPr>
              <w:jc w:val="center"/>
              <w:rPr>
                <w:rFonts w:ascii="Century Gothic" w:hAnsi="Century Gothic"/>
                <w:sz w:val="20"/>
                <w:szCs w:val="20"/>
              </w:rPr>
            </w:pPr>
          </w:p>
        </w:tc>
        <w:tc>
          <w:tcPr>
            <w:tcW w:w="660" w:type="dxa"/>
          </w:tcPr>
          <w:p w14:paraId="382BE2D6" w14:textId="77777777" w:rsidR="003C5E89" w:rsidRPr="00970221" w:rsidRDefault="003C5E89" w:rsidP="009419B2">
            <w:pPr>
              <w:jc w:val="center"/>
              <w:rPr>
                <w:rFonts w:ascii="Century Gothic" w:hAnsi="Century Gothic"/>
                <w:sz w:val="20"/>
                <w:szCs w:val="20"/>
              </w:rPr>
            </w:pPr>
          </w:p>
        </w:tc>
        <w:tc>
          <w:tcPr>
            <w:tcW w:w="688" w:type="dxa"/>
          </w:tcPr>
          <w:p w14:paraId="06AA024A" w14:textId="77777777" w:rsidR="003C5E89" w:rsidRPr="00970221" w:rsidRDefault="003C5E89" w:rsidP="009419B2">
            <w:pPr>
              <w:jc w:val="center"/>
              <w:rPr>
                <w:rFonts w:ascii="Century Gothic" w:hAnsi="Century Gothic"/>
                <w:sz w:val="20"/>
                <w:szCs w:val="20"/>
              </w:rPr>
            </w:pPr>
          </w:p>
        </w:tc>
      </w:tr>
      <w:tr w:rsidR="00FB5CB2" w:rsidRPr="00970221" w14:paraId="6B787D1C" w14:textId="77777777" w:rsidTr="00FB5CB2">
        <w:trPr>
          <w:trHeight w:val="149"/>
        </w:trPr>
        <w:tc>
          <w:tcPr>
            <w:tcW w:w="4253" w:type="dxa"/>
          </w:tcPr>
          <w:p w14:paraId="232F396E" w14:textId="77777777" w:rsidR="003C5E89" w:rsidRPr="00970221" w:rsidRDefault="003C5E89" w:rsidP="003C5E89">
            <w:pPr>
              <w:rPr>
                <w:rFonts w:ascii="Century Gothic" w:hAnsi="Century Gothic"/>
                <w:sz w:val="20"/>
                <w:szCs w:val="20"/>
              </w:rPr>
            </w:pPr>
          </w:p>
        </w:tc>
        <w:tc>
          <w:tcPr>
            <w:tcW w:w="1134" w:type="dxa"/>
            <w:shd w:val="clear" w:color="auto" w:fill="DEFAF7"/>
          </w:tcPr>
          <w:p w14:paraId="65BAF059" w14:textId="131B5A79"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ESL</w:t>
            </w:r>
          </w:p>
        </w:tc>
        <w:tc>
          <w:tcPr>
            <w:tcW w:w="709" w:type="dxa"/>
            <w:shd w:val="clear" w:color="auto" w:fill="DEFAF7"/>
            <w:vAlign w:val="center"/>
          </w:tcPr>
          <w:p w14:paraId="4FA379CC" w14:textId="1B6A966C"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2022</w:t>
            </w:r>
          </w:p>
        </w:tc>
        <w:tc>
          <w:tcPr>
            <w:tcW w:w="691" w:type="dxa"/>
            <w:shd w:val="clear" w:color="auto" w:fill="DEFAF7"/>
            <w:vAlign w:val="center"/>
          </w:tcPr>
          <w:p w14:paraId="4D845D6D" w14:textId="63196521"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2023</w:t>
            </w:r>
          </w:p>
        </w:tc>
        <w:tc>
          <w:tcPr>
            <w:tcW w:w="686" w:type="dxa"/>
            <w:shd w:val="clear" w:color="auto" w:fill="DEFAF7"/>
            <w:vAlign w:val="center"/>
          </w:tcPr>
          <w:p w14:paraId="6A010206" w14:textId="60499028"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2024</w:t>
            </w:r>
          </w:p>
        </w:tc>
        <w:tc>
          <w:tcPr>
            <w:tcW w:w="686" w:type="dxa"/>
            <w:shd w:val="clear" w:color="auto" w:fill="DEFAF7"/>
            <w:vAlign w:val="center"/>
          </w:tcPr>
          <w:p w14:paraId="43B7A1CE" w14:textId="012C4153"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2025</w:t>
            </w:r>
          </w:p>
        </w:tc>
        <w:tc>
          <w:tcPr>
            <w:tcW w:w="686" w:type="dxa"/>
            <w:shd w:val="clear" w:color="auto" w:fill="DEFAF7"/>
            <w:vAlign w:val="center"/>
          </w:tcPr>
          <w:p w14:paraId="76C73ED0" w14:textId="19D2CB1F" w:rsidR="003C5E89" w:rsidRPr="00970221" w:rsidRDefault="003C5E89" w:rsidP="003C5E89">
            <w:pPr>
              <w:jc w:val="center"/>
              <w:rPr>
                <w:rFonts w:asciiTheme="minorHAnsi" w:hAnsiTheme="minorHAnsi" w:cstheme="minorHAnsi"/>
                <w:color w:val="00B1A1"/>
                <w:sz w:val="20"/>
                <w:szCs w:val="20"/>
              </w:rPr>
            </w:pPr>
            <w:r w:rsidRPr="00970221">
              <w:rPr>
                <w:rFonts w:ascii="Century Gothic" w:hAnsi="Century Gothic"/>
                <w:sz w:val="20"/>
                <w:szCs w:val="20"/>
              </w:rPr>
              <w:t>2026</w:t>
            </w:r>
          </w:p>
        </w:tc>
        <w:tc>
          <w:tcPr>
            <w:tcW w:w="686" w:type="dxa"/>
            <w:shd w:val="clear" w:color="auto" w:fill="DEFAF7"/>
            <w:vAlign w:val="center"/>
          </w:tcPr>
          <w:p w14:paraId="54C1AFBE" w14:textId="46C7200E"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2027</w:t>
            </w:r>
          </w:p>
        </w:tc>
        <w:tc>
          <w:tcPr>
            <w:tcW w:w="687" w:type="dxa"/>
            <w:shd w:val="clear" w:color="auto" w:fill="DEFAF7"/>
            <w:vAlign w:val="center"/>
          </w:tcPr>
          <w:p w14:paraId="257FE15E" w14:textId="60259C7A"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2028</w:t>
            </w:r>
          </w:p>
        </w:tc>
        <w:tc>
          <w:tcPr>
            <w:tcW w:w="687" w:type="dxa"/>
            <w:shd w:val="clear" w:color="auto" w:fill="DEFAF7"/>
            <w:vAlign w:val="center"/>
          </w:tcPr>
          <w:p w14:paraId="35F5A8B8" w14:textId="1DF0DF52"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2029</w:t>
            </w:r>
          </w:p>
        </w:tc>
        <w:tc>
          <w:tcPr>
            <w:tcW w:w="687" w:type="dxa"/>
            <w:shd w:val="clear" w:color="auto" w:fill="DEFAF7"/>
            <w:vAlign w:val="center"/>
          </w:tcPr>
          <w:p w14:paraId="2C565EF5" w14:textId="3CB40EF4"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2030</w:t>
            </w:r>
          </w:p>
        </w:tc>
        <w:tc>
          <w:tcPr>
            <w:tcW w:w="687" w:type="dxa"/>
            <w:shd w:val="clear" w:color="auto" w:fill="DEFAF7"/>
            <w:vAlign w:val="center"/>
          </w:tcPr>
          <w:p w14:paraId="088594C1" w14:textId="62AE6906"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2031</w:t>
            </w:r>
          </w:p>
        </w:tc>
        <w:tc>
          <w:tcPr>
            <w:tcW w:w="687" w:type="dxa"/>
            <w:shd w:val="clear" w:color="auto" w:fill="DEFAF7"/>
            <w:vAlign w:val="center"/>
          </w:tcPr>
          <w:p w14:paraId="07A868FD" w14:textId="580008D5"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2032</w:t>
            </w:r>
          </w:p>
        </w:tc>
        <w:tc>
          <w:tcPr>
            <w:tcW w:w="687" w:type="dxa"/>
            <w:shd w:val="clear" w:color="auto" w:fill="DEFAF7"/>
            <w:vAlign w:val="center"/>
          </w:tcPr>
          <w:p w14:paraId="62D06037" w14:textId="145FC4AC"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2033</w:t>
            </w:r>
          </w:p>
        </w:tc>
        <w:tc>
          <w:tcPr>
            <w:tcW w:w="687" w:type="dxa"/>
            <w:shd w:val="clear" w:color="auto" w:fill="DEFAF7"/>
            <w:vAlign w:val="center"/>
          </w:tcPr>
          <w:p w14:paraId="6F08018F" w14:textId="3908C68A"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2034</w:t>
            </w:r>
          </w:p>
        </w:tc>
        <w:tc>
          <w:tcPr>
            <w:tcW w:w="687" w:type="dxa"/>
            <w:shd w:val="clear" w:color="auto" w:fill="DEFAF7"/>
            <w:vAlign w:val="center"/>
          </w:tcPr>
          <w:p w14:paraId="2130B427" w14:textId="20B55D9F"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2035</w:t>
            </w:r>
          </w:p>
        </w:tc>
        <w:tc>
          <w:tcPr>
            <w:tcW w:w="660" w:type="dxa"/>
            <w:shd w:val="clear" w:color="auto" w:fill="DEFAF7"/>
            <w:vAlign w:val="center"/>
          </w:tcPr>
          <w:p w14:paraId="647BF08A" w14:textId="68D56D28"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2036</w:t>
            </w:r>
          </w:p>
        </w:tc>
        <w:tc>
          <w:tcPr>
            <w:tcW w:w="688" w:type="dxa"/>
            <w:shd w:val="clear" w:color="auto" w:fill="DEFAF7"/>
            <w:vAlign w:val="center"/>
          </w:tcPr>
          <w:p w14:paraId="01C7DD11" w14:textId="5EC993E9"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2037</w:t>
            </w:r>
          </w:p>
        </w:tc>
      </w:tr>
      <w:tr w:rsidR="003C5E89" w:rsidRPr="00970221" w14:paraId="1A1DDFE5" w14:textId="77777777" w:rsidTr="003C5E89">
        <w:trPr>
          <w:trHeight w:val="149"/>
        </w:trPr>
        <w:tc>
          <w:tcPr>
            <w:tcW w:w="4253" w:type="dxa"/>
          </w:tcPr>
          <w:p w14:paraId="3682BCAD"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Repaint Line Marking</w:t>
            </w:r>
          </w:p>
        </w:tc>
        <w:tc>
          <w:tcPr>
            <w:tcW w:w="1134" w:type="dxa"/>
          </w:tcPr>
          <w:p w14:paraId="508CF696"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4ADCCC1B" w14:textId="77777777" w:rsidR="003C5E89" w:rsidRPr="00970221" w:rsidRDefault="003C5E89" w:rsidP="003C5E89">
            <w:pPr>
              <w:jc w:val="center"/>
              <w:rPr>
                <w:rFonts w:ascii="Century Gothic" w:hAnsi="Century Gothic"/>
                <w:sz w:val="20"/>
                <w:szCs w:val="20"/>
              </w:rPr>
            </w:pPr>
          </w:p>
        </w:tc>
        <w:tc>
          <w:tcPr>
            <w:tcW w:w="691" w:type="dxa"/>
          </w:tcPr>
          <w:p w14:paraId="138F0C11" w14:textId="77777777" w:rsidR="003C5E89" w:rsidRPr="00970221" w:rsidRDefault="003C5E89" w:rsidP="003C5E89">
            <w:pPr>
              <w:jc w:val="center"/>
              <w:rPr>
                <w:rFonts w:ascii="Century Gothic" w:hAnsi="Century Gothic"/>
                <w:sz w:val="20"/>
                <w:szCs w:val="20"/>
              </w:rPr>
            </w:pPr>
          </w:p>
        </w:tc>
        <w:tc>
          <w:tcPr>
            <w:tcW w:w="686" w:type="dxa"/>
          </w:tcPr>
          <w:p w14:paraId="71CE9CFF" w14:textId="77777777" w:rsidR="003C5E89" w:rsidRPr="00970221" w:rsidRDefault="003C5E89" w:rsidP="003C5E89">
            <w:pPr>
              <w:jc w:val="center"/>
              <w:rPr>
                <w:rFonts w:ascii="Century Gothic" w:hAnsi="Century Gothic"/>
                <w:sz w:val="20"/>
                <w:szCs w:val="20"/>
              </w:rPr>
            </w:pPr>
          </w:p>
        </w:tc>
        <w:tc>
          <w:tcPr>
            <w:tcW w:w="686" w:type="dxa"/>
          </w:tcPr>
          <w:p w14:paraId="1E69E504" w14:textId="77777777" w:rsidR="003C5E89" w:rsidRPr="00970221" w:rsidRDefault="003C5E89" w:rsidP="003C5E89">
            <w:pPr>
              <w:jc w:val="center"/>
              <w:rPr>
                <w:rFonts w:ascii="Century Gothic" w:hAnsi="Century Gothic"/>
                <w:sz w:val="20"/>
                <w:szCs w:val="20"/>
              </w:rPr>
            </w:pPr>
          </w:p>
        </w:tc>
        <w:tc>
          <w:tcPr>
            <w:tcW w:w="686" w:type="dxa"/>
          </w:tcPr>
          <w:p w14:paraId="5F838006"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52D36183" w14:textId="77777777" w:rsidR="003C5E89" w:rsidRPr="00970221" w:rsidRDefault="003C5E89" w:rsidP="003C5E89">
            <w:pPr>
              <w:jc w:val="center"/>
              <w:rPr>
                <w:rFonts w:ascii="Century Gothic" w:hAnsi="Century Gothic"/>
                <w:sz w:val="20"/>
                <w:szCs w:val="20"/>
              </w:rPr>
            </w:pPr>
          </w:p>
        </w:tc>
        <w:tc>
          <w:tcPr>
            <w:tcW w:w="687" w:type="dxa"/>
          </w:tcPr>
          <w:p w14:paraId="1250B7AF" w14:textId="77777777" w:rsidR="003C5E89" w:rsidRPr="00970221" w:rsidRDefault="003C5E89" w:rsidP="003C5E89">
            <w:pPr>
              <w:jc w:val="center"/>
              <w:rPr>
                <w:rFonts w:ascii="Century Gothic" w:hAnsi="Century Gothic"/>
                <w:sz w:val="20"/>
                <w:szCs w:val="20"/>
              </w:rPr>
            </w:pPr>
          </w:p>
        </w:tc>
        <w:tc>
          <w:tcPr>
            <w:tcW w:w="687" w:type="dxa"/>
          </w:tcPr>
          <w:p w14:paraId="3DA366ED" w14:textId="77777777" w:rsidR="003C5E89" w:rsidRPr="00970221" w:rsidRDefault="003C5E89" w:rsidP="003C5E89">
            <w:pPr>
              <w:jc w:val="center"/>
              <w:rPr>
                <w:rFonts w:ascii="Century Gothic" w:hAnsi="Century Gothic"/>
                <w:sz w:val="20"/>
                <w:szCs w:val="20"/>
              </w:rPr>
            </w:pPr>
          </w:p>
        </w:tc>
        <w:tc>
          <w:tcPr>
            <w:tcW w:w="687" w:type="dxa"/>
          </w:tcPr>
          <w:p w14:paraId="40B06E56" w14:textId="77777777" w:rsidR="003C5E89" w:rsidRPr="00970221" w:rsidRDefault="003C5E89" w:rsidP="003C5E89">
            <w:pPr>
              <w:jc w:val="center"/>
              <w:rPr>
                <w:rFonts w:ascii="Century Gothic" w:hAnsi="Century Gothic"/>
                <w:sz w:val="20"/>
                <w:szCs w:val="20"/>
              </w:rPr>
            </w:pPr>
          </w:p>
        </w:tc>
        <w:tc>
          <w:tcPr>
            <w:tcW w:w="687" w:type="dxa"/>
          </w:tcPr>
          <w:p w14:paraId="4B85A3B8" w14:textId="77777777" w:rsidR="003C5E89" w:rsidRPr="00970221" w:rsidRDefault="003C5E89" w:rsidP="003C5E89">
            <w:pPr>
              <w:jc w:val="center"/>
              <w:rPr>
                <w:rFonts w:ascii="Century Gothic" w:hAnsi="Century Gothic"/>
                <w:sz w:val="20"/>
                <w:szCs w:val="20"/>
              </w:rPr>
            </w:pPr>
          </w:p>
        </w:tc>
        <w:tc>
          <w:tcPr>
            <w:tcW w:w="687" w:type="dxa"/>
          </w:tcPr>
          <w:p w14:paraId="60E6B8D0" w14:textId="77777777" w:rsidR="003C5E89" w:rsidRPr="00970221" w:rsidRDefault="003C5E89" w:rsidP="003C5E89">
            <w:pPr>
              <w:jc w:val="center"/>
              <w:rPr>
                <w:rFonts w:ascii="Century Gothic" w:hAnsi="Century Gothic"/>
                <w:sz w:val="20"/>
                <w:szCs w:val="20"/>
              </w:rPr>
            </w:pPr>
          </w:p>
        </w:tc>
        <w:tc>
          <w:tcPr>
            <w:tcW w:w="687" w:type="dxa"/>
          </w:tcPr>
          <w:p w14:paraId="0E4CDDC8" w14:textId="77777777" w:rsidR="003C5E89" w:rsidRPr="00970221" w:rsidRDefault="003C5E89" w:rsidP="003C5E89">
            <w:pPr>
              <w:jc w:val="center"/>
              <w:rPr>
                <w:rFonts w:ascii="Century Gothic" w:hAnsi="Century Gothic"/>
                <w:sz w:val="20"/>
                <w:szCs w:val="20"/>
              </w:rPr>
            </w:pPr>
          </w:p>
        </w:tc>
        <w:tc>
          <w:tcPr>
            <w:tcW w:w="687" w:type="dxa"/>
          </w:tcPr>
          <w:p w14:paraId="35E4E972" w14:textId="77777777" w:rsidR="003C5E89" w:rsidRPr="00970221" w:rsidRDefault="003C5E89" w:rsidP="003C5E89">
            <w:pPr>
              <w:jc w:val="center"/>
              <w:rPr>
                <w:rFonts w:ascii="Century Gothic" w:hAnsi="Century Gothic"/>
                <w:sz w:val="20"/>
                <w:szCs w:val="20"/>
              </w:rPr>
            </w:pPr>
          </w:p>
        </w:tc>
        <w:tc>
          <w:tcPr>
            <w:tcW w:w="687" w:type="dxa"/>
          </w:tcPr>
          <w:p w14:paraId="29DC7F33" w14:textId="77777777" w:rsidR="003C5E89" w:rsidRPr="00970221" w:rsidRDefault="003C5E89" w:rsidP="003C5E89">
            <w:pPr>
              <w:jc w:val="center"/>
              <w:rPr>
                <w:rFonts w:ascii="Century Gothic" w:hAnsi="Century Gothic"/>
                <w:sz w:val="20"/>
                <w:szCs w:val="20"/>
              </w:rPr>
            </w:pPr>
          </w:p>
        </w:tc>
        <w:tc>
          <w:tcPr>
            <w:tcW w:w="660" w:type="dxa"/>
          </w:tcPr>
          <w:p w14:paraId="0B0897A1" w14:textId="77777777" w:rsidR="003C5E89" w:rsidRPr="00970221" w:rsidRDefault="003C5E89" w:rsidP="003C5E89">
            <w:pPr>
              <w:jc w:val="center"/>
              <w:rPr>
                <w:rFonts w:ascii="Century Gothic" w:hAnsi="Century Gothic"/>
                <w:sz w:val="20"/>
                <w:szCs w:val="20"/>
              </w:rPr>
            </w:pPr>
          </w:p>
        </w:tc>
        <w:tc>
          <w:tcPr>
            <w:tcW w:w="688" w:type="dxa"/>
          </w:tcPr>
          <w:p w14:paraId="63ADB5A1" w14:textId="77777777" w:rsidR="003C5E89" w:rsidRPr="00970221" w:rsidRDefault="003C5E89" w:rsidP="003C5E89">
            <w:pPr>
              <w:jc w:val="center"/>
              <w:rPr>
                <w:rFonts w:ascii="Century Gothic" w:hAnsi="Century Gothic"/>
                <w:sz w:val="20"/>
                <w:szCs w:val="20"/>
              </w:rPr>
            </w:pPr>
          </w:p>
        </w:tc>
      </w:tr>
      <w:tr w:rsidR="003C5E89" w:rsidRPr="00970221" w14:paraId="00CB8A96" w14:textId="77777777" w:rsidTr="003C5E89">
        <w:trPr>
          <w:trHeight w:val="149"/>
        </w:trPr>
        <w:tc>
          <w:tcPr>
            <w:tcW w:w="4253" w:type="dxa"/>
          </w:tcPr>
          <w:p w14:paraId="07231815"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Replace Basement Exit/Entry Door</w:t>
            </w:r>
          </w:p>
        </w:tc>
        <w:tc>
          <w:tcPr>
            <w:tcW w:w="1134" w:type="dxa"/>
          </w:tcPr>
          <w:p w14:paraId="685F8078"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40</w:t>
            </w:r>
          </w:p>
        </w:tc>
        <w:tc>
          <w:tcPr>
            <w:tcW w:w="709" w:type="dxa"/>
          </w:tcPr>
          <w:p w14:paraId="32D06731" w14:textId="77777777" w:rsidR="003C5E89" w:rsidRPr="00970221" w:rsidRDefault="003C5E89" w:rsidP="003C5E89">
            <w:pPr>
              <w:jc w:val="center"/>
              <w:rPr>
                <w:rFonts w:ascii="Century Gothic" w:hAnsi="Century Gothic"/>
                <w:sz w:val="20"/>
                <w:szCs w:val="20"/>
              </w:rPr>
            </w:pPr>
          </w:p>
        </w:tc>
        <w:tc>
          <w:tcPr>
            <w:tcW w:w="691" w:type="dxa"/>
          </w:tcPr>
          <w:p w14:paraId="0013965A" w14:textId="77777777" w:rsidR="003C5E89" w:rsidRPr="00970221" w:rsidRDefault="003C5E89" w:rsidP="003C5E89">
            <w:pPr>
              <w:jc w:val="center"/>
              <w:rPr>
                <w:rFonts w:ascii="Century Gothic" w:hAnsi="Century Gothic"/>
                <w:sz w:val="20"/>
                <w:szCs w:val="20"/>
              </w:rPr>
            </w:pPr>
          </w:p>
        </w:tc>
        <w:tc>
          <w:tcPr>
            <w:tcW w:w="686" w:type="dxa"/>
          </w:tcPr>
          <w:p w14:paraId="0A7B9C1E" w14:textId="77777777" w:rsidR="003C5E89" w:rsidRPr="00970221" w:rsidRDefault="003C5E89" w:rsidP="003C5E89">
            <w:pPr>
              <w:jc w:val="center"/>
              <w:rPr>
                <w:rFonts w:ascii="Century Gothic" w:hAnsi="Century Gothic"/>
                <w:sz w:val="20"/>
                <w:szCs w:val="20"/>
              </w:rPr>
            </w:pPr>
          </w:p>
        </w:tc>
        <w:tc>
          <w:tcPr>
            <w:tcW w:w="686" w:type="dxa"/>
          </w:tcPr>
          <w:p w14:paraId="4320DED3" w14:textId="77777777" w:rsidR="003C5E89" w:rsidRPr="00970221" w:rsidRDefault="003C5E89" w:rsidP="003C5E89">
            <w:pPr>
              <w:jc w:val="center"/>
              <w:rPr>
                <w:rFonts w:ascii="Century Gothic" w:hAnsi="Century Gothic"/>
                <w:sz w:val="20"/>
                <w:szCs w:val="20"/>
              </w:rPr>
            </w:pPr>
          </w:p>
        </w:tc>
        <w:tc>
          <w:tcPr>
            <w:tcW w:w="686" w:type="dxa"/>
          </w:tcPr>
          <w:p w14:paraId="5F11276D" w14:textId="77777777" w:rsidR="003C5E89" w:rsidRPr="00970221" w:rsidRDefault="003C5E89" w:rsidP="003C5E89">
            <w:pPr>
              <w:jc w:val="center"/>
              <w:rPr>
                <w:rFonts w:ascii="Century Gothic" w:hAnsi="Century Gothic"/>
                <w:sz w:val="20"/>
                <w:szCs w:val="20"/>
              </w:rPr>
            </w:pPr>
          </w:p>
        </w:tc>
        <w:tc>
          <w:tcPr>
            <w:tcW w:w="686" w:type="dxa"/>
          </w:tcPr>
          <w:p w14:paraId="30226201" w14:textId="77777777" w:rsidR="003C5E89" w:rsidRPr="00970221" w:rsidRDefault="003C5E89" w:rsidP="003C5E89">
            <w:pPr>
              <w:jc w:val="center"/>
              <w:rPr>
                <w:rFonts w:ascii="Century Gothic" w:hAnsi="Century Gothic"/>
                <w:sz w:val="20"/>
                <w:szCs w:val="20"/>
              </w:rPr>
            </w:pPr>
          </w:p>
        </w:tc>
        <w:tc>
          <w:tcPr>
            <w:tcW w:w="687" w:type="dxa"/>
          </w:tcPr>
          <w:p w14:paraId="32169F4C" w14:textId="77777777" w:rsidR="003C5E89" w:rsidRPr="00970221" w:rsidRDefault="003C5E89" w:rsidP="003C5E89">
            <w:pPr>
              <w:jc w:val="center"/>
              <w:rPr>
                <w:rFonts w:ascii="Century Gothic" w:hAnsi="Century Gothic"/>
                <w:sz w:val="20"/>
                <w:szCs w:val="20"/>
              </w:rPr>
            </w:pPr>
          </w:p>
        </w:tc>
        <w:tc>
          <w:tcPr>
            <w:tcW w:w="687" w:type="dxa"/>
          </w:tcPr>
          <w:p w14:paraId="28EA05C5" w14:textId="77777777" w:rsidR="003C5E89" w:rsidRPr="00970221" w:rsidRDefault="003C5E89" w:rsidP="003C5E89">
            <w:pPr>
              <w:jc w:val="center"/>
              <w:rPr>
                <w:rFonts w:ascii="Century Gothic" w:hAnsi="Century Gothic"/>
                <w:sz w:val="20"/>
                <w:szCs w:val="20"/>
              </w:rPr>
            </w:pPr>
          </w:p>
        </w:tc>
        <w:tc>
          <w:tcPr>
            <w:tcW w:w="687" w:type="dxa"/>
          </w:tcPr>
          <w:p w14:paraId="34EC2445" w14:textId="77777777" w:rsidR="003C5E89" w:rsidRPr="00970221" w:rsidRDefault="003C5E89" w:rsidP="003C5E89">
            <w:pPr>
              <w:jc w:val="center"/>
              <w:rPr>
                <w:rFonts w:ascii="Century Gothic" w:hAnsi="Century Gothic"/>
                <w:sz w:val="20"/>
                <w:szCs w:val="20"/>
              </w:rPr>
            </w:pPr>
          </w:p>
        </w:tc>
        <w:tc>
          <w:tcPr>
            <w:tcW w:w="687" w:type="dxa"/>
          </w:tcPr>
          <w:p w14:paraId="62382C67" w14:textId="77777777" w:rsidR="003C5E89" w:rsidRPr="00970221" w:rsidRDefault="003C5E89" w:rsidP="003C5E89">
            <w:pPr>
              <w:jc w:val="center"/>
              <w:rPr>
                <w:rFonts w:ascii="Century Gothic" w:hAnsi="Century Gothic"/>
                <w:sz w:val="20"/>
                <w:szCs w:val="20"/>
              </w:rPr>
            </w:pPr>
          </w:p>
        </w:tc>
        <w:tc>
          <w:tcPr>
            <w:tcW w:w="687" w:type="dxa"/>
          </w:tcPr>
          <w:p w14:paraId="200C543F" w14:textId="77777777" w:rsidR="003C5E89" w:rsidRPr="00970221" w:rsidRDefault="003C5E89" w:rsidP="003C5E89">
            <w:pPr>
              <w:jc w:val="center"/>
              <w:rPr>
                <w:rFonts w:ascii="Century Gothic" w:hAnsi="Century Gothic"/>
                <w:sz w:val="20"/>
                <w:szCs w:val="20"/>
              </w:rPr>
            </w:pPr>
          </w:p>
        </w:tc>
        <w:tc>
          <w:tcPr>
            <w:tcW w:w="687" w:type="dxa"/>
          </w:tcPr>
          <w:p w14:paraId="1408ACC9" w14:textId="77777777" w:rsidR="003C5E89" w:rsidRPr="00970221" w:rsidRDefault="003C5E89" w:rsidP="003C5E89">
            <w:pPr>
              <w:jc w:val="center"/>
              <w:rPr>
                <w:rFonts w:ascii="Century Gothic" w:hAnsi="Century Gothic"/>
                <w:sz w:val="20"/>
                <w:szCs w:val="20"/>
              </w:rPr>
            </w:pPr>
          </w:p>
        </w:tc>
        <w:tc>
          <w:tcPr>
            <w:tcW w:w="687" w:type="dxa"/>
          </w:tcPr>
          <w:p w14:paraId="2BD961D4" w14:textId="77777777" w:rsidR="003C5E89" w:rsidRPr="00970221" w:rsidRDefault="003C5E89" w:rsidP="003C5E89">
            <w:pPr>
              <w:jc w:val="center"/>
              <w:rPr>
                <w:rFonts w:ascii="Century Gothic" w:hAnsi="Century Gothic"/>
                <w:sz w:val="20"/>
                <w:szCs w:val="20"/>
              </w:rPr>
            </w:pPr>
          </w:p>
        </w:tc>
        <w:tc>
          <w:tcPr>
            <w:tcW w:w="687" w:type="dxa"/>
          </w:tcPr>
          <w:p w14:paraId="4D8ACE71" w14:textId="77777777" w:rsidR="003C5E89" w:rsidRPr="00970221" w:rsidRDefault="003C5E89" w:rsidP="003C5E89">
            <w:pPr>
              <w:jc w:val="center"/>
              <w:rPr>
                <w:rFonts w:ascii="Century Gothic" w:hAnsi="Century Gothic"/>
                <w:sz w:val="20"/>
                <w:szCs w:val="20"/>
              </w:rPr>
            </w:pPr>
          </w:p>
        </w:tc>
        <w:tc>
          <w:tcPr>
            <w:tcW w:w="660" w:type="dxa"/>
          </w:tcPr>
          <w:p w14:paraId="611EA961" w14:textId="77777777" w:rsidR="003C5E89" w:rsidRPr="00970221" w:rsidRDefault="003C5E89" w:rsidP="003C5E89">
            <w:pPr>
              <w:jc w:val="center"/>
              <w:rPr>
                <w:rFonts w:ascii="Century Gothic" w:hAnsi="Century Gothic"/>
                <w:sz w:val="20"/>
                <w:szCs w:val="20"/>
              </w:rPr>
            </w:pPr>
          </w:p>
        </w:tc>
        <w:tc>
          <w:tcPr>
            <w:tcW w:w="688" w:type="dxa"/>
          </w:tcPr>
          <w:p w14:paraId="7054D064"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2040</w:t>
            </w:r>
          </w:p>
        </w:tc>
      </w:tr>
      <w:tr w:rsidR="003C5E89" w:rsidRPr="00970221" w14:paraId="13576E11" w14:textId="77777777" w:rsidTr="003C5E89">
        <w:trPr>
          <w:trHeight w:val="171"/>
        </w:trPr>
        <w:tc>
          <w:tcPr>
            <w:tcW w:w="4253" w:type="dxa"/>
          </w:tcPr>
          <w:p w14:paraId="1B905285"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Service/Replace Storm Water Pumps </w:t>
            </w:r>
          </w:p>
        </w:tc>
        <w:tc>
          <w:tcPr>
            <w:tcW w:w="1134" w:type="dxa"/>
          </w:tcPr>
          <w:p w14:paraId="0ABA6A60"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2C8F8A61" w14:textId="77777777" w:rsidR="003C5E89" w:rsidRPr="00970221" w:rsidRDefault="003C5E89" w:rsidP="003C5E89">
            <w:pPr>
              <w:jc w:val="center"/>
              <w:rPr>
                <w:rFonts w:ascii="Century Gothic" w:hAnsi="Century Gothic"/>
                <w:sz w:val="20"/>
                <w:szCs w:val="20"/>
              </w:rPr>
            </w:pPr>
          </w:p>
        </w:tc>
        <w:tc>
          <w:tcPr>
            <w:tcW w:w="691" w:type="dxa"/>
          </w:tcPr>
          <w:p w14:paraId="19BC6E7D" w14:textId="77777777" w:rsidR="003C5E89" w:rsidRPr="00970221" w:rsidRDefault="003C5E89" w:rsidP="003C5E89">
            <w:pPr>
              <w:jc w:val="center"/>
              <w:rPr>
                <w:rFonts w:ascii="Century Gothic" w:hAnsi="Century Gothic"/>
                <w:sz w:val="20"/>
                <w:szCs w:val="20"/>
              </w:rPr>
            </w:pPr>
          </w:p>
        </w:tc>
        <w:tc>
          <w:tcPr>
            <w:tcW w:w="686" w:type="dxa"/>
          </w:tcPr>
          <w:p w14:paraId="6CE778ED"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717178C" w14:textId="77777777" w:rsidR="003C5E89" w:rsidRPr="00970221" w:rsidRDefault="003C5E89" w:rsidP="003C5E89">
            <w:pPr>
              <w:jc w:val="center"/>
              <w:rPr>
                <w:rFonts w:ascii="Century Gothic" w:hAnsi="Century Gothic"/>
                <w:sz w:val="20"/>
                <w:szCs w:val="20"/>
              </w:rPr>
            </w:pPr>
          </w:p>
        </w:tc>
        <w:tc>
          <w:tcPr>
            <w:tcW w:w="686" w:type="dxa"/>
          </w:tcPr>
          <w:p w14:paraId="1BEEFFE6" w14:textId="77777777" w:rsidR="003C5E89" w:rsidRPr="00970221" w:rsidRDefault="003C5E89" w:rsidP="003C5E89">
            <w:pPr>
              <w:jc w:val="center"/>
              <w:rPr>
                <w:rFonts w:ascii="Century Gothic" w:hAnsi="Century Gothic"/>
                <w:sz w:val="20"/>
                <w:szCs w:val="20"/>
              </w:rPr>
            </w:pPr>
          </w:p>
        </w:tc>
        <w:tc>
          <w:tcPr>
            <w:tcW w:w="686" w:type="dxa"/>
          </w:tcPr>
          <w:p w14:paraId="3ADBCA36" w14:textId="77777777" w:rsidR="003C5E89" w:rsidRPr="00970221" w:rsidRDefault="003C5E89" w:rsidP="003C5E89">
            <w:pPr>
              <w:jc w:val="center"/>
              <w:rPr>
                <w:rFonts w:ascii="Century Gothic" w:hAnsi="Century Gothic"/>
                <w:sz w:val="20"/>
                <w:szCs w:val="20"/>
              </w:rPr>
            </w:pPr>
          </w:p>
        </w:tc>
        <w:tc>
          <w:tcPr>
            <w:tcW w:w="687" w:type="dxa"/>
          </w:tcPr>
          <w:p w14:paraId="1CE9412D" w14:textId="77777777" w:rsidR="003C5E89" w:rsidRPr="00970221" w:rsidRDefault="003C5E89" w:rsidP="003C5E89">
            <w:pPr>
              <w:jc w:val="center"/>
              <w:rPr>
                <w:rFonts w:ascii="Century Gothic" w:hAnsi="Century Gothic"/>
                <w:sz w:val="20"/>
                <w:szCs w:val="20"/>
              </w:rPr>
            </w:pPr>
          </w:p>
        </w:tc>
        <w:tc>
          <w:tcPr>
            <w:tcW w:w="687" w:type="dxa"/>
          </w:tcPr>
          <w:p w14:paraId="3B7620BB" w14:textId="77777777" w:rsidR="003C5E89" w:rsidRPr="00970221" w:rsidRDefault="003C5E89" w:rsidP="003C5E89">
            <w:pPr>
              <w:jc w:val="center"/>
              <w:rPr>
                <w:rFonts w:ascii="Century Gothic" w:hAnsi="Century Gothic"/>
                <w:sz w:val="20"/>
                <w:szCs w:val="20"/>
              </w:rPr>
            </w:pPr>
          </w:p>
        </w:tc>
        <w:tc>
          <w:tcPr>
            <w:tcW w:w="687" w:type="dxa"/>
          </w:tcPr>
          <w:p w14:paraId="3DD2876A" w14:textId="77777777" w:rsidR="003C5E89" w:rsidRPr="00970221" w:rsidRDefault="003C5E89" w:rsidP="003C5E89">
            <w:pPr>
              <w:jc w:val="center"/>
              <w:rPr>
                <w:rFonts w:ascii="Century Gothic" w:hAnsi="Century Gothic"/>
                <w:sz w:val="20"/>
                <w:szCs w:val="20"/>
              </w:rPr>
            </w:pPr>
          </w:p>
        </w:tc>
        <w:tc>
          <w:tcPr>
            <w:tcW w:w="687" w:type="dxa"/>
          </w:tcPr>
          <w:p w14:paraId="50A1D369" w14:textId="77777777" w:rsidR="003C5E89" w:rsidRPr="00970221" w:rsidRDefault="003C5E89" w:rsidP="003C5E89">
            <w:pPr>
              <w:jc w:val="center"/>
              <w:rPr>
                <w:rFonts w:ascii="Century Gothic" w:hAnsi="Century Gothic"/>
                <w:sz w:val="20"/>
                <w:szCs w:val="20"/>
              </w:rPr>
            </w:pPr>
          </w:p>
        </w:tc>
        <w:tc>
          <w:tcPr>
            <w:tcW w:w="687" w:type="dxa"/>
          </w:tcPr>
          <w:p w14:paraId="6B383E2E" w14:textId="77777777" w:rsidR="003C5E89" w:rsidRPr="00970221" w:rsidRDefault="003C5E89" w:rsidP="003C5E89">
            <w:pPr>
              <w:jc w:val="center"/>
              <w:rPr>
                <w:rFonts w:ascii="Century Gothic" w:hAnsi="Century Gothic"/>
                <w:sz w:val="20"/>
                <w:szCs w:val="20"/>
              </w:rPr>
            </w:pPr>
          </w:p>
        </w:tc>
        <w:tc>
          <w:tcPr>
            <w:tcW w:w="687" w:type="dxa"/>
          </w:tcPr>
          <w:p w14:paraId="67B65F26" w14:textId="77777777" w:rsidR="003C5E89" w:rsidRPr="00970221" w:rsidRDefault="003C5E89" w:rsidP="003C5E89">
            <w:pPr>
              <w:jc w:val="center"/>
              <w:rPr>
                <w:rFonts w:ascii="Century Gothic" w:hAnsi="Century Gothic"/>
                <w:sz w:val="20"/>
                <w:szCs w:val="20"/>
              </w:rPr>
            </w:pPr>
          </w:p>
        </w:tc>
        <w:tc>
          <w:tcPr>
            <w:tcW w:w="687" w:type="dxa"/>
          </w:tcPr>
          <w:p w14:paraId="5A6D1922" w14:textId="77777777" w:rsidR="003C5E89" w:rsidRPr="00970221" w:rsidRDefault="003C5E89" w:rsidP="003C5E89">
            <w:pPr>
              <w:jc w:val="center"/>
              <w:rPr>
                <w:rFonts w:ascii="Century Gothic" w:hAnsi="Century Gothic"/>
                <w:sz w:val="20"/>
                <w:szCs w:val="20"/>
              </w:rPr>
            </w:pPr>
          </w:p>
        </w:tc>
        <w:tc>
          <w:tcPr>
            <w:tcW w:w="687" w:type="dxa"/>
          </w:tcPr>
          <w:p w14:paraId="266A0F82" w14:textId="77777777" w:rsidR="003C5E89" w:rsidRPr="00970221" w:rsidRDefault="003C5E89" w:rsidP="003C5E89">
            <w:pPr>
              <w:jc w:val="center"/>
              <w:rPr>
                <w:rFonts w:ascii="Century Gothic" w:hAnsi="Century Gothic"/>
                <w:sz w:val="20"/>
                <w:szCs w:val="20"/>
              </w:rPr>
            </w:pPr>
          </w:p>
        </w:tc>
        <w:tc>
          <w:tcPr>
            <w:tcW w:w="660" w:type="dxa"/>
          </w:tcPr>
          <w:p w14:paraId="4DE1C61E" w14:textId="77777777" w:rsidR="003C5E89" w:rsidRPr="00970221" w:rsidRDefault="003C5E89" w:rsidP="003C5E89">
            <w:pPr>
              <w:jc w:val="center"/>
              <w:rPr>
                <w:rFonts w:ascii="Century Gothic" w:hAnsi="Century Gothic"/>
                <w:sz w:val="20"/>
                <w:szCs w:val="20"/>
              </w:rPr>
            </w:pPr>
          </w:p>
        </w:tc>
        <w:tc>
          <w:tcPr>
            <w:tcW w:w="688" w:type="dxa"/>
          </w:tcPr>
          <w:p w14:paraId="697A4935" w14:textId="77777777" w:rsidR="003C5E89" w:rsidRPr="00970221" w:rsidRDefault="003C5E89" w:rsidP="003C5E89">
            <w:pPr>
              <w:jc w:val="center"/>
              <w:rPr>
                <w:rFonts w:ascii="Century Gothic" w:hAnsi="Century Gothic"/>
                <w:sz w:val="20"/>
                <w:szCs w:val="20"/>
              </w:rPr>
            </w:pPr>
          </w:p>
        </w:tc>
      </w:tr>
      <w:tr w:rsidR="003C5E89" w:rsidRPr="00970221" w14:paraId="751090DD" w14:textId="77777777" w:rsidTr="003C5E89">
        <w:trPr>
          <w:trHeight w:val="149"/>
        </w:trPr>
        <w:tc>
          <w:tcPr>
            <w:tcW w:w="4253" w:type="dxa"/>
          </w:tcPr>
          <w:p w14:paraId="1C2646AA"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Service/Replace Stormwater Pump Controller</w:t>
            </w:r>
          </w:p>
        </w:tc>
        <w:tc>
          <w:tcPr>
            <w:tcW w:w="1134" w:type="dxa"/>
          </w:tcPr>
          <w:p w14:paraId="03719BFD"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3879DD2D" w14:textId="77777777" w:rsidR="003C5E89" w:rsidRPr="00970221" w:rsidRDefault="003C5E89" w:rsidP="003C5E89">
            <w:pPr>
              <w:jc w:val="center"/>
              <w:rPr>
                <w:rFonts w:ascii="Century Gothic" w:hAnsi="Century Gothic"/>
                <w:sz w:val="20"/>
                <w:szCs w:val="20"/>
              </w:rPr>
            </w:pPr>
          </w:p>
        </w:tc>
        <w:tc>
          <w:tcPr>
            <w:tcW w:w="691" w:type="dxa"/>
          </w:tcPr>
          <w:p w14:paraId="3626DDE4"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C1B45CE" w14:textId="77777777" w:rsidR="003C5E89" w:rsidRPr="00970221" w:rsidRDefault="003C5E89" w:rsidP="003C5E89">
            <w:pPr>
              <w:jc w:val="center"/>
              <w:rPr>
                <w:rFonts w:ascii="Century Gothic" w:hAnsi="Century Gothic"/>
                <w:sz w:val="20"/>
                <w:szCs w:val="20"/>
              </w:rPr>
            </w:pPr>
          </w:p>
        </w:tc>
        <w:tc>
          <w:tcPr>
            <w:tcW w:w="686" w:type="dxa"/>
          </w:tcPr>
          <w:p w14:paraId="0D519860" w14:textId="77777777" w:rsidR="003C5E89" w:rsidRPr="00970221" w:rsidRDefault="003C5E89" w:rsidP="003C5E89">
            <w:pPr>
              <w:jc w:val="center"/>
              <w:rPr>
                <w:rFonts w:ascii="Century Gothic" w:hAnsi="Century Gothic"/>
                <w:sz w:val="20"/>
                <w:szCs w:val="20"/>
              </w:rPr>
            </w:pPr>
          </w:p>
        </w:tc>
        <w:tc>
          <w:tcPr>
            <w:tcW w:w="686" w:type="dxa"/>
          </w:tcPr>
          <w:p w14:paraId="0E4F589F" w14:textId="77777777" w:rsidR="003C5E89" w:rsidRPr="00970221" w:rsidRDefault="003C5E89" w:rsidP="003C5E89">
            <w:pPr>
              <w:jc w:val="center"/>
              <w:rPr>
                <w:rFonts w:ascii="Century Gothic" w:hAnsi="Century Gothic"/>
                <w:sz w:val="20"/>
                <w:szCs w:val="20"/>
              </w:rPr>
            </w:pPr>
          </w:p>
        </w:tc>
        <w:tc>
          <w:tcPr>
            <w:tcW w:w="686" w:type="dxa"/>
          </w:tcPr>
          <w:p w14:paraId="150772A7" w14:textId="77777777" w:rsidR="003C5E89" w:rsidRPr="00970221" w:rsidRDefault="003C5E89" w:rsidP="003C5E89">
            <w:pPr>
              <w:jc w:val="center"/>
              <w:rPr>
                <w:rFonts w:ascii="Century Gothic" w:hAnsi="Century Gothic"/>
                <w:sz w:val="20"/>
                <w:szCs w:val="20"/>
              </w:rPr>
            </w:pPr>
          </w:p>
        </w:tc>
        <w:tc>
          <w:tcPr>
            <w:tcW w:w="687" w:type="dxa"/>
          </w:tcPr>
          <w:p w14:paraId="59C62E8F" w14:textId="77777777" w:rsidR="003C5E89" w:rsidRPr="00970221" w:rsidRDefault="003C5E89" w:rsidP="003C5E89">
            <w:pPr>
              <w:jc w:val="center"/>
              <w:rPr>
                <w:rFonts w:ascii="Century Gothic" w:hAnsi="Century Gothic"/>
                <w:sz w:val="20"/>
                <w:szCs w:val="20"/>
              </w:rPr>
            </w:pPr>
          </w:p>
        </w:tc>
        <w:tc>
          <w:tcPr>
            <w:tcW w:w="687" w:type="dxa"/>
          </w:tcPr>
          <w:p w14:paraId="22F4FF24" w14:textId="77777777" w:rsidR="003C5E89" w:rsidRPr="00970221" w:rsidRDefault="003C5E89" w:rsidP="003C5E89">
            <w:pPr>
              <w:jc w:val="center"/>
              <w:rPr>
                <w:rFonts w:ascii="Century Gothic" w:hAnsi="Century Gothic"/>
                <w:sz w:val="20"/>
                <w:szCs w:val="20"/>
              </w:rPr>
            </w:pPr>
          </w:p>
        </w:tc>
        <w:tc>
          <w:tcPr>
            <w:tcW w:w="687" w:type="dxa"/>
          </w:tcPr>
          <w:p w14:paraId="2BECBDBA" w14:textId="77777777" w:rsidR="003C5E89" w:rsidRPr="00970221" w:rsidRDefault="003C5E89" w:rsidP="003C5E89">
            <w:pPr>
              <w:jc w:val="center"/>
              <w:rPr>
                <w:rFonts w:ascii="Century Gothic" w:hAnsi="Century Gothic"/>
                <w:sz w:val="20"/>
                <w:szCs w:val="20"/>
              </w:rPr>
            </w:pPr>
          </w:p>
        </w:tc>
        <w:tc>
          <w:tcPr>
            <w:tcW w:w="687" w:type="dxa"/>
          </w:tcPr>
          <w:p w14:paraId="34376482" w14:textId="77777777" w:rsidR="003C5E89" w:rsidRPr="00970221" w:rsidRDefault="003C5E89" w:rsidP="003C5E89">
            <w:pPr>
              <w:jc w:val="center"/>
              <w:rPr>
                <w:rFonts w:ascii="Century Gothic" w:hAnsi="Century Gothic"/>
                <w:sz w:val="20"/>
                <w:szCs w:val="20"/>
              </w:rPr>
            </w:pPr>
          </w:p>
        </w:tc>
        <w:tc>
          <w:tcPr>
            <w:tcW w:w="687" w:type="dxa"/>
          </w:tcPr>
          <w:p w14:paraId="4C17A432" w14:textId="77777777" w:rsidR="003C5E89" w:rsidRPr="00970221" w:rsidRDefault="003C5E89" w:rsidP="003C5E89">
            <w:pPr>
              <w:jc w:val="center"/>
              <w:rPr>
                <w:rFonts w:ascii="Century Gothic" w:hAnsi="Century Gothic"/>
                <w:sz w:val="20"/>
                <w:szCs w:val="20"/>
              </w:rPr>
            </w:pPr>
          </w:p>
        </w:tc>
        <w:tc>
          <w:tcPr>
            <w:tcW w:w="687" w:type="dxa"/>
          </w:tcPr>
          <w:p w14:paraId="4202EB41" w14:textId="77777777" w:rsidR="003C5E89" w:rsidRPr="00970221" w:rsidRDefault="003C5E89" w:rsidP="003C5E89">
            <w:pPr>
              <w:jc w:val="center"/>
              <w:rPr>
                <w:rFonts w:ascii="Century Gothic" w:hAnsi="Century Gothic"/>
                <w:sz w:val="20"/>
                <w:szCs w:val="20"/>
              </w:rPr>
            </w:pPr>
          </w:p>
        </w:tc>
        <w:tc>
          <w:tcPr>
            <w:tcW w:w="687" w:type="dxa"/>
          </w:tcPr>
          <w:p w14:paraId="0507F555" w14:textId="77777777" w:rsidR="003C5E89" w:rsidRPr="00970221" w:rsidRDefault="003C5E89" w:rsidP="003C5E89">
            <w:pPr>
              <w:jc w:val="center"/>
              <w:rPr>
                <w:rFonts w:ascii="Century Gothic" w:hAnsi="Century Gothic"/>
                <w:sz w:val="20"/>
                <w:szCs w:val="20"/>
              </w:rPr>
            </w:pPr>
          </w:p>
        </w:tc>
        <w:tc>
          <w:tcPr>
            <w:tcW w:w="687" w:type="dxa"/>
          </w:tcPr>
          <w:p w14:paraId="1D5B73C1" w14:textId="77777777" w:rsidR="003C5E89" w:rsidRPr="00970221" w:rsidRDefault="003C5E89" w:rsidP="003C5E89">
            <w:pPr>
              <w:jc w:val="center"/>
              <w:rPr>
                <w:rFonts w:ascii="Century Gothic" w:hAnsi="Century Gothic"/>
                <w:sz w:val="20"/>
                <w:szCs w:val="20"/>
              </w:rPr>
            </w:pPr>
          </w:p>
        </w:tc>
        <w:tc>
          <w:tcPr>
            <w:tcW w:w="660" w:type="dxa"/>
          </w:tcPr>
          <w:p w14:paraId="58747D97" w14:textId="77777777" w:rsidR="003C5E89" w:rsidRPr="00970221" w:rsidRDefault="003C5E89" w:rsidP="003C5E89">
            <w:pPr>
              <w:jc w:val="center"/>
              <w:rPr>
                <w:rFonts w:ascii="Century Gothic" w:hAnsi="Century Gothic"/>
                <w:sz w:val="20"/>
                <w:szCs w:val="20"/>
              </w:rPr>
            </w:pPr>
          </w:p>
        </w:tc>
        <w:tc>
          <w:tcPr>
            <w:tcW w:w="688" w:type="dxa"/>
          </w:tcPr>
          <w:p w14:paraId="0802F8D4" w14:textId="77777777" w:rsidR="003C5E89" w:rsidRPr="00970221" w:rsidRDefault="003C5E89" w:rsidP="003C5E89">
            <w:pPr>
              <w:jc w:val="center"/>
              <w:rPr>
                <w:rFonts w:ascii="Century Gothic" w:hAnsi="Century Gothic"/>
                <w:sz w:val="20"/>
                <w:szCs w:val="20"/>
              </w:rPr>
            </w:pPr>
          </w:p>
        </w:tc>
      </w:tr>
      <w:tr w:rsidR="003C5E89" w:rsidRPr="00970221" w14:paraId="0E5FAA1E" w14:textId="77777777" w:rsidTr="003C5E89">
        <w:trPr>
          <w:trHeight w:val="149"/>
        </w:trPr>
        <w:tc>
          <w:tcPr>
            <w:tcW w:w="4253" w:type="dxa"/>
          </w:tcPr>
          <w:p w14:paraId="179262CD"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Clean/Maintain Pump Pits &amp; Enclosures</w:t>
            </w:r>
          </w:p>
        </w:tc>
        <w:tc>
          <w:tcPr>
            <w:tcW w:w="1134" w:type="dxa"/>
          </w:tcPr>
          <w:p w14:paraId="65E51754"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 xml:space="preserve">As Required </w:t>
            </w:r>
          </w:p>
        </w:tc>
        <w:tc>
          <w:tcPr>
            <w:tcW w:w="709" w:type="dxa"/>
          </w:tcPr>
          <w:p w14:paraId="20BCEEF3" w14:textId="77777777" w:rsidR="003C5E89" w:rsidRPr="00970221" w:rsidRDefault="003C5E89" w:rsidP="003C5E89">
            <w:pPr>
              <w:jc w:val="center"/>
              <w:rPr>
                <w:rFonts w:ascii="Century Gothic" w:hAnsi="Century Gothic"/>
                <w:sz w:val="20"/>
                <w:szCs w:val="20"/>
              </w:rPr>
            </w:pPr>
          </w:p>
        </w:tc>
        <w:tc>
          <w:tcPr>
            <w:tcW w:w="691" w:type="dxa"/>
          </w:tcPr>
          <w:p w14:paraId="0B27964E"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8BDE064" w14:textId="77777777" w:rsidR="003C5E89" w:rsidRPr="00970221" w:rsidRDefault="003C5E89" w:rsidP="003C5E89">
            <w:pPr>
              <w:jc w:val="center"/>
              <w:rPr>
                <w:rFonts w:ascii="Century Gothic" w:hAnsi="Century Gothic"/>
                <w:sz w:val="20"/>
                <w:szCs w:val="20"/>
              </w:rPr>
            </w:pPr>
          </w:p>
        </w:tc>
        <w:tc>
          <w:tcPr>
            <w:tcW w:w="686" w:type="dxa"/>
          </w:tcPr>
          <w:p w14:paraId="77561CB0" w14:textId="77777777" w:rsidR="003C5E89" w:rsidRPr="00970221" w:rsidRDefault="003C5E89" w:rsidP="003C5E89">
            <w:pPr>
              <w:jc w:val="center"/>
              <w:rPr>
                <w:rFonts w:ascii="Century Gothic" w:hAnsi="Century Gothic"/>
                <w:sz w:val="20"/>
                <w:szCs w:val="20"/>
              </w:rPr>
            </w:pPr>
          </w:p>
        </w:tc>
        <w:tc>
          <w:tcPr>
            <w:tcW w:w="686" w:type="dxa"/>
          </w:tcPr>
          <w:p w14:paraId="3D978D44" w14:textId="77777777" w:rsidR="003C5E89" w:rsidRPr="00970221" w:rsidRDefault="003C5E89" w:rsidP="003C5E89">
            <w:pPr>
              <w:jc w:val="center"/>
              <w:rPr>
                <w:rFonts w:ascii="Century Gothic" w:hAnsi="Century Gothic"/>
                <w:sz w:val="20"/>
                <w:szCs w:val="20"/>
              </w:rPr>
            </w:pPr>
          </w:p>
        </w:tc>
        <w:tc>
          <w:tcPr>
            <w:tcW w:w="686" w:type="dxa"/>
          </w:tcPr>
          <w:p w14:paraId="7A1330F5" w14:textId="77777777" w:rsidR="003C5E89" w:rsidRPr="00970221" w:rsidRDefault="003C5E89" w:rsidP="003C5E89">
            <w:pPr>
              <w:jc w:val="center"/>
              <w:rPr>
                <w:rFonts w:ascii="Century Gothic" w:hAnsi="Century Gothic"/>
                <w:sz w:val="20"/>
                <w:szCs w:val="20"/>
              </w:rPr>
            </w:pPr>
          </w:p>
        </w:tc>
        <w:tc>
          <w:tcPr>
            <w:tcW w:w="687" w:type="dxa"/>
          </w:tcPr>
          <w:p w14:paraId="4D4A1D3E" w14:textId="77777777" w:rsidR="003C5E89" w:rsidRPr="00970221" w:rsidRDefault="003C5E89" w:rsidP="003C5E89">
            <w:pPr>
              <w:jc w:val="center"/>
              <w:rPr>
                <w:rFonts w:ascii="Century Gothic" w:hAnsi="Century Gothic"/>
                <w:sz w:val="20"/>
                <w:szCs w:val="20"/>
              </w:rPr>
            </w:pPr>
          </w:p>
        </w:tc>
        <w:tc>
          <w:tcPr>
            <w:tcW w:w="687" w:type="dxa"/>
          </w:tcPr>
          <w:p w14:paraId="2F509F47" w14:textId="77777777" w:rsidR="003C5E89" w:rsidRPr="00970221" w:rsidRDefault="003C5E89" w:rsidP="003C5E89">
            <w:pPr>
              <w:jc w:val="center"/>
              <w:rPr>
                <w:rFonts w:ascii="Century Gothic" w:hAnsi="Century Gothic"/>
                <w:sz w:val="20"/>
                <w:szCs w:val="20"/>
              </w:rPr>
            </w:pPr>
          </w:p>
        </w:tc>
        <w:tc>
          <w:tcPr>
            <w:tcW w:w="687" w:type="dxa"/>
          </w:tcPr>
          <w:p w14:paraId="42FB32C5" w14:textId="77777777" w:rsidR="003C5E89" w:rsidRPr="00970221" w:rsidRDefault="003C5E89" w:rsidP="003C5E89">
            <w:pPr>
              <w:jc w:val="center"/>
              <w:rPr>
                <w:rFonts w:ascii="Century Gothic" w:hAnsi="Century Gothic"/>
                <w:sz w:val="20"/>
                <w:szCs w:val="20"/>
              </w:rPr>
            </w:pPr>
          </w:p>
        </w:tc>
        <w:tc>
          <w:tcPr>
            <w:tcW w:w="687" w:type="dxa"/>
          </w:tcPr>
          <w:p w14:paraId="39D79073" w14:textId="77777777" w:rsidR="003C5E89" w:rsidRPr="00970221" w:rsidRDefault="003C5E89" w:rsidP="003C5E89">
            <w:pPr>
              <w:jc w:val="center"/>
              <w:rPr>
                <w:rFonts w:ascii="Century Gothic" w:hAnsi="Century Gothic"/>
                <w:sz w:val="20"/>
                <w:szCs w:val="20"/>
              </w:rPr>
            </w:pPr>
          </w:p>
        </w:tc>
        <w:tc>
          <w:tcPr>
            <w:tcW w:w="687" w:type="dxa"/>
          </w:tcPr>
          <w:p w14:paraId="1DCD604D" w14:textId="77777777" w:rsidR="003C5E89" w:rsidRPr="00970221" w:rsidRDefault="003C5E89" w:rsidP="003C5E89">
            <w:pPr>
              <w:jc w:val="center"/>
              <w:rPr>
                <w:rFonts w:ascii="Century Gothic" w:hAnsi="Century Gothic"/>
                <w:sz w:val="20"/>
                <w:szCs w:val="20"/>
              </w:rPr>
            </w:pPr>
          </w:p>
        </w:tc>
        <w:tc>
          <w:tcPr>
            <w:tcW w:w="687" w:type="dxa"/>
          </w:tcPr>
          <w:p w14:paraId="6AF41940" w14:textId="77777777" w:rsidR="003C5E89" w:rsidRPr="00970221" w:rsidRDefault="003C5E89" w:rsidP="003C5E89">
            <w:pPr>
              <w:jc w:val="center"/>
              <w:rPr>
                <w:rFonts w:ascii="Century Gothic" w:hAnsi="Century Gothic"/>
                <w:sz w:val="20"/>
                <w:szCs w:val="20"/>
              </w:rPr>
            </w:pPr>
          </w:p>
        </w:tc>
        <w:tc>
          <w:tcPr>
            <w:tcW w:w="687" w:type="dxa"/>
          </w:tcPr>
          <w:p w14:paraId="31799DB1" w14:textId="77777777" w:rsidR="003C5E89" w:rsidRPr="00970221" w:rsidRDefault="003C5E89" w:rsidP="003C5E89">
            <w:pPr>
              <w:jc w:val="center"/>
              <w:rPr>
                <w:rFonts w:ascii="Century Gothic" w:hAnsi="Century Gothic"/>
                <w:sz w:val="20"/>
                <w:szCs w:val="20"/>
              </w:rPr>
            </w:pPr>
          </w:p>
        </w:tc>
        <w:tc>
          <w:tcPr>
            <w:tcW w:w="687" w:type="dxa"/>
          </w:tcPr>
          <w:p w14:paraId="21A36971" w14:textId="77777777" w:rsidR="003C5E89" w:rsidRPr="00970221" w:rsidRDefault="003C5E89" w:rsidP="003C5E89">
            <w:pPr>
              <w:jc w:val="center"/>
              <w:rPr>
                <w:rFonts w:ascii="Century Gothic" w:hAnsi="Century Gothic"/>
                <w:sz w:val="20"/>
                <w:szCs w:val="20"/>
              </w:rPr>
            </w:pPr>
          </w:p>
        </w:tc>
        <w:tc>
          <w:tcPr>
            <w:tcW w:w="660" w:type="dxa"/>
          </w:tcPr>
          <w:p w14:paraId="1510DB3C" w14:textId="77777777" w:rsidR="003C5E89" w:rsidRPr="00970221" w:rsidRDefault="003C5E89" w:rsidP="003C5E89">
            <w:pPr>
              <w:jc w:val="center"/>
              <w:rPr>
                <w:rFonts w:ascii="Century Gothic" w:hAnsi="Century Gothic"/>
                <w:sz w:val="20"/>
                <w:szCs w:val="20"/>
              </w:rPr>
            </w:pPr>
          </w:p>
        </w:tc>
        <w:tc>
          <w:tcPr>
            <w:tcW w:w="688" w:type="dxa"/>
          </w:tcPr>
          <w:p w14:paraId="42B755B4" w14:textId="77777777" w:rsidR="003C5E89" w:rsidRPr="00970221" w:rsidRDefault="003C5E89" w:rsidP="003C5E89">
            <w:pPr>
              <w:jc w:val="center"/>
              <w:rPr>
                <w:rFonts w:ascii="Century Gothic" w:hAnsi="Century Gothic"/>
                <w:sz w:val="20"/>
                <w:szCs w:val="20"/>
              </w:rPr>
            </w:pPr>
          </w:p>
        </w:tc>
      </w:tr>
      <w:tr w:rsidR="003C5E89" w:rsidRPr="00970221" w14:paraId="63A5BDA3" w14:textId="77777777" w:rsidTr="003C5E89">
        <w:trPr>
          <w:trHeight w:val="149"/>
        </w:trPr>
        <w:tc>
          <w:tcPr>
            <w:tcW w:w="4253" w:type="dxa"/>
          </w:tcPr>
          <w:p w14:paraId="070DFE91"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Repaint Walls/Posts/Carpark Ceiling</w:t>
            </w:r>
          </w:p>
        </w:tc>
        <w:tc>
          <w:tcPr>
            <w:tcW w:w="1134" w:type="dxa"/>
          </w:tcPr>
          <w:p w14:paraId="3EEBC6F5"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763C8D60" w14:textId="77777777" w:rsidR="003C5E89" w:rsidRPr="00970221" w:rsidRDefault="003C5E89" w:rsidP="003C5E89">
            <w:pPr>
              <w:jc w:val="center"/>
              <w:rPr>
                <w:rFonts w:ascii="Century Gothic" w:hAnsi="Century Gothic"/>
                <w:sz w:val="20"/>
                <w:szCs w:val="20"/>
              </w:rPr>
            </w:pPr>
          </w:p>
        </w:tc>
        <w:tc>
          <w:tcPr>
            <w:tcW w:w="691" w:type="dxa"/>
          </w:tcPr>
          <w:p w14:paraId="0C089D0E" w14:textId="77777777" w:rsidR="003C5E89" w:rsidRPr="00970221" w:rsidRDefault="003C5E89" w:rsidP="003C5E89">
            <w:pPr>
              <w:jc w:val="center"/>
              <w:rPr>
                <w:rFonts w:ascii="Century Gothic" w:hAnsi="Century Gothic"/>
                <w:sz w:val="20"/>
                <w:szCs w:val="20"/>
              </w:rPr>
            </w:pPr>
          </w:p>
        </w:tc>
        <w:tc>
          <w:tcPr>
            <w:tcW w:w="686" w:type="dxa"/>
          </w:tcPr>
          <w:p w14:paraId="417DDB42" w14:textId="77777777" w:rsidR="003C5E89" w:rsidRPr="00970221" w:rsidRDefault="003C5E89" w:rsidP="003C5E89">
            <w:pPr>
              <w:jc w:val="center"/>
              <w:rPr>
                <w:rFonts w:ascii="Century Gothic" w:hAnsi="Century Gothic"/>
                <w:sz w:val="20"/>
                <w:szCs w:val="20"/>
              </w:rPr>
            </w:pPr>
          </w:p>
        </w:tc>
        <w:tc>
          <w:tcPr>
            <w:tcW w:w="686" w:type="dxa"/>
          </w:tcPr>
          <w:p w14:paraId="14513D29" w14:textId="77777777" w:rsidR="003C5E89" w:rsidRPr="00970221" w:rsidRDefault="003C5E89" w:rsidP="003C5E89">
            <w:pPr>
              <w:jc w:val="center"/>
              <w:rPr>
                <w:rFonts w:ascii="Century Gothic" w:hAnsi="Century Gothic"/>
                <w:sz w:val="20"/>
                <w:szCs w:val="20"/>
              </w:rPr>
            </w:pPr>
          </w:p>
        </w:tc>
        <w:tc>
          <w:tcPr>
            <w:tcW w:w="686" w:type="dxa"/>
          </w:tcPr>
          <w:p w14:paraId="0BA3FAA1"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2CD2B6D3" w14:textId="77777777" w:rsidR="003C5E89" w:rsidRPr="00970221" w:rsidRDefault="003C5E89" w:rsidP="003C5E89">
            <w:pPr>
              <w:jc w:val="center"/>
              <w:rPr>
                <w:rFonts w:ascii="Century Gothic" w:hAnsi="Century Gothic"/>
                <w:sz w:val="20"/>
                <w:szCs w:val="20"/>
              </w:rPr>
            </w:pPr>
          </w:p>
        </w:tc>
        <w:tc>
          <w:tcPr>
            <w:tcW w:w="687" w:type="dxa"/>
          </w:tcPr>
          <w:p w14:paraId="2ABC894E" w14:textId="77777777" w:rsidR="003C5E89" w:rsidRPr="00970221" w:rsidRDefault="003C5E89" w:rsidP="003C5E89">
            <w:pPr>
              <w:jc w:val="center"/>
              <w:rPr>
                <w:rFonts w:ascii="Century Gothic" w:hAnsi="Century Gothic"/>
                <w:sz w:val="20"/>
                <w:szCs w:val="20"/>
              </w:rPr>
            </w:pPr>
          </w:p>
        </w:tc>
        <w:tc>
          <w:tcPr>
            <w:tcW w:w="687" w:type="dxa"/>
          </w:tcPr>
          <w:p w14:paraId="1DEC4836" w14:textId="77777777" w:rsidR="003C5E89" w:rsidRPr="00970221" w:rsidRDefault="003C5E89" w:rsidP="003C5E89">
            <w:pPr>
              <w:jc w:val="center"/>
              <w:rPr>
                <w:rFonts w:ascii="Century Gothic" w:hAnsi="Century Gothic"/>
                <w:sz w:val="20"/>
                <w:szCs w:val="20"/>
              </w:rPr>
            </w:pPr>
          </w:p>
        </w:tc>
        <w:tc>
          <w:tcPr>
            <w:tcW w:w="687" w:type="dxa"/>
          </w:tcPr>
          <w:p w14:paraId="0C9AEF0D" w14:textId="77777777" w:rsidR="003C5E89" w:rsidRPr="00970221" w:rsidRDefault="003C5E89" w:rsidP="003C5E89">
            <w:pPr>
              <w:jc w:val="center"/>
              <w:rPr>
                <w:rFonts w:ascii="Century Gothic" w:hAnsi="Century Gothic"/>
                <w:sz w:val="20"/>
                <w:szCs w:val="20"/>
              </w:rPr>
            </w:pPr>
          </w:p>
        </w:tc>
        <w:tc>
          <w:tcPr>
            <w:tcW w:w="687" w:type="dxa"/>
          </w:tcPr>
          <w:p w14:paraId="2ED17860" w14:textId="77777777" w:rsidR="003C5E89" w:rsidRPr="00970221" w:rsidRDefault="003C5E89" w:rsidP="003C5E89">
            <w:pPr>
              <w:jc w:val="center"/>
              <w:rPr>
                <w:rFonts w:ascii="Century Gothic" w:hAnsi="Century Gothic"/>
                <w:sz w:val="20"/>
                <w:szCs w:val="20"/>
              </w:rPr>
            </w:pPr>
          </w:p>
        </w:tc>
        <w:tc>
          <w:tcPr>
            <w:tcW w:w="687" w:type="dxa"/>
          </w:tcPr>
          <w:p w14:paraId="3503CC9F" w14:textId="77777777" w:rsidR="003C5E89" w:rsidRPr="00970221" w:rsidRDefault="003C5E89" w:rsidP="003C5E89">
            <w:pPr>
              <w:jc w:val="center"/>
              <w:rPr>
                <w:rFonts w:ascii="Century Gothic" w:hAnsi="Century Gothic"/>
                <w:sz w:val="20"/>
                <w:szCs w:val="20"/>
              </w:rPr>
            </w:pPr>
          </w:p>
        </w:tc>
        <w:tc>
          <w:tcPr>
            <w:tcW w:w="687" w:type="dxa"/>
          </w:tcPr>
          <w:p w14:paraId="6DCDD01E" w14:textId="77777777" w:rsidR="003C5E89" w:rsidRPr="00970221" w:rsidRDefault="003C5E89" w:rsidP="003C5E89">
            <w:pPr>
              <w:jc w:val="center"/>
              <w:rPr>
                <w:rFonts w:ascii="Century Gothic" w:hAnsi="Century Gothic"/>
                <w:sz w:val="20"/>
                <w:szCs w:val="20"/>
              </w:rPr>
            </w:pPr>
          </w:p>
        </w:tc>
        <w:tc>
          <w:tcPr>
            <w:tcW w:w="687" w:type="dxa"/>
          </w:tcPr>
          <w:p w14:paraId="0BB5FF5F" w14:textId="77777777" w:rsidR="003C5E89" w:rsidRPr="00970221" w:rsidRDefault="003C5E89" w:rsidP="003C5E89">
            <w:pPr>
              <w:jc w:val="center"/>
              <w:rPr>
                <w:rFonts w:ascii="Century Gothic" w:hAnsi="Century Gothic"/>
                <w:sz w:val="20"/>
                <w:szCs w:val="20"/>
              </w:rPr>
            </w:pPr>
          </w:p>
        </w:tc>
        <w:tc>
          <w:tcPr>
            <w:tcW w:w="687" w:type="dxa"/>
          </w:tcPr>
          <w:p w14:paraId="60128559" w14:textId="77777777" w:rsidR="003C5E89" w:rsidRPr="00970221" w:rsidRDefault="003C5E89" w:rsidP="003C5E89">
            <w:pPr>
              <w:jc w:val="center"/>
              <w:rPr>
                <w:rFonts w:ascii="Century Gothic" w:hAnsi="Century Gothic"/>
                <w:sz w:val="20"/>
                <w:szCs w:val="20"/>
              </w:rPr>
            </w:pPr>
          </w:p>
        </w:tc>
        <w:tc>
          <w:tcPr>
            <w:tcW w:w="660" w:type="dxa"/>
          </w:tcPr>
          <w:p w14:paraId="41929D1F" w14:textId="77777777" w:rsidR="003C5E89" w:rsidRPr="00970221" w:rsidRDefault="003C5E89" w:rsidP="003C5E89">
            <w:pPr>
              <w:jc w:val="center"/>
              <w:rPr>
                <w:rFonts w:ascii="Century Gothic" w:hAnsi="Century Gothic"/>
                <w:sz w:val="20"/>
                <w:szCs w:val="20"/>
              </w:rPr>
            </w:pPr>
          </w:p>
        </w:tc>
        <w:tc>
          <w:tcPr>
            <w:tcW w:w="688" w:type="dxa"/>
          </w:tcPr>
          <w:p w14:paraId="30A2766B" w14:textId="77777777" w:rsidR="003C5E89" w:rsidRPr="00970221" w:rsidRDefault="003C5E89" w:rsidP="003C5E89">
            <w:pPr>
              <w:jc w:val="center"/>
              <w:rPr>
                <w:rFonts w:ascii="Century Gothic" w:hAnsi="Century Gothic"/>
                <w:sz w:val="20"/>
                <w:szCs w:val="20"/>
              </w:rPr>
            </w:pPr>
          </w:p>
        </w:tc>
      </w:tr>
      <w:tr w:rsidR="003C5E89" w:rsidRPr="00970221" w14:paraId="3F368B80" w14:textId="77777777" w:rsidTr="003C5E89">
        <w:trPr>
          <w:trHeight w:val="149"/>
        </w:trPr>
        <w:tc>
          <w:tcPr>
            <w:tcW w:w="4253" w:type="dxa"/>
          </w:tcPr>
          <w:p w14:paraId="6868FD17"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Service/Replace Exhaust/Supply Fans </w:t>
            </w:r>
          </w:p>
        </w:tc>
        <w:tc>
          <w:tcPr>
            <w:tcW w:w="1134" w:type="dxa"/>
          </w:tcPr>
          <w:p w14:paraId="1EC24442"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1DC156D8" w14:textId="77777777" w:rsidR="003C5E89" w:rsidRPr="00970221" w:rsidRDefault="003C5E89" w:rsidP="003C5E89">
            <w:pPr>
              <w:jc w:val="center"/>
              <w:rPr>
                <w:rFonts w:ascii="Century Gothic" w:hAnsi="Century Gothic"/>
                <w:sz w:val="20"/>
                <w:szCs w:val="20"/>
              </w:rPr>
            </w:pPr>
          </w:p>
        </w:tc>
        <w:tc>
          <w:tcPr>
            <w:tcW w:w="691" w:type="dxa"/>
          </w:tcPr>
          <w:p w14:paraId="1D2D5F28" w14:textId="77777777" w:rsidR="003C5E89" w:rsidRPr="00970221" w:rsidRDefault="003C5E89" w:rsidP="003C5E89">
            <w:pPr>
              <w:jc w:val="center"/>
              <w:rPr>
                <w:rFonts w:ascii="Century Gothic" w:hAnsi="Century Gothic"/>
                <w:sz w:val="20"/>
                <w:szCs w:val="20"/>
              </w:rPr>
            </w:pPr>
          </w:p>
        </w:tc>
        <w:tc>
          <w:tcPr>
            <w:tcW w:w="686" w:type="dxa"/>
          </w:tcPr>
          <w:p w14:paraId="70A84E55" w14:textId="77777777" w:rsidR="003C5E89" w:rsidRPr="00970221" w:rsidRDefault="003C5E89" w:rsidP="003C5E89">
            <w:pPr>
              <w:jc w:val="center"/>
              <w:rPr>
                <w:rFonts w:ascii="Century Gothic" w:hAnsi="Century Gothic"/>
                <w:sz w:val="20"/>
                <w:szCs w:val="20"/>
              </w:rPr>
            </w:pPr>
          </w:p>
        </w:tc>
        <w:tc>
          <w:tcPr>
            <w:tcW w:w="686" w:type="dxa"/>
          </w:tcPr>
          <w:p w14:paraId="03D1F3B1" w14:textId="77777777" w:rsidR="003C5E89" w:rsidRPr="00970221" w:rsidRDefault="003C5E89" w:rsidP="003C5E89">
            <w:pPr>
              <w:jc w:val="center"/>
              <w:rPr>
                <w:rFonts w:ascii="Century Gothic" w:hAnsi="Century Gothic"/>
                <w:sz w:val="20"/>
                <w:szCs w:val="20"/>
              </w:rPr>
            </w:pPr>
          </w:p>
        </w:tc>
        <w:tc>
          <w:tcPr>
            <w:tcW w:w="686" w:type="dxa"/>
          </w:tcPr>
          <w:p w14:paraId="287E747D"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1647B92D" w14:textId="77777777" w:rsidR="003C5E89" w:rsidRPr="00970221" w:rsidRDefault="003C5E89" w:rsidP="003C5E89">
            <w:pPr>
              <w:jc w:val="center"/>
              <w:rPr>
                <w:rFonts w:ascii="Century Gothic" w:hAnsi="Century Gothic"/>
                <w:sz w:val="20"/>
                <w:szCs w:val="20"/>
              </w:rPr>
            </w:pPr>
          </w:p>
        </w:tc>
        <w:tc>
          <w:tcPr>
            <w:tcW w:w="687" w:type="dxa"/>
          </w:tcPr>
          <w:p w14:paraId="5897BE0D" w14:textId="77777777" w:rsidR="003C5E89" w:rsidRPr="00970221" w:rsidRDefault="003C5E89" w:rsidP="003C5E89">
            <w:pPr>
              <w:jc w:val="center"/>
              <w:rPr>
                <w:rFonts w:ascii="Century Gothic" w:hAnsi="Century Gothic"/>
                <w:sz w:val="20"/>
                <w:szCs w:val="20"/>
              </w:rPr>
            </w:pPr>
          </w:p>
        </w:tc>
        <w:tc>
          <w:tcPr>
            <w:tcW w:w="687" w:type="dxa"/>
          </w:tcPr>
          <w:p w14:paraId="5062D63C" w14:textId="77777777" w:rsidR="003C5E89" w:rsidRPr="00970221" w:rsidRDefault="003C5E89" w:rsidP="003C5E89">
            <w:pPr>
              <w:jc w:val="center"/>
              <w:rPr>
                <w:rFonts w:ascii="Century Gothic" w:hAnsi="Century Gothic"/>
                <w:sz w:val="20"/>
                <w:szCs w:val="20"/>
              </w:rPr>
            </w:pPr>
          </w:p>
        </w:tc>
        <w:tc>
          <w:tcPr>
            <w:tcW w:w="687" w:type="dxa"/>
          </w:tcPr>
          <w:p w14:paraId="7AC189A5" w14:textId="77777777" w:rsidR="003C5E89" w:rsidRPr="00970221" w:rsidRDefault="003C5E89" w:rsidP="003C5E89">
            <w:pPr>
              <w:jc w:val="center"/>
              <w:rPr>
                <w:rFonts w:ascii="Century Gothic" w:hAnsi="Century Gothic"/>
                <w:sz w:val="20"/>
                <w:szCs w:val="20"/>
              </w:rPr>
            </w:pPr>
          </w:p>
        </w:tc>
        <w:tc>
          <w:tcPr>
            <w:tcW w:w="687" w:type="dxa"/>
          </w:tcPr>
          <w:p w14:paraId="6DCA7494" w14:textId="77777777" w:rsidR="003C5E89" w:rsidRPr="00970221" w:rsidRDefault="003C5E89" w:rsidP="003C5E89">
            <w:pPr>
              <w:jc w:val="center"/>
              <w:rPr>
                <w:rFonts w:ascii="Century Gothic" w:hAnsi="Century Gothic"/>
                <w:sz w:val="20"/>
                <w:szCs w:val="20"/>
              </w:rPr>
            </w:pPr>
          </w:p>
        </w:tc>
        <w:tc>
          <w:tcPr>
            <w:tcW w:w="687" w:type="dxa"/>
          </w:tcPr>
          <w:p w14:paraId="0AE73280" w14:textId="77777777" w:rsidR="003C5E89" w:rsidRPr="00970221" w:rsidRDefault="003C5E89" w:rsidP="003C5E89">
            <w:pPr>
              <w:jc w:val="center"/>
              <w:rPr>
                <w:rFonts w:ascii="Century Gothic" w:hAnsi="Century Gothic"/>
                <w:sz w:val="20"/>
                <w:szCs w:val="20"/>
              </w:rPr>
            </w:pPr>
          </w:p>
        </w:tc>
        <w:tc>
          <w:tcPr>
            <w:tcW w:w="687" w:type="dxa"/>
          </w:tcPr>
          <w:p w14:paraId="62891F28" w14:textId="77777777" w:rsidR="003C5E89" w:rsidRPr="00970221" w:rsidRDefault="003C5E89" w:rsidP="003C5E89">
            <w:pPr>
              <w:jc w:val="center"/>
              <w:rPr>
                <w:rFonts w:ascii="Century Gothic" w:hAnsi="Century Gothic"/>
                <w:sz w:val="20"/>
                <w:szCs w:val="20"/>
              </w:rPr>
            </w:pPr>
          </w:p>
        </w:tc>
        <w:tc>
          <w:tcPr>
            <w:tcW w:w="687" w:type="dxa"/>
          </w:tcPr>
          <w:p w14:paraId="417D2663" w14:textId="77777777" w:rsidR="003C5E89" w:rsidRPr="00970221" w:rsidRDefault="003C5E89" w:rsidP="003C5E89">
            <w:pPr>
              <w:jc w:val="center"/>
              <w:rPr>
                <w:rFonts w:ascii="Century Gothic" w:hAnsi="Century Gothic"/>
                <w:sz w:val="20"/>
                <w:szCs w:val="20"/>
              </w:rPr>
            </w:pPr>
          </w:p>
        </w:tc>
        <w:tc>
          <w:tcPr>
            <w:tcW w:w="687" w:type="dxa"/>
          </w:tcPr>
          <w:p w14:paraId="79366A2B" w14:textId="77777777" w:rsidR="003C5E89" w:rsidRPr="00970221" w:rsidRDefault="003C5E89" w:rsidP="003C5E89">
            <w:pPr>
              <w:jc w:val="center"/>
              <w:rPr>
                <w:rFonts w:ascii="Century Gothic" w:hAnsi="Century Gothic"/>
                <w:sz w:val="20"/>
                <w:szCs w:val="20"/>
              </w:rPr>
            </w:pPr>
          </w:p>
        </w:tc>
        <w:tc>
          <w:tcPr>
            <w:tcW w:w="660" w:type="dxa"/>
          </w:tcPr>
          <w:p w14:paraId="3793FB64" w14:textId="77777777" w:rsidR="003C5E89" w:rsidRPr="00970221" w:rsidRDefault="003C5E89" w:rsidP="003C5E89">
            <w:pPr>
              <w:jc w:val="center"/>
              <w:rPr>
                <w:rFonts w:ascii="Century Gothic" w:hAnsi="Century Gothic"/>
                <w:sz w:val="20"/>
                <w:szCs w:val="20"/>
              </w:rPr>
            </w:pPr>
          </w:p>
        </w:tc>
        <w:tc>
          <w:tcPr>
            <w:tcW w:w="688" w:type="dxa"/>
          </w:tcPr>
          <w:p w14:paraId="43200A43" w14:textId="77777777" w:rsidR="003C5E89" w:rsidRPr="00970221" w:rsidRDefault="003C5E89" w:rsidP="003C5E89">
            <w:pPr>
              <w:jc w:val="center"/>
              <w:rPr>
                <w:rFonts w:ascii="Century Gothic" w:hAnsi="Century Gothic"/>
                <w:sz w:val="20"/>
                <w:szCs w:val="20"/>
              </w:rPr>
            </w:pPr>
          </w:p>
        </w:tc>
      </w:tr>
      <w:tr w:rsidR="003C5E89" w:rsidRPr="00970221" w14:paraId="3540ED41" w14:textId="77777777" w:rsidTr="003C5E89">
        <w:trPr>
          <w:trHeight w:val="149"/>
        </w:trPr>
        <w:tc>
          <w:tcPr>
            <w:tcW w:w="4253" w:type="dxa"/>
          </w:tcPr>
          <w:p w14:paraId="2A927B34"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Repaint Lines/Kerbing</w:t>
            </w:r>
          </w:p>
        </w:tc>
        <w:tc>
          <w:tcPr>
            <w:tcW w:w="1134" w:type="dxa"/>
          </w:tcPr>
          <w:p w14:paraId="508D3B3A"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552608E5" w14:textId="77777777" w:rsidR="003C5E89" w:rsidRPr="00970221" w:rsidRDefault="003C5E89" w:rsidP="003C5E89">
            <w:pPr>
              <w:jc w:val="center"/>
              <w:rPr>
                <w:rFonts w:ascii="Century Gothic" w:hAnsi="Century Gothic"/>
                <w:sz w:val="20"/>
                <w:szCs w:val="20"/>
              </w:rPr>
            </w:pPr>
          </w:p>
        </w:tc>
        <w:tc>
          <w:tcPr>
            <w:tcW w:w="691" w:type="dxa"/>
          </w:tcPr>
          <w:p w14:paraId="2F301774" w14:textId="77777777" w:rsidR="003C5E89" w:rsidRPr="00970221" w:rsidRDefault="003C5E89" w:rsidP="003C5E89">
            <w:pPr>
              <w:jc w:val="center"/>
              <w:rPr>
                <w:rFonts w:ascii="Century Gothic" w:hAnsi="Century Gothic"/>
                <w:sz w:val="20"/>
                <w:szCs w:val="20"/>
              </w:rPr>
            </w:pPr>
          </w:p>
        </w:tc>
        <w:tc>
          <w:tcPr>
            <w:tcW w:w="686" w:type="dxa"/>
          </w:tcPr>
          <w:p w14:paraId="630083F2" w14:textId="77777777" w:rsidR="003C5E89" w:rsidRPr="00970221" w:rsidRDefault="003C5E89" w:rsidP="003C5E89">
            <w:pPr>
              <w:jc w:val="center"/>
              <w:rPr>
                <w:rFonts w:ascii="Century Gothic" w:hAnsi="Century Gothic"/>
                <w:sz w:val="20"/>
                <w:szCs w:val="20"/>
              </w:rPr>
            </w:pPr>
          </w:p>
        </w:tc>
        <w:tc>
          <w:tcPr>
            <w:tcW w:w="686" w:type="dxa"/>
          </w:tcPr>
          <w:p w14:paraId="25D2CDB5" w14:textId="77777777" w:rsidR="003C5E89" w:rsidRPr="00970221" w:rsidRDefault="003C5E89" w:rsidP="003C5E89">
            <w:pPr>
              <w:jc w:val="center"/>
              <w:rPr>
                <w:rFonts w:ascii="Century Gothic" w:hAnsi="Century Gothic"/>
                <w:sz w:val="20"/>
                <w:szCs w:val="20"/>
              </w:rPr>
            </w:pPr>
          </w:p>
        </w:tc>
        <w:tc>
          <w:tcPr>
            <w:tcW w:w="686" w:type="dxa"/>
          </w:tcPr>
          <w:p w14:paraId="232A56B9"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2A4DB300" w14:textId="77777777" w:rsidR="003C5E89" w:rsidRPr="00970221" w:rsidRDefault="003C5E89" w:rsidP="003C5E89">
            <w:pPr>
              <w:jc w:val="center"/>
              <w:rPr>
                <w:rFonts w:ascii="Century Gothic" w:hAnsi="Century Gothic"/>
                <w:sz w:val="20"/>
                <w:szCs w:val="20"/>
              </w:rPr>
            </w:pPr>
          </w:p>
        </w:tc>
        <w:tc>
          <w:tcPr>
            <w:tcW w:w="687" w:type="dxa"/>
          </w:tcPr>
          <w:p w14:paraId="01D8DEE5" w14:textId="77777777" w:rsidR="003C5E89" w:rsidRPr="00970221" w:rsidRDefault="003C5E89" w:rsidP="003C5E89">
            <w:pPr>
              <w:jc w:val="center"/>
              <w:rPr>
                <w:rFonts w:ascii="Century Gothic" w:hAnsi="Century Gothic"/>
                <w:sz w:val="20"/>
                <w:szCs w:val="20"/>
              </w:rPr>
            </w:pPr>
          </w:p>
        </w:tc>
        <w:tc>
          <w:tcPr>
            <w:tcW w:w="687" w:type="dxa"/>
          </w:tcPr>
          <w:p w14:paraId="77EBAD23" w14:textId="77777777" w:rsidR="003C5E89" w:rsidRPr="00970221" w:rsidRDefault="003C5E89" w:rsidP="003C5E89">
            <w:pPr>
              <w:jc w:val="center"/>
              <w:rPr>
                <w:rFonts w:ascii="Century Gothic" w:hAnsi="Century Gothic"/>
                <w:sz w:val="20"/>
                <w:szCs w:val="20"/>
              </w:rPr>
            </w:pPr>
          </w:p>
        </w:tc>
        <w:tc>
          <w:tcPr>
            <w:tcW w:w="687" w:type="dxa"/>
          </w:tcPr>
          <w:p w14:paraId="275E0F88" w14:textId="77777777" w:rsidR="003C5E89" w:rsidRPr="00970221" w:rsidRDefault="003C5E89" w:rsidP="003C5E89">
            <w:pPr>
              <w:jc w:val="center"/>
              <w:rPr>
                <w:rFonts w:ascii="Century Gothic" w:hAnsi="Century Gothic"/>
                <w:sz w:val="20"/>
                <w:szCs w:val="20"/>
              </w:rPr>
            </w:pPr>
          </w:p>
        </w:tc>
        <w:tc>
          <w:tcPr>
            <w:tcW w:w="687" w:type="dxa"/>
          </w:tcPr>
          <w:p w14:paraId="5E868987" w14:textId="77777777" w:rsidR="003C5E89" w:rsidRPr="00970221" w:rsidRDefault="003C5E89" w:rsidP="003C5E89">
            <w:pPr>
              <w:jc w:val="center"/>
              <w:rPr>
                <w:rFonts w:ascii="Century Gothic" w:hAnsi="Century Gothic"/>
                <w:sz w:val="20"/>
                <w:szCs w:val="20"/>
              </w:rPr>
            </w:pPr>
          </w:p>
        </w:tc>
        <w:tc>
          <w:tcPr>
            <w:tcW w:w="687" w:type="dxa"/>
          </w:tcPr>
          <w:p w14:paraId="6A56F7ED" w14:textId="77777777" w:rsidR="003C5E89" w:rsidRPr="00970221" w:rsidRDefault="003C5E89" w:rsidP="003C5E89">
            <w:pPr>
              <w:jc w:val="center"/>
              <w:rPr>
                <w:rFonts w:ascii="Century Gothic" w:hAnsi="Century Gothic"/>
                <w:sz w:val="20"/>
                <w:szCs w:val="20"/>
              </w:rPr>
            </w:pPr>
          </w:p>
        </w:tc>
        <w:tc>
          <w:tcPr>
            <w:tcW w:w="687" w:type="dxa"/>
          </w:tcPr>
          <w:p w14:paraId="257230EA" w14:textId="77777777" w:rsidR="003C5E89" w:rsidRPr="00970221" w:rsidRDefault="003C5E89" w:rsidP="003C5E89">
            <w:pPr>
              <w:jc w:val="center"/>
              <w:rPr>
                <w:rFonts w:ascii="Century Gothic" w:hAnsi="Century Gothic"/>
                <w:sz w:val="20"/>
                <w:szCs w:val="20"/>
              </w:rPr>
            </w:pPr>
          </w:p>
        </w:tc>
        <w:tc>
          <w:tcPr>
            <w:tcW w:w="687" w:type="dxa"/>
          </w:tcPr>
          <w:p w14:paraId="28CB577A" w14:textId="77777777" w:rsidR="003C5E89" w:rsidRPr="00970221" w:rsidRDefault="003C5E89" w:rsidP="003C5E89">
            <w:pPr>
              <w:jc w:val="center"/>
              <w:rPr>
                <w:rFonts w:ascii="Century Gothic" w:hAnsi="Century Gothic"/>
                <w:sz w:val="20"/>
                <w:szCs w:val="20"/>
              </w:rPr>
            </w:pPr>
          </w:p>
        </w:tc>
        <w:tc>
          <w:tcPr>
            <w:tcW w:w="687" w:type="dxa"/>
          </w:tcPr>
          <w:p w14:paraId="1BE7AE53" w14:textId="77777777" w:rsidR="003C5E89" w:rsidRPr="00970221" w:rsidRDefault="003C5E89" w:rsidP="003C5E89">
            <w:pPr>
              <w:jc w:val="center"/>
              <w:rPr>
                <w:rFonts w:ascii="Century Gothic" w:hAnsi="Century Gothic"/>
                <w:sz w:val="20"/>
                <w:szCs w:val="20"/>
              </w:rPr>
            </w:pPr>
          </w:p>
        </w:tc>
        <w:tc>
          <w:tcPr>
            <w:tcW w:w="660" w:type="dxa"/>
          </w:tcPr>
          <w:p w14:paraId="2217792D" w14:textId="77777777" w:rsidR="003C5E89" w:rsidRPr="00970221" w:rsidRDefault="003C5E89" w:rsidP="003C5E89">
            <w:pPr>
              <w:jc w:val="center"/>
              <w:rPr>
                <w:rFonts w:ascii="Century Gothic" w:hAnsi="Century Gothic"/>
                <w:sz w:val="20"/>
                <w:szCs w:val="20"/>
              </w:rPr>
            </w:pPr>
          </w:p>
        </w:tc>
        <w:tc>
          <w:tcPr>
            <w:tcW w:w="688" w:type="dxa"/>
          </w:tcPr>
          <w:p w14:paraId="799070B6" w14:textId="77777777" w:rsidR="003C5E89" w:rsidRPr="00970221" w:rsidRDefault="003C5E89" w:rsidP="003C5E89">
            <w:pPr>
              <w:jc w:val="center"/>
              <w:rPr>
                <w:rFonts w:ascii="Century Gothic" w:hAnsi="Century Gothic"/>
                <w:sz w:val="20"/>
                <w:szCs w:val="20"/>
              </w:rPr>
            </w:pPr>
          </w:p>
        </w:tc>
      </w:tr>
      <w:tr w:rsidR="003C5E89" w:rsidRPr="00970221" w14:paraId="66479CED" w14:textId="77777777" w:rsidTr="003C5E89">
        <w:trPr>
          <w:trHeight w:val="149"/>
        </w:trPr>
        <w:tc>
          <w:tcPr>
            <w:tcW w:w="4253" w:type="dxa"/>
          </w:tcPr>
          <w:p w14:paraId="16DAA943" w14:textId="77777777" w:rsidR="003C5E89" w:rsidRPr="00970221" w:rsidRDefault="003C5E89" w:rsidP="003C5E89">
            <w:pPr>
              <w:rPr>
                <w:rFonts w:ascii="Century Gothic" w:hAnsi="Century Gothic"/>
                <w:sz w:val="20"/>
                <w:szCs w:val="20"/>
              </w:rPr>
            </w:pPr>
          </w:p>
        </w:tc>
        <w:tc>
          <w:tcPr>
            <w:tcW w:w="1134" w:type="dxa"/>
          </w:tcPr>
          <w:p w14:paraId="5D9C303A" w14:textId="77777777" w:rsidR="003C5E89" w:rsidRPr="00970221" w:rsidRDefault="003C5E89" w:rsidP="003C5E89">
            <w:pPr>
              <w:jc w:val="center"/>
              <w:rPr>
                <w:rFonts w:ascii="Century Gothic" w:hAnsi="Century Gothic"/>
                <w:sz w:val="20"/>
                <w:szCs w:val="20"/>
              </w:rPr>
            </w:pPr>
          </w:p>
        </w:tc>
        <w:tc>
          <w:tcPr>
            <w:tcW w:w="709" w:type="dxa"/>
          </w:tcPr>
          <w:p w14:paraId="4BF30673" w14:textId="77777777" w:rsidR="003C5E89" w:rsidRPr="00970221" w:rsidRDefault="003C5E89" w:rsidP="003C5E89">
            <w:pPr>
              <w:jc w:val="center"/>
              <w:rPr>
                <w:rFonts w:ascii="Century Gothic" w:hAnsi="Century Gothic"/>
                <w:sz w:val="20"/>
                <w:szCs w:val="20"/>
              </w:rPr>
            </w:pPr>
          </w:p>
        </w:tc>
        <w:tc>
          <w:tcPr>
            <w:tcW w:w="691" w:type="dxa"/>
          </w:tcPr>
          <w:p w14:paraId="454B3A66" w14:textId="77777777" w:rsidR="003C5E89" w:rsidRPr="00970221" w:rsidRDefault="003C5E89" w:rsidP="003C5E89">
            <w:pPr>
              <w:jc w:val="center"/>
              <w:rPr>
                <w:rFonts w:ascii="Century Gothic" w:hAnsi="Century Gothic"/>
                <w:sz w:val="20"/>
                <w:szCs w:val="20"/>
              </w:rPr>
            </w:pPr>
          </w:p>
        </w:tc>
        <w:tc>
          <w:tcPr>
            <w:tcW w:w="686" w:type="dxa"/>
          </w:tcPr>
          <w:p w14:paraId="720C45FA" w14:textId="77777777" w:rsidR="003C5E89" w:rsidRPr="00970221" w:rsidRDefault="003C5E89" w:rsidP="003C5E89">
            <w:pPr>
              <w:jc w:val="center"/>
              <w:rPr>
                <w:rFonts w:ascii="Century Gothic" w:hAnsi="Century Gothic"/>
                <w:sz w:val="20"/>
                <w:szCs w:val="20"/>
              </w:rPr>
            </w:pPr>
          </w:p>
        </w:tc>
        <w:tc>
          <w:tcPr>
            <w:tcW w:w="686" w:type="dxa"/>
          </w:tcPr>
          <w:p w14:paraId="5BE56960" w14:textId="77777777" w:rsidR="003C5E89" w:rsidRPr="00970221" w:rsidRDefault="003C5E89" w:rsidP="003C5E89">
            <w:pPr>
              <w:jc w:val="center"/>
              <w:rPr>
                <w:rFonts w:ascii="Century Gothic" w:hAnsi="Century Gothic"/>
                <w:sz w:val="20"/>
                <w:szCs w:val="20"/>
              </w:rPr>
            </w:pPr>
          </w:p>
        </w:tc>
        <w:tc>
          <w:tcPr>
            <w:tcW w:w="686" w:type="dxa"/>
          </w:tcPr>
          <w:p w14:paraId="0B0874E6" w14:textId="77777777" w:rsidR="003C5E89" w:rsidRPr="00970221" w:rsidRDefault="003C5E89" w:rsidP="003C5E89">
            <w:pPr>
              <w:jc w:val="center"/>
              <w:rPr>
                <w:rFonts w:ascii="Century Gothic" w:hAnsi="Century Gothic"/>
                <w:sz w:val="20"/>
                <w:szCs w:val="20"/>
              </w:rPr>
            </w:pPr>
          </w:p>
        </w:tc>
        <w:tc>
          <w:tcPr>
            <w:tcW w:w="686" w:type="dxa"/>
          </w:tcPr>
          <w:p w14:paraId="5E795A0B" w14:textId="77777777" w:rsidR="003C5E89" w:rsidRPr="00970221" w:rsidRDefault="003C5E89" w:rsidP="003C5E89">
            <w:pPr>
              <w:jc w:val="center"/>
              <w:rPr>
                <w:rFonts w:ascii="Century Gothic" w:hAnsi="Century Gothic"/>
                <w:sz w:val="20"/>
                <w:szCs w:val="20"/>
              </w:rPr>
            </w:pPr>
          </w:p>
        </w:tc>
        <w:tc>
          <w:tcPr>
            <w:tcW w:w="687" w:type="dxa"/>
          </w:tcPr>
          <w:p w14:paraId="70804491" w14:textId="77777777" w:rsidR="003C5E89" w:rsidRPr="00970221" w:rsidRDefault="003C5E89" w:rsidP="003C5E89">
            <w:pPr>
              <w:jc w:val="center"/>
              <w:rPr>
                <w:rFonts w:ascii="Century Gothic" w:hAnsi="Century Gothic"/>
                <w:sz w:val="20"/>
                <w:szCs w:val="20"/>
              </w:rPr>
            </w:pPr>
          </w:p>
        </w:tc>
        <w:tc>
          <w:tcPr>
            <w:tcW w:w="687" w:type="dxa"/>
          </w:tcPr>
          <w:p w14:paraId="03D35016" w14:textId="77777777" w:rsidR="003C5E89" w:rsidRPr="00970221" w:rsidRDefault="003C5E89" w:rsidP="003C5E89">
            <w:pPr>
              <w:jc w:val="center"/>
              <w:rPr>
                <w:rFonts w:ascii="Century Gothic" w:hAnsi="Century Gothic"/>
                <w:sz w:val="20"/>
                <w:szCs w:val="20"/>
              </w:rPr>
            </w:pPr>
          </w:p>
        </w:tc>
        <w:tc>
          <w:tcPr>
            <w:tcW w:w="687" w:type="dxa"/>
          </w:tcPr>
          <w:p w14:paraId="5CB41490" w14:textId="77777777" w:rsidR="003C5E89" w:rsidRPr="00970221" w:rsidRDefault="003C5E89" w:rsidP="003C5E89">
            <w:pPr>
              <w:jc w:val="center"/>
              <w:rPr>
                <w:rFonts w:ascii="Century Gothic" w:hAnsi="Century Gothic"/>
                <w:sz w:val="20"/>
                <w:szCs w:val="20"/>
              </w:rPr>
            </w:pPr>
          </w:p>
        </w:tc>
        <w:tc>
          <w:tcPr>
            <w:tcW w:w="687" w:type="dxa"/>
          </w:tcPr>
          <w:p w14:paraId="0385B77A" w14:textId="77777777" w:rsidR="003C5E89" w:rsidRPr="00970221" w:rsidRDefault="003C5E89" w:rsidP="003C5E89">
            <w:pPr>
              <w:jc w:val="center"/>
              <w:rPr>
                <w:rFonts w:ascii="Century Gothic" w:hAnsi="Century Gothic"/>
                <w:sz w:val="20"/>
                <w:szCs w:val="20"/>
              </w:rPr>
            </w:pPr>
          </w:p>
        </w:tc>
        <w:tc>
          <w:tcPr>
            <w:tcW w:w="687" w:type="dxa"/>
          </w:tcPr>
          <w:p w14:paraId="3BDC6AA9" w14:textId="77777777" w:rsidR="003C5E89" w:rsidRPr="00970221" w:rsidRDefault="003C5E89" w:rsidP="003C5E89">
            <w:pPr>
              <w:jc w:val="center"/>
              <w:rPr>
                <w:rFonts w:ascii="Century Gothic" w:hAnsi="Century Gothic"/>
                <w:sz w:val="20"/>
                <w:szCs w:val="20"/>
              </w:rPr>
            </w:pPr>
          </w:p>
        </w:tc>
        <w:tc>
          <w:tcPr>
            <w:tcW w:w="687" w:type="dxa"/>
          </w:tcPr>
          <w:p w14:paraId="11F496BC" w14:textId="77777777" w:rsidR="003C5E89" w:rsidRPr="00970221" w:rsidRDefault="003C5E89" w:rsidP="003C5E89">
            <w:pPr>
              <w:jc w:val="center"/>
              <w:rPr>
                <w:rFonts w:ascii="Century Gothic" w:hAnsi="Century Gothic"/>
                <w:sz w:val="20"/>
                <w:szCs w:val="20"/>
              </w:rPr>
            </w:pPr>
          </w:p>
        </w:tc>
        <w:tc>
          <w:tcPr>
            <w:tcW w:w="687" w:type="dxa"/>
          </w:tcPr>
          <w:p w14:paraId="6F476CC1" w14:textId="77777777" w:rsidR="003C5E89" w:rsidRPr="00970221" w:rsidRDefault="003C5E89" w:rsidP="003C5E89">
            <w:pPr>
              <w:jc w:val="center"/>
              <w:rPr>
                <w:rFonts w:ascii="Century Gothic" w:hAnsi="Century Gothic"/>
                <w:sz w:val="20"/>
                <w:szCs w:val="20"/>
              </w:rPr>
            </w:pPr>
          </w:p>
        </w:tc>
        <w:tc>
          <w:tcPr>
            <w:tcW w:w="687" w:type="dxa"/>
          </w:tcPr>
          <w:p w14:paraId="22242CBD" w14:textId="77777777" w:rsidR="003C5E89" w:rsidRPr="00970221" w:rsidRDefault="003C5E89" w:rsidP="003C5E89">
            <w:pPr>
              <w:jc w:val="center"/>
              <w:rPr>
                <w:rFonts w:ascii="Century Gothic" w:hAnsi="Century Gothic"/>
                <w:sz w:val="20"/>
                <w:szCs w:val="20"/>
              </w:rPr>
            </w:pPr>
          </w:p>
        </w:tc>
        <w:tc>
          <w:tcPr>
            <w:tcW w:w="660" w:type="dxa"/>
          </w:tcPr>
          <w:p w14:paraId="60D5159E" w14:textId="77777777" w:rsidR="003C5E89" w:rsidRPr="00970221" w:rsidRDefault="003C5E89" w:rsidP="003C5E89">
            <w:pPr>
              <w:jc w:val="center"/>
              <w:rPr>
                <w:rFonts w:ascii="Century Gothic" w:hAnsi="Century Gothic"/>
                <w:sz w:val="20"/>
                <w:szCs w:val="20"/>
              </w:rPr>
            </w:pPr>
          </w:p>
        </w:tc>
        <w:tc>
          <w:tcPr>
            <w:tcW w:w="688" w:type="dxa"/>
          </w:tcPr>
          <w:p w14:paraId="69AB28C2" w14:textId="77777777" w:rsidR="003C5E89" w:rsidRPr="00970221" w:rsidRDefault="003C5E89" w:rsidP="003C5E89">
            <w:pPr>
              <w:jc w:val="center"/>
              <w:rPr>
                <w:rFonts w:ascii="Century Gothic" w:hAnsi="Century Gothic"/>
                <w:sz w:val="20"/>
                <w:szCs w:val="20"/>
              </w:rPr>
            </w:pPr>
          </w:p>
        </w:tc>
      </w:tr>
      <w:tr w:rsidR="003C5E89" w:rsidRPr="00970221" w14:paraId="3B51DE36" w14:textId="77777777" w:rsidTr="003C5E89">
        <w:trPr>
          <w:trHeight w:val="149"/>
        </w:trPr>
        <w:tc>
          <w:tcPr>
            <w:tcW w:w="16375" w:type="dxa"/>
            <w:gridSpan w:val="18"/>
            <w:vAlign w:val="center"/>
          </w:tcPr>
          <w:p w14:paraId="645C1300" w14:textId="77777777" w:rsidR="003C5E89" w:rsidRPr="00970221" w:rsidRDefault="003C5E89" w:rsidP="003C5E89">
            <w:pPr>
              <w:rPr>
                <w:rFonts w:ascii="Century Gothic" w:hAnsi="Century Gothic"/>
                <w:b/>
                <w:bCs/>
                <w:sz w:val="20"/>
                <w:szCs w:val="20"/>
              </w:rPr>
            </w:pPr>
            <w:r w:rsidRPr="00970221">
              <w:rPr>
                <w:rFonts w:ascii="Century Gothic" w:hAnsi="Century Gothic"/>
                <w:b/>
                <w:bCs/>
                <w:sz w:val="20"/>
                <w:szCs w:val="20"/>
              </w:rPr>
              <w:t>COMMON AREA</w:t>
            </w:r>
          </w:p>
        </w:tc>
      </w:tr>
      <w:tr w:rsidR="003C5E89" w:rsidRPr="00970221" w14:paraId="2BC11AD0" w14:textId="77777777" w:rsidTr="003C5E89">
        <w:trPr>
          <w:trHeight w:val="149"/>
        </w:trPr>
        <w:tc>
          <w:tcPr>
            <w:tcW w:w="4253" w:type="dxa"/>
          </w:tcPr>
          <w:p w14:paraId="4EC69715"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Maintain Sanitation Disposal Bins </w:t>
            </w:r>
          </w:p>
        </w:tc>
        <w:tc>
          <w:tcPr>
            <w:tcW w:w="1134" w:type="dxa"/>
          </w:tcPr>
          <w:p w14:paraId="339ED5D3"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w:t>
            </w:r>
          </w:p>
        </w:tc>
        <w:tc>
          <w:tcPr>
            <w:tcW w:w="709" w:type="dxa"/>
          </w:tcPr>
          <w:p w14:paraId="6F7DC748" w14:textId="77777777" w:rsidR="003C5E89" w:rsidRPr="00970221" w:rsidRDefault="003C5E89" w:rsidP="003C5E89">
            <w:pPr>
              <w:jc w:val="center"/>
              <w:rPr>
                <w:rFonts w:ascii="Century Gothic" w:hAnsi="Century Gothic"/>
                <w:sz w:val="20"/>
                <w:szCs w:val="20"/>
              </w:rPr>
            </w:pPr>
          </w:p>
        </w:tc>
        <w:tc>
          <w:tcPr>
            <w:tcW w:w="691" w:type="dxa"/>
          </w:tcPr>
          <w:p w14:paraId="475307DF"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5761D372" w14:textId="77777777" w:rsidR="003C5E89" w:rsidRPr="00970221" w:rsidRDefault="003C5E89" w:rsidP="003C5E89">
            <w:pPr>
              <w:jc w:val="center"/>
              <w:rPr>
                <w:rFonts w:ascii="Century Gothic" w:hAnsi="Century Gothic"/>
                <w:sz w:val="20"/>
                <w:szCs w:val="20"/>
              </w:rPr>
            </w:pPr>
          </w:p>
        </w:tc>
        <w:tc>
          <w:tcPr>
            <w:tcW w:w="686" w:type="dxa"/>
          </w:tcPr>
          <w:p w14:paraId="5EF9A9A8" w14:textId="77777777" w:rsidR="003C5E89" w:rsidRPr="00970221" w:rsidRDefault="003C5E89" w:rsidP="003C5E89">
            <w:pPr>
              <w:jc w:val="center"/>
              <w:rPr>
                <w:rFonts w:ascii="Century Gothic" w:hAnsi="Century Gothic"/>
                <w:sz w:val="20"/>
                <w:szCs w:val="20"/>
              </w:rPr>
            </w:pPr>
          </w:p>
        </w:tc>
        <w:tc>
          <w:tcPr>
            <w:tcW w:w="686" w:type="dxa"/>
          </w:tcPr>
          <w:p w14:paraId="2AEE8BCB" w14:textId="77777777" w:rsidR="003C5E89" w:rsidRPr="00970221" w:rsidRDefault="003C5E89" w:rsidP="003C5E89">
            <w:pPr>
              <w:jc w:val="center"/>
              <w:rPr>
                <w:rFonts w:ascii="Century Gothic" w:hAnsi="Century Gothic"/>
                <w:sz w:val="20"/>
                <w:szCs w:val="20"/>
              </w:rPr>
            </w:pPr>
          </w:p>
        </w:tc>
        <w:tc>
          <w:tcPr>
            <w:tcW w:w="686" w:type="dxa"/>
          </w:tcPr>
          <w:p w14:paraId="1C75A498" w14:textId="77777777" w:rsidR="003C5E89" w:rsidRPr="00970221" w:rsidRDefault="003C5E89" w:rsidP="003C5E89">
            <w:pPr>
              <w:jc w:val="center"/>
              <w:rPr>
                <w:rFonts w:ascii="Century Gothic" w:hAnsi="Century Gothic"/>
                <w:sz w:val="20"/>
                <w:szCs w:val="20"/>
              </w:rPr>
            </w:pPr>
          </w:p>
        </w:tc>
        <w:tc>
          <w:tcPr>
            <w:tcW w:w="687" w:type="dxa"/>
          </w:tcPr>
          <w:p w14:paraId="68381762" w14:textId="77777777" w:rsidR="003C5E89" w:rsidRPr="00970221" w:rsidRDefault="003C5E89" w:rsidP="003C5E89">
            <w:pPr>
              <w:jc w:val="center"/>
              <w:rPr>
                <w:rFonts w:ascii="Century Gothic" w:hAnsi="Century Gothic"/>
                <w:sz w:val="20"/>
                <w:szCs w:val="20"/>
              </w:rPr>
            </w:pPr>
          </w:p>
        </w:tc>
        <w:tc>
          <w:tcPr>
            <w:tcW w:w="687" w:type="dxa"/>
          </w:tcPr>
          <w:p w14:paraId="4AE60555" w14:textId="77777777" w:rsidR="003C5E89" w:rsidRPr="00970221" w:rsidRDefault="003C5E89" w:rsidP="003C5E89">
            <w:pPr>
              <w:jc w:val="center"/>
              <w:rPr>
                <w:rFonts w:ascii="Century Gothic" w:hAnsi="Century Gothic"/>
                <w:sz w:val="20"/>
                <w:szCs w:val="20"/>
              </w:rPr>
            </w:pPr>
          </w:p>
        </w:tc>
        <w:tc>
          <w:tcPr>
            <w:tcW w:w="687" w:type="dxa"/>
          </w:tcPr>
          <w:p w14:paraId="75677BF2" w14:textId="77777777" w:rsidR="003C5E89" w:rsidRPr="00970221" w:rsidRDefault="003C5E89" w:rsidP="003C5E89">
            <w:pPr>
              <w:jc w:val="center"/>
              <w:rPr>
                <w:rFonts w:ascii="Century Gothic" w:hAnsi="Century Gothic"/>
                <w:sz w:val="20"/>
                <w:szCs w:val="20"/>
              </w:rPr>
            </w:pPr>
          </w:p>
        </w:tc>
        <w:tc>
          <w:tcPr>
            <w:tcW w:w="687" w:type="dxa"/>
          </w:tcPr>
          <w:p w14:paraId="1E0AEC9A" w14:textId="77777777" w:rsidR="003C5E89" w:rsidRPr="00970221" w:rsidRDefault="003C5E89" w:rsidP="003C5E89">
            <w:pPr>
              <w:jc w:val="center"/>
              <w:rPr>
                <w:rFonts w:ascii="Century Gothic" w:hAnsi="Century Gothic"/>
                <w:sz w:val="20"/>
                <w:szCs w:val="20"/>
              </w:rPr>
            </w:pPr>
          </w:p>
        </w:tc>
        <w:tc>
          <w:tcPr>
            <w:tcW w:w="687" w:type="dxa"/>
          </w:tcPr>
          <w:p w14:paraId="242382D3" w14:textId="77777777" w:rsidR="003C5E89" w:rsidRPr="00970221" w:rsidRDefault="003C5E89" w:rsidP="003C5E89">
            <w:pPr>
              <w:jc w:val="center"/>
              <w:rPr>
                <w:rFonts w:ascii="Century Gothic" w:hAnsi="Century Gothic"/>
                <w:sz w:val="20"/>
                <w:szCs w:val="20"/>
              </w:rPr>
            </w:pPr>
          </w:p>
        </w:tc>
        <w:tc>
          <w:tcPr>
            <w:tcW w:w="687" w:type="dxa"/>
          </w:tcPr>
          <w:p w14:paraId="015E98F2" w14:textId="77777777" w:rsidR="003C5E89" w:rsidRPr="00970221" w:rsidRDefault="003C5E89" w:rsidP="003C5E89">
            <w:pPr>
              <w:jc w:val="center"/>
              <w:rPr>
                <w:rFonts w:ascii="Century Gothic" w:hAnsi="Century Gothic"/>
                <w:sz w:val="20"/>
                <w:szCs w:val="20"/>
              </w:rPr>
            </w:pPr>
          </w:p>
        </w:tc>
        <w:tc>
          <w:tcPr>
            <w:tcW w:w="687" w:type="dxa"/>
          </w:tcPr>
          <w:p w14:paraId="251E298C" w14:textId="77777777" w:rsidR="003C5E89" w:rsidRPr="00970221" w:rsidRDefault="003C5E89" w:rsidP="003C5E89">
            <w:pPr>
              <w:jc w:val="center"/>
              <w:rPr>
                <w:rFonts w:ascii="Century Gothic" w:hAnsi="Century Gothic"/>
                <w:sz w:val="20"/>
                <w:szCs w:val="20"/>
              </w:rPr>
            </w:pPr>
          </w:p>
        </w:tc>
        <w:tc>
          <w:tcPr>
            <w:tcW w:w="687" w:type="dxa"/>
          </w:tcPr>
          <w:p w14:paraId="112CAB17" w14:textId="77777777" w:rsidR="003C5E89" w:rsidRPr="00970221" w:rsidRDefault="003C5E89" w:rsidP="003C5E89">
            <w:pPr>
              <w:jc w:val="center"/>
              <w:rPr>
                <w:rFonts w:ascii="Century Gothic" w:hAnsi="Century Gothic"/>
                <w:sz w:val="20"/>
                <w:szCs w:val="20"/>
              </w:rPr>
            </w:pPr>
          </w:p>
        </w:tc>
        <w:tc>
          <w:tcPr>
            <w:tcW w:w="660" w:type="dxa"/>
          </w:tcPr>
          <w:p w14:paraId="79AC5E6B" w14:textId="77777777" w:rsidR="003C5E89" w:rsidRPr="00970221" w:rsidRDefault="003C5E89" w:rsidP="003C5E89">
            <w:pPr>
              <w:jc w:val="center"/>
              <w:rPr>
                <w:rFonts w:ascii="Century Gothic" w:hAnsi="Century Gothic"/>
                <w:sz w:val="20"/>
                <w:szCs w:val="20"/>
              </w:rPr>
            </w:pPr>
          </w:p>
        </w:tc>
        <w:tc>
          <w:tcPr>
            <w:tcW w:w="688" w:type="dxa"/>
          </w:tcPr>
          <w:p w14:paraId="64AF14E2" w14:textId="77777777" w:rsidR="003C5E89" w:rsidRPr="00970221" w:rsidRDefault="003C5E89" w:rsidP="003C5E89">
            <w:pPr>
              <w:jc w:val="center"/>
              <w:rPr>
                <w:rFonts w:ascii="Century Gothic" w:hAnsi="Century Gothic"/>
                <w:sz w:val="20"/>
                <w:szCs w:val="20"/>
              </w:rPr>
            </w:pPr>
          </w:p>
        </w:tc>
      </w:tr>
      <w:tr w:rsidR="003C5E89" w:rsidRPr="00970221" w14:paraId="1E410762" w14:textId="77777777" w:rsidTr="003C5E89">
        <w:trPr>
          <w:trHeight w:val="149"/>
        </w:trPr>
        <w:tc>
          <w:tcPr>
            <w:tcW w:w="4253" w:type="dxa"/>
          </w:tcPr>
          <w:p w14:paraId="2A2E68F1" w14:textId="77777777" w:rsidR="003C5E89" w:rsidRPr="00970221" w:rsidRDefault="003C5E89" w:rsidP="003C5E89">
            <w:pPr>
              <w:rPr>
                <w:rFonts w:ascii="Century Gothic" w:hAnsi="Century Gothic"/>
                <w:sz w:val="20"/>
                <w:szCs w:val="20"/>
              </w:rPr>
            </w:pPr>
          </w:p>
        </w:tc>
        <w:tc>
          <w:tcPr>
            <w:tcW w:w="1134" w:type="dxa"/>
          </w:tcPr>
          <w:p w14:paraId="517CB50D" w14:textId="77777777" w:rsidR="003C5E89" w:rsidRPr="00970221" w:rsidRDefault="003C5E89" w:rsidP="003C5E89">
            <w:pPr>
              <w:jc w:val="center"/>
              <w:rPr>
                <w:rFonts w:ascii="Century Gothic" w:hAnsi="Century Gothic"/>
                <w:sz w:val="20"/>
                <w:szCs w:val="20"/>
              </w:rPr>
            </w:pPr>
          </w:p>
        </w:tc>
        <w:tc>
          <w:tcPr>
            <w:tcW w:w="709" w:type="dxa"/>
          </w:tcPr>
          <w:p w14:paraId="383A82D9" w14:textId="77777777" w:rsidR="003C5E89" w:rsidRPr="00970221" w:rsidRDefault="003C5E89" w:rsidP="003C5E89">
            <w:pPr>
              <w:jc w:val="center"/>
              <w:rPr>
                <w:rFonts w:ascii="Century Gothic" w:hAnsi="Century Gothic"/>
                <w:sz w:val="20"/>
                <w:szCs w:val="20"/>
              </w:rPr>
            </w:pPr>
          </w:p>
        </w:tc>
        <w:tc>
          <w:tcPr>
            <w:tcW w:w="691" w:type="dxa"/>
          </w:tcPr>
          <w:p w14:paraId="37BA917B" w14:textId="77777777" w:rsidR="003C5E89" w:rsidRPr="00970221" w:rsidRDefault="003C5E89" w:rsidP="003C5E89">
            <w:pPr>
              <w:jc w:val="center"/>
              <w:rPr>
                <w:rFonts w:ascii="Century Gothic" w:hAnsi="Century Gothic"/>
                <w:sz w:val="20"/>
                <w:szCs w:val="20"/>
              </w:rPr>
            </w:pPr>
          </w:p>
        </w:tc>
        <w:tc>
          <w:tcPr>
            <w:tcW w:w="686" w:type="dxa"/>
          </w:tcPr>
          <w:p w14:paraId="0B6BDC93" w14:textId="77777777" w:rsidR="003C5E89" w:rsidRPr="00970221" w:rsidRDefault="003C5E89" w:rsidP="003C5E89">
            <w:pPr>
              <w:jc w:val="center"/>
              <w:rPr>
                <w:rFonts w:ascii="Century Gothic" w:hAnsi="Century Gothic"/>
                <w:sz w:val="20"/>
                <w:szCs w:val="20"/>
              </w:rPr>
            </w:pPr>
          </w:p>
        </w:tc>
        <w:tc>
          <w:tcPr>
            <w:tcW w:w="686" w:type="dxa"/>
          </w:tcPr>
          <w:p w14:paraId="43F9B26B" w14:textId="77777777" w:rsidR="003C5E89" w:rsidRPr="00970221" w:rsidRDefault="003C5E89" w:rsidP="003C5E89">
            <w:pPr>
              <w:jc w:val="center"/>
              <w:rPr>
                <w:rFonts w:ascii="Century Gothic" w:hAnsi="Century Gothic"/>
                <w:sz w:val="20"/>
                <w:szCs w:val="20"/>
              </w:rPr>
            </w:pPr>
          </w:p>
        </w:tc>
        <w:tc>
          <w:tcPr>
            <w:tcW w:w="686" w:type="dxa"/>
          </w:tcPr>
          <w:p w14:paraId="5D3E837E" w14:textId="77777777" w:rsidR="003C5E89" w:rsidRPr="00970221" w:rsidRDefault="003C5E89" w:rsidP="003C5E89">
            <w:pPr>
              <w:jc w:val="center"/>
              <w:rPr>
                <w:rFonts w:ascii="Century Gothic" w:hAnsi="Century Gothic"/>
                <w:sz w:val="20"/>
                <w:szCs w:val="20"/>
              </w:rPr>
            </w:pPr>
          </w:p>
        </w:tc>
        <w:tc>
          <w:tcPr>
            <w:tcW w:w="686" w:type="dxa"/>
          </w:tcPr>
          <w:p w14:paraId="424763B2" w14:textId="77777777" w:rsidR="003C5E89" w:rsidRPr="00970221" w:rsidRDefault="003C5E89" w:rsidP="003C5E89">
            <w:pPr>
              <w:jc w:val="center"/>
              <w:rPr>
                <w:rFonts w:ascii="Century Gothic" w:hAnsi="Century Gothic"/>
                <w:sz w:val="20"/>
                <w:szCs w:val="20"/>
              </w:rPr>
            </w:pPr>
          </w:p>
        </w:tc>
        <w:tc>
          <w:tcPr>
            <w:tcW w:w="687" w:type="dxa"/>
          </w:tcPr>
          <w:p w14:paraId="47C88538" w14:textId="77777777" w:rsidR="003C5E89" w:rsidRPr="00970221" w:rsidRDefault="003C5E89" w:rsidP="003C5E89">
            <w:pPr>
              <w:jc w:val="center"/>
              <w:rPr>
                <w:rFonts w:ascii="Century Gothic" w:hAnsi="Century Gothic"/>
                <w:sz w:val="20"/>
                <w:szCs w:val="20"/>
              </w:rPr>
            </w:pPr>
          </w:p>
        </w:tc>
        <w:tc>
          <w:tcPr>
            <w:tcW w:w="687" w:type="dxa"/>
          </w:tcPr>
          <w:p w14:paraId="72ABA236" w14:textId="77777777" w:rsidR="003C5E89" w:rsidRPr="00970221" w:rsidRDefault="003C5E89" w:rsidP="003C5E89">
            <w:pPr>
              <w:jc w:val="center"/>
              <w:rPr>
                <w:rFonts w:ascii="Century Gothic" w:hAnsi="Century Gothic"/>
                <w:sz w:val="20"/>
                <w:szCs w:val="20"/>
              </w:rPr>
            </w:pPr>
          </w:p>
        </w:tc>
        <w:tc>
          <w:tcPr>
            <w:tcW w:w="687" w:type="dxa"/>
          </w:tcPr>
          <w:p w14:paraId="3D7AEEE6" w14:textId="77777777" w:rsidR="003C5E89" w:rsidRPr="00970221" w:rsidRDefault="003C5E89" w:rsidP="003C5E89">
            <w:pPr>
              <w:jc w:val="center"/>
              <w:rPr>
                <w:rFonts w:ascii="Century Gothic" w:hAnsi="Century Gothic"/>
                <w:sz w:val="20"/>
                <w:szCs w:val="20"/>
              </w:rPr>
            </w:pPr>
          </w:p>
        </w:tc>
        <w:tc>
          <w:tcPr>
            <w:tcW w:w="687" w:type="dxa"/>
          </w:tcPr>
          <w:p w14:paraId="302BBC02" w14:textId="77777777" w:rsidR="003C5E89" w:rsidRPr="00970221" w:rsidRDefault="003C5E89" w:rsidP="003C5E89">
            <w:pPr>
              <w:jc w:val="center"/>
              <w:rPr>
                <w:rFonts w:ascii="Century Gothic" w:hAnsi="Century Gothic"/>
                <w:sz w:val="20"/>
                <w:szCs w:val="20"/>
              </w:rPr>
            </w:pPr>
          </w:p>
        </w:tc>
        <w:tc>
          <w:tcPr>
            <w:tcW w:w="687" w:type="dxa"/>
          </w:tcPr>
          <w:p w14:paraId="18D85306" w14:textId="77777777" w:rsidR="003C5E89" w:rsidRPr="00970221" w:rsidRDefault="003C5E89" w:rsidP="003C5E89">
            <w:pPr>
              <w:jc w:val="center"/>
              <w:rPr>
                <w:rFonts w:ascii="Century Gothic" w:hAnsi="Century Gothic"/>
                <w:sz w:val="20"/>
                <w:szCs w:val="20"/>
              </w:rPr>
            </w:pPr>
          </w:p>
        </w:tc>
        <w:tc>
          <w:tcPr>
            <w:tcW w:w="687" w:type="dxa"/>
          </w:tcPr>
          <w:p w14:paraId="3DF5CCCB" w14:textId="77777777" w:rsidR="003C5E89" w:rsidRPr="00970221" w:rsidRDefault="003C5E89" w:rsidP="003C5E89">
            <w:pPr>
              <w:jc w:val="center"/>
              <w:rPr>
                <w:rFonts w:ascii="Century Gothic" w:hAnsi="Century Gothic"/>
                <w:sz w:val="20"/>
                <w:szCs w:val="20"/>
              </w:rPr>
            </w:pPr>
          </w:p>
        </w:tc>
        <w:tc>
          <w:tcPr>
            <w:tcW w:w="687" w:type="dxa"/>
          </w:tcPr>
          <w:p w14:paraId="19BE69C1" w14:textId="77777777" w:rsidR="003C5E89" w:rsidRPr="00970221" w:rsidRDefault="003C5E89" w:rsidP="003C5E89">
            <w:pPr>
              <w:jc w:val="center"/>
              <w:rPr>
                <w:rFonts w:ascii="Century Gothic" w:hAnsi="Century Gothic"/>
                <w:sz w:val="20"/>
                <w:szCs w:val="20"/>
              </w:rPr>
            </w:pPr>
          </w:p>
        </w:tc>
        <w:tc>
          <w:tcPr>
            <w:tcW w:w="687" w:type="dxa"/>
          </w:tcPr>
          <w:p w14:paraId="38EBDB11" w14:textId="77777777" w:rsidR="003C5E89" w:rsidRPr="00970221" w:rsidRDefault="003C5E89" w:rsidP="003C5E89">
            <w:pPr>
              <w:jc w:val="center"/>
              <w:rPr>
                <w:rFonts w:ascii="Century Gothic" w:hAnsi="Century Gothic"/>
                <w:sz w:val="20"/>
                <w:szCs w:val="20"/>
              </w:rPr>
            </w:pPr>
          </w:p>
        </w:tc>
        <w:tc>
          <w:tcPr>
            <w:tcW w:w="660" w:type="dxa"/>
          </w:tcPr>
          <w:p w14:paraId="4B3FFFBB" w14:textId="77777777" w:rsidR="003C5E89" w:rsidRPr="00970221" w:rsidRDefault="003C5E89" w:rsidP="003C5E89">
            <w:pPr>
              <w:jc w:val="center"/>
              <w:rPr>
                <w:rFonts w:ascii="Century Gothic" w:hAnsi="Century Gothic"/>
                <w:sz w:val="20"/>
                <w:szCs w:val="20"/>
              </w:rPr>
            </w:pPr>
          </w:p>
        </w:tc>
        <w:tc>
          <w:tcPr>
            <w:tcW w:w="688" w:type="dxa"/>
          </w:tcPr>
          <w:p w14:paraId="714279A1" w14:textId="77777777" w:rsidR="003C5E89" w:rsidRPr="00970221" w:rsidRDefault="003C5E89" w:rsidP="003C5E89">
            <w:pPr>
              <w:jc w:val="center"/>
              <w:rPr>
                <w:rFonts w:ascii="Century Gothic" w:hAnsi="Century Gothic"/>
                <w:sz w:val="20"/>
                <w:szCs w:val="20"/>
              </w:rPr>
            </w:pPr>
          </w:p>
        </w:tc>
      </w:tr>
      <w:tr w:rsidR="003C5E89" w:rsidRPr="00970221" w14:paraId="017840BC" w14:textId="77777777" w:rsidTr="003C5E89">
        <w:trPr>
          <w:trHeight w:val="149"/>
        </w:trPr>
        <w:tc>
          <w:tcPr>
            <w:tcW w:w="16375" w:type="dxa"/>
            <w:gridSpan w:val="18"/>
            <w:vAlign w:val="center"/>
          </w:tcPr>
          <w:p w14:paraId="3FC4F1AD" w14:textId="77777777" w:rsidR="003C5E89" w:rsidRPr="00970221" w:rsidRDefault="003C5E89" w:rsidP="003C5E89">
            <w:pPr>
              <w:rPr>
                <w:rFonts w:ascii="Century Gothic" w:hAnsi="Century Gothic"/>
                <w:b/>
                <w:bCs/>
                <w:sz w:val="20"/>
                <w:szCs w:val="20"/>
              </w:rPr>
            </w:pPr>
            <w:r w:rsidRPr="00970221">
              <w:rPr>
                <w:rFonts w:ascii="Century Gothic" w:hAnsi="Century Gothic"/>
                <w:b/>
                <w:bCs/>
                <w:sz w:val="20"/>
                <w:szCs w:val="20"/>
              </w:rPr>
              <w:t xml:space="preserve">DRIVEWAYS,PATHWAYS &amp; PARKING </w:t>
            </w:r>
          </w:p>
        </w:tc>
      </w:tr>
      <w:tr w:rsidR="003C5E89" w:rsidRPr="00970221" w14:paraId="275B3B04" w14:textId="77777777" w:rsidTr="003C5E89">
        <w:trPr>
          <w:trHeight w:val="149"/>
        </w:trPr>
        <w:tc>
          <w:tcPr>
            <w:tcW w:w="4253" w:type="dxa"/>
          </w:tcPr>
          <w:p w14:paraId="7D581953"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Maintain Paver/Tile Pathways </w:t>
            </w:r>
          </w:p>
        </w:tc>
        <w:tc>
          <w:tcPr>
            <w:tcW w:w="1134" w:type="dxa"/>
          </w:tcPr>
          <w:p w14:paraId="37D08BBA"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568D2647" w14:textId="77777777" w:rsidR="003C5E89" w:rsidRPr="00970221" w:rsidRDefault="003C5E89" w:rsidP="003C5E89">
            <w:pPr>
              <w:jc w:val="center"/>
              <w:rPr>
                <w:rFonts w:ascii="Century Gothic" w:hAnsi="Century Gothic"/>
                <w:sz w:val="20"/>
                <w:szCs w:val="20"/>
              </w:rPr>
            </w:pPr>
          </w:p>
        </w:tc>
        <w:tc>
          <w:tcPr>
            <w:tcW w:w="691" w:type="dxa"/>
          </w:tcPr>
          <w:p w14:paraId="0002451E" w14:textId="77777777" w:rsidR="003C5E89" w:rsidRPr="00970221" w:rsidRDefault="003C5E89" w:rsidP="003C5E89">
            <w:pPr>
              <w:jc w:val="center"/>
              <w:rPr>
                <w:rFonts w:ascii="Century Gothic" w:hAnsi="Century Gothic"/>
                <w:sz w:val="20"/>
                <w:szCs w:val="20"/>
              </w:rPr>
            </w:pPr>
          </w:p>
        </w:tc>
        <w:tc>
          <w:tcPr>
            <w:tcW w:w="686" w:type="dxa"/>
          </w:tcPr>
          <w:p w14:paraId="722242C6" w14:textId="77777777" w:rsidR="003C5E89" w:rsidRPr="00970221" w:rsidRDefault="003C5E89" w:rsidP="003C5E89">
            <w:pPr>
              <w:jc w:val="center"/>
              <w:rPr>
                <w:rFonts w:ascii="Century Gothic" w:hAnsi="Century Gothic"/>
                <w:sz w:val="20"/>
                <w:szCs w:val="20"/>
              </w:rPr>
            </w:pPr>
          </w:p>
        </w:tc>
        <w:tc>
          <w:tcPr>
            <w:tcW w:w="686" w:type="dxa"/>
          </w:tcPr>
          <w:p w14:paraId="27688C96" w14:textId="77777777" w:rsidR="003C5E89" w:rsidRPr="00970221" w:rsidRDefault="003C5E89" w:rsidP="003C5E89">
            <w:pPr>
              <w:jc w:val="center"/>
              <w:rPr>
                <w:rFonts w:ascii="Century Gothic" w:hAnsi="Century Gothic"/>
                <w:sz w:val="20"/>
                <w:szCs w:val="20"/>
              </w:rPr>
            </w:pPr>
          </w:p>
        </w:tc>
        <w:tc>
          <w:tcPr>
            <w:tcW w:w="686" w:type="dxa"/>
          </w:tcPr>
          <w:p w14:paraId="70E6120F"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54FB2CC" w14:textId="77777777" w:rsidR="003C5E89" w:rsidRPr="00970221" w:rsidRDefault="003C5E89" w:rsidP="003C5E89">
            <w:pPr>
              <w:jc w:val="center"/>
              <w:rPr>
                <w:rFonts w:ascii="Century Gothic" w:hAnsi="Century Gothic"/>
                <w:sz w:val="20"/>
                <w:szCs w:val="20"/>
              </w:rPr>
            </w:pPr>
          </w:p>
        </w:tc>
        <w:tc>
          <w:tcPr>
            <w:tcW w:w="687" w:type="dxa"/>
          </w:tcPr>
          <w:p w14:paraId="1D8B24F0" w14:textId="77777777" w:rsidR="003C5E89" w:rsidRPr="00970221" w:rsidRDefault="003C5E89" w:rsidP="003C5E89">
            <w:pPr>
              <w:jc w:val="center"/>
              <w:rPr>
                <w:rFonts w:ascii="Century Gothic" w:hAnsi="Century Gothic"/>
                <w:sz w:val="20"/>
                <w:szCs w:val="20"/>
              </w:rPr>
            </w:pPr>
          </w:p>
        </w:tc>
        <w:tc>
          <w:tcPr>
            <w:tcW w:w="687" w:type="dxa"/>
          </w:tcPr>
          <w:p w14:paraId="7E14C315" w14:textId="77777777" w:rsidR="003C5E89" w:rsidRPr="00970221" w:rsidRDefault="003C5E89" w:rsidP="003C5E89">
            <w:pPr>
              <w:jc w:val="center"/>
              <w:rPr>
                <w:rFonts w:ascii="Century Gothic" w:hAnsi="Century Gothic"/>
                <w:sz w:val="20"/>
                <w:szCs w:val="20"/>
              </w:rPr>
            </w:pPr>
          </w:p>
        </w:tc>
        <w:tc>
          <w:tcPr>
            <w:tcW w:w="687" w:type="dxa"/>
          </w:tcPr>
          <w:p w14:paraId="7D8CE9CC" w14:textId="77777777" w:rsidR="003C5E89" w:rsidRPr="00970221" w:rsidRDefault="003C5E89" w:rsidP="003C5E89">
            <w:pPr>
              <w:jc w:val="center"/>
              <w:rPr>
                <w:rFonts w:ascii="Century Gothic" w:hAnsi="Century Gothic"/>
                <w:sz w:val="20"/>
                <w:szCs w:val="20"/>
              </w:rPr>
            </w:pPr>
          </w:p>
        </w:tc>
        <w:tc>
          <w:tcPr>
            <w:tcW w:w="687" w:type="dxa"/>
          </w:tcPr>
          <w:p w14:paraId="21F229FA" w14:textId="77777777" w:rsidR="003C5E89" w:rsidRPr="00970221" w:rsidRDefault="003C5E89" w:rsidP="003C5E89">
            <w:pPr>
              <w:jc w:val="center"/>
              <w:rPr>
                <w:rFonts w:ascii="Century Gothic" w:hAnsi="Century Gothic"/>
                <w:sz w:val="20"/>
                <w:szCs w:val="20"/>
              </w:rPr>
            </w:pPr>
          </w:p>
        </w:tc>
        <w:tc>
          <w:tcPr>
            <w:tcW w:w="687" w:type="dxa"/>
          </w:tcPr>
          <w:p w14:paraId="624120D4" w14:textId="77777777" w:rsidR="003C5E89" w:rsidRPr="00970221" w:rsidRDefault="003C5E89" w:rsidP="003C5E89">
            <w:pPr>
              <w:jc w:val="center"/>
              <w:rPr>
                <w:rFonts w:ascii="Century Gothic" w:hAnsi="Century Gothic"/>
                <w:sz w:val="20"/>
                <w:szCs w:val="20"/>
              </w:rPr>
            </w:pPr>
          </w:p>
        </w:tc>
        <w:tc>
          <w:tcPr>
            <w:tcW w:w="687" w:type="dxa"/>
          </w:tcPr>
          <w:p w14:paraId="77954A04" w14:textId="77777777" w:rsidR="003C5E89" w:rsidRPr="00970221" w:rsidRDefault="003C5E89" w:rsidP="003C5E89">
            <w:pPr>
              <w:jc w:val="center"/>
              <w:rPr>
                <w:rFonts w:ascii="Century Gothic" w:hAnsi="Century Gothic"/>
                <w:sz w:val="20"/>
                <w:szCs w:val="20"/>
              </w:rPr>
            </w:pPr>
          </w:p>
        </w:tc>
        <w:tc>
          <w:tcPr>
            <w:tcW w:w="687" w:type="dxa"/>
          </w:tcPr>
          <w:p w14:paraId="354575F6" w14:textId="77777777" w:rsidR="003C5E89" w:rsidRPr="00970221" w:rsidRDefault="003C5E89" w:rsidP="003C5E89">
            <w:pPr>
              <w:jc w:val="center"/>
              <w:rPr>
                <w:rFonts w:ascii="Century Gothic" w:hAnsi="Century Gothic"/>
                <w:sz w:val="20"/>
                <w:szCs w:val="20"/>
              </w:rPr>
            </w:pPr>
          </w:p>
        </w:tc>
        <w:tc>
          <w:tcPr>
            <w:tcW w:w="687" w:type="dxa"/>
          </w:tcPr>
          <w:p w14:paraId="44CB379B" w14:textId="77777777" w:rsidR="003C5E89" w:rsidRPr="00970221" w:rsidRDefault="003C5E89" w:rsidP="003C5E89">
            <w:pPr>
              <w:jc w:val="center"/>
              <w:rPr>
                <w:rFonts w:ascii="Century Gothic" w:hAnsi="Century Gothic"/>
                <w:sz w:val="20"/>
                <w:szCs w:val="20"/>
              </w:rPr>
            </w:pPr>
          </w:p>
        </w:tc>
        <w:tc>
          <w:tcPr>
            <w:tcW w:w="660" w:type="dxa"/>
          </w:tcPr>
          <w:p w14:paraId="43211BF6" w14:textId="77777777" w:rsidR="003C5E89" w:rsidRPr="00970221" w:rsidRDefault="003C5E89" w:rsidP="003C5E89">
            <w:pPr>
              <w:jc w:val="center"/>
              <w:rPr>
                <w:rFonts w:ascii="Century Gothic" w:hAnsi="Century Gothic"/>
                <w:sz w:val="20"/>
                <w:szCs w:val="20"/>
              </w:rPr>
            </w:pPr>
          </w:p>
        </w:tc>
        <w:tc>
          <w:tcPr>
            <w:tcW w:w="688" w:type="dxa"/>
          </w:tcPr>
          <w:p w14:paraId="683A805C" w14:textId="77777777" w:rsidR="003C5E89" w:rsidRPr="00970221" w:rsidRDefault="003C5E89" w:rsidP="003C5E89">
            <w:pPr>
              <w:jc w:val="center"/>
              <w:rPr>
                <w:rFonts w:ascii="Century Gothic" w:hAnsi="Century Gothic"/>
                <w:sz w:val="20"/>
                <w:szCs w:val="20"/>
              </w:rPr>
            </w:pPr>
          </w:p>
        </w:tc>
      </w:tr>
      <w:tr w:rsidR="003C5E89" w:rsidRPr="00970221" w14:paraId="4C5F3D0A" w14:textId="77777777" w:rsidTr="003C5E89">
        <w:trPr>
          <w:trHeight w:val="149"/>
        </w:trPr>
        <w:tc>
          <w:tcPr>
            <w:tcW w:w="4253" w:type="dxa"/>
          </w:tcPr>
          <w:p w14:paraId="71F3CA03"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Maintain/Replace Bollards</w:t>
            </w:r>
          </w:p>
        </w:tc>
        <w:tc>
          <w:tcPr>
            <w:tcW w:w="1134" w:type="dxa"/>
          </w:tcPr>
          <w:p w14:paraId="3099D2D2"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w:t>
            </w:r>
          </w:p>
        </w:tc>
        <w:tc>
          <w:tcPr>
            <w:tcW w:w="709" w:type="dxa"/>
          </w:tcPr>
          <w:p w14:paraId="18399457" w14:textId="77777777" w:rsidR="003C5E89" w:rsidRPr="00970221" w:rsidRDefault="003C5E89" w:rsidP="003C5E89">
            <w:pPr>
              <w:jc w:val="center"/>
              <w:rPr>
                <w:rFonts w:ascii="Century Gothic" w:hAnsi="Century Gothic"/>
                <w:sz w:val="20"/>
                <w:szCs w:val="20"/>
              </w:rPr>
            </w:pPr>
          </w:p>
        </w:tc>
        <w:tc>
          <w:tcPr>
            <w:tcW w:w="691" w:type="dxa"/>
          </w:tcPr>
          <w:p w14:paraId="73FC7D1B" w14:textId="77777777" w:rsidR="003C5E89" w:rsidRPr="00970221" w:rsidRDefault="003C5E89" w:rsidP="003C5E89">
            <w:pPr>
              <w:jc w:val="center"/>
              <w:rPr>
                <w:rFonts w:ascii="Century Gothic" w:hAnsi="Century Gothic"/>
                <w:sz w:val="20"/>
                <w:szCs w:val="20"/>
              </w:rPr>
            </w:pPr>
          </w:p>
        </w:tc>
        <w:tc>
          <w:tcPr>
            <w:tcW w:w="686" w:type="dxa"/>
          </w:tcPr>
          <w:p w14:paraId="38587B28" w14:textId="77777777" w:rsidR="003C5E89" w:rsidRPr="00970221" w:rsidRDefault="003C5E89" w:rsidP="003C5E89">
            <w:pPr>
              <w:jc w:val="center"/>
              <w:rPr>
                <w:rFonts w:ascii="Century Gothic" w:hAnsi="Century Gothic"/>
                <w:sz w:val="20"/>
                <w:szCs w:val="20"/>
              </w:rPr>
            </w:pPr>
          </w:p>
        </w:tc>
        <w:tc>
          <w:tcPr>
            <w:tcW w:w="686" w:type="dxa"/>
          </w:tcPr>
          <w:p w14:paraId="35797B3C" w14:textId="77777777" w:rsidR="003C5E89" w:rsidRPr="00970221" w:rsidRDefault="003C5E89" w:rsidP="003C5E89">
            <w:pPr>
              <w:jc w:val="center"/>
              <w:rPr>
                <w:rFonts w:ascii="Century Gothic" w:hAnsi="Century Gothic"/>
                <w:sz w:val="20"/>
                <w:szCs w:val="20"/>
              </w:rPr>
            </w:pPr>
          </w:p>
        </w:tc>
        <w:tc>
          <w:tcPr>
            <w:tcW w:w="686" w:type="dxa"/>
          </w:tcPr>
          <w:p w14:paraId="10796E23" w14:textId="77777777" w:rsidR="003C5E89" w:rsidRPr="00970221" w:rsidRDefault="003C5E89" w:rsidP="003C5E89">
            <w:pPr>
              <w:jc w:val="center"/>
              <w:rPr>
                <w:rFonts w:ascii="Century Gothic" w:hAnsi="Century Gothic"/>
                <w:sz w:val="20"/>
                <w:szCs w:val="20"/>
              </w:rPr>
            </w:pPr>
          </w:p>
        </w:tc>
        <w:tc>
          <w:tcPr>
            <w:tcW w:w="686" w:type="dxa"/>
          </w:tcPr>
          <w:p w14:paraId="1D82F72E" w14:textId="77777777" w:rsidR="003C5E89" w:rsidRPr="00970221" w:rsidRDefault="003C5E89" w:rsidP="003C5E89">
            <w:pPr>
              <w:jc w:val="center"/>
              <w:rPr>
                <w:rFonts w:ascii="Century Gothic" w:hAnsi="Century Gothic"/>
                <w:sz w:val="20"/>
                <w:szCs w:val="20"/>
              </w:rPr>
            </w:pPr>
          </w:p>
        </w:tc>
        <w:tc>
          <w:tcPr>
            <w:tcW w:w="687" w:type="dxa"/>
          </w:tcPr>
          <w:p w14:paraId="4451579C" w14:textId="77777777" w:rsidR="003C5E89" w:rsidRPr="00970221" w:rsidRDefault="003C5E89" w:rsidP="003C5E89">
            <w:pPr>
              <w:jc w:val="center"/>
              <w:rPr>
                <w:rFonts w:ascii="Century Gothic" w:hAnsi="Century Gothic"/>
                <w:sz w:val="20"/>
                <w:szCs w:val="20"/>
              </w:rPr>
            </w:pPr>
          </w:p>
        </w:tc>
        <w:tc>
          <w:tcPr>
            <w:tcW w:w="687" w:type="dxa"/>
          </w:tcPr>
          <w:p w14:paraId="7F9AC27A" w14:textId="77777777" w:rsidR="003C5E89" w:rsidRPr="00970221" w:rsidRDefault="003C5E89" w:rsidP="003C5E89">
            <w:pPr>
              <w:jc w:val="center"/>
              <w:rPr>
                <w:rFonts w:ascii="Century Gothic" w:hAnsi="Century Gothic"/>
                <w:sz w:val="20"/>
                <w:szCs w:val="20"/>
              </w:rPr>
            </w:pPr>
          </w:p>
        </w:tc>
        <w:tc>
          <w:tcPr>
            <w:tcW w:w="687" w:type="dxa"/>
          </w:tcPr>
          <w:p w14:paraId="6F23B51C"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tcPr>
          <w:p w14:paraId="47E7D780" w14:textId="77777777" w:rsidR="003C5E89" w:rsidRPr="00970221" w:rsidRDefault="003C5E89" w:rsidP="003C5E89">
            <w:pPr>
              <w:jc w:val="center"/>
              <w:rPr>
                <w:rFonts w:ascii="Century Gothic" w:hAnsi="Century Gothic"/>
                <w:sz w:val="20"/>
                <w:szCs w:val="20"/>
              </w:rPr>
            </w:pPr>
          </w:p>
        </w:tc>
        <w:tc>
          <w:tcPr>
            <w:tcW w:w="687" w:type="dxa"/>
          </w:tcPr>
          <w:p w14:paraId="24432BBC" w14:textId="77777777" w:rsidR="003C5E89" w:rsidRPr="00970221" w:rsidRDefault="003C5E89" w:rsidP="003C5E89">
            <w:pPr>
              <w:jc w:val="center"/>
              <w:rPr>
                <w:rFonts w:ascii="Century Gothic" w:hAnsi="Century Gothic"/>
                <w:sz w:val="20"/>
                <w:szCs w:val="20"/>
              </w:rPr>
            </w:pPr>
          </w:p>
        </w:tc>
        <w:tc>
          <w:tcPr>
            <w:tcW w:w="687" w:type="dxa"/>
          </w:tcPr>
          <w:p w14:paraId="3FF183CB" w14:textId="77777777" w:rsidR="003C5E89" w:rsidRPr="00970221" w:rsidRDefault="003C5E89" w:rsidP="003C5E89">
            <w:pPr>
              <w:jc w:val="center"/>
              <w:rPr>
                <w:rFonts w:ascii="Century Gothic" w:hAnsi="Century Gothic"/>
                <w:sz w:val="20"/>
                <w:szCs w:val="20"/>
              </w:rPr>
            </w:pPr>
          </w:p>
        </w:tc>
        <w:tc>
          <w:tcPr>
            <w:tcW w:w="687" w:type="dxa"/>
          </w:tcPr>
          <w:p w14:paraId="2F59DAF0" w14:textId="77777777" w:rsidR="003C5E89" w:rsidRPr="00970221" w:rsidRDefault="003C5E89" w:rsidP="003C5E89">
            <w:pPr>
              <w:jc w:val="center"/>
              <w:rPr>
                <w:rFonts w:ascii="Century Gothic" w:hAnsi="Century Gothic"/>
                <w:sz w:val="20"/>
                <w:szCs w:val="20"/>
              </w:rPr>
            </w:pPr>
          </w:p>
        </w:tc>
        <w:tc>
          <w:tcPr>
            <w:tcW w:w="687" w:type="dxa"/>
          </w:tcPr>
          <w:p w14:paraId="2530FB03" w14:textId="77777777" w:rsidR="003C5E89" w:rsidRPr="00970221" w:rsidRDefault="003C5E89" w:rsidP="003C5E89">
            <w:pPr>
              <w:jc w:val="center"/>
              <w:rPr>
                <w:rFonts w:ascii="Century Gothic" w:hAnsi="Century Gothic"/>
                <w:sz w:val="20"/>
                <w:szCs w:val="20"/>
              </w:rPr>
            </w:pPr>
          </w:p>
        </w:tc>
        <w:tc>
          <w:tcPr>
            <w:tcW w:w="660" w:type="dxa"/>
          </w:tcPr>
          <w:p w14:paraId="631A630D" w14:textId="77777777" w:rsidR="003C5E89" w:rsidRPr="00970221" w:rsidRDefault="003C5E89" w:rsidP="003C5E89">
            <w:pPr>
              <w:jc w:val="center"/>
              <w:rPr>
                <w:rFonts w:ascii="Century Gothic" w:hAnsi="Century Gothic"/>
                <w:sz w:val="20"/>
                <w:szCs w:val="20"/>
              </w:rPr>
            </w:pPr>
          </w:p>
        </w:tc>
        <w:tc>
          <w:tcPr>
            <w:tcW w:w="688" w:type="dxa"/>
          </w:tcPr>
          <w:p w14:paraId="0656D613" w14:textId="77777777" w:rsidR="003C5E89" w:rsidRPr="00970221" w:rsidRDefault="003C5E89" w:rsidP="003C5E89">
            <w:pPr>
              <w:jc w:val="center"/>
              <w:rPr>
                <w:rFonts w:ascii="Century Gothic" w:hAnsi="Century Gothic"/>
                <w:sz w:val="20"/>
                <w:szCs w:val="20"/>
              </w:rPr>
            </w:pPr>
          </w:p>
        </w:tc>
      </w:tr>
      <w:tr w:rsidR="003C5E89" w:rsidRPr="00970221" w14:paraId="439C3CD7" w14:textId="77777777" w:rsidTr="003C5E89">
        <w:trPr>
          <w:trHeight w:val="149"/>
        </w:trPr>
        <w:tc>
          <w:tcPr>
            <w:tcW w:w="4253" w:type="dxa"/>
          </w:tcPr>
          <w:p w14:paraId="7CB593ED" w14:textId="77777777" w:rsidR="003C5E89" w:rsidRPr="00970221" w:rsidRDefault="003C5E89" w:rsidP="003C5E89">
            <w:pPr>
              <w:rPr>
                <w:rFonts w:ascii="Century Gothic" w:hAnsi="Century Gothic"/>
                <w:sz w:val="20"/>
                <w:szCs w:val="20"/>
              </w:rPr>
            </w:pPr>
          </w:p>
        </w:tc>
        <w:tc>
          <w:tcPr>
            <w:tcW w:w="1134" w:type="dxa"/>
          </w:tcPr>
          <w:p w14:paraId="5CF8EF7F" w14:textId="77777777" w:rsidR="003C5E89" w:rsidRPr="00970221" w:rsidRDefault="003C5E89" w:rsidP="003C5E89">
            <w:pPr>
              <w:jc w:val="center"/>
              <w:rPr>
                <w:rFonts w:ascii="Century Gothic" w:hAnsi="Century Gothic"/>
                <w:sz w:val="20"/>
                <w:szCs w:val="20"/>
              </w:rPr>
            </w:pPr>
          </w:p>
        </w:tc>
        <w:tc>
          <w:tcPr>
            <w:tcW w:w="709" w:type="dxa"/>
          </w:tcPr>
          <w:p w14:paraId="5508B37A" w14:textId="77777777" w:rsidR="003C5E89" w:rsidRPr="00970221" w:rsidRDefault="003C5E89" w:rsidP="003C5E89">
            <w:pPr>
              <w:jc w:val="center"/>
              <w:rPr>
                <w:rFonts w:ascii="Century Gothic" w:hAnsi="Century Gothic"/>
                <w:sz w:val="20"/>
                <w:szCs w:val="20"/>
              </w:rPr>
            </w:pPr>
          </w:p>
        </w:tc>
        <w:tc>
          <w:tcPr>
            <w:tcW w:w="691" w:type="dxa"/>
          </w:tcPr>
          <w:p w14:paraId="49DA2F14" w14:textId="77777777" w:rsidR="003C5E89" w:rsidRPr="00970221" w:rsidRDefault="003C5E89" w:rsidP="003C5E89">
            <w:pPr>
              <w:jc w:val="center"/>
              <w:rPr>
                <w:rFonts w:ascii="Century Gothic" w:hAnsi="Century Gothic"/>
                <w:sz w:val="20"/>
                <w:szCs w:val="20"/>
              </w:rPr>
            </w:pPr>
          </w:p>
        </w:tc>
        <w:tc>
          <w:tcPr>
            <w:tcW w:w="686" w:type="dxa"/>
          </w:tcPr>
          <w:p w14:paraId="524CF159" w14:textId="77777777" w:rsidR="003C5E89" w:rsidRPr="00970221" w:rsidRDefault="003C5E89" w:rsidP="003C5E89">
            <w:pPr>
              <w:jc w:val="center"/>
              <w:rPr>
                <w:rFonts w:ascii="Century Gothic" w:hAnsi="Century Gothic"/>
                <w:sz w:val="20"/>
                <w:szCs w:val="20"/>
              </w:rPr>
            </w:pPr>
          </w:p>
        </w:tc>
        <w:tc>
          <w:tcPr>
            <w:tcW w:w="686" w:type="dxa"/>
          </w:tcPr>
          <w:p w14:paraId="6CD3D06D" w14:textId="77777777" w:rsidR="003C5E89" w:rsidRPr="00970221" w:rsidRDefault="003C5E89" w:rsidP="003C5E89">
            <w:pPr>
              <w:jc w:val="center"/>
              <w:rPr>
                <w:rFonts w:ascii="Century Gothic" w:hAnsi="Century Gothic"/>
                <w:sz w:val="20"/>
                <w:szCs w:val="20"/>
              </w:rPr>
            </w:pPr>
          </w:p>
        </w:tc>
        <w:tc>
          <w:tcPr>
            <w:tcW w:w="686" w:type="dxa"/>
          </w:tcPr>
          <w:p w14:paraId="14EFD16C" w14:textId="77777777" w:rsidR="003C5E89" w:rsidRPr="00970221" w:rsidRDefault="003C5E89" w:rsidP="003C5E89">
            <w:pPr>
              <w:jc w:val="center"/>
              <w:rPr>
                <w:rFonts w:ascii="Century Gothic" w:hAnsi="Century Gothic"/>
                <w:sz w:val="20"/>
                <w:szCs w:val="20"/>
              </w:rPr>
            </w:pPr>
          </w:p>
        </w:tc>
        <w:tc>
          <w:tcPr>
            <w:tcW w:w="686" w:type="dxa"/>
          </w:tcPr>
          <w:p w14:paraId="4F41DE65" w14:textId="77777777" w:rsidR="003C5E89" w:rsidRPr="00970221" w:rsidRDefault="003C5E89" w:rsidP="003C5E89">
            <w:pPr>
              <w:jc w:val="center"/>
              <w:rPr>
                <w:rFonts w:ascii="Century Gothic" w:hAnsi="Century Gothic"/>
                <w:sz w:val="20"/>
                <w:szCs w:val="20"/>
              </w:rPr>
            </w:pPr>
          </w:p>
        </w:tc>
        <w:tc>
          <w:tcPr>
            <w:tcW w:w="687" w:type="dxa"/>
          </w:tcPr>
          <w:p w14:paraId="2CFDB171" w14:textId="77777777" w:rsidR="003C5E89" w:rsidRPr="00970221" w:rsidRDefault="003C5E89" w:rsidP="003C5E89">
            <w:pPr>
              <w:jc w:val="center"/>
              <w:rPr>
                <w:rFonts w:ascii="Century Gothic" w:hAnsi="Century Gothic"/>
                <w:sz w:val="20"/>
                <w:szCs w:val="20"/>
              </w:rPr>
            </w:pPr>
          </w:p>
        </w:tc>
        <w:tc>
          <w:tcPr>
            <w:tcW w:w="687" w:type="dxa"/>
          </w:tcPr>
          <w:p w14:paraId="1B8D1358" w14:textId="77777777" w:rsidR="003C5E89" w:rsidRPr="00970221" w:rsidRDefault="003C5E89" w:rsidP="003C5E89">
            <w:pPr>
              <w:jc w:val="center"/>
              <w:rPr>
                <w:rFonts w:ascii="Century Gothic" w:hAnsi="Century Gothic"/>
                <w:sz w:val="20"/>
                <w:szCs w:val="20"/>
              </w:rPr>
            </w:pPr>
          </w:p>
        </w:tc>
        <w:tc>
          <w:tcPr>
            <w:tcW w:w="687" w:type="dxa"/>
          </w:tcPr>
          <w:p w14:paraId="0E2BE1E7" w14:textId="77777777" w:rsidR="003C5E89" w:rsidRPr="00970221" w:rsidRDefault="003C5E89" w:rsidP="003C5E89">
            <w:pPr>
              <w:jc w:val="center"/>
              <w:rPr>
                <w:rFonts w:ascii="Century Gothic" w:hAnsi="Century Gothic"/>
                <w:sz w:val="20"/>
                <w:szCs w:val="20"/>
              </w:rPr>
            </w:pPr>
          </w:p>
        </w:tc>
        <w:tc>
          <w:tcPr>
            <w:tcW w:w="687" w:type="dxa"/>
          </w:tcPr>
          <w:p w14:paraId="4486009B" w14:textId="77777777" w:rsidR="003C5E89" w:rsidRPr="00970221" w:rsidRDefault="003C5E89" w:rsidP="003C5E89">
            <w:pPr>
              <w:jc w:val="center"/>
              <w:rPr>
                <w:rFonts w:ascii="Century Gothic" w:hAnsi="Century Gothic"/>
                <w:sz w:val="20"/>
                <w:szCs w:val="20"/>
              </w:rPr>
            </w:pPr>
          </w:p>
        </w:tc>
        <w:tc>
          <w:tcPr>
            <w:tcW w:w="687" w:type="dxa"/>
          </w:tcPr>
          <w:p w14:paraId="63D22228" w14:textId="77777777" w:rsidR="003C5E89" w:rsidRPr="00970221" w:rsidRDefault="003C5E89" w:rsidP="003C5E89">
            <w:pPr>
              <w:jc w:val="center"/>
              <w:rPr>
                <w:rFonts w:ascii="Century Gothic" w:hAnsi="Century Gothic"/>
                <w:sz w:val="20"/>
                <w:szCs w:val="20"/>
              </w:rPr>
            </w:pPr>
          </w:p>
        </w:tc>
        <w:tc>
          <w:tcPr>
            <w:tcW w:w="687" w:type="dxa"/>
          </w:tcPr>
          <w:p w14:paraId="0F754F4C" w14:textId="77777777" w:rsidR="003C5E89" w:rsidRPr="00970221" w:rsidRDefault="003C5E89" w:rsidP="003C5E89">
            <w:pPr>
              <w:jc w:val="center"/>
              <w:rPr>
                <w:rFonts w:ascii="Century Gothic" w:hAnsi="Century Gothic"/>
                <w:sz w:val="20"/>
                <w:szCs w:val="20"/>
              </w:rPr>
            </w:pPr>
          </w:p>
        </w:tc>
        <w:tc>
          <w:tcPr>
            <w:tcW w:w="687" w:type="dxa"/>
          </w:tcPr>
          <w:p w14:paraId="226FC644" w14:textId="77777777" w:rsidR="003C5E89" w:rsidRPr="00970221" w:rsidRDefault="003C5E89" w:rsidP="003C5E89">
            <w:pPr>
              <w:jc w:val="center"/>
              <w:rPr>
                <w:rFonts w:ascii="Century Gothic" w:hAnsi="Century Gothic"/>
                <w:sz w:val="20"/>
                <w:szCs w:val="20"/>
              </w:rPr>
            </w:pPr>
          </w:p>
        </w:tc>
        <w:tc>
          <w:tcPr>
            <w:tcW w:w="687" w:type="dxa"/>
          </w:tcPr>
          <w:p w14:paraId="3515E643" w14:textId="77777777" w:rsidR="003C5E89" w:rsidRPr="00970221" w:rsidRDefault="003C5E89" w:rsidP="003C5E89">
            <w:pPr>
              <w:jc w:val="center"/>
              <w:rPr>
                <w:rFonts w:ascii="Century Gothic" w:hAnsi="Century Gothic"/>
                <w:sz w:val="20"/>
                <w:szCs w:val="20"/>
              </w:rPr>
            </w:pPr>
          </w:p>
        </w:tc>
        <w:tc>
          <w:tcPr>
            <w:tcW w:w="660" w:type="dxa"/>
          </w:tcPr>
          <w:p w14:paraId="242F5DBA" w14:textId="77777777" w:rsidR="003C5E89" w:rsidRPr="00970221" w:rsidRDefault="003C5E89" w:rsidP="003C5E89">
            <w:pPr>
              <w:jc w:val="center"/>
              <w:rPr>
                <w:rFonts w:ascii="Century Gothic" w:hAnsi="Century Gothic"/>
                <w:sz w:val="20"/>
                <w:szCs w:val="20"/>
              </w:rPr>
            </w:pPr>
          </w:p>
        </w:tc>
        <w:tc>
          <w:tcPr>
            <w:tcW w:w="688" w:type="dxa"/>
          </w:tcPr>
          <w:p w14:paraId="482B63B0" w14:textId="77777777" w:rsidR="003C5E89" w:rsidRPr="00970221" w:rsidRDefault="003C5E89" w:rsidP="003C5E89">
            <w:pPr>
              <w:jc w:val="center"/>
              <w:rPr>
                <w:rFonts w:ascii="Century Gothic" w:hAnsi="Century Gothic"/>
                <w:sz w:val="20"/>
                <w:szCs w:val="20"/>
              </w:rPr>
            </w:pPr>
          </w:p>
        </w:tc>
      </w:tr>
      <w:tr w:rsidR="003C5E89" w:rsidRPr="00970221" w14:paraId="5D3B5C84" w14:textId="77777777" w:rsidTr="003C5E89">
        <w:trPr>
          <w:trHeight w:val="149"/>
        </w:trPr>
        <w:tc>
          <w:tcPr>
            <w:tcW w:w="16375" w:type="dxa"/>
            <w:gridSpan w:val="18"/>
            <w:vAlign w:val="center"/>
          </w:tcPr>
          <w:p w14:paraId="5BD6DF24" w14:textId="77777777" w:rsidR="003C5E89" w:rsidRPr="00970221" w:rsidRDefault="003C5E89" w:rsidP="003C5E89">
            <w:pPr>
              <w:rPr>
                <w:rFonts w:ascii="Century Gothic" w:hAnsi="Century Gothic"/>
                <w:b/>
                <w:bCs/>
                <w:sz w:val="20"/>
                <w:szCs w:val="20"/>
              </w:rPr>
            </w:pPr>
            <w:r w:rsidRPr="00970221">
              <w:rPr>
                <w:rFonts w:ascii="Century Gothic" w:hAnsi="Century Gothic"/>
                <w:b/>
                <w:bCs/>
                <w:sz w:val="20"/>
                <w:szCs w:val="20"/>
              </w:rPr>
              <w:t xml:space="preserve">EXTERNAL WORKS  </w:t>
            </w:r>
          </w:p>
        </w:tc>
      </w:tr>
      <w:tr w:rsidR="003C5E89" w:rsidRPr="00970221" w14:paraId="416A8FE0" w14:textId="77777777" w:rsidTr="003C5E89">
        <w:trPr>
          <w:trHeight w:val="149"/>
        </w:trPr>
        <w:tc>
          <w:tcPr>
            <w:tcW w:w="4253" w:type="dxa"/>
          </w:tcPr>
          <w:p w14:paraId="49591822"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Maintain Awning</w:t>
            </w:r>
          </w:p>
        </w:tc>
        <w:tc>
          <w:tcPr>
            <w:tcW w:w="1134" w:type="dxa"/>
          </w:tcPr>
          <w:p w14:paraId="79FFA491"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5F59552C" w14:textId="77777777" w:rsidR="003C5E89" w:rsidRPr="00970221" w:rsidRDefault="003C5E89" w:rsidP="003C5E89">
            <w:pPr>
              <w:jc w:val="center"/>
              <w:rPr>
                <w:rFonts w:ascii="Century Gothic" w:hAnsi="Century Gothic"/>
                <w:sz w:val="20"/>
                <w:szCs w:val="20"/>
              </w:rPr>
            </w:pPr>
          </w:p>
        </w:tc>
        <w:tc>
          <w:tcPr>
            <w:tcW w:w="691" w:type="dxa"/>
          </w:tcPr>
          <w:p w14:paraId="012554A0" w14:textId="77777777" w:rsidR="003C5E89" w:rsidRPr="00970221" w:rsidRDefault="003C5E89" w:rsidP="003C5E89">
            <w:pPr>
              <w:jc w:val="center"/>
              <w:rPr>
                <w:rFonts w:ascii="Century Gothic" w:hAnsi="Century Gothic"/>
                <w:sz w:val="20"/>
                <w:szCs w:val="20"/>
              </w:rPr>
            </w:pPr>
          </w:p>
        </w:tc>
        <w:tc>
          <w:tcPr>
            <w:tcW w:w="686" w:type="dxa"/>
          </w:tcPr>
          <w:p w14:paraId="102C3739" w14:textId="77777777" w:rsidR="003C5E89" w:rsidRPr="00970221" w:rsidRDefault="003C5E89" w:rsidP="003C5E89">
            <w:pPr>
              <w:jc w:val="center"/>
              <w:rPr>
                <w:rFonts w:ascii="Century Gothic" w:hAnsi="Century Gothic"/>
                <w:sz w:val="20"/>
                <w:szCs w:val="20"/>
              </w:rPr>
            </w:pPr>
          </w:p>
        </w:tc>
        <w:tc>
          <w:tcPr>
            <w:tcW w:w="686" w:type="dxa"/>
          </w:tcPr>
          <w:p w14:paraId="0B4F48EC" w14:textId="77777777" w:rsidR="003C5E89" w:rsidRPr="00970221" w:rsidRDefault="003C5E89" w:rsidP="003C5E89">
            <w:pPr>
              <w:jc w:val="center"/>
              <w:rPr>
                <w:rFonts w:ascii="Century Gothic" w:hAnsi="Century Gothic"/>
                <w:sz w:val="20"/>
                <w:szCs w:val="20"/>
              </w:rPr>
            </w:pPr>
          </w:p>
        </w:tc>
        <w:tc>
          <w:tcPr>
            <w:tcW w:w="686" w:type="dxa"/>
          </w:tcPr>
          <w:p w14:paraId="7BAD4216" w14:textId="77777777" w:rsidR="003C5E89" w:rsidRPr="00970221" w:rsidRDefault="003C5E89" w:rsidP="003C5E89">
            <w:pPr>
              <w:jc w:val="center"/>
              <w:rPr>
                <w:rFonts w:ascii="Century Gothic" w:hAnsi="Century Gothic"/>
                <w:sz w:val="20"/>
                <w:szCs w:val="20"/>
              </w:rPr>
            </w:pPr>
          </w:p>
        </w:tc>
        <w:tc>
          <w:tcPr>
            <w:tcW w:w="686" w:type="dxa"/>
          </w:tcPr>
          <w:p w14:paraId="40CD3EF7" w14:textId="77777777" w:rsidR="003C5E89" w:rsidRPr="00970221" w:rsidRDefault="003C5E89" w:rsidP="003C5E89">
            <w:pPr>
              <w:jc w:val="center"/>
              <w:rPr>
                <w:rFonts w:ascii="Century Gothic" w:hAnsi="Century Gothic"/>
                <w:sz w:val="20"/>
                <w:szCs w:val="20"/>
              </w:rPr>
            </w:pPr>
          </w:p>
        </w:tc>
        <w:tc>
          <w:tcPr>
            <w:tcW w:w="687" w:type="dxa"/>
          </w:tcPr>
          <w:p w14:paraId="1CF55A6E" w14:textId="77777777" w:rsidR="003C5E89" w:rsidRPr="00970221" w:rsidRDefault="003C5E89" w:rsidP="003C5E89">
            <w:pPr>
              <w:jc w:val="center"/>
              <w:rPr>
                <w:rFonts w:ascii="Century Gothic" w:hAnsi="Century Gothic"/>
                <w:sz w:val="20"/>
                <w:szCs w:val="20"/>
              </w:rPr>
            </w:pPr>
          </w:p>
        </w:tc>
        <w:tc>
          <w:tcPr>
            <w:tcW w:w="687" w:type="dxa"/>
          </w:tcPr>
          <w:p w14:paraId="0B9AF97E" w14:textId="77777777" w:rsidR="003C5E89" w:rsidRPr="00970221" w:rsidRDefault="003C5E89" w:rsidP="003C5E89">
            <w:pPr>
              <w:jc w:val="center"/>
              <w:rPr>
                <w:rFonts w:ascii="Century Gothic" w:hAnsi="Century Gothic"/>
                <w:sz w:val="20"/>
                <w:szCs w:val="20"/>
              </w:rPr>
            </w:pPr>
          </w:p>
        </w:tc>
        <w:tc>
          <w:tcPr>
            <w:tcW w:w="687" w:type="dxa"/>
          </w:tcPr>
          <w:p w14:paraId="53620DD8" w14:textId="77777777" w:rsidR="003C5E89" w:rsidRPr="00970221" w:rsidRDefault="003C5E89" w:rsidP="003C5E89">
            <w:pPr>
              <w:jc w:val="center"/>
              <w:rPr>
                <w:rFonts w:ascii="Century Gothic" w:hAnsi="Century Gothic"/>
                <w:sz w:val="20"/>
                <w:szCs w:val="20"/>
              </w:rPr>
            </w:pPr>
          </w:p>
        </w:tc>
        <w:tc>
          <w:tcPr>
            <w:tcW w:w="687" w:type="dxa"/>
          </w:tcPr>
          <w:p w14:paraId="73BA04B6"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tcPr>
          <w:p w14:paraId="4253B3E0" w14:textId="77777777" w:rsidR="003C5E89" w:rsidRPr="00970221" w:rsidRDefault="003C5E89" w:rsidP="003C5E89">
            <w:pPr>
              <w:jc w:val="center"/>
              <w:rPr>
                <w:rFonts w:ascii="Century Gothic" w:hAnsi="Century Gothic"/>
                <w:sz w:val="20"/>
                <w:szCs w:val="20"/>
              </w:rPr>
            </w:pPr>
          </w:p>
        </w:tc>
        <w:tc>
          <w:tcPr>
            <w:tcW w:w="687" w:type="dxa"/>
          </w:tcPr>
          <w:p w14:paraId="202878A9" w14:textId="77777777" w:rsidR="003C5E89" w:rsidRPr="00970221" w:rsidRDefault="003C5E89" w:rsidP="003C5E89">
            <w:pPr>
              <w:jc w:val="center"/>
              <w:rPr>
                <w:rFonts w:ascii="Century Gothic" w:hAnsi="Century Gothic"/>
                <w:sz w:val="20"/>
                <w:szCs w:val="20"/>
              </w:rPr>
            </w:pPr>
          </w:p>
        </w:tc>
        <w:tc>
          <w:tcPr>
            <w:tcW w:w="687" w:type="dxa"/>
          </w:tcPr>
          <w:p w14:paraId="4BA9AE88" w14:textId="77777777" w:rsidR="003C5E89" w:rsidRPr="00970221" w:rsidRDefault="003C5E89" w:rsidP="003C5E89">
            <w:pPr>
              <w:jc w:val="center"/>
              <w:rPr>
                <w:rFonts w:ascii="Century Gothic" w:hAnsi="Century Gothic"/>
                <w:sz w:val="20"/>
                <w:szCs w:val="20"/>
              </w:rPr>
            </w:pPr>
          </w:p>
        </w:tc>
        <w:tc>
          <w:tcPr>
            <w:tcW w:w="687" w:type="dxa"/>
          </w:tcPr>
          <w:p w14:paraId="479967A8" w14:textId="77777777" w:rsidR="003C5E89" w:rsidRPr="00970221" w:rsidRDefault="003C5E89" w:rsidP="003C5E89">
            <w:pPr>
              <w:jc w:val="center"/>
              <w:rPr>
                <w:rFonts w:ascii="Century Gothic" w:hAnsi="Century Gothic"/>
                <w:sz w:val="20"/>
                <w:szCs w:val="20"/>
              </w:rPr>
            </w:pPr>
          </w:p>
        </w:tc>
        <w:tc>
          <w:tcPr>
            <w:tcW w:w="660" w:type="dxa"/>
          </w:tcPr>
          <w:p w14:paraId="632A601C" w14:textId="77777777" w:rsidR="003C5E89" w:rsidRPr="00970221" w:rsidRDefault="003C5E89" w:rsidP="003C5E89">
            <w:pPr>
              <w:jc w:val="center"/>
              <w:rPr>
                <w:rFonts w:ascii="Century Gothic" w:hAnsi="Century Gothic"/>
                <w:sz w:val="20"/>
                <w:szCs w:val="20"/>
              </w:rPr>
            </w:pPr>
          </w:p>
        </w:tc>
        <w:tc>
          <w:tcPr>
            <w:tcW w:w="688" w:type="dxa"/>
          </w:tcPr>
          <w:p w14:paraId="6BB60855" w14:textId="77777777" w:rsidR="003C5E89" w:rsidRPr="00970221" w:rsidRDefault="003C5E89" w:rsidP="003C5E89">
            <w:pPr>
              <w:jc w:val="center"/>
              <w:rPr>
                <w:rFonts w:ascii="Century Gothic" w:hAnsi="Century Gothic"/>
                <w:sz w:val="20"/>
                <w:szCs w:val="20"/>
              </w:rPr>
            </w:pPr>
          </w:p>
        </w:tc>
      </w:tr>
      <w:tr w:rsidR="003C5E89" w:rsidRPr="00970221" w14:paraId="644986E2" w14:textId="77777777" w:rsidTr="003C5E89">
        <w:trPr>
          <w:trHeight w:val="149"/>
        </w:trPr>
        <w:tc>
          <w:tcPr>
            <w:tcW w:w="4253" w:type="dxa"/>
          </w:tcPr>
          <w:p w14:paraId="301E6CE7"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Maintain Common Pipework</w:t>
            </w:r>
          </w:p>
        </w:tc>
        <w:tc>
          <w:tcPr>
            <w:tcW w:w="1134" w:type="dxa"/>
          </w:tcPr>
          <w:p w14:paraId="1A449C4F"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552D33A0" w14:textId="77777777" w:rsidR="003C5E89" w:rsidRPr="00970221" w:rsidRDefault="003C5E89" w:rsidP="003C5E89">
            <w:pPr>
              <w:jc w:val="center"/>
              <w:rPr>
                <w:rFonts w:ascii="Century Gothic" w:hAnsi="Century Gothic"/>
                <w:sz w:val="20"/>
                <w:szCs w:val="20"/>
              </w:rPr>
            </w:pPr>
          </w:p>
        </w:tc>
        <w:tc>
          <w:tcPr>
            <w:tcW w:w="691" w:type="dxa"/>
          </w:tcPr>
          <w:p w14:paraId="4222726B" w14:textId="77777777" w:rsidR="003C5E89" w:rsidRPr="00970221" w:rsidRDefault="003C5E89" w:rsidP="003C5E89">
            <w:pPr>
              <w:jc w:val="center"/>
              <w:rPr>
                <w:rFonts w:ascii="Century Gothic" w:hAnsi="Century Gothic"/>
                <w:sz w:val="20"/>
                <w:szCs w:val="20"/>
              </w:rPr>
            </w:pPr>
          </w:p>
        </w:tc>
        <w:tc>
          <w:tcPr>
            <w:tcW w:w="686" w:type="dxa"/>
          </w:tcPr>
          <w:p w14:paraId="3E8C3EEC" w14:textId="77777777" w:rsidR="003C5E89" w:rsidRPr="00970221" w:rsidRDefault="003C5E89" w:rsidP="003C5E89">
            <w:pPr>
              <w:jc w:val="center"/>
              <w:rPr>
                <w:rFonts w:ascii="Century Gothic" w:hAnsi="Century Gothic"/>
                <w:sz w:val="20"/>
                <w:szCs w:val="20"/>
              </w:rPr>
            </w:pPr>
          </w:p>
        </w:tc>
        <w:tc>
          <w:tcPr>
            <w:tcW w:w="686" w:type="dxa"/>
          </w:tcPr>
          <w:p w14:paraId="2556CB96"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DCD09E5" w14:textId="77777777" w:rsidR="003C5E89" w:rsidRPr="00970221" w:rsidRDefault="003C5E89" w:rsidP="003C5E89">
            <w:pPr>
              <w:jc w:val="center"/>
              <w:rPr>
                <w:rFonts w:ascii="Century Gothic" w:hAnsi="Century Gothic"/>
                <w:sz w:val="20"/>
                <w:szCs w:val="20"/>
              </w:rPr>
            </w:pPr>
          </w:p>
        </w:tc>
        <w:tc>
          <w:tcPr>
            <w:tcW w:w="686" w:type="dxa"/>
          </w:tcPr>
          <w:p w14:paraId="0E0145D9" w14:textId="77777777" w:rsidR="003C5E89" w:rsidRPr="00970221" w:rsidRDefault="003C5E89" w:rsidP="003C5E89">
            <w:pPr>
              <w:jc w:val="center"/>
              <w:rPr>
                <w:rFonts w:ascii="Century Gothic" w:hAnsi="Century Gothic"/>
                <w:sz w:val="20"/>
                <w:szCs w:val="20"/>
              </w:rPr>
            </w:pPr>
          </w:p>
        </w:tc>
        <w:tc>
          <w:tcPr>
            <w:tcW w:w="687" w:type="dxa"/>
          </w:tcPr>
          <w:p w14:paraId="61E15D63" w14:textId="77777777" w:rsidR="003C5E89" w:rsidRPr="00970221" w:rsidRDefault="003C5E89" w:rsidP="003C5E89">
            <w:pPr>
              <w:jc w:val="center"/>
              <w:rPr>
                <w:rFonts w:ascii="Century Gothic" w:hAnsi="Century Gothic"/>
                <w:sz w:val="20"/>
                <w:szCs w:val="20"/>
              </w:rPr>
            </w:pPr>
          </w:p>
        </w:tc>
        <w:tc>
          <w:tcPr>
            <w:tcW w:w="687" w:type="dxa"/>
          </w:tcPr>
          <w:p w14:paraId="1DC88AB7" w14:textId="77777777" w:rsidR="003C5E89" w:rsidRPr="00970221" w:rsidRDefault="003C5E89" w:rsidP="003C5E89">
            <w:pPr>
              <w:jc w:val="center"/>
              <w:rPr>
                <w:rFonts w:ascii="Century Gothic" w:hAnsi="Century Gothic"/>
                <w:sz w:val="20"/>
                <w:szCs w:val="20"/>
              </w:rPr>
            </w:pPr>
          </w:p>
        </w:tc>
        <w:tc>
          <w:tcPr>
            <w:tcW w:w="687" w:type="dxa"/>
          </w:tcPr>
          <w:p w14:paraId="317E499A" w14:textId="77777777" w:rsidR="003C5E89" w:rsidRPr="00970221" w:rsidRDefault="003C5E89" w:rsidP="003C5E89">
            <w:pPr>
              <w:jc w:val="center"/>
              <w:rPr>
                <w:rFonts w:ascii="Century Gothic" w:hAnsi="Century Gothic"/>
                <w:sz w:val="20"/>
                <w:szCs w:val="20"/>
              </w:rPr>
            </w:pPr>
          </w:p>
        </w:tc>
        <w:tc>
          <w:tcPr>
            <w:tcW w:w="687" w:type="dxa"/>
          </w:tcPr>
          <w:p w14:paraId="54DA587C" w14:textId="77777777" w:rsidR="003C5E89" w:rsidRPr="00970221" w:rsidRDefault="003C5E89" w:rsidP="003C5E89">
            <w:pPr>
              <w:jc w:val="center"/>
              <w:rPr>
                <w:rFonts w:ascii="Century Gothic" w:hAnsi="Century Gothic"/>
                <w:sz w:val="20"/>
                <w:szCs w:val="20"/>
              </w:rPr>
            </w:pPr>
          </w:p>
        </w:tc>
        <w:tc>
          <w:tcPr>
            <w:tcW w:w="687" w:type="dxa"/>
          </w:tcPr>
          <w:p w14:paraId="57816815" w14:textId="77777777" w:rsidR="003C5E89" w:rsidRPr="00970221" w:rsidRDefault="003C5E89" w:rsidP="003C5E89">
            <w:pPr>
              <w:jc w:val="center"/>
              <w:rPr>
                <w:rFonts w:ascii="Century Gothic" w:hAnsi="Century Gothic"/>
                <w:sz w:val="20"/>
                <w:szCs w:val="20"/>
              </w:rPr>
            </w:pPr>
          </w:p>
        </w:tc>
        <w:tc>
          <w:tcPr>
            <w:tcW w:w="687" w:type="dxa"/>
          </w:tcPr>
          <w:p w14:paraId="1A82E212" w14:textId="77777777" w:rsidR="003C5E89" w:rsidRPr="00970221" w:rsidRDefault="003C5E89" w:rsidP="003C5E89">
            <w:pPr>
              <w:jc w:val="center"/>
              <w:rPr>
                <w:rFonts w:ascii="Century Gothic" w:hAnsi="Century Gothic"/>
                <w:sz w:val="20"/>
                <w:szCs w:val="20"/>
              </w:rPr>
            </w:pPr>
          </w:p>
        </w:tc>
        <w:tc>
          <w:tcPr>
            <w:tcW w:w="687" w:type="dxa"/>
          </w:tcPr>
          <w:p w14:paraId="2A278A5B" w14:textId="77777777" w:rsidR="003C5E89" w:rsidRPr="00970221" w:rsidRDefault="003C5E89" w:rsidP="003C5E89">
            <w:pPr>
              <w:jc w:val="center"/>
              <w:rPr>
                <w:rFonts w:ascii="Century Gothic" w:hAnsi="Century Gothic"/>
                <w:sz w:val="20"/>
                <w:szCs w:val="20"/>
              </w:rPr>
            </w:pPr>
          </w:p>
        </w:tc>
        <w:tc>
          <w:tcPr>
            <w:tcW w:w="687" w:type="dxa"/>
          </w:tcPr>
          <w:p w14:paraId="49F39947" w14:textId="77777777" w:rsidR="003C5E89" w:rsidRPr="00970221" w:rsidRDefault="003C5E89" w:rsidP="003C5E89">
            <w:pPr>
              <w:jc w:val="center"/>
              <w:rPr>
                <w:rFonts w:ascii="Century Gothic" w:hAnsi="Century Gothic"/>
                <w:sz w:val="20"/>
                <w:szCs w:val="20"/>
              </w:rPr>
            </w:pPr>
          </w:p>
        </w:tc>
        <w:tc>
          <w:tcPr>
            <w:tcW w:w="660" w:type="dxa"/>
          </w:tcPr>
          <w:p w14:paraId="214C18EE" w14:textId="77777777" w:rsidR="003C5E89" w:rsidRPr="00970221" w:rsidRDefault="003C5E89" w:rsidP="003C5E89">
            <w:pPr>
              <w:jc w:val="center"/>
              <w:rPr>
                <w:rFonts w:ascii="Century Gothic" w:hAnsi="Century Gothic"/>
                <w:sz w:val="20"/>
                <w:szCs w:val="20"/>
              </w:rPr>
            </w:pPr>
          </w:p>
        </w:tc>
        <w:tc>
          <w:tcPr>
            <w:tcW w:w="688" w:type="dxa"/>
          </w:tcPr>
          <w:p w14:paraId="7F6517A8" w14:textId="77777777" w:rsidR="003C5E89" w:rsidRPr="00970221" w:rsidRDefault="003C5E89" w:rsidP="003C5E89">
            <w:pPr>
              <w:jc w:val="center"/>
              <w:rPr>
                <w:rFonts w:ascii="Century Gothic" w:hAnsi="Century Gothic"/>
                <w:sz w:val="20"/>
                <w:szCs w:val="20"/>
              </w:rPr>
            </w:pPr>
          </w:p>
        </w:tc>
      </w:tr>
      <w:tr w:rsidR="003C5E89" w:rsidRPr="00970221" w14:paraId="70EC4EA4" w14:textId="77777777" w:rsidTr="003C5E89">
        <w:trPr>
          <w:trHeight w:val="149"/>
        </w:trPr>
        <w:tc>
          <w:tcPr>
            <w:tcW w:w="4253" w:type="dxa"/>
          </w:tcPr>
          <w:p w14:paraId="73C879DE"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Service/Repair Bin Room Curtain Blind</w:t>
            </w:r>
          </w:p>
        </w:tc>
        <w:tc>
          <w:tcPr>
            <w:tcW w:w="1134" w:type="dxa"/>
          </w:tcPr>
          <w:p w14:paraId="6CF83DD2"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0A688B04" w14:textId="77777777" w:rsidR="003C5E89" w:rsidRPr="00970221" w:rsidRDefault="003C5E89" w:rsidP="003C5E89">
            <w:pPr>
              <w:jc w:val="center"/>
              <w:rPr>
                <w:rFonts w:ascii="Century Gothic" w:hAnsi="Century Gothic"/>
                <w:sz w:val="20"/>
                <w:szCs w:val="20"/>
              </w:rPr>
            </w:pPr>
          </w:p>
        </w:tc>
        <w:tc>
          <w:tcPr>
            <w:tcW w:w="691" w:type="dxa"/>
          </w:tcPr>
          <w:p w14:paraId="67A9D751" w14:textId="77777777" w:rsidR="003C5E89" w:rsidRPr="00970221" w:rsidRDefault="003C5E89" w:rsidP="003C5E89">
            <w:pPr>
              <w:jc w:val="center"/>
              <w:rPr>
                <w:rFonts w:ascii="Century Gothic" w:hAnsi="Century Gothic"/>
                <w:sz w:val="20"/>
                <w:szCs w:val="20"/>
              </w:rPr>
            </w:pPr>
          </w:p>
        </w:tc>
        <w:tc>
          <w:tcPr>
            <w:tcW w:w="686" w:type="dxa"/>
          </w:tcPr>
          <w:p w14:paraId="79B62779" w14:textId="77777777" w:rsidR="003C5E89" w:rsidRPr="00970221" w:rsidRDefault="003C5E89" w:rsidP="003C5E89">
            <w:pPr>
              <w:jc w:val="center"/>
              <w:rPr>
                <w:rFonts w:ascii="Century Gothic" w:hAnsi="Century Gothic"/>
                <w:sz w:val="20"/>
                <w:szCs w:val="20"/>
              </w:rPr>
            </w:pPr>
          </w:p>
        </w:tc>
        <w:tc>
          <w:tcPr>
            <w:tcW w:w="686" w:type="dxa"/>
          </w:tcPr>
          <w:p w14:paraId="5C15401F"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649C625" w14:textId="77777777" w:rsidR="003C5E89" w:rsidRPr="00970221" w:rsidRDefault="003C5E89" w:rsidP="003C5E89">
            <w:pPr>
              <w:jc w:val="center"/>
              <w:rPr>
                <w:rFonts w:ascii="Century Gothic" w:hAnsi="Century Gothic"/>
                <w:sz w:val="20"/>
                <w:szCs w:val="20"/>
              </w:rPr>
            </w:pPr>
          </w:p>
        </w:tc>
        <w:tc>
          <w:tcPr>
            <w:tcW w:w="686" w:type="dxa"/>
          </w:tcPr>
          <w:p w14:paraId="47434DF6" w14:textId="77777777" w:rsidR="003C5E89" w:rsidRPr="00970221" w:rsidRDefault="003C5E89" w:rsidP="003C5E89">
            <w:pPr>
              <w:jc w:val="center"/>
              <w:rPr>
                <w:rFonts w:ascii="Century Gothic" w:hAnsi="Century Gothic"/>
                <w:sz w:val="20"/>
                <w:szCs w:val="20"/>
              </w:rPr>
            </w:pPr>
          </w:p>
        </w:tc>
        <w:tc>
          <w:tcPr>
            <w:tcW w:w="687" w:type="dxa"/>
          </w:tcPr>
          <w:p w14:paraId="7C12AC02" w14:textId="77777777" w:rsidR="003C5E89" w:rsidRPr="00970221" w:rsidRDefault="003C5E89" w:rsidP="003C5E89">
            <w:pPr>
              <w:jc w:val="center"/>
              <w:rPr>
                <w:rFonts w:ascii="Century Gothic" w:hAnsi="Century Gothic"/>
                <w:sz w:val="20"/>
                <w:szCs w:val="20"/>
              </w:rPr>
            </w:pPr>
          </w:p>
        </w:tc>
        <w:tc>
          <w:tcPr>
            <w:tcW w:w="687" w:type="dxa"/>
          </w:tcPr>
          <w:p w14:paraId="735DBA2A" w14:textId="77777777" w:rsidR="003C5E89" w:rsidRPr="00970221" w:rsidRDefault="003C5E89" w:rsidP="003C5E89">
            <w:pPr>
              <w:jc w:val="center"/>
              <w:rPr>
                <w:rFonts w:ascii="Century Gothic" w:hAnsi="Century Gothic"/>
                <w:sz w:val="20"/>
                <w:szCs w:val="20"/>
              </w:rPr>
            </w:pPr>
          </w:p>
        </w:tc>
        <w:tc>
          <w:tcPr>
            <w:tcW w:w="687" w:type="dxa"/>
          </w:tcPr>
          <w:p w14:paraId="6DBBDDC2" w14:textId="77777777" w:rsidR="003C5E89" w:rsidRPr="00970221" w:rsidRDefault="003C5E89" w:rsidP="003C5E89">
            <w:pPr>
              <w:jc w:val="center"/>
              <w:rPr>
                <w:rFonts w:ascii="Century Gothic" w:hAnsi="Century Gothic"/>
                <w:sz w:val="20"/>
                <w:szCs w:val="20"/>
              </w:rPr>
            </w:pPr>
          </w:p>
        </w:tc>
        <w:tc>
          <w:tcPr>
            <w:tcW w:w="687" w:type="dxa"/>
          </w:tcPr>
          <w:p w14:paraId="5B374918" w14:textId="77777777" w:rsidR="003C5E89" w:rsidRPr="00970221" w:rsidRDefault="003C5E89" w:rsidP="003C5E89">
            <w:pPr>
              <w:jc w:val="center"/>
              <w:rPr>
                <w:rFonts w:ascii="Century Gothic" w:hAnsi="Century Gothic"/>
                <w:sz w:val="20"/>
                <w:szCs w:val="20"/>
              </w:rPr>
            </w:pPr>
          </w:p>
        </w:tc>
        <w:tc>
          <w:tcPr>
            <w:tcW w:w="687" w:type="dxa"/>
          </w:tcPr>
          <w:p w14:paraId="72FC1407" w14:textId="77777777" w:rsidR="003C5E89" w:rsidRPr="00970221" w:rsidRDefault="003C5E89" w:rsidP="003C5E89">
            <w:pPr>
              <w:jc w:val="center"/>
              <w:rPr>
                <w:rFonts w:ascii="Century Gothic" w:hAnsi="Century Gothic"/>
                <w:sz w:val="20"/>
                <w:szCs w:val="20"/>
              </w:rPr>
            </w:pPr>
          </w:p>
        </w:tc>
        <w:tc>
          <w:tcPr>
            <w:tcW w:w="687" w:type="dxa"/>
          </w:tcPr>
          <w:p w14:paraId="4B99497A" w14:textId="77777777" w:rsidR="003C5E89" w:rsidRPr="00970221" w:rsidRDefault="003C5E89" w:rsidP="003C5E89">
            <w:pPr>
              <w:jc w:val="center"/>
              <w:rPr>
                <w:rFonts w:ascii="Century Gothic" w:hAnsi="Century Gothic"/>
                <w:sz w:val="20"/>
                <w:szCs w:val="20"/>
              </w:rPr>
            </w:pPr>
          </w:p>
        </w:tc>
        <w:tc>
          <w:tcPr>
            <w:tcW w:w="687" w:type="dxa"/>
          </w:tcPr>
          <w:p w14:paraId="52A4ADC1" w14:textId="77777777" w:rsidR="003C5E89" w:rsidRPr="00970221" w:rsidRDefault="003C5E89" w:rsidP="003C5E89">
            <w:pPr>
              <w:jc w:val="center"/>
              <w:rPr>
                <w:rFonts w:ascii="Century Gothic" w:hAnsi="Century Gothic"/>
                <w:sz w:val="20"/>
                <w:szCs w:val="20"/>
              </w:rPr>
            </w:pPr>
          </w:p>
        </w:tc>
        <w:tc>
          <w:tcPr>
            <w:tcW w:w="687" w:type="dxa"/>
          </w:tcPr>
          <w:p w14:paraId="12AA9630" w14:textId="77777777" w:rsidR="003C5E89" w:rsidRPr="00970221" w:rsidRDefault="003C5E89" w:rsidP="003C5E89">
            <w:pPr>
              <w:jc w:val="center"/>
              <w:rPr>
                <w:rFonts w:ascii="Century Gothic" w:hAnsi="Century Gothic"/>
                <w:sz w:val="20"/>
                <w:szCs w:val="20"/>
              </w:rPr>
            </w:pPr>
          </w:p>
        </w:tc>
        <w:tc>
          <w:tcPr>
            <w:tcW w:w="660" w:type="dxa"/>
          </w:tcPr>
          <w:p w14:paraId="35507772" w14:textId="77777777" w:rsidR="003C5E89" w:rsidRPr="00970221" w:rsidRDefault="003C5E89" w:rsidP="003C5E89">
            <w:pPr>
              <w:jc w:val="center"/>
              <w:rPr>
                <w:rFonts w:ascii="Century Gothic" w:hAnsi="Century Gothic"/>
                <w:sz w:val="20"/>
                <w:szCs w:val="20"/>
              </w:rPr>
            </w:pPr>
          </w:p>
        </w:tc>
        <w:tc>
          <w:tcPr>
            <w:tcW w:w="688" w:type="dxa"/>
          </w:tcPr>
          <w:p w14:paraId="6B03193E" w14:textId="77777777" w:rsidR="003C5E89" w:rsidRPr="00970221" w:rsidRDefault="003C5E89" w:rsidP="003C5E89">
            <w:pPr>
              <w:jc w:val="center"/>
              <w:rPr>
                <w:rFonts w:ascii="Century Gothic" w:hAnsi="Century Gothic"/>
                <w:sz w:val="20"/>
                <w:szCs w:val="20"/>
              </w:rPr>
            </w:pPr>
          </w:p>
        </w:tc>
      </w:tr>
      <w:tr w:rsidR="003C5E89" w:rsidRPr="00970221" w14:paraId="02F7B876" w14:textId="77777777" w:rsidTr="003C5E89">
        <w:trPr>
          <w:trHeight w:val="149"/>
        </w:trPr>
        <w:tc>
          <w:tcPr>
            <w:tcW w:w="4253" w:type="dxa"/>
          </w:tcPr>
          <w:p w14:paraId="3491D1CE"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Repaint Door Faces</w:t>
            </w:r>
          </w:p>
        </w:tc>
        <w:tc>
          <w:tcPr>
            <w:tcW w:w="1134" w:type="dxa"/>
          </w:tcPr>
          <w:p w14:paraId="592A98C9"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523445C3" w14:textId="77777777" w:rsidR="003C5E89" w:rsidRPr="00970221" w:rsidRDefault="003C5E89" w:rsidP="003C5E89">
            <w:pPr>
              <w:jc w:val="center"/>
              <w:rPr>
                <w:rFonts w:ascii="Century Gothic" w:hAnsi="Century Gothic"/>
                <w:sz w:val="20"/>
                <w:szCs w:val="20"/>
              </w:rPr>
            </w:pPr>
          </w:p>
        </w:tc>
        <w:tc>
          <w:tcPr>
            <w:tcW w:w="691" w:type="dxa"/>
          </w:tcPr>
          <w:p w14:paraId="3A653583"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57C2BD1A" w14:textId="77777777" w:rsidR="003C5E89" w:rsidRPr="00970221" w:rsidRDefault="003C5E89" w:rsidP="003C5E89">
            <w:pPr>
              <w:jc w:val="center"/>
              <w:rPr>
                <w:rFonts w:ascii="Century Gothic" w:hAnsi="Century Gothic"/>
                <w:sz w:val="20"/>
                <w:szCs w:val="20"/>
              </w:rPr>
            </w:pPr>
          </w:p>
        </w:tc>
        <w:tc>
          <w:tcPr>
            <w:tcW w:w="686" w:type="dxa"/>
          </w:tcPr>
          <w:p w14:paraId="64DD7878" w14:textId="77777777" w:rsidR="003C5E89" w:rsidRPr="00970221" w:rsidRDefault="003C5E89" w:rsidP="003C5E89">
            <w:pPr>
              <w:jc w:val="center"/>
              <w:rPr>
                <w:rFonts w:ascii="Century Gothic" w:hAnsi="Century Gothic"/>
                <w:sz w:val="20"/>
                <w:szCs w:val="20"/>
              </w:rPr>
            </w:pPr>
          </w:p>
        </w:tc>
        <w:tc>
          <w:tcPr>
            <w:tcW w:w="686" w:type="dxa"/>
          </w:tcPr>
          <w:p w14:paraId="1F636E42" w14:textId="77777777" w:rsidR="003C5E89" w:rsidRPr="00970221" w:rsidRDefault="003C5E89" w:rsidP="003C5E89">
            <w:pPr>
              <w:jc w:val="center"/>
              <w:rPr>
                <w:rFonts w:ascii="Century Gothic" w:hAnsi="Century Gothic"/>
                <w:sz w:val="20"/>
                <w:szCs w:val="20"/>
              </w:rPr>
            </w:pPr>
          </w:p>
        </w:tc>
        <w:tc>
          <w:tcPr>
            <w:tcW w:w="686" w:type="dxa"/>
          </w:tcPr>
          <w:p w14:paraId="4489AB93" w14:textId="77777777" w:rsidR="003C5E89" w:rsidRPr="00970221" w:rsidRDefault="003C5E89" w:rsidP="003C5E89">
            <w:pPr>
              <w:jc w:val="center"/>
              <w:rPr>
                <w:rFonts w:ascii="Century Gothic" w:hAnsi="Century Gothic"/>
                <w:sz w:val="20"/>
                <w:szCs w:val="20"/>
              </w:rPr>
            </w:pPr>
          </w:p>
        </w:tc>
        <w:tc>
          <w:tcPr>
            <w:tcW w:w="687" w:type="dxa"/>
          </w:tcPr>
          <w:p w14:paraId="7087F8D2" w14:textId="77777777" w:rsidR="003C5E89" w:rsidRPr="00970221" w:rsidRDefault="003C5E89" w:rsidP="003C5E89">
            <w:pPr>
              <w:jc w:val="center"/>
              <w:rPr>
                <w:rFonts w:ascii="Century Gothic" w:hAnsi="Century Gothic"/>
                <w:sz w:val="20"/>
                <w:szCs w:val="20"/>
              </w:rPr>
            </w:pPr>
          </w:p>
        </w:tc>
        <w:tc>
          <w:tcPr>
            <w:tcW w:w="687" w:type="dxa"/>
          </w:tcPr>
          <w:p w14:paraId="2B618900" w14:textId="77777777" w:rsidR="003C5E89" w:rsidRPr="00970221" w:rsidRDefault="003C5E89" w:rsidP="003C5E89">
            <w:pPr>
              <w:jc w:val="center"/>
              <w:rPr>
                <w:rFonts w:ascii="Century Gothic" w:hAnsi="Century Gothic"/>
                <w:sz w:val="20"/>
                <w:szCs w:val="20"/>
              </w:rPr>
            </w:pPr>
          </w:p>
        </w:tc>
        <w:tc>
          <w:tcPr>
            <w:tcW w:w="687" w:type="dxa"/>
          </w:tcPr>
          <w:p w14:paraId="57D19074" w14:textId="77777777" w:rsidR="003C5E89" w:rsidRPr="00970221" w:rsidRDefault="003C5E89" w:rsidP="003C5E89">
            <w:pPr>
              <w:jc w:val="center"/>
              <w:rPr>
                <w:rFonts w:ascii="Century Gothic" w:hAnsi="Century Gothic"/>
                <w:sz w:val="20"/>
                <w:szCs w:val="20"/>
              </w:rPr>
            </w:pPr>
          </w:p>
        </w:tc>
        <w:tc>
          <w:tcPr>
            <w:tcW w:w="687" w:type="dxa"/>
          </w:tcPr>
          <w:p w14:paraId="1D9F889C" w14:textId="77777777" w:rsidR="003C5E89" w:rsidRPr="00970221" w:rsidRDefault="003C5E89" w:rsidP="003C5E89">
            <w:pPr>
              <w:jc w:val="center"/>
              <w:rPr>
                <w:rFonts w:ascii="Century Gothic" w:hAnsi="Century Gothic"/>
                <w:sz w:val="20"/>
                <w:szCs w:val="20"/>
              </w:rPr>
            </w:pPr>
          </w:p>
        </w:tc>
        <w:tc>
          <w:tcPr>
            <w:tcW w:w="687" w:type="dxa"/>
          </w:tcPr>
          <w:p w14:paraId="0C4893AE" w14:textId="77777777" w:rsidR="003C5E89" w:rsidRPr="00970221" w:rsidRDefault="003C5E89" w:rsidP="003C5E89">
            <w:pPr>
              <w:jc w:val="center"/>
              <w:rPr>
                <w:rFonts w:ascii="Century Gothic" w:hAnsi="Century Gothic"/>
                <w:sz w:val="20"/>
                <w:szCs w:val="20"/>
              </w:rPr>
            </w:pPr>
          </w:p>
        </w:tc>
        <w:tc>
          <w:tcPr>
            <w:tcW w:w="687" w:type="dxa"/>
          </w:tcPr>
          <w:p w14:paraId="575626DE" w14:textId="77777777" w:rsidR="003C5E89" w:rsidRPr="00970221" w:rsidRDefault="003C5E89" w:rsidP="003C5E89">
            <w:pPr>
              <w:jc w:val="center"/>
              <w:rPr>
                <w:rFonts w:ascii="Century Gothic" w:hAnsi="Century Gothic"/>
                <w:sz w:val="20"/>
                <w:szCs w:val="20"/>
              </w:rPr>
            </w:pPr>
          </w:p>
        </w:tc>
        <w:tc>
          <w:tcPr>
            <w:tcW w:w="687" w:type="dxa"/>
          </w:tcPr>
          <w:p w14:paraId="1F1DF661" w14:textId="77777777" w:rsidR="003C5E89" w:rsidRPr="00970221" w:rsidRDefault="003C5E89" w:rsidP="003C5E89">
            <w:pPr>
              <w:jc w:val="center"/>
              <w:rPr>
                <w:rFonts w:ascii="Century Gothic" w:hAnsi="Century Gothic"/>
                <w:sz w:val="20"/>
                <w:szCs w:val="20"/>
              </w:rPr>
            </w:pPr>
          </w:p>
        </w:tc>
        <w:tc>
          <w:tcPr>
            <w:tcW w:w="687" w:type="dxa"/>
          </w:tcPr>
          <w:p w14:paraId="5B81B802" w14:textId="77777777" w:rsidR="003C5E89" w:rsidRPr="00970221" w:rsidRDefault="003C5E89" w:rsidP="003C5E89">
            <w:pPr>
              <w:jc w:val="center"/>
              <w:rPr>
                <w:rFonts w:ascii="Century Gothic" w:hAnsi="Century Gothic"/>
                <w:sz w:val="20"/>
                <w:szCs w:val="20"/>
              </w:rPr>
            </w:pPr>
          </w:p>
        </w:tc>
        <w:tc>
          <w:tcPr>
            <w:tcW w:w="660" w:type="dxa"/>
          </w:tcPr>
          <w:p w14:paraId="1A7D1D97" w14:textId="77777777" w:rsidR="003C5E89" w:rsidRPr="00970221" w:rsidRDefault="003C5E89" w:rsidP="003C5E89">
            <w:pPr>
              <w:jc w:val="center"/>
              <w:rPr>
                <w:rFonts w:ascii="Century Gothic" w:hAnsi="Century Gothic"/>
                <w:sz w:val="20"/>
                <w:szCs w:val="20"/>
              </w:rPr>
            </w:pPr>
          </w:p>
        </w:tc>
        <w:tc>
          <w:tcPr>
            <w:tcW w:w="688" w:type="dxa"/>
          </w:tcPr>
          <w:p w14:paraId="4CE4DCCE" w14:textId="77777777" w:rsidR="003C5E89" w:rsidRPr="00970221" w:rsidRDefault="003C5E89" w:rsidP="003C5E89">
            <w:pPr>
              <w:jc w:val="center"/>
              <w:rPr>
                <w:rFonts w:ascii="Century Gothic" w:hAnsi="Century Gothic"/>
                <w:sz w:val="20"/>
                <w:szCs w:val="20"/>
              </w:rPr>
            </w:pPr>
          </w:p>
        </w:tc>
      </w:tr>
      <w:tr w:rsidR="003C5E89" w:rsidRPr="00970221" w14:paraId="75F4D8EA" w14:textId="77777777" w:rsidTr="003C5E89">
        <w:trPr>
          <w:trHeight w:val="149"/>
        </w:trPr>
        <w:tc>
          <w:tcPr>
            <w:tcW w:w="4253" w:type="dxa"/>
          </w:tcPr>
          <w:p w14:paraId="746C3060"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Maintain/Replace Bin Room Door/Frames</w:t>
            </w:r>
          </w:p>
        </w:tc>
        <w:tc>
          <w:tcPr>
            <w:tcW w:w="1134" w:type="dxa"/>
          </w:tcPr>
          <w:p w14:paraId="7588C4D7"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25</w:t>
            </w:r>
          </w:p>
        </w:tc>
        <w:tc>
          <w:tcPr>
            <w:tcW w:w="709" w:type="dxa"/>
          </w:tcPr>
          <w:p w14:paraId="1AF46784" w14:textId="77777777" w:rsidR="003C5E89" w:rsidRPr="00970221" w:rsidRDefault="003C5E89" w:rsidP="003C5E89">
            <w:pPr>
              <w:jc w:val="center"/>
              <w:rPr>
                <w:rFonts w:ascii="Century Gothic" w:hAnsi="Century Gothic"/>
                <w:sz w:val="20"/>
                <w:szCs w:val="20"/>
              </w:rPr>
            </w:pPr>
          </w:p>
        </w:tc>
        <w:tc>
          <w:tcPr>
            <w:tcW w:w="691" w:type="dxa"/>
          </w:tcPr>
          <w:p w14:paraId="2D33ECB9" w14:textId="77777777" w:rsidR="003C5E89" w:rsidRPr="00970221" w:rsidRDefault="003C5E89" w:rsidP="003C5E89">
            <w:pPr>
              <w:jc w:val="center"/>
              <w:rPr>
                <w:rFonts w:ascii="Century Gothic" w:hAnsi="Century Gothic"/>
                <w:sz w:val="20"/>
                <w:szCs w:val="20"/>
              </w:rPr>
            </w:pPr>
          </w:p>
        </w:tc>
        <w:tc>
          <w:tcPr>
            <w:tcW w:w="686" w:type="dxa"/>
          </w:tcPr>
          <w:p w14:paraId="3C0D50C5" w14:textId="77777777" w:rsidR="003C5E89" w:rsidRPr="00970221" w:rsidRDefault="003C5E89" w:rsidP="003C5E89">
            <w:pPr>
              <w:jc w:val="center"/>
              <w:rPr>
                <w:rFonts w:ascii="Century Gothic" w:hAnsi="Century Gothic"/>
                <w:sz w:val="20"/>
                <w:szCs w:val="20"/>
              </w:rPr>
            </w:pPr>
          </w:p>
        </w:tc>
        <w:tc>
          <w:tcPr>
            <w:tcW w:w="686" w:type="dxa"/>
          </w:tcPr>
          <w:p w14:paraId="65E06E0E" w14:textId="77777777" w:rsidR="003C5E89" w:rsidRPr="00970221" w:rsidRDefault="003C5E89" w:rsidP="003C5E89">
            <w:pPr>
              <w:jc w:val="center"/>
              <w:rPr>
                <w:rFonts w:ascii="Century Gothic" w:hAnsi="Century Gothic"/>
                <w:sz w:val="20"/>
                <w:szCs w:val="20"/>
              </w:rPr>
            </w:pPr>
          </w:p>
        </w:tc>
        <w:tc>
          <w:tcPr>
            <w:tcW w:w="686" w:type="dxa"/>
          </w:tcPr>
          <w:p w14:paraId="6DEAFCC7" w14:textId="77777777" w:rsidR="003C5E89" w:rsidRPr="00970221" w:rsidRDefault="003C5E89" w:rsidP="003C5E89">
            <w:pPr>
              <w:jc w:val="center"/>
              <w:rPr>
                <w:rFonts w:ascii="Century Gothic" w:hAnsi="Century Gothic"/>
                <w:sz w:val="20"/>
                <w:szCs w:val="20"/>
              </w:rPr>
            </w:pPr>
          </w:p>
        </w:tc>
        <w:tc>
          <w:tcPr>
            <w:tcW w:w="686" w:type="dxa"/>
          </w:tcPr>
          <w:p w14:paraId="6AF05B7F" w14:textId="77777777" w:rsidR="003C5E89" w:rsidRPr="00970221" w:rsidRDefault="003C5E89" w:rsidP="003C5E89">
            <w:pPr>
              <w:jc w:val="center"/>
              <w:rPr>
                <w:rFonts w:ascii="Century Gothic" w:hAnsi="Century Gothic"/>
                <w:sz w:val="20"/>
                <w:szCs w:val="20"/>
              </w:rPr>
            </w:pPr>
          </w:p>
        </w:tc>
        <w:tc>
          <w:tcPr>
            <w:tcW w:w="687" w:type="dxa"/>
          </w:tcPr>
          <w:p w14:paraId="21F3050F" w14:textId="77777777" w:rsidR="003C5E89" w:rsidRPr="00970221" w:rsidRDefault="003C5E89" w:rsidP="003C5E89">
            <w:pPr>
              <w:jc w:val="center"/>
              <w:rPr>
                <w:rFonts w:ascii="Century Gothic" w:hAnsi="Century Gothic"/>
                <w:sz w:val="20"/>
                <w:szCs w:val="20"/>
              </w:rPr>
            </w:pPr>
          </w:p>
        </w:tc>
        <w:tc>
          <w:tcPr>
            <w:tcW w:w="687" w:type="dxa"/>
          </w:tcPr>
          <w:p w14:paraId="0315D5E9" w14:textId="77777777" w:rsidR="003C5E89" w:rsidRPr="00970221" w:rsidRDefault="003C5E89" w:rsidP="003C5E89">
            <w:pPr>
              <w:jc w:val="center"/>
              <w:rPr>
                <w:rFonts w:ascii="Century Gothic" w:hAnsi="Century Gothic"/>
                <w:sz w:val="20"/>
                <w:szCs w:val="20"/>
              </w:rPr>
            </w:pPr>
          </w:p>
        </w:tc>
        <w:tc>
          <w:tcPr>
            <w:tcW w:w="687" w:type="dxa"/>
          </w:tcPr>
          <w:p w14:paraId="77BC0DBA"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tcPr>
          <w:p w14:paraId="0467A0B9" w14:textId="77777777" w:rsidR="003C5E89" w:rsidRPr="00970221" w:rsidRDefault="003C5E89" w:rsidP="003C5E89">
            <w:pPr>
              <w:jc w:val="center"/>
              <w:rPr>
                <w:rFonts w:ascii="Century Gothic" w:hAnsi="Century Gothic"/>
                <w:sz w:val="20"/>
                <w:szCs w:val="20"/>
              </w:rPr>
            </w:pPr>
          </w:p>
        </w:tc>
        <w:tc>
          <w:tcPr>
            <w:tcW w:w="687" w:type="dxa"/>
          </w:tcPr>
          <w:p w14:paraId="168D7EE6" w14:textId="77777777" w:rsidR="003C5E89" w:rsidRPr="00970221" w:rsidRDefault="003C5E89" w:rsidP="003C5E89">
            <w:pPr>
              <w:jc w:val="center"/>
              <w:rPr>
                <w:rFonts w:ascii="Century Gothic" w:hAnsi="Century Gothic"/>
                <w:sz w:val="20"/>
                <w:szCs w:val="20"/>
              </w:rPr>
            </w:pPr>
          </w:p>
        </w:tc>
        <w:tc>
          <w:tcPr>
            <w:tcW w:w="687" w:type="dxa"/>
          </w:tcPr>
          <w:p w14:paraId="4D49FF0B" w14:textId="77777777" w:rsidR="003C5E89" w:rsidRPr="00970221" w:rsidRDefault="003C5E89" w:rsidP="003C5E89">
            <w:pPr>
              <w:jc w:val="center"/>
              <w:rPr>
                <w:rFonts w:ascii="Century Gothic" w:hAnsi="Century Gothic"/>
                <w:sz w:val="20"/>
                <w:szCs w:val="20"/>
              </w:rPr>
            </w:pPr>
          </w:p>
        </w:tc>
        <w:tc>
          <w:tcPr>
            <w:tcW w:w="687" w:type="dxa"/>
          </w:tcPr>
          <w:p w14:paraId="2ACA1965" w14:textId="77777777" w:rsidR="003C5E89" w:rsidRPr="00970221" w:rsidRDefault="003C5E89" w:rsidP="003C5E89">
            <w:pPr>
              <w:jc w:val="center"/>
              <w:rPr>
                <w:rFonts w:ascii="Century Gothic" w:hAnsi="Century Gothic"/>
                <w:sz w:val="20"/>
                <w:szCs w:val="20"/>
              </w:rPr>
            </w:pPr>
          </w:p>
        </w:tc>
        <w:tc>
          <w:tcPr>
            <w:tcW w:w="687" w:type="dxa"/>
          </w:tcPr>
          <w:p w14:paraId="263D0DB6" w14:textId="77777777" w:rsidR="003C5E89" w:rsidRPr="00970221" w:rsidRDefault="003C5E89" w:rsidP="003C5E89">
            <w:pPr>
              <w:jc w:val="center"/>
              <w:rPr>
                <w:rFonts w:ascii="Century Gothic" w:hAnsi="Century Gothic"/>
                <w:sz w:val="20"/>
                <w:szCs w:val="20"/>
              </w:rPr>
            </w:pPr>
          </w:p>
        </w:tc>
        <w:tc>
          <w:tcPr>
            <w:tcW w:w="660" w:type="dxa"/>
          </w:tcPr>
          <w:p w14:paraId="0F43C6AD" w14:textId="77777777" w:rsidR="003C5E89" w:rsidRPr="00970221" w:rsidRDefault="003C5E89" w:rsidP="003C5E89">
            <w:pPr>
              <w:jc w:val="center"/>
              <w:rPr>
                <w:rFonts w:ascii="Century Gothic" w:hAnsi="Century Gothic"/>
                <w:sz w:val="20"/>
                <w:szCs w:val="20"/>
              </w:rPr>
            </w:pPr>
          </w:p>
        </w:tc>
        <w:tc>
          <w:tcPr>
            <w:tcW w:w="688" w:type="dxa"/>
          </w:tcPr>
          <w:p w14:paraId="3629A03B" w14:textId="77777777" w:rsidR="003C5E89" w:rsidRPr="00970221" w:rsidRDefault="003C5E89" w:rsidP="003C5E89">
            <w:pPr>
              <w:jc w:val="center"/>
              <w:rPr>
                <w:rFonts w:ascii="Century Gothic" w:hAnsi="Century Gothic"/>
                <w:sz w:val="20"/>
                <w:szCs w:val="20"/>
              </w:rPr>
            </w:pPr>
          </w:p>
        </w:tc>
      </w:tr>
      <w:tr w:rsidR="003C5E89" w:rsidRPr="00970221" w14:paraId="4AC5EC27" w14:textId="77777777" w:rsidTr="003C5E89">
        <w:trPr>
          <w:trHeight w:val="149"/>
        </w:trPr>
        <w:tc>
          <w:tcPr>
            <w:tcW w:w="4253" w:type="dxa"/>
          </w:tcPr>
          <w:p w14:paraId="4D326EE9" w14:textId="77777777" w:rsidR="003C5E89" w:rsidRPr="00970221" w:rsidRDefault="003C5E89" w:rsidP="003C5E89">
            <w:pPr>
              <w:rPr>
                <w:rFonts w:ascii="Century Gothic" w:hAnsi="Century Gothic"/>
                <w:sz w:val="20"/>
                <w:szCs w:val="20"/>
              </w:rPr>
            </w:pPr>
          </w:p>
        </w:tc>
        <w:tc>
          <w:tcPr>
            <w:tcW w:w="1134" w:type="dxa"/>
          </w:tcPr>
          <w:p w14:paraId="22D5BBAF" w14:textId="77777777" w:rsidR="003C5E89" w:rsidRPr="00970221" w:rsidRDefault="003C5E89" w:rsidP="003C5E89">
            <w:pPr>
              <w:jc w:val="center"/>
              <w:rPr>
                <w:rFonts w:ascii="Century Gothic" w:hAnsi="Century Gothic"/>
                <w:sz w:val="20"/>
                <w:szCs w:val="20"/>
              </w:rPr>
            </w:pPr>
          </w:p>
        </w:tc>
        <w:tc>
          <w:tcPr>
            <w:tcW w:w="709" w:type="dxa"/>
          </w:tcPr>
          <w:p w14:paraId="7C8DF6A5" w14:textId="77777777" w:rsidR="003C5E89" w:rsidRPr="00970221" w:rsidRDefault="003C5E89" w:rsidP="003C5E89">
            <w:pPr>
              <w:jc w:val="center"/>
              <w:rPr>
                <w:rFonts w:ascii="Century Gothic" w:hAnsi="Century Gothic"/>
                <w:sz w:val="20"/>
                <w:szCs w:val="20"/>
              </w:rPr>
            </w:pPr>
          </w:p>
        </w:tc>
        <w:tc>
          <w:tcPr>
            <w:tcW w:w="691" w:type="dxa"/>
          </w:tcPr>
          <w:p w14:paraId="6D3C227B" w14:textId="77777777" w:rsidR="003C5E89" w:rsidRPr="00970221" w:rsidRDefault="003C5E89" w:rsidP="003C5E89">
            <w:pPr>
              <w:jc w:val="center"/>
              <w:rPr>
                <w:rFonts w:ascii="Century Gothic" w:hAnsi="Century Gothic"/>
                <w:sz w:val="20"/>
                <w:szCs w:val="20"/>
              </w:rPr>
            </w:pPr>
          </w:p>
        </w:tc>
        <w:tc>
          <w:tcPr>
            <w:tcW w:w="686" w:type="dxa"/>
          </w:tcPr>
          <w:p w14:paraId="3703C358" w14:textId="77777777" w:rsidR="003C5E89" w:rsidRPr="00970221" w:rsidRDefault="003C5E89" w:rsidP="003C5E89">
            <w:pPr>
              <w:jc w:val="center"/>
              <w:rPr>
                <w:rFonts w:ascii="Century Gothic" w:hAnsi="Century Gothic"/>
                <w:sz w:val="20"/>
                <w:szCs w:val="20"/>
              </w:rPr>
            </w:pPr>
          </w:p>
        </w:tc>
        <w:tc>
          <w:tcPr>
            <w:tcW w:w="686" w:type="dxa"/>
          </w:tcPr>
          <w:p w14:paraId="2669C7C9" w14:textId="77777777" w:rsidR="003C5E89" w:rsidRPr="00970221" w:rsidRDefault="003C5E89" w:rsidP="003C5E89">
            <w:pPr>
              <w:jc w:val="center"/>
              <w:rPr>
                <w:rFonts w:ascii="Century Gothic" w:hAnsi="Century Gothic"/>
                <w:sz w:val="20"/>
                <w:szCs w:val="20"/>
              </w:rPr>
            </w:pPr>
          </w:p>
        </w:tc>
        <w:tc>
          <w:tcPr>
            <w:tcW w:w="686" w:type="dxa"/>
          </w:tcPr>
          <w:p w14:paraId="43222211" w14:textId="77777777" w:rsidR="003C5E89" w:rsidRPr="00970221" w:rsidRDefault="003C5E89" w:rsidP="003C5E89">
            <w:pPr>
              <w:jc w:val="center"/>
              <w:rPr>
                <w:rFonts w:ascii="Century Gothic" w:hAnsi="Century Gothic"/>
                <w:sz w:val="20"/>
                <w:szCs w:val="20"/>
              </w:rPr>
            </w:pPr>
          </w:p>
        </w:tc>
        <w:tc>
          <w:tcPr>
            <w:tcW w:w="686" w:type="dxa"/>
          </w:tcPr>
          <w:p w14:paraId="0F81BAEC" w14:textId="77777777" w:rsidR="003C5E89" w:rsidRPr="00970221" w:rsidRDefault="003C5E89" w:rsidP="003C5E89">
            <w:pPr>
              <w:jc w:val="center"/>
              <w:rPr>
                <w:rFonts w:ascii="Century Gothic" w:hAnsi="Century Gothic"/>
                <w:sz w:val="20"/>
                <w:szCs w:val="20"/>
              </w:rPr>
            </w:pPr>
          </w:p>
        </w:tc>
        <w:tc>
          <w:tcPr>
            <w:tcW w:w="687" w:type="dxa"/>
          </w:tcPr>
          <w:p w14:paraId="7EECB3EA" w14:textId="77777777" w:rsidR="003C5E89" w:rsidRPr="00970221" w:rsidRDefault="003C5E89" w:rsidP="003C5E89">
            <w:pPr>
              <w:jc w:val="center"/>
              <w:rPr>
                <w:rFonts w:ascii="Century Gothic" w:hAnsi="Century Gothic"/>
                <w:sz w:val="20"/>
                <w:szCs w:val="20"/>
              </w:rPr>
            </w:pPr>
          </w:p>
        </w:tc>
        <w:tc>
          <w:tcPr>
            <w:tcW w:w="687" w:type="dxa"/>
          </w:tcPr>
          <w:p w14:paraId="59BF2373" w14:textId="77777777" w:rsidR="003C5E89" w:rsidRPr="00970221" w:rsidRDefault="003C5E89" w:rsidP="003C5E89">
            <w:pPr>
              <w:jc w:val="center"/>
              <w:rPr>
                <w:rFonts w:ascii="Century Gothic" w:hAnsi="Century Gothic"/>
                <w:sz w:val="20"/>
                <w:szCs w:val="20"/>
              </w:rPr>
            </w:pPr>
          </w:p>
        </w:tc>
        <w:tc>
          <w:tcPr>
            <w:tcW w:w="687" w:type="dxa"/>
          </w:tcPr>
          <w:p w14:paraId="14BFCDF8" w14:textId="77777777" w:rsidR="003C5E89" w:rsidRPr="00970221" w:rsidRDefault="003C5E89" w:rsidP="003C5E89">
            <w:pPr>
              <w:jc w:val="center"/>
              <w:rPr>
                <w:rFonts w:ascii="Century Gothic" w:hAnsi="Century Gothic"/>
                <w:sz w:val="20"/>
                <w:szCs w:val="20"/>
              </w:rPr>
            </w:pPr>
          </w:p>
        </w:tc>
        <w:tc>
          <w:tcPr>
            <w:tcW w:w="687" w:type="dxa"/>
          </w:tcPr>
          <w:p w14:paraId="1D4D58BF" w14:textId="77777777" w:rsidR="003C5E89" w:rsidRPr="00970221" w:rsidRDefault="003C5E89" w:rsidP="003C5E89">
            <w:pPr>
              <w:jc w:val="center"/>
              <w:rPr>
                <w:rFonts w:ascii="Century Gothic" w:hAnsi="Century Gothic"/>
                <w:sz w:val="20"/>
                <w:szCs w:val="20"/>
              </w:rPr>
            </w:pPr>
          </w:p>
        </w:tc>
        <w:tc>
          <w:tcPr>
            <w:tcW w:w="687" w:type="dxa"/>
          </w:tcPr>
          <w:p w14:paraId="3B524CF6" w14:textId="77777777" w:rsidR="003C5E89" w:rsidRPr="00970221" w:rsidRDefault="003C5E89" w:rsidP="003C5E89">
            <w:pPr>
              <w:jc w:val="center"/>
              <w:rPr>
                <w:rFonts w:ascii="Century Gothic" w:hAnsi="Century Gothic"/>
                <w:sz w:val="20"/>
                <w:szCs w:val="20"/>
              </w:rPr>
            </w:pPr>
          </w:p>
        </w:tc>
        <w:tc>
          <w:tcPr>
            <w:tcW w:w="687" w:type="dxa"/>
          </w:tcPr>
          <w:p w14:paraId="5F5F4E56" w14:textId="77777777" w:rsidR="003C5E89" w:rsidRPr="00970221" w:rsidRDefault="003C5E89" w:rsidP="003C5E89">
            <w:pPr>
              <w:jc w:val="center"/>
              <w:rPr>
                <w:rFonts w:ascii="Century Gothic" w:hAnsi="Century Gothic"/>
                <w:sz w:val="20"/>
                <w:szCs w:val="20"/>
              </w:rPr>
            </w:pPr>
          </w:p>
        </w:tc>
        <w:tc>
          <w:tcPr>
            <w:tcW w:w="687" w:type="dxa"/>
          </w:tcPr>
          <w:p w14:paraId="664D1254" w14:textId="77777777" w:rsidR="003C5E89" w:rsidRPr="00970221" w:rsidRDefault="003C5E89" w:rsidP="003C5E89">
            <w:pPr>
              <w:jc w:val="center"/>
              <w:rPr>
                <w:rFonts w:ascii="Century Gothic" w:hAnsi="Century Gothic"/>
                <w:sz w:val="20"/>
                <w:szCs w:val="20"/>
              </w:rPr>
            </w:pPr>
          </w:p>
        </w:tc>
        <w:tc>
          <w:tcPr>
            <w:tcW w:w="687" w:type="dxa"/>
          </w:tcPr>
          <w:p w14:paraId="35C51F98" w14:textId="77777777" w:rsidR="003C5E89" w:rsidRPr="00970221" w:rsidRDefault="003C5E89" w:rsidP="003C5E89">
            <w:pPr>
              <w:jc w:val="center"/>
              <w:rPr>
                <w:rFonts w:ascii="Century Gothic" w:hAnsi="Century Gothic"/>
                <w:sz w:val="20"/>
                <w:szCs w:val="20"/>
              </w:rPr>
            </w:pPr>
          </w:p>
        </w:tc>
        <w:tc>
          <w:tcPr>
            <w:tcW w:w="660" w:type="dxa"/>
          </w:tcPr>
          <w:p w14:paraId="6659E674" w14:textId="77777777" w:rsidR="003C5E89" w:rsidRPr="00970221" w:rsidRDefault="003C5E89" w:rsidP="003C5E89">
            <w:pPr>
              <w:jc w:val="center"/>
              <w:rPr>
                <w:rFonts w:ascii="Century Gothic" w:hAnsi="Century Gothic"/>
                <w:sz w:val="20"/>
                <w:szCs w:val="20"/>
              </w:rPr>
            </w:pPr>
          </w:p>
        </w:tc>
        <w:tc>
          <w:tcPr>
            <w:tcW w:w="688" w:type="dxa"/>
          </w:tcPr>
          <w:p w14:paraId="21EAE0FC" w14:textId="77777777" w:rsidR="003C5E89" w:rsidRPr="00970221" w:rsidRDefault="003C5E89" w:rsidP="003C5E89">
            <w:pPr>
              <w:jc w:val="center"/>
              <w:rPr>
                <w:rFonts w:ascii="Century Gothic" w:hAnsi="Century Gothic"/>
                <w:sz w:val="20"/>
                <w:szCs w:val="20"/>
              </w:rPr>
            </w:pPr>
          </w:p>
        </w:tc>
      </w:tr>
      <w:tr w:rsidR="003C5E89" w:rsidRPr="00970221" w14:paraId="1FF473C1" w14:textId="77777777" w:rsidTr="003C5E89">
        <w:trPr>
          <w:trHeight w:val="149"/>
        </w:trPr>
        <w:tc>
          <w:tcPr>
            <w:tcW w:w="16375" w:type="dxa"/>
            <w:gridSpan w:val="18"/>
            <w:vAlign w:val="center"/>
          </w:tcPr>
          <w:p w14:paraId="26016E62" w14:textId="77777777" w:rsidR="003C5E89" w:rsidRPr="00970221" w:rsidRDefault="003C5E89" w:rsidP="003C5E89">
            <w:pPr>
              <w:rPr>
                <w:rFonts w:ascii="Century Gothic" w:hAnsi="Century Gothic"/>
                <w:b/>
                <w:bCs/>
                <w:sz w:val="20"/>
                <w:szCs w:val="20"/>
              </w:rPr>
            </w:pPr>
            <w:r w:rsidRPr="00970221">
              <w:rPr>
                <w:rFonts w:ascii="Century Gothic" w:hAnsi="Century Gothic"/>
                <w:b/>
                <w:bCs/>
                <w:sz w:val="20"/>
                <w:szCs w:val="20"/>
              </w:rPr>
              <w:t xml:space="preserve">FIRE PROTECTION SYSTEMS &amp; EVACUATION   </w:t>
            </w:r>
          </w:p>
        </w:tc>
      </w:tr>
      <w:tr w:rsidR="003C5E89" w:rsidRPr="00970221" w14:paraId="4242D875" w14:textId="77777777" w:rsidTr="003C5E89">
        <w:trPr>
          <w:trHeight w:val="149"/>
        </w:trPr>
        <w:tc>
          <w:tcPr>
            <w:tcW w:w="4253" w:type="dxa"/>
          </w:tcPr>
          <w:p w14:paraId="000977E7"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Maintain Fire Hose Reels </w:t>
            </w:r>
          </w:p>
        </w:tc>
        <w:tc>
          <w:tcPr>
            <w:tcW w:w="1134" w:type="dxa"/>
          </w:tcPr>
          <w:p w14:paraId="064982A8"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4D26212D" w14:textId="77777777" w:rsidR="003C5E89" w:rsidRPr="00970221" w:rsidRDefault="003C5E89" w:rsidP="003C5E89">
            <w:pPr>
              <w:jc w:val="center"/>
              <w:rPr>
                <w:rFonts w:ascii="Century Gothic" w:hAnsi="Century Gothic"/>
                <w:sz w:val="20"/>
                <w:szCs w:val="20"/>
              </w:rPr>
            </w:pPr>
          </w:p>
        </w:tc>
        <w:tc>
          <w:tcPr>
            <w:tcW w:w="691" w:type="dxa"/>
          </w:tcPr>
          <w:p w14:paraId="4AD3A10B" w14:textId="77777777" w:rsidR="003C5E89" w:rsidRPr="00970221" w:rsidRDefault="003C5E89" w:rsidP="003C5E89">
            <w:pPr>
              <w:jc w:val="center"/>
              <w:rPr>
                <w:rFonts w:ascii="Century Gothic" w:hAnsi="Century Gothic"/>
                <w:sz w:val="20"/>
                <w:szCs w:val="20"/>
              </w:rPr>
            </w:pPr>
          </w:p>
        </w:tc>
        <w:tc>
          <w:tcPr>
            <w:tcW w:w="686" w:type="dxa"/>
          </w:tcPr>
          <w:p w14:paraId="33D607A0" w14:textId="77777777" w:rsidR="003C5E89" w:rsidRPr="00970221" w:rsidRDefault="003C5E89" w:rsidP="003C5E89">
            <w:pPr>
              <w:jc w:val="center"/>
              <w:rPr>
                <w:rFonts w:ascii="Century Gothic" w:hAnsi="Century Gothic"/>
                <w:sz w:val="20"/>
                <w:szCs w:val="20"/>
              </w:rPr>
            </w:pPr>
          </w:p>
        </w:tc>
        <w:tc>
          <w:tcPr>
            <w:tcW w:w="686" w:type="dxa"/>
          </w:tcPr>
          <w:p w14:paraId="34EF5CCB" w14:textId="77777777" w:rsidR="003C5E89" w:rsidRPr="00970221" w:rsidRDefault="003C5E89" w:rsidP="003C5E89">
            <w:pPr>
              <w:jc w:val="center"/>
              <w:rPr>
                <w:rFonts w:ascii="Century Gothic" w:hAnsi="Century Gothic"/>
                <w:sz w:val="20"/>
                <w:szCs w:val="20"/>
              </w:rPr>
            </w:pPr>
          </w:p>
        </w:tc>
        <w:tc>
          <w:tcPr>
            <w:tcW w:w="686" w:type="dxa"/>
          </w:tcPr>
          <w:p w14:paraId="5DC79F27"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E3178FA" w14:textId="77777777" w:rsidR="003C5E89" w:rsidRPr="00970221" w:rsidRDefault="003C5E89" w:rsidP="003C5E89">
            <w:pPr>
              <w:jc w:val="center"/>
              <w:rPr>
                <w:rFonts w:ascii="Century Gothic" w:hAnsi="Century Gothic"/>
                <w:sz w:val="20"/>
                <w:szCs w:val="20"/>
              </w:rPr>
            </w:pPr>
          </w:p>
        </w:tc>
        <w:tc>
          <w:tcPr>
            <w:tcW w:w="687" w:type="dxa"/>
          </w:tcPr>
          <w:p w14:paraId="5AFAF88B" w14:textId="77777777" w:rsidR="003C5E89" w:rsidRPr="00970221" w:rsidRDefault="003C5E89" w:rsidP="003C5E89">
            <w:pPr>
              <w:jc w:val="center"/>
              <w:rPr>
                <w:rFonts w:ascii="Century Gothic" w:hAnsi="Century Gothic"/>
                <w:sz w:val="20"/>
                <w:szCs w:val="20"/>
              </w:rPr>
            </w:pPr>
          </w:p>
        </w:tc>
        <w:tc>
          <w:tcPr>
            <w:tcW w:w="687" w:type="dxa"/>
          </w:tcPr>
          <w:p w14:paraId="691DD1A6" w14:textId="77777777" w:rsidR="003C5E89" w:rsidRPr="00970221" w:rsidRDefault="003C5E89" w:rsidP="003C5E89">
            <w:pPr>
              <w:jc w:val="center"/>
              <w:rPr>
                <w:rFonts w:ascii="Century Gothic" w:hAnsi="Century Gothic"/>
                <w:sz w:val="20"/>
                <w:szCs w:val="20"/>
              </w:rPr>
            </w:pPr>
          </w:p>
        </w:tc>
        <w:tc>
          <w:tcPr>
            <w:tcW w:w="687" w:type="dxa"/>
          </w:tcPr>
          <w:p w14:paraId="3800AF63" w14:textId="77777777" w:rsidR="003C5E89" w:rsidRPr="00970221" w:rsidRDefault="003C5E89" w:rsidP="003C5E89">
            <w:pPr>
              <w:jc w:val="center"/>
              <w:rPr>
                <w:rFonts w:ascii="Century Gothic" w:hAnsi="Century Gothic"/>
                <w:sz w:val="20"/>
                <w:szCs w:val="20"/>
              </w:rPr>
            </w:pPr>
          </w:p>
        </w:tc>
        <w:tc>
          <w:tcPr>
            <w:tcW w:w="687" w:type="dxa"/>
          </w:tcPr>
          <w:p w14:paraId="0D5539E4" w14:textId="77777777" w:rsidR="003C5E89" w:rsidRPr="00970221" w:rsidRDefault="003C5E89" w:rsidP="003C5E89">
            <w:pPr>
              <w:jc w:val="center"/>
              <w:rPr>
                <w:rFonts w:ascii="Century Gothic" w:hAnsi="Century Gothic"/>
                <w:sz w:val="20"/>
                <w:szCs w:val="20"/>
              </w:rPr>
            </w:pPr>
          </w:p>
        </w:tc>
        <w:tc>
          <w:tcPr>
            <w:tcW w:w="687" w:type="dxa"/>
          </w:tcPr>
          <w:p w14:paraId="199A99E6" w14:textId="77777777" w:rsidR="003C5E89" w:rsidRPr="00970221" w:rsidRDefault="003C5E89" w:rsidP="003C5E89">
            <w:pPr>
              <w:jc w:val="center"/>
              <w:rPr>
                <w:rFonts w:ascii="Century Gothic" w:hAnsi="Century Gothic"/>
                <w:sz w:val="20"/>
                <w:szCs w:val="20"/>
              </w:rPr>
            </w:pPr>
          </w:p>
        </w:tc>
        <w:tc>
          <w:tcPr>
            <w:tcW w:w="687" w:type="dxa"/>
          </w:tcPr>
          <w:p w14:paraId="5B0EDDA0" w14:textId="77777777" w:rsidR="003C5E89" w:rsidRPr="00970221" w:rsidRDefault="003C5E89" w:rsidP="003C5E89">
            <w:pPr>
              <w:jc w:val="center"/>
              <w:rPr>
                <w:rFonts w:ascii="Century Gothic" w:hAnsi="Century Gothic"/>
                <w:sz w:val="20"/>
                <w:szCs w:val="20"/>
              </w:rPr>
            </w:pPr>
          </w:p>
        </w:tc>
        <w:tc>
          <w:tcPr>
            <w:tcW w:w="687" w:type="dxa"/>
          </w:tcPr>
          <w:p w14:paraId="6459317E" w14:textId="77777777" w:rsidR="003C5E89" w:rsidRPr="00970221" w:rsidRDefault="003C5E89" w:rsidP="003C5E89">
            <w:pPr>
              <w:jc w:val="center"/>
              <w:rPr>
                <w:rFonts w:ascii="Century Gothic" w:hAnsi="Century Gothic"/>
                <w:sz w:val="20"/>
                <w:szCs w:val="20"/>
              </w:rPr>
            </w:pPr>
          </w:p>
        </w:tc>
        <w:tc>
          <w:tcPr>
            <w:tcW w:w="687" w:type="dxa"/>
          </w:tcPr>
          <w:p w14:paraId="4CCC9DF7" w14:textId="77777777" w:rsidR="003C5E89" w:rsidRPr="00970221" w:rsidRDefault="003C5E89" w:rsidP="003C5E89">
            <w:pPr>
              <w:jc w:val="center"/>
              <w:rPr>
                <w:rFonts w:ascii="Century Gothic" w:hAnsi="Century Gothic"/>
                <w:sz w:val="20"/>
                <w:szCs w:val="20"/>
              </w:rPr>
            </w:pPr>
          </w:p>
        </w:tc>
        <w:tc>
          <w:tcPr>
            <w:tcW w:w="660" w:type="dxa"/>
          </w:tcPr>
          <w:p w14:paraId="60D4FBD9" w14:textId="77777777" w:rsidR="003C5E89" w:rsidRPr="00970221" w:rsidRDefault="003C5E89" w:rsidP="003C5E89">
            <w:pPr>
              <w:jc w:val="center"/>
              <w:rPr>
                <w:rFonts w:ascii="Century Gothic" w:hAnsi="Century Gothic"/>
                <w:sz w:val="20"/>
                <w:szCs w:val="20"/>
              </w:rPr>
            </w:pPr>
          </w:p>
        </w:tc>
        <w:tc>
          <w:tcPr>
            <w:tcW w:w="688" w:type="dxa"/>
          </w:tcPr>
          <w:p w14:paraId="65CE9BFB" w14:textId="77777777" w:rsidR="003C5E89" w:rsidRPr="00970221" w:rsidRDefault="003C5E89" w:rsidP="003C5E89">
            <w:pPr>
              <w:jc w:val="center"/>
              <w:rPr>
                <w:rFonts w:ascii="Century Gothic" w:hAnsi="Century Gothic"/>
                <w:sz w:val="20"/>
                <w:szCs w:val="20"/>
              </w:rPr>
            </w:pPr>
          </w:p>
        </w:tc>
      </w:tr>
      <w:tr w:rsidR="003C5E89" w:rsidRPr="00970221" w14:paraId="75BF93C6" w14:textId="77777777" w:rsidTr="003C5E89">
        <w:trPr>
          <w:trHeight w:val="149"/>
        </w:trPr>
        <w:tc>
          <w:tcPr>
            <w:tcW w:w="4253" w:type="dxa"/>
          </w:tcPr>
          <w:p w14:paraId="1976C60A"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Safety Signage</w:t>
            </w:r>
          </w:p>
        </w:tc>
        <w:tc>
          <w:tcPr>
            <w:tcW w:w="1134" w:type="dxa"/>
          </w:tcPr>
          <w:p w14:paraId="7C9836AF"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7676DB98" w14:textId="77777777" w:rsidR="003C5E89" w:rsidRPr="00970221" w:rsidRDefault="003C5E89" w:rsidP="003C5E89">
            <w:pPr>
              <w:jc w:val="center"/>
              <w:rPr>
                <w:rFonts w:ascii="Century Gothic" w:hAnsi="Century Gothic"/>
                <w:sz w:val="20"/>
                <w:szCs w:val="20"/>
              </w:rPr>
            </w:pPr>
          </w:p>
        </w:tc>
        <w:tc>
          <w:tcPr>
            <w:tcW w:w="691" w:type="dxa"/>
          </w:tcPr>
          <w:p w14:paraId="48D35885" w14:textId="77777777" w:rsidR="003C5E89" w:rsidRPr="00970221" w:rsidRDefault="003C5E89" w:rsidP="003C5E89">
            <w:pPr>
              <w:jc w:val="center"/>
              <w:rPr>
                <w:rFonts w:ascii="Century Gothic" w:hAnsi="Century Gothic"/>
                <w:sz w:val="20"/>
                <w:szCs w:val="20"/>
              </w:rPr>
            </w:pPr>
          </w:p>
        </w:tc>
        <w:tc>
          <w:tcPr>
            <w:tcW w:w="686" w:type="dxa"/>
          </w:tcPr>
          <w:p w14:paraId="6EF7BB5C" w14:textId="77777777" w:rsidR="003C5E89" w:rsidRPr="00970221" w:rsidRDefault="003C5E89" w:rsidP="003C5E89">
            <w:pPr>
              <w:jc w:val="center"/>
              <w:rPr>
                <w:rFonts w:ascii="Century Gothic" w:hAnsi="Century Gothic"/>
                <w:sz w:val="20"/>
                <w:szCs w:val="20"/>
              </w:rPr>
            </w:pPr>
          </w:p>
        </w:tc>
        <w:tc>
          <w:tcPr>
            <w:tcW w:w="686" w:type="dxa"/>
          </w:tcPr>
          <w:p w14:paraId="30DB987B" w14:textId="77777777" w:rsidR="003C5E89" w:rsidRPr="00970221" w:rsidRDefault="003C5E89" w:rsidP="003C5E89">
            <w:pPr>
              <w:jc w:val="center"/>
              <w:rPr>
                <w:rFonts w:ascii="Century Gothic" w:hAnsi="Century Gothic"/>
                <w:sz w:val="20"/>
                <w:szCs w:val="20"/>
              </w:rPr>
            </w:pPr>
          </w:p>
        </w:tc>
        <w:tc>
          <w:tcPr>
            <w:tcW w:w="686" w:type="dxa"/>
          </w:tcPr>
          <w:p w14:paraId="73757B6D"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7D0CEF24" w14:textId="77777777" w:rsidR="003C5E89" w:rsidRPr="00970221" w:rsidRDefault="003C5E89" w:rsidP="003C5E89">
            <w:pPr>
              <w:jc w:val="center"/>
              <w:rPr>
                <w:rFonts w:ascii="Century Gothic" w:hAnsi="Century Gothic"/>
                <w:sz w:val="20"/>
                <w:szCs w:val="20"/>
              </w:rPr>
            </w:pPr>
          </w:p>
        </w:tc>
        <w:tc>
          <w:tcPr>
            <w:tcW w:w="687" w:type="dxa"/>
          </w:tcPr>
          <w:p w14:paraId="743F43AB" w14:textId="77777777" w:rsidR="003C5E89" w:rsidRPr="00970221" w:rsidRDefault="003C5E89" w:rsidP="003C5E89">
            <w:pPr>
              <w:jc w:val="center"/>
              <w:rPr>
                <w:rFonts w:ascii="Century Gothic" w:hAnsi="Century Gothic"/>
                <w:sz w:val="20"/>
                <w:szCs w:val="20"/>
              </w:rPr>
            </w:pPr>
          </w:p>
        </w:tc>
        <w:tc>
          <w:tcPr>
            <w:tcW w:w="687" w:type="dxa"/>
          </w:tcPr>
          <w:p w14:paraId="3A13E03F" w14:textId="77777777" w:rsidR="003C5E89" w:rsidRPr="00970221" w:rsidRDefault="003C5E89" w:rsidP="003C5E89">
            <w:pPr>
              <w:jc w:val="center"/>
              <w:rPr>
                <w:rFonts w:ascii="Century Gothic" w:hAnsi="Century Gothic"/>
                <w:sz w:val="20"/>
                <w:szCs w:val="20"/>
              </w:rPr>
            </w:pPr>
          </w:p>
        </w:tc>
        <w:tc>
          <w:tcPr>
            <w:tcW w:w="687" w:type="dxa"/>
          </w:tcPr>
          <w:p w14:paraId="278EA4BC" w14:textId="77777777" w:rsidR="003C5E89" w:rsidRPr="00970221" w:rsidRDefault="003C5E89" w:rsidP="003C5E89">
            <w:pPr>
              <w:jc w:val="center"/>
              <w:rPr>
                <w:rFonts w:ascii="Century Gothic" w:hAnsi="Century Gothic"/>
                <w:sz w:val="20"/>
                <w:szCs w:val="20"/>
              </w:rPr>
            </w:pPr>
          </w:p>
        </w:tc>
        <w:tc>
          <w:tcPr>
            <w:tcW w:w="687" w:type="dxa"/>
          </w:tcPr>
          <w:p w14:paraId="26527D97" w14:textId="77777777" w:rsidR="003C5E89" w:rsidRPr="00970221" w:rsidRDefault="003C5E89" w:rsidP="003C5E89">
            <w:pPr>
              <w:jc w:val="center"/>
              <w:rPr>
                <w:rFonts w:ascii="Century Gothic" w:hAnsi="Century Gothic"/>
                <w:sz w:val="20"/>
                <w:szCs w:val="20"/>
              </w:rPr>
            </w:pPr>
          </w:p>
        </w:tc>
        <w:tc>
          <w:tcPr>
            <w:tcW w:w="687" w:type="dxa"/>
          </w:tcPr>
          <w:p w14:paraId="45A8D3A9" w14:textId="77777777" w:rsidR="003C5E89" w:rsidRPr="00970221" w:rsidRDefault="003C5E89" w:rsidP="003C5E89">
            <w:pPr>
              <w:jc w:val="center"/>
              <w:rPr>
                <w:rFonts w:ascii="Century Gothic" w:hAnsi="Century Gothic"/>
                <w:sz w:val="20"/>
                <w:szCs w:val="20"/>
              </w:rPr>
            </w:pPr>
          </w:p>
        </w:tc>
        <w:tc>
          <w:tcPr>
            <w:tcW w:w="687" w:type="dxa"/>
          </w:tcPr>
          <w:p w14:paraId="78CCD102" w14:textId="77777777" w:rsidR="003C5E89" w:rsidRPr="00970221" w:rsidRDefault="003C5E89" w:rsidP="003C5E89">
            <w:pPr>
              <w:jc w:val="center"/>
              <w:rPr>
                <w:rFonts w:ascii="Century Gothic" w:hAnsi="Century Gothic"/>
                <w:sz w:val="20"/>
                <w:szCs w:val="20"/>
              </w:rPr>
            </w:pPr>
          </w:p>
        </w:tc>
        <w:tc>
          <w:tcPr>
            <w:tcW w:w="687" w:type="dxa"/>
          </w:tcPr>
          <w:p w14:paraId="647B3907" w14:textId="77777777" w:rsidR="003C5E89" w:rsidRPr="00970221" w:rsidRDefault="003C5E89" w:rsidP="003C5E89">
            <w:pPr>
              <w:jc w:val="center"/>
              <w:rPr>
                <w:rFonts w:ascii="Century Gothic" w:hAnsi="Century Gothic"/>
                <w:sz w:val="20"/>
                <w:szCs w:val="20"/>
              </w:rPr>
            </w:pPr>
          </w:p>
        </w:tc>
        <w:tc>
          <w:tcPr>
            <w:tcW w:w="687" w:type="dxa"/>
          </w:tcPr>
          <w:p w14:paraId="6647B2C2" w14:textId="77777777" w:rsidR="003C5E89" w:rsidRPr="00970221" w:rsidRDefault="003C5E89" w:rsidP="003C5E89">
            <w:pPr>
              <w:jc w:val="center"/>
              <w:rPr>
                <w:rFonts w:ascii="Century Gothic" w:hAnsi="Century Gothic"/>
                <w:sz w:val="20"/>
                <w:szCs w:val="20"/>
              </w:rPr>
            </w:pPr>
          </w:p>
        </w:tc>
        <w:tc>
          <w:tcPr>
            <w:tcW w:w="660" w:type="dxa"/>
          </w:tcPr>
          <w:p w14:paraId="67A1A7EC" w14:textId="77777777" w:rsidR="003C5E89" w:rsidRPr="00970221" w:rsidRDefault="003C5E89" w:rsidP="003C5E89">
            <w:pPr>
              <w:jc w:val="center"/>
              <w:rPr>
                <w:rFonts w:ascii="Century Gothic" w:hAnsi="Century Gothic"/>
                <w:sz w:val="20"/>
                <w:szCs w:val="20"/>
              </w:rPr>
            </w:pPr>
          </w:p>
        </w:tc>
        <w:tc>
          <w:tcPr>
            <w:tcW w:w="688" w:type="dxa"/>
          </w:tcPr>
          <w:p w14:paraId="3FB3F4B5" w14:textId="77777777" w:rsidR="003C5E89" w:rsidRPr="00970221" w:rsidRDefault="003C5E89" w:rsidP="003C5E89">
            <w:pPr>
              <w:jc w:val="center"/>
              <w:rPr>
                <w:rFonts w:ascii="Century Gothic" w:hAnsi="Century Gothic"/>
                <w:sz w:val="20"/>
                <w:szCs w:val="20"/>
              </w:rPr>
            </w:pPr>
          </w:p>
        </w:tc>
      </w:tr>
      <w:tr w:rsidR="003C5E89" w:rsidRPr="00970221" w14:paraId="437147D9" w14:textId="77777777" w:rsidTr="003C5E89">
        <w:trPr>
          <w:trHeight w:val="149"/>
        </w:trPr>
        <w:tc>
          <w:tcPr>
            <w:tcW w:w="4253" w:type="dxa"/>
          </w:tcPr>
          <w:p w14:paraId="519512D5"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Maintain/Replace Portable Fire Extinguishers</w:t>
            </w:r>
          </w:p>
        </w:tc>
        <w:tc>
          <w:tcPr>
            <w:tcW w:w="1134" w:type="dxa"/>
          </w:tcPr>
          <w:p w14:paraId="5F00519D"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2A47E4E1" w14:textId="77777777" w:rsidR="003C5E89" w:rsidRPr="00970221" w:rsidRDefault="003C5E89" w:rsidP="003C5E89">
            <w:pPr>
              <w:jc w:val="center"/>
              <w:rPr>
                <w:rFonts w:ascii="Century Gothic" w:hAnsi="Century Gothic"/>
                <w:sz w:val="20"/>
                <w:szCs w:val="20"/>
              </w:rPr>
            </w:pPr>
          </w:p>
        </w:tc>
        <w:tc>
          <w:tcPr>
            <w:tcW w:w="691" w:type="dxa"/>
          </w:tcPr>
          <w:p w14:paraId="23245459" w14:textId="77777777" w:rsidR="003C5E89" w:rsidRPr="00970221" w:rsidRDefault="003C5E89" w:rsidP="003C5E89">
            <w:pPr>
              <w:jc w:val="center"/>
              <w:rPr>
                <w:rFonts w:ascii="Century Gothic" w:hAnsi="Century Gothic"/>
                <w:sz w:val="20"/>
                <w:szCs w:val="20"/>
              </w:rPr>
            </w:pPr>
          </w:p>
        </w:tc>
        <w:tc>
          <w:tcPr>
            <w:tcW w:w="686" w:type="dxa"/>
          </w:tcPr>
          <w:p w14:paraId="43C48E2F" w14:textId="77777777" w:rsidR="003C5E89" w:rsidRPr="00970221" w:rsidRDefault="003C5E89" w:rsidP="003C5E89">
            <w:pPr>
              <w:jc w:val="center"/>
              <w:rPr>
                <w:rFonts w:ascii="Century Gothic" w:hAnsi="Century Gothic"/>
                <w:sz w:val="20"/>
                <w:szCs w:val="20"/>
              </w:rPr>
            </w:pPr>
          </w:p>
        </w:tc>
        <w:tc>
          <w:tcPr>
            <w:tcW w:w="686" w:type="dxa"/>
          </w:tcPr>
          <w:p w14:paraId="668F6F39" w14:textId="77777777" w:rsidR="003C5E89" w:rsidRPr="00970221" w:rsidRDefault="003C5E89" w:rsidP="003C5E89">
            <w:pPr>
              <w:jc w:val="center"/>
              <w:rPr>
                <w:rFonts w:ascii="Century Gothic" w:hAnsi="Century Gothic"/>
                <w:sz w:val="20"/>
                <w:szCs w:val="20"/>
              </w:rPr>
            </w:pPr>
          </w:p>
        </w:tc>
        <w:tc>
          <w:tcPr>
            <w:tcW w:w="686" w:type="dxa"/>
          </w:tcPr>
          <w:p w14:paraId="27AAC8DB"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5DE849A8" w14:textId="77777777" w:rsidR="003C5E89" w:rsidRPr="00970221" w:rsidRDefault="003C5E89" w:rsidP="003C5E89">
            <w:pPr>
              <w:jc w:val="center"/>
              <w:rPr>
                <w:rFonts w:ascii="Century Gothic" w:hAnsi="Century Gothic"/>
                <w:sz w:val="20"/>
                <w:szCs w:val="20"/>
              </w:rPr>
            </w:pPr>
          </w:p>
        </w:tc>
        <w:tc>
          <w:tcPr>
            <w:tcW w:w="687" w:type="dxa"/>
          </w:tcPr>
          <w:p w14:paraId="335E928A" w14:textId="77777777" w:rsidR="003C5E89" w:rsidRPr="00970221" w:rsidRDefault="003C5E89" w:rsidP="003C5E89">
            <w:pPr>
              <w:jc w:val="center"/>
              <w:rPr>
                <w:rFonts w:ascii="Century Gothic" w:hAnsi="Century Gothic"/>
                <w:sz w:val="20"/>
                <w:szCs w:val="20"/>
              </w:rPr>
            </w:pPr>
          </w:p>
        </w:tc>
        <w:tc>
          <w:tcPr>
            <w:tcW w:w="687" w:type="dxa"/>
          </w:tcPr>
          <w:p w14:paraId="4E28902C" w14:textId="77777777" w:rsidR="003C5E89" w:rsidRPr="00970221" w:rsidRDefault="003C5E89" w:rsidP="003C5E89">
            <w:pPr>
              <w:jc w:val="center"/>
              <w:rPr>
                <w:rFonts w:ascii="Century Gothic" w:hAnsi="Century Gothic"/>
                <w:sz w:val="20"/>
                <w:szCs w:val="20"/>
              </w:rPr>
            </w:pPr>
          </w:p>
        </w:tc>
        <w:tc>
          <w:tcPr>
            <w:tcW w:w="687" w:type="dxa"/>
          </w:tcPr>
          <w:p w14:paraId="052FD23D" w14:textId="77777777" w:rsidR="003C5E89" w:rsidRPr="00970221" w:rsidRDefault="003C5E89" w:rsidP="003C5E89">
            <w:pPr>
              <w:jc w:val="center"/>
              <w:rPr>
                <w:rFonts w:ascii="Century Gothic" w:hAnsi="Century Gothic"/>
                <w:sz w:val="20"/>
                <w:szCs w:val="20"/>
              </w:rPr>
            </w:pPr>
          </w:p>
        </w:tc>
        <w:tc>
          <w:tcPr>
            <w:tcW w:w="687" w:type="dxa"/>
          </w:tcPr>
          <w:p w14:paraId="16A11101" w14:textId="77777777" w:rsidR="003C5E89" w:rsidRPr="00970221" w:rsidRDefault="003C5E89" w:rsidP="003C5E89">
            <w:pPr>
              <w:jc w:val="center"/>
              <w:rPr>
                <w:rFonts w:ascii="Century Gothic" w:hAnsi="Century Gothic"/>
                <w:sz w:val="20"/>
                <w:szCs w:val="20"/>
              </w:rPr>
            </w:pPr>
          </w:p>
        </w:tc>
        <w:tc>
          <w:tcPr>
            <w:tcW w:w="687" w:type="dxa"/>
          </w:tcPr>
          <w:p w14:paraId="3C161899" w14:textId="77777777" w:rsidR="003C5E89" w:rsidRPr="00970221" w:rsidRDefault="003C5E89" w:rsidP="003C5E89">
            <w:pPr>
              <w:jc w:val="center"/>
              <w:rPr>
                <w:rFonts w:ascii="Century Gothic" w:hAnsi="Century Gothic"/>
                <w:sz w:val="20"/>
                <w:szCs w:val="20"/>
              </w:rPr>
            </w:pPr>
          </w:p>
        </w:tc>
        <w:tc>
          <w:tcPr>
            <w:tcW w:w="687" w:type="dxa"/>
          </w:tcPr>
          <w:p w14:paraId="36BA7921" w14:textId="77777777" w:rsidR="003C5E89" w:rsidRPr="00970221" w:rsidRDefault="003C5E89" w:rsidP="003C5E89">
            <w:pPr>
              <w:jc w:val="center"/>
              <w:rPr>
                <w:rFonts w:ascii="Century Gothic" w:hAnsi="Century Gothic"/>
                <w:sz w:val="20"/>
                <w:szCs w:val="20"/>
              </w:rPr>
            </w:pPr>
          </w:p>
        </w:tc>
        <w:tc>
          <w:tcPr>
            <w:tcW w:w="687" w:type="dxa"/>
          </w:tcPr>
          <w:p w14:paraId="2AC5AEC5" w14:textId="77777777" w:rsidR="003C5E89" w:rsidRPr="00970221" w:rsidRDefault="003C5E89" w:rsidP="003C5E89">
            <w:pPr>
              <w:jc w:val="center"/>
              <w:rPr>
                <w:rFonts w:ascii="Century Gothic" w:hAnsi="Century Gothic"/>
                <w:sz w:val="20"/>
                <w:szCs w:val="20"/>
              </w:rPr>
            </w:pPr>
          </w:p>
        </w:tc>
        <w:tc>
          <w:tcPr>
            <w:tcW w:w="687" w:type="dxa"/>
          </w:tcPr>
          <w:p w14:paraId="7CCE95DA" w14:textId="77777777" w:rsidR="003C5E89" w:rsidRPr="00970221" w:rsidRDefault="003C5E89" w:rsidP="003C5E89">
            <w:pPr>
              <w:jc w:val="center"/>
              <w:rPr>
                <w:rFonts w:ascii="Century Gothic" w:hAnsi="Century Gothic"/>
                <w:sz w:val="20"/>
                <w:szCs w:val="20"/>
              </w:rPr>
            </w:pPr>
          </w:p>
        </w:tc>
        <w:tc>
          <w:tcPr>
            <w:tcW w:w="660" w:type="dxa"/>
          </w:tcPr>
          <w:p w14:paraId="1C57C7AE" w14:textId="77777777" w:rsidR="003C5E89" w:rsidRPr="00970221" w:rsidRDefault="003C5E89" w:rsidP="003C5E89">
            <w:pPr>
              <w:jc w:val="center"/>
              <w:rPr>
                <w:rFonts w:ascii="Century Gothic" w:hAnsi="Century Gothic"/>
                <w:sz w:val="20"/>
                <w:szCs w:val="20"/>
              </w:rPr>
            </w:pPr>
          </w:p>
        </w:tc>
        <w:tc>
          <w:tcPr>
            <w:tcW w:w="688" w:type="dxa"/>
          </w:tcPr>
          <w:p w14:paraId="6E941EDF" w14:textId="77777777" w:rsidR="003C5E89" w:rsidRPr="00970221" w:rsidRDefault="003C5E89" w:rsidP="003C5E89">
            <w:pPr>
              <w:jc w:val="center"/>
              <w:rPr>
                <w:rFonts w:ascii="Century Gothic" w:hAnsi="Century Gothic"/>
                <w:sz w:val="20"/>
                <w:szCs w:val="20"/>
              </w:rPr>
            </w:pPr>
          </w:p>
        </w:tc>
      </w:tr>
      <w:tr w:rsidR="003C5E89" w:rsidRPr="00970221" w14:paraId="79FCAEE2" w14:textId="77777777" w:rsidTr="003C5E89">
        <w:trPr>
          <w:trHeight w:val="149"/>
        </w:trPr>
        <w:tc>
          <w:tcPr>
            <w:tcW w:w="4253" w:type="dxa"/>
          </w:tcPr>
          <w:p w14:paraId="6BDE2CF7"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Maintain Fire Doors</w:t>
            </w:r>
          </w:p>
        </w:tc>
        <w:tc>
          <w:tcPr>
            <w:tcW w:w="1134" w:type="dxa"/>
          </w:tcPr>
          <w:p w14:paraId="456FF777"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73757442" w14:textId="77777777" w:rsidR="003C5E89" w:rsidRPr="00970221" w:rsidRDefault="003C5E89" w:rsidP="003C5E89">
            <w:pPr>
              <w:jc w:val="center"/>
              <w:rPr>
                <w:rFonts w:ascii="Century Gothic" w:hAnsi="Century Gothic"/>
                <w:sz w:val="20"/>
                <w:szCs w:val="20"/>
              </w:rPr>
            </w:pPr>
          </w:p>
        </w:tc>
        <w:tc>
          <w:tcPr>
            <w:tcW w:w="691" w:type="dxa"/>
          </w:tcPr>
          <w:p w14:paraId="7BF9F49F" w14:textId="77777777" w:rsidR="003C5E89" w:rsidRPr="00970221" w:rsidRDefault="003C5E89" w:rsidP="003C5E89">
            <w:pPr>
              <w:jc w:val="center"/>
              <w:rPr>
                <w:rFonts w:ascii="Century Gothic" w:hAnsi="Century Gothic"/>
                <w:sz w:val="20"/>
                <w:szCs w:val="20"/>
              </w:rPr>
            </w:pPr>
          </w:p>
        </w:tc>
        <w:tc>
          <w:tcPr>
            <w:tcW w:w="686" w:type="dxa"/>
          </w:tcPr>
          <w:p w14:paraId="3F2A6049" w14:textId="77777777" w:rsidR="003C5E89" w:rsidRPr="00970221" w:rsidRDefault="003C5E89" w:rsidP="003C5E89">
            <w:pPr>
              <w:jc w:val="center"/>
              <w:rPr>
                <w:rFonts w:ascii="Century Gothic" w:hAnsi="Century Gothic"/>
                <w:sz w:val="20"/>
                <w:szCs w:val="20"/>
              </w:rPr>
            </w:pPr>
          </w:p>
        </w:tc>
        <w:tc>
          <w:tcPr>
            <w:tcW w:w="686" w:type="dxa"/>
          </w:tcPr>
          <w:p w14:paraId="57BCB958" w14:textId="77777777" w:rsidR="003C5E89" w:rsidRPr="00970221" w:rsidRDefault="003C5E89" w:rsidP="003C5E89">
            <w:pPr>
              <w:jc w:val="center"/>
              <w:rPr>
                <w:rFonts w:ascii="Century Gothic" w:hAnsi="Century Gothic"/>
                <w:sz w:val="20"/>
                <w:szCs w:val="20"/>
              </w:rPr>
            </w:pPr>
          </w:p>
        </w:tc>
        <w:tc>
          <w:tcPr>
            <w:tcW w:w="686" w:type="dxa"/>
          </w:tcPr>
          <w:p w14:paraId="7E1F433A"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1062F53E" w14:textId="77777777" w:rsidR="003C5E89" w:rsidRPr="00970221" w:rsidRDefault="003C5E89" w:rsidP="003C5E89">
            <w:pPr>
              <w:jc w:val="center"/>
              <w:rPr>
                <w:rFonts w:ascii="Century Gothic" w:hAnsi="Century Gothic"/>
                <w:sz w:val="20"/>
                <w:szCs w:val="20"/>
              </w:rPr>
            </w:pPr>
          </w:p>
        </w:tc>
        <w:tc>
          <w:tcPr>
            <w:tcW w:w="687" w:type="dxa"/>
          </w:tcPr>
          <w:p w14:paraId="3F671807" w14:textId="77777777" w:rsidR="003C5E89" w:rsidRPr="00970221" w:rsidRDefault="003C5E89" w:rsidP="003C5E89">
            <w:pPr>
              <w:jc w:val="center"/>
              <w:rPr>
                <w:rFonts w:ascii="Century Gothic" w:hAnsi="Century Gothic"/>
                <w:sz w:val="20"/>
                <w:szCs w:val="20"/>
              </w:rPr>
            </w:pPr>
          </w:p>
        </w:tc>
        <w:tc>
          <w:tcPr>
            <w:tcW w:w="687" w:type="dxa"/>
          </w:tcPr>
          <w:p w14:paraId="71118979" w14:textId="77777777" w:rsidR="003C5E89" w:rsidRPr="00970221" w:rsidRDefault="003C5E89" w:rsidP="003C5E89">
            <w:pPr>
              <w:jc w:val="center"/>
              <w:rPr>
                <w:rFonts w:ascii="Century Gothic" w:hAnsi="Century Gothic"/>
                <w:sz w:val="20"/>
                <w:szCs w:val="20"/>
              </w:rPr>
            </w:pPr>
          </w:p>
        </w:tc>
        <w:tc>
          <w:tcPr>
            <w:tcW w:w="687" w:type="dxa"/>
          </w:tcPr>
          <w:p w14:paraId="48D3EB5B" w14:textId="77777777" w:rsidR="003C5E89" w:rsidRPr="00970221" w:rsidRDefault="003C5E89" w:rsidP="003C5E89">
            <w:pPr>
              <w:jc w:val="center"/>
              <w:rPr>
                <w:rFonts w:ascii="Century Gothic" w:hAnsi="Century Gothic"/>
                <w:sz w:val="20"/>
                <w:szCs w:val="20"/>
              </w:rPr>
            </w:pPr>
          </w:p>
        </w:tc>
        <w:tc>
          <w:tcPr>
            <w:tcW w:w="687" w:type="dxa"/>
          </w:tcPr>
          <w:p w14:paraId="04F8DA67" w14:textId="77777777" w:rsidR="003C5E89" w:rsidRPr="00970221" w:rsidRDefault="003C5E89" w:rsidP="003C5E89">
            <w:pPr>
              <w:jc w:val="center"/>
              <w:rPr>
                <w:rFonts w:ascii="Century Gothic" w:hAnsi="Century Gothic"/>
                <w:sz w:val="20"/>
                <w:szCs w:val="20"/>
              </w:rPr>
            </w:pPr>
          </w:p>
        </w:tc>
        <w:tc>
          <w:tcPr>
            <w:tcW w:w="687" w:type="dxa"/>
          </w:tcPr>
          <w:p w14:paraId="59DF5AD0" w14:textId="77777777" w:rsidR="003C5E89" w:rsidRPr="00970221" w:rsidRDefault="003C5E89" w:rsidP="003C5E89">
            <w:pPr>
              <w:jc w:val="center"/>
              <w:rPr>
                <w:rFonts w:ascii="Century Gothic" w:hAnsi="Century Gothic"/>
                <w:sz w:val="20"/>
                <w:szCs w:val="20"/>
              </w:rPr>
            </w:pPr>
          </w:p>
        </w:tc>
        <w:tc>
          <w:tcPr>
            <w:tcW w:w="687" w:type="dxa"/>
          </w:tcPr>
          <w:p w14:paraId="68ABBCA5" w14:textId="77777777" w:rsidR="003C5E89" w:rsidRPr="00970221" w:rsidRDefault="003C5E89" w:rsidP="003C5E89">
            <w:pPr>
              <w:jc w:val="center"/>
              <w:rPr>
                <w:rFonts w:ascii="Century Gothic" w:hAnsi="Century Gothic"/>
                <w:sz w:val="20"/>
                <w:szCs w:val="20"/>
              </w:rPr>
            </w:pPr>
          </w:p>
        </w:tc>
        <w:tc>
          <w:tcPr>
            <w:tcW w:w="687" w:type="dxa"/>
          </w:tcPr>
          <w:p w14:paraId="1F70F30A" w14:textId="77777777" w:rsidR="003C5E89" w:rsidRPr="00970221" w:rsidRDefault="003C5E89" w:rsidP="003C5E89">
            <w:pPr>
              <w:jc w:val="center"/>
              <w:rPr>
                <w:rFonts w:ascii="Century Gothic" w:hAnsi="Century Gothic"/>
                <w:sz w:val="20"/>
                <w:szCs w:val="20"/>
              </w:rPr>
            </w:pPr>
          </w:p>
        </w:tc>
        <w:tc>
          <w:tcPr>
            <w:tcW w:w="687" w:type="dxa"/>
          </w:tcPr>
          <w:p w14:paraId="4B288C17" w14:textId="77777777" w:rsidR="003C5E89" w:rsidRPr="00970221" w:rsidRDefault="003C5E89" w:rsidP="003C5E89">
            <w:pPr>
              <w:jc w:val="center"/>
              <w:rPr>
                <w:rFonts w:ascii="Century Gothic" w:hAnsi="Century Gothic"/>
                <w:sz w:val="20"/>
                <w:szCs w:val="20"/>
              </w:rPr>
            </w:pPr>
          </w:p>
        </w:tc>
        <w:tc>
          <w:tcPr>
            <w:tcW w:w="660" w:type="dxa"/>
          </w:tcPr>
          <w:p w14:paraId="6D9336CE" w14:textId="77777777" w:rsidR="003C5E89" w:rsidRPr="00970221" w:rsidRDefault="003C5E89" w:rsidP="003C5E89">
            <w:pPr>
              <w:jc w:val="center"/>
              <w:rPr>
                <w:rFonts w:ascii="Century Gothic" w:hAnsi="Century Gothic"/>
                <w:sz w:val="20"/>
                <w:szCs w:val="20"/>
              </w:rPr>
            </w:pPr>
          </w:p>
        </w:tc>
        <w:tc>
          <w:tcPr>
            <w:tcW w:w="688" w:type="dxa"/>
          </w:tcPr>
          <w:p w14:paraId="43AA5E9E" w14:textId="77777777" w:rsidR="003C5E89" w:rsidRPr="00970221" w:rsidRDefault="003C5E89" w:rsidP="003C5E89">
            <w:pPr>
              <w:jc w:val="center"/>
              <w:rPr>
                <w:rFonts w:ascii="Century Gothic" w:hAnsi="Century Gothic"/>
                <w:sz w:val="20"/>
                <w:szCs w:val="20"/>
              </w:rPr>
            </w:pPr>
          </w:p>
        </w:tc>
      </w:tr>
      <w:tr w:rsidR="003C5E89" w:rsidRPr="00970221" w14:paraId="01A1B239" w14:textId="77777777" w:rsidTr="003C5E89">
        <w:trPr>
          <w:trHeight w:val="149"/>
        </w:trPr>
        <w:tc>
          <w:tcPr>
            <w:tcW w:w="4253" w:type="dxa"/>
          </w:tcPr>
          <w:p w14:paraId="6DCE0BFC" w14:textId="77777777" w:rsidR="003C5E89" w:rsidRPr="00970221" w:rsidRDefault="003C5E89" w:rsidP="003C5E89">
            <w:pPr>
              <w:rPr>
                <w:rFonts w:ascii="Century Gothic" w:hAnsi="Century Gothic"/>
                <w:sz w:val="20"/>
                <w:szCs w:val="20"/>
              </w:rPr>
            </w:pPr>
          </w:p>
        </w:tc>
        <w:tc>
          <w:tcPr>
            <w:tcW w:w="1134" w:type="dxa"/>
          </w:tcPr>
          <w:p w14:paraId="14AEB45E" w14:textId="77777777" w:rsidR="003C5E89" w:rsidRPr="00970221" w:rsidRDefault="003C5E89" w:rsidP="003C5E89">
            <w:pPr>
              <w:jc w:val="center"/>
              <w:rPr>
                <w:rFonts w:ascii="Century Gothic" w:hAnsi="Century Gothic"/>
                <w:sz w:val="20"/>
                <w:szCs w:val="20"/>
              </w:rPr>
            </w:pPr>
          </w:p>
        </w:tc>
        <w:tc>
          <w:tcPr>
            <w:tcW w:w="709" w:type="dxa"/>
          </w:tcPr>
          <w:p w14:paraId="0D4A2A55" w14:textId="77777777" w:rsidR="003C5E89" w:rsidRPr="00970221" w:rsidRDefault="003C5E89" w:rsidP="003C5E89">
            <w:pPr>
              <w:jc w:val="center"/>
              <w:rPr>
                <w:rFonts w:ascii="Century Gothic" w:hAnsi="Century Gothic"/>
                <w:sz w:val="20"/>
                <w:szCs w:val="20"/>
              </w:rPr>
            </w:pPr>
          </w:p>
        </w:tc>
        <w:tc>
          <w:tcPr>
            <w:tcW w:w="691" w:type="dxa"/>
          </w:tcPr>
          <w:p w14:paraId="7146AA7C" w14:textId="77777777" w:rsidR="003C5E89" w:rsidRPr="00970221" w:rsidRDefault="003C5E89" w:rsidP="003C5E89">
            <w:pPr>
              <w:jc w:val="center"/>
              <w:rPr>
                <w:rFonts w:ascii="Century Gothic" w:hAnsi="Century Gothic"/>
                <w:sz w:val="20"/>
                <w:szCs w:val="20"/>
              </w:rPr>
            </w:pPr>
          </w:p>
        </w:tc>
        <w:tc>
          <w:tcPr>
            <w:tcW w:w="686" w:type="dxa"/>
          </w:tcPr>
          <w:p w14:paraId="3F074C4F" w14:textId="77777777" w:rsidR="003C5E89" w:rsidRPr="00970221" w:rsidRDefault="003C5E89" w:rsidP="003C5E89">
            <w:pPr>
              <w:jc w:val="center"/>
              <w:rPr>
                <w:rFonts w:ascii="Century Gothic" w:hAnsi="Century Gothic"/>
                <w:sz w:val="20"/>
                <w:szCs w:val="20"/>
              </w:rPr>
            </w:pPr>
          </w:p>
        </w:tc>
        <w:tc>
          <w:tcPr>
            <w:tcW w:w="686" w:type="dxa"/>
          </w:tcPr>
          <w:p w14:paraId="160756E2" w14:textId="77777777" w:rsidR="003C5E89" w:rsidRPr="00970221" w:rsidRDefault="003C5E89" w:rsidP="003C5E89">
            <w:pPr>
              <w:jc w:val="center"/>
              <w:rPr>
                <w:rFonts w:ascii="Century Gothic" w:hAnsi="Century Gothic"/>
                <w:sz w:val="20"/>
                <w:szCs w:val="20"/>
              </w:rPr>
            </w:pPr>
          </w:p>
        </w:tc>
        <w:tc>
          <w:tcPr>
            <w:tcW w:w="686" w:type="dxa"/>
          </w:tcPr>
          <w:p w14:paraId="329CC9F5" w14:textId="77777777" w:rsidR="003C5E89" w:rsidRPr="00970221" w:rsidRDefault="003C5E89" w:rsidP="003C5E89">
            <w:pPr>
              <w:jc w:val="center"/>
              <w:rPr>
                <w:rFonts w:ascii="Century Gothic" w:hAnsi="Century Gothic"/>
                <w:sz w:val="20"/>
                <w:szCs w:val="20"/>
              </w:rPr>
            </w:pPr>
          </w:p>
        </w:tc>
        <w:tc>
          <w:tcPr>
            <w:tcW w:w="686" w:type="dxa"/>
          </w:tcPr>
          <w:p w14:paraId="43FC9C23" w14:textId="77777777" w:rsidR="003C5E89" w:rsidRPr="00970221" w:rsidRDefault="003C5E89" w:rsidP="003C5E89">
            <w:pPr>
              <w:jc w:val="center"/>
              <w:rPr>
                <w:rFonts w:ascii="Century Gothic" w:hAnsi="Century Gothic"/>
                <w:sz w:val="20"/>
                <w:szCs w:val="20"/>
              </w:rPr>
            </w:pPr>
          </w:p>
        </w:tc>
        <w:tc>
          <w:tcPr>
            <w:tcW w:w="687" w:type="dxa"/>
          </w:tcPr>
          <w:p w14:paraId="4CFEC647" w14:textId="77777777" w:rsidR="003C5E89" w:rsidRPr="00970221" w:rsidRDefault="003C5E89" w:rsidP="003C5E89">
            <w:pPr>
              <w:jc w:val="center"/>
              <w:rPr>
                <w:rFonts w:ascii="Century Gothic" w:hAnsi="Century Gothic"/>
                <w:sz w:val="20"/>
                <w:szCs w:val="20"/>
              </w:rPr>
            </w:pPr>
          </w:p>
        </w:tc>
        <w:tc>
          <w:tcPr>
            <w:tcW w:w="687" w:type="dxa"/>
          </w:tcPr>
          <w:p w14:paraId="65096A48" w14:textId="77777777" w:rsidR="003C5E89" w:rsidRPr="00970221" w:rsidRDefault="003C5E89" w:rsidP="003C5E89">
            <w:pPr>
              <w:jc w:val="center"/>
              <w:rPr>
                <w:rFonts w:ascii="Century Gothic" w:hAnsi="Century Gothic"/>
                <w:sz w:val="20"/>
                <w:szCs w:val="20"/>
              </w:rPr>
            </w:pPr>
          </w:p>
        </w:tc>
        <w:tc>
          <w:tcPr>
            <w:tcW w:w="687" w:type="dxa"/>
          </w:tcPr>
          <w:p w14:paraId="353F39DA" w14:textId="77777777" w:rsidR="003C5E89" w:rsidRPr="00970221" w:rsidRDefault="003C5E89" w:rsidP="003C5E89">
            <w:pPr>
              <w:jc w:val="center"/>
              <w:rPr>
                <w:rFonts w:ascii="Century Gothic" w:hAnsi="Century Gothic"/>
                <w:sz w:val="20"/>
                <w:szCs w:val="20"/>
              </w:rPr>
            </w:pPr>
          </w:p>
        </w:tc>
        <w:tc>
          <w:tcPr>
            <w:tcW w:w="687" w:type="dxa"/>
          </w:tcPr>
          <w:p w14:paraId="559B3709" w14:textId="77777777" w:rsidR="003C5E89" w:rsidRPr="00970221" w:rsidRDefault="003C5E89" w:rsidP="003C5E89">
            <w:pPr>
              <w:jc w:val="center"/>
              <w:rPr>
                <w:rFonts w:ascii="Century Gothic" w:hAnsi="Century Gothic"/>
                <w:sz w:val="20"/>
                <w:szCs w:val="20"/>
              </w:rPr>
            </w:pPr>
          </w:p>
        </w:tc>
        <w:tc>
          <w:tcPr>
            <w:tcW w:w="687" w:type="dxa"/>
          </w:tcPr>
          <w:p w14:paraId="3E9B421D" w14:textId="77777777" w:rsidR="003C5E89" w:rsidRPr="00970221" w:rsidRDefault="003C5E89" w:rsidP="003C5E89">
            <w:pPr>
              <w:jc w:val="center"/>
              <w:rPr>
                <w:rFonts w:ascii="Century Gothic" w:hAnsi="Century Gothic"/>
                <w:sz w:val="20"/>
                <w:szCs w:val="20"/>
              </w:rPr>
            </w:pPr>
          </w:p>
        </w:tc>
        <w:tc>
          <w:tcPr>
            <w:tcW w:w="687" w:type="dxa"/>
          </w:tcPr>
          <w:p w14:paraId="65443750" w14:textId="77777777" w:rsidR="003C5E89" w:rsidRPr="00970221" w:rsidRDefault="003C5E89" w:rsidP="003C5E89">
            <w:pPr>
              <w:jc w:val="center"/>
              <w:rPr>
                <w:rFonts w:ascii="Century Gothic" w:hAnsi="Century Gothic"/>
                <w:sz w:val="20"/>
                <w:szCs w:val="20"/>
              </w:rPr>
            </w:pPr>
          </w:p>
        </w:tc>
        <w:tc>
          <w:tcPr>
            <w:tcW w:w="687" w:type="dxa"/>
          </w:tcPr>
          <w:p w14:paraId="050ADDAB" w14:textId="77777777" w:rsidR="003C5E89" w:rsidRPr="00970221" w:rsidRDefault="003C5E89" w:rsidP="003C5E89">
            <w:pPr>
              <w:jc w:val="center"/>
              <w:rPr>
                <w:rFonts w:ascii="Century Gothic" w:hAnsi="Century Gothic"/>
                <w:sz w:val="20"/>
                <w:szCs w:val="20"/>
              </w:rPr>
            </w:pPr>
          </w:p>
        </w:tc>
        <w:tc>
          <w:tcPr>
            <w:tcW w:w="687" w:type="dxa"/>
          </w:tcPr>
          <w:p w14:paraId="0CE6A84A" w14:textId="77777777" w:rsidR="003C5E89" w:rsidRPr="00970221" w:rsidRDefault="003C5E89" w:rsidP="003C5E89">
            <w:pPr>
              <w:jc w:val="center"/>
              <w:rPr>
                <w:rFonts w:ascii="Century Gothic" w:hAnsi="Century Gothic"/>
                <w:sz w:val="20"/>
                <w:szCs w:val="20"/>
              </w:rPr>
            </w:pPr>
          </w:p>
        </w:tc>
        <w:tc>
          <w:tcPr>
            <w:tcW w:w="660" w:type="dxa"/>
          </w:tcPr>
          <w:p w14:paraId="07D2D715" w14:textId="77777777" w:rsidR="003C5E89" w:rsidRPr="00970221" w:rsidRDefault="003C5E89" w:rsidP="003C5E89">
            <w:pPr>
              <w:jc w:val="center"/>
              <w:rPr>
                <w:rFonts w:ascii="Century Gothic" w:hAnsi="Century Gothic"/>
                <w:sz w:val="20"/>
                <w:szCs w:val="20"/>
              </w:rPr>
            </w:pPr>
          </w:p>
        </w:tc>
        <w:tc>
          <w:tcPr>
            <w:tcW w:w="688" w:type="dxa"/>
          </w:tcPr>
          <w:p w14:paraId="3E91FCF2" w14:textId="77777777" w:rsidR="003C5E89" w:rsidRPr="00970221" w:rsidRDefault="003C5E89" w:rsidP="003C5E89">
            <w:pPr>
              <w:jc w:val="center"/>
              <w:rPr>
                <w:rFonts w:ascii="Century Gothic" w:hAnsi="Century Gothic"/>
                <w:sz w:val="20"/>
                <w:szCs w:val="20"/>
              </w:rPr>
            </w:pPr>
          </w:p>
        </w:tc>
      </w:tr>
      <w:tr w:rsidR="003C5E89" w:rsidRPr="00970221" w14:paraId="112A100F" w14:textId="77777777" w:rsidTr="003C5E89">
        <w:trPr>
          <w:trHeight w:val="149"/>
        </w:trPr>
        <w:tc>
          <w:tcPr>
            <w:tcW w:w="16375" w:type="dxa"/>
            <w:gridSpan w:val="18"/>
            <w:vAlign w:val="center"/>
          </w:tcPr>
          <w:p w14:paraId="333EF42C" w14:textId="77777777" w:rsidR="003C5E89" w:rsidRPr="00970221" w:rsidRDefault="003C5E89" w:rsidP="003C5E89">
            <w:pPr>
              <w:rPr>
                <w:rFonts w:ascii="Century Gothic" w:hAnsi="Century Gothic"/>
                <w:b/>
                <w:bCs/>
                <w:sz w:val="20"/>
                <w:szCs w:val="20"/>
              </w:rPr>
            </w:pPr>
            <w:r w:rsidRPr="00970221">
              <w:rPr>
                <w:rFonts w:ascii="Century Gothic" w:hAnsi="Century Gothic"/>
                <w:b/>
                <w:bCs/>
                <w:sz w:val="20"/>
                <w:szCs w:val="20"/>
              </w:rPr>
              <w:t xml:space="preserve">FURNITURE &amp; FITTINGS    </w:t>
            </w:r>
          </w:p>
        </w:tc>
      </w:tr>
      <w:tr w:rsidR="003C5E89" w:rsidRPr="00970221" w14:paraId="6412BF0B" w14:textId="77777777" w:rsidTr="003C5E89">
        <w:trPr>
          <w:trHeight w:val="149"/>
        </w:trPr>
        <w:tc>
          <w:tcPr>
            <w:tcW w:w="4253" w:type="dxa"/>
          </w:tcPr>
          <w:p w14:paraId="15B6C6C9"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Repair/Replace General Signage </w:t>
            </w:r>
          </w:p>
        </w:tc>
        <w:tc>
          <w:tcPr>
            <w:tcW w:w="1134" w:type="dxa"/>
          </w:tcPr>
          <w:p w14:paraId="1FF4D91D"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0F39DF54" w14:textId="77777777" w:rsidR="003C5E89" w:rsidRPr="00970221" w:rsidRDefault="003C5E89" w:rsidP="003C5E89">
            <w:pPr>
              <w:jc w:val="center"/>
              <w:rPr>
                <w:rFonts w:ascii="Century Gothic" w:hAnsi="Century Gothic"/>
                <w:sz w:val="20"/>
                <w:szCs w:val="20"/>
              </w:rPr>
            </w:pPr>
          </w:p>
        </w:tc>
        <w:tc>
          <w:tcPr>
            <w:tcW w:w="691" w:type="dxa"/>
          </w:tcPr>
          <w:p w14:paraId="3A3954AC" w14:textId="77777777" w:rsidR="003C5E89" w:rsidRPr="00970221" w:rsidRDefault="003C5E89" w:rsidP="003C5E89">
            <w:pPr>
              <w:jc w:val="center"/>
              <w:rPr>
                <w:rFonts w:ascii="Century Gothic" w:hAnsi="Century Gothic"/>
                <w:sz w:val="20"/>
                <w:szCs w:val="20"/>
              </w:rPr>
            </w:pPr>
          </w:p>
        </w:tc>
        <w:tc>
          <w:tcPr>
            <w:tcW w:w="686" w:type="dxa"/>
          </w:tcPr>
          <w:p w14:paraId="447220B0" w14:textId="77777777" w:rsidR="003C5E89" w:rsidRPr="00970221" w:rsidRDefault="003C5E89" w:rsidP="003C5E89">
            <w:pPr>
              <w:jc w:val="center"/>
              <w:rPr>
                <w:rFonts w:ascii="Century Gothic" w:hAnsi="Century Gothic"/>
                <w:sz w:val="20"/>
                <w:szCs w:val="20"/>
              </w:rPr>
            </w:pPr>
          </w:p>
        </w:tc>
        <w:tc>
          <w:tcPr>
            <w:tcW w:w="686" w:type="dxa"/>
          </w:tcPr>
          <w:p w14:paraId="695CEC22"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2CDBB948" w14:textId="77777777" w:rsidR="003C5E89" w:rsidRPr="00970221" w:rsidRDefault="003C5E89" w:rsidP="003C5E89">
            <w:pPr>
              <w:jc w:val="center"/>
              <w:rPr>
                <w:rFonts w:ascii="Century Gothic" w:hAnsi="Century Gothic"/>
                <w:sz w:val="20"/>
                <w:szCs w:val="20"/>
              </w:rPr>
            </w:pPr>
          </w:p>
        </w:tc>
        <w:tc>
          <w:tcPr>
            <w:tcW w:w="686" w:type="dxa"/>
          </w:tcPr>
          <w:p w14:paraId="045FCC56" w14:textId="77777777" w:rsidR="003C5E89" w:rsidRPr="00970221" w:rsidRDefault="003C5E89" w:rsidP="003C5E89">
            <w:pPr>
              <w:jc w:val="center"/>
              <w:rPr>
                <w:rFonts w:ascii="Century Gothic" w:hAnsi="Century Gothic"/>
                <w:sz w:val="20"/>
                <w:szCs w:val="20"/>
              </w:rPr>
            </w:pPr>
          </w:p>
        </w:tc>
        <w:tc>
          <w:tcPr>
            <w:tcW w:w="687" w:type="dxa"/>
          </w:tcPr>
          <w:p w14:paraId="6A2EB62A" w14:textId="77777777" w:rsidR="003C5E89" w:rsidRPr="00970221" w:rsidRDefault="003C5E89" w:rsidP="003C5E89">
            <w:pPr>
              <w:jc w:val="center"/>
              <w:rPr>
                <w:rFonts w:ascii="Century Gothic" w:hAnsi="Century Gothic"/>
                <w:sz w:val="20"/>
                <w:szCs w:val="20"/>
              </w:rPr>
            </w:pPr>
          </w:p>
        </w:tc>
        <w:tc>
          <w:tcPr>
            <w:tcW w:w="687" w:type="dxa"/>
          </w:tcPr>
          <w:p w14:paraId="1D0F4892" w14:textId="77777777" w:rsidR="003C5E89" w:rsidRPr="00970221" w:rsidRDefault="003C5E89" w:rsidP="003C5E89">
            <w:pPr>
              <w:jc w:val="center"/>
              <w:rPr>
                <w:rFonts w:ascii="Century Gothic" w:hAnsi="Century Gothic"/>
                <w:sz w:val="20"/>
                <w:szCs w:val="20"/>
              </w:rPr>
            </w:pPr>
          </w:p>
        </w:tc>
        <w:tc>
          <w:tcPr>
            <w:tcW w:w="687" w:type="dxa"/>
          </w:tcPr>
          <w:p w14:paraId="6E5FBE50" w14:textId="77777777" w:rsidR="003C5E89" w:rsidRPr="00970221" w:rsidRDefault="003C5E89" w:rsidP="003C5E89">
            <w:pPr>
              <w:jc w:val="center"/>
              <w:rPr>
                <w:rFonts w:ascii="Century Gothic" w:hAnsi="Century Gothic"/>
                <w:sz w:val="20"/>
                <w:szCs w:val="20"/>
              </w:rPr>
            </w:pPr>
          </w:p>
        </w:tc>
        <w:tc>
          <w:tcPr>
            <w:tcW w:w="687" w:type="dxa"/>
          </w:tcPr>
          <w:p w14:paraId="6A14E285" w14:textId="77777777" w:rsidR="003C5E89" w:rsidRPr="00970221" w:rsidRDefault="003C5E89" w:rsidP="003C5E89">
            <w:pPr>
              <w:jc w:val="center"/>
              <w:rPr>
                <w:rFonts w:ascii="Century Gothic" w:hAnsi="Century Gothic"/>
                <w:sz w:val="20"/>
                <w:szCs w:val="20"/>
              </w:rPr>
            </w:pPr>
          </w:p>
        </w:tc>
        <w:tc>
          <w:tcPr>
            <w:tcW w:w="687" w:type="dxa"/>
          </w:tcPr>
          <w:p w14:paraId="3E42F20A" w14:textId="77777777" w:rsidR="003C5E89" w:rsidRPr="00970221" w:rsidRDefault="003C5E89" w:rsidP="003C5E89">
            <w:pPr>
              <w:jc w:val="center"/>
              <w:rPr>
                <w:rFonts w:ascii="Century Gothic" w:hAnsi="Century Gothic"/>
                <w:sz w:val="20"/>
                <w:szCs w:val="20"/>
              </w:rPr>
            </w:pPr>
          </w:p>
        </w:tc>
        <w:tc>
          <w:tcPr>
            <w:tcW w:w="687" w:type="dxa"/>
          </w:tcPr>
          <w:p w14:paraId="294C4ECA" w14:textId="77777777" w:rsidR="003C5E89" w:rsidRPr="00970221" w:rsidRDefault="003C5E89" w:rsidP="003C5E89">
            <w:pPr>
              <w:jc w:val="center"/>
              <w:rPr>
                <w:rFonts w:ascii="Century Gothic" w:hAnsi="Century Gothic"/>
                <w:sz w:val="20"/>
                <w:szCs w:val="20"/>
              </w:rPr>
            </w:pPr>
          </w:p>
        </w:tc>
        <w:tc>
          <w:tcPr>
            <w:tcW w:w="687" w:type="dxa"/>
          </w:tcPr>
          <w:p w14:paraId="6F775719" w14:textId="77777777" w:rsidR="003C5E89" w:rsidRPr="00970221" w:rsidRDefault="003C5E89" w:rsidP="003C5E89">
            <w:pPr>
              <w:jc w:val="center"/>
              <w:rPr>
                <w:rFonts w:ascii="Century Gothic" w:hAnsi="Century Gothic"/>
                <w:sz w:val="20"/>
                <w:szCs w:val="20"/>
              </w:rPr>
            </w:pPr>
          </w:p>
        </w:tc>
        <w:tc>
          <w:tcPr>
            <w:tcW w:w="687" w:type="dxa"/>
          </w:tcPr>
          <w:p w14:paraId="5055515E" w14:textId="77777777" w:rsidR="003C5E89" w:rsidRPr="00970221" w:rsidRDefault="003C5E89" w:rsidP="003C5E89">
            <w:pPr>
              <w:jc w:val="center"/>
              <w:rPr>
                <w:rFonts w:ascii="Century Gothic" w:hAnsi="Century Gothic"/>
                <w:sz w:val="20"/>
                <w:szCs w:val="20"/>
              </w:rPr>
            </w:pPr>
          </w:p>
        </w:tc>
        <w:tc>
          <w:tcPr>
            <w:tcW w:w="660" w:type="dxa"/>
          </w:tcPr>
          <w:p w14:paraId="741F6394" w14:textId="77777777" w:rsidR="003C5E89" w:rsidRPr="00970221" w:rsidRDefault="003C5E89" w:rsidP="003C5E89">
            <w:pPr>
              <w:jc w:val="center"/>
              <w:rPr>
                <w:rFonts w:ascii="Century Gothic" w:hAnsi="Century Gothic"/>
                <w:sz w:val="20"/>
                <w:szCs w:val="20"/>
              </w:rPr>
            </w:pPr>
          </w:p>
        </w:tc>
        <w:tc>
          <w:tcPr>
            <w:tcW w:w="688" w:type="dxa"/>
          </w:tcPr>
          <w:p w14:paraId="733C1C33" w14:textId="77777777" w:rsidR="003C5E89" w:rsidRPr="00970221" w:rsidRDefault="003C5E89" w:rsidP="003C5E89">
            <w:pPr>
              <w:jc w:val="center"/>
              <w:rPr>
                <w:rFonts w:ascii="Century Gothic" w:hAnsi="Century Gothic"/>
                <w:sz w:val="20"/>
                <w:szCs w:val="20"/>
              </w:rPr>
            </w:pPr>
          </w:p>
        </w:tc>
      </w:tr>
      <w:tr w:rsidR="003C5E89" w:rsidRPr="00970221" w14:paraId="6CE2BAB1" w14:textId="77777777" w:rsidTr="003C5E89">
        <w:trPr>
          <w:trHeight w:val="149"/>
        </w:trPr>
        <w:tc>
          <w:tcPr>
            <w:tcW w:w="4253" w:type="dxa"/>
          </w:tcPr>
          <w:p w14:paraId="3E380634"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Ongoing Replacement of Common Area Lighting </w:t>
            </w:r>
          </w:p>
        </w:tc>
        <w:tc>
          <w:tcPr>
            <w:tcW w:w="1134" w:type="dxa"/>
          </w:tcPr>
          <w:p w14:paraId="0652C060"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15</w:t>
            </w:r>
          </w:p>
        </w:tc>
        <w:tc>
          <w:tcPr>
            <w:tcW w:w="709" w:type="dxa"/>
          </w:tcPr>
          <w:p w14:paraId="2FAAE14B" w14:textId="77777777" w:rsidR="003C5E89" w:rsidRPr="00970221" w:rsidRDefault="003C5E89" w:rsidP="003C5E89">
            <w:pPr>
              <w:jc w:val="center"/>
              <w:rPr>
                <w:rFonts w:ascii="Century Gothic" w:hAnsi="Century Gothic"/>
                <w:sz w:val="20"/>
                <w:szCs w:val="20"/>
              </w:rPr>
            </w:pPr>
          </w:p>
        </w:tc>
        <w:tc>
          <w:tcPr>
            <w:tcW w:w="691" w:type="dxa"/>
          </w:tcPr>
          <w:p w14:paraId="4991B97C" w14:textId="77777777" w:rsidR="003C5E89" w:rsidRPr="00970221" w:rsidRDefault="003C5E89" w:rsidP="003C5E89">
            <w:pPr>
              <w:jc w:val="center"/>
              <w:rPr>
                <w:rFonts w:ascii="Century Gothic" w:hAnsi="Century Gothic"/>
                <w:sz w:val="20"/>
                <w:szCs w:val="20"/>
              </w:rPr>
            </w:pPr>
          </w:p>
        </w:tc>
        <w:tc>
          <w:tcPr>
            <w:tcW w:w="686" w:type="dxa"/>
          </w:tcPr>
          <w:p w14:paraId="7685AF92" w14:textId="77777777" w:rsidR="003C5E89" w:rsidRPr="00970221" w:rsidRDefault="003C5E89" w:rsidP="003C5E89">
            <w:pPr>
              <w:jc w:val="center"/>
              <w:rPr>
                <w:rFonts w:ascii="Century Gothic" w:hAnsi="Century Gothic"/>
                <w:sz w:val="20"/>
                <w:szCs w:val="20"/>
              </w:rPr>
            </w:pPr>
          </w:p>
        </w:tc>
        <w:tc>
          <w:tcPr>
            <w:tcW w:w="686" w:type="dxa"/>
          </w:tcPr>
          <w:p w14:paraId="01AD78F7" w14:textId="77777777" w:rsidR="003C5E89" w:rsidRPr="00970221" w:rsidRDefault="003C5E89" w:rsidP="003C5E89">
            <w:pPr>
              <w:jc w:val="center"/>
              <w:rPr>
                <w:rFonts w:ascii="Century Gothic" w:hAnsi="Century Gothic"/>
                <w:sz w:val="20"/>
                <w:szCs w:val="20"/>
              </w:rPr>
            </w:pPr>
          </w:p>
        </w:tc>
        <w:tc>
          <w:tcPr>
            <w:tcW w:w="686" w:type="dxa"/>
          </w:tcPr>
          <w:p w14:paraId="77065832" w14:textId="77777777" w:rsidR="003C5E89" w:rsidRPr="00970221" w:rsidRDefault="003C5E89" w:rsidP="003C5E89">
            <w:pPr>
              <w:jc w:val="center"/>
              <w:rPr>
                <w:rFonts w:ascii="Century Gothic" w:hAnsi="Century Gothic"/>
                <w:sz w:val="20"/>
                <w:szCs w:val="20"/>
              </w:rPr>
            </w:pPr>
          </w:p>
        </w:tc>
        <w:tc>
          <w:tcPr>
            <w:tcW w:w="686" w:type="dxa"/>
          </w:tcPr>
          <w:p w14:paraId="49726669" w14:textId="77777777" w:rsidR="003C5E89" w:rsidRPr="00970221" w:rsidRDefault="003C5E89" w:rsidP="003C5E89">
            <w:pPr>
              <w:jc w:val="center"/>
              <w:rPr>
                <w:rFonts w:ascii="Century Gothic" w:hAnsi="Century Gothic"/>
                <w:sz w:val="20"/>
                <w:szCs w:val="20"/>
              </w:rPr>
            </w:pPr>
          </w:p>
        </w:tc>
        <w:tc>
          <w:tcPr>
            <w:tcW w:w="687" w:type="dxa"/>
          </w:tcPr>
          <w:p w14:paraId="44CF9872" w14:textId="77777777" w:rsidR="003C5E89" w:rsidRPr="00970221" w:rsidRDefault="003C5E89" w:rsidP="003C5E89">
            <w:pPr>
              <w:jc w:val="center"/>
              <w:rPr>
                <w:rFonts w:ascii="Century Gothic" w:hAnsi="Century Gothic"/>
                <w:sz w:val="20"/>
                <w:szCs w:val="20"/>
              </w:rPr>
            </w:pPr>
          </w:p>
        </w:tc>
        <w:tc>
          <w:tcPr>
            <w:tcW w:w="687" w:type="dxa"/>
          </w:tcPr>
          <w:p w14:paraId="6B182022" w14:textId="77777777" w:rsidR="003C5E89" w:rsidRPr="00970221" w:rsidRDefault="003C5E89" w:rsidP="003C5E89">
            <w:pPr>
              <w:jc w:val="center"/>
              <w:rPr>
                <w:rFonts w:ascii="Century Gothic" w:hAnsi="Century Gothic"/>
                <w:sz w:val="20"/>
                <w:szCs w:val="20"/>
              </w:rPr>
            </w:pPr>
          </w:p>
        </w:tc>
        <w:tc>
          <w:tcPr>
            <w:tcW w:w="687" w:type="dxa"/>
          </w:tcPr>
          <w:p w14:paraId="1795A693" w14:textId="77777777" w:rsidR="003C5E89" w:rsidRPr="00970221" w:rsidRDefault="003C5E89" w:rsidP="003C5E89">
            <w:pPr>
              <w:jc w:val="center"/>
              <w:rPr>
                <w:rFonts w:ascii="Century Gothic" w:hAnsi="Century Gothic"/>
                <w:sz w:val="20"/>
                <w:szCs w:val="20"/>
              </w:rPr>
            </w:pPr>
          </w:p>
        </w:tc>
        <w:tc>
          <w:tcPr>
            <w:tcW w:w="687" w:type="dxa"/>
          </w:tcPr>
          <w:p w14:paraId="6324105E" w14:textId="77777777" w:rsidR="003C5E89" w:rsidRPr="00970221" w:rsidRDefault="003C5E89" w:rsidP="003C5E89">
            <w:pPr>
              <w:jc w:val="center"/>
              <w:rPr>
                <w:rFonts w:ascii="Century Gothic" w:hAnsi="Century Gothic"/>
                <w:sz w:val="20"/>
                <w:szCs w:val="20"/>
              </w:rPr>
            </w:pPr>
          </w:p>
        </w:tc>
        <w:tc>
          <w:tcPr>
            <w:tcW w:w="687" w:type="dxa"/>
          </w:tcPr>
          <w:p w14:paraId="7994E479"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tcPr>
          <w:p w14:paraId="600DFF99" w14:textId="77777777" w:rsidR="003C5E89" w:rsidRPr="00970221" w:rsidRDefault="003C5E89" w:rsidP="003C5E89">
            <w:pPr>
              <w:jc w:val="center"/>
              <w:rPr>
                <w:rFonts w:ascii="Century Gothic" w:hAnsi="Century Gothic"/>
                <w:sz w:val="20"/>
                <w:szCs w:val="20"/>
              </w:rPr>
            </w:pPr>
          </w:p>
        </w:tc>
        <w:tc>
          <w:tcPr>
            <w:tcW w:w="687" w:type="dxa"/>
          </w:tcPr>
          <w:p w14:paraId="14138459" w14:textId="77777777" w:rsidR="003C5E89" w:rsidRPr="00970221" w:rsidRDefault="003C5E89" w:rsidP="003C5E89">
            <w:pPr>
              <w:jc w:val="center"/>
              <w:rPr>
                <w:rFonts w:ascii="Century Gothic" w:hAnsi="Century Gothic"/>
                <w:sz w:val="20"/>
                <w:szCs w:val="20"/>
              </w:rPr>
            </w:pPr>
          </w:p>
        </w:tc>
        <w:tc>
          <w:tcPr>
            <w:tcW w:w="687" w:type="dxa"/>
          </w:tcPr>
          <w:p w14:paraId="4BC91629" w14:textId="77777777" w:rsidR="003C5E89" w:rsidRPr="00970221" w:rsidRDefault="003C5E89" w:rsidP="003C5E89">
            <w:pPr>
              <w:jc w:val="center"/>
              <w:rPr>
                <w:rFonts w:ascii="Century Gothic" w:hAnsi="Century Gothic"/>
                <w:sz w:val="20"/>
                <w:szCs w:val="20"/>
              </w:rPr>
            </w:pPr>
          </w:p>
        </w:tc>
        <w:tc>
          <w:tcPr>
            <w:tcW w:w="660" w:type="dxa"/>
          </w:tcPr>
          <w:p w14:paraId="7C63F5D6" w14:textId="77777777" w:rsidR="003C5E89" w:rsidRPr="00970221" w:rsidRDefault="003C5E89" w:rsidP="003C5E89">
            <w:pPr>
              <w:jc w:val="center"/>
              <w:rPr>
                <w:rFonts w:ascii="Century Gothic" w:hAnsi="Century Gothic"/>
                <w:sz w:val="20"/>
                <w:szCs w:val="20"/>
              </w:rPr>
            </w:pPr>
          </w:p>
        </w:tc>
        <w:tc>
          <w:tcPr>
            <w:tcW w:w="688" w:type="dxa"/>
          </w:tcPr>
          <w:p w14:paraId="21DB15DE" w14:textId="77777777" w:rsidR="003C5E89" w:rsidRPr="00970221" w:rsidRDefault="003C5E89" w:rsidP="003C5E89">
            <w:pPr>
              <w:jc w:val="center"/>
              <w:rPr>
                <w:rFonts w:ascii="Century Gothic" w:hAnsi="Century Gothic"/>
                <w:sz w:val="20"/>
                <w:szCs w:val="20"/>
              </w:rPr>
            </w:pPr>
          </w:p>
        </w:tc>
      </w:tr>
      <w:tr w:rsidR="003C5E89" w:rsidRPr="00970221" w14:paraId="60B5A6CE" w14:textId="77777777" w:rsidTr="003C5E89">
        <w:trPr>
          <w:trHeight w:val="149"/>
        </w:trPr>
        <w:tc>
          <w:tcPr>
            <w:tcW w:w="4253" w:type="dxa"/>
          </w:tcPr>
          <w:p w14:paraId="5120F85C"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Provision to Upgrade Keypads/Card</w:t>
            </w:r>
            <w:r>
              <w:rPr>
                <w:rFonts w:ascii="Century Gothic" w:hAnsi="Century Gothic"/>
                <w:sz w:val="20"/>
                <w:szCs w:val="20"/>
              </w:rPr>
              <w:t xml:space="preserve"> </w:t>
            </w:r>
            <w:r w:rsidRPr="00970221">
              <w:rPr>
                <w:rFonts w:ascii="Century Gothic" w:hAnsi="Century Gothic"/>
                <w:sz w:val="20"/>
                <w:szCs w:val="20"/>
              </w:rPr>
              <w:t xml:space="preserve">readers </w:t>
            </w:r>
          </w:p>
        </w:tc>
        <w:tc>
          <w:tcPr>
            <w:tcW w:w="1134" w:type="dxa"/>
          </w:tcPr>
          <w:p w14:paraId="78E4B62A"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792D53CD" w14:textId="77777777" w:rsidR="003C5E89" w:rsidRPr="00970221" w:rsidRDefault="003C5E89" w:rsidP="003C5E89">
            <w:pPr>
              <w:jc w:val="center"/>
              <w:rPr>
                <w:rFonts w:ascii="Century Gothic" w:hAnsi="Century Gothic"/>
                <w:sz w:val="20"/>
                <w:szCs w:val="20"/>
              </w:rPr>
            </w:pPr>
          </w:p>
        </w:tc>
        <w:tc>
          <w:tcPr>
            <w:tcW w:w="691" w:type="dxa"/>
          </w:tcPr>
          <w:p w14:paraId="5AF4EB10" w14:textId="77777777" w:rsidR="003C5E89" w:rsidRPr="00970221" w:rsidRDefault="003C5E89" w:rsidP="003C5E89">
            <w:pPr>
              <w:jc w:val="center"/>
              <w:rPr>
                <w:rFonts w:ascii="Century Gothic" w:hAnsi="Century Gothic"/>
                <w:sz w:val="20"/>
                <w:szCs w:val="20"/>
              </w:rPr>
            </w:pPr>
          </w:p>
        </w:tc>
        <w:tc>
          <w:tcPr>
            <w:tcW w:w="686" w:type="dxa"/>
          </w:tcPr>
          <w:p w14:paraId="00EAADF1" w14:textId="77777777" w:rsidR="003C5E89" w:rsidRPr="00970221" w:rsidRDefault="003C5E89" w:rsidP="003C5E89">
            <w:pPr>
              <w:jc w:val="center"/>
              <w:rPr>
                <w:rFonts w:ascii="Century Gothic" w:hAnsi="Century Gothic"/>
                <w:sz w:val="20"/>
                <w:szCs w:val="20"/>
              </w:rPr>
            </w:pPr>
          </w:p>
        </w:tc>
        <w:tc>
          <w:tcPr>
            <w:tcW w:w="686" w:type="dxa"/>
          </w:tcPr>
          <w:p w14:paraId="461FA3F5" w14:textId="77777777" w:rsidR="003C5E89" w:rsidRPr="00970221" w:rsidRDefault="003C5E89" w:rsidP="003C5E89">
            <w:pPr>
              <w:jc w:val="center"/>
              <w:rPr>
                <w:rFonts w:ascii="Century Gothic" w:hAnsi="Century Gothic"/>
                <w:sz w:val="20"/>
                <w:szCs w:val="20"/>
              </w:rPr>
            </w:pPr>
          </w:p>
        </w:tc>
        <w:tc>
          <w:tcPr>
            <w:tcW w:w="686" w:type="dxa"/>
          </w:tcPr>
          <w:p w14:paraId="46E1CAB1" w14:textId="77777777" w:rsidR="003C5E89" w:rsidRPr="00970221" w:rsidRDefault="003C5E89" w:rsidP="003C5E89">
            <w:pPr>
              <w:jc w:val="center"/>
              <w:rPr>
                <w:rFonts w:ascii="Century Gothic" w:hAnsi="Century Gothic"/>
                <w:sz w:val="20"/>
                <w:szCs w:val="20"/>
              </w:rPr>
            </w:pPr>
          </w:p>
        </w:tc>
        <w:tc>
          <w:tcPr>
            <w:tcW w:w="686" w:type="dxa"/>
          </w:tcPr>
          <w:p w14:paraId="5F29C1B0" w14:textId="77777777" w:rsidR="003C5E89" w:rsidRPr="00970221" w:rsidRDefault="003C5E89" w:rsidP="003C5E89">
            <w:pPr>
              <w:jc w:val="center"/>
              <w:rPr>
                <w:rFonts w:ascii="Century Gothic" w:hAnsi="Century Gothic"/>
                <w:sz w:val="20"/>
                <w:szCs w:val="20"/>
              </w:rPr>
            </w:pPr>
          </w:p>
        </w:tc>
        <w:tc>
          <w:tcPr>
            <w:tcW w:w="687" w:type="dxa"/>
          </w:tcPr>
          <w:p w14:paraId="5FF87186" w14:textId="77777777" w:rsidR="003C5E89" w:rsidRPr="00970221" w:rsidRDefault="003C5E89" w:rsidP="003C5E89">
            <w:pPr>
              <w:jc w:val="center"/>
              <w:rPr>
                <w:rFonts w:ascii="Century Gothic" w:hAnsi="Century Gothic"/>
                <w:sz w:val="20"/>
                <w:szCs w:val="20"/>
              </w:rPr>
            </w:pPr>
          </w:p>
        </w:tc>
        <w:tc>
          <w:tcPr>
            <w:tcW w:w="687" w:type="dxa"/>
          </w:tcPr>
          <w:p w14:paraId="592813CB" w14:textId="77777777" w:rsidR="003C5E89" w:rsidRPr="00970221" w:rsidRDefault="003C5E89" w:rsidP="003C5E89">
            <w:pPr>
              <w:jc w:val="center"/>
              <w:rPr>
                <w:rFonts w:ascii="Century Gothic" w:hAnsi="Century Gothic"/>
                <w:sz w:val="20"/>
                <w:szCs w:val="20"/>
              </w:rPr>
            </w:pPr>
          </w:p>
        </w:tc>
        <w:tc>
          <w:tcPr>
            <w:tcW w:w="687" w:type="dxa"/>
          </w:tcPr>
          <w:p w14:paraId="718C4515"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tcPr>
          <w:p w14:paraId="2D433DE0" w14:textId="77777777" w:rsidR="003C5E89" w:rsidRPr="00970221" w:rsidRDefault="003C5E89" w:rsidP="003C5E89">
            <w:pPr>
              <w:jc w:val="center"/>
              <w:rPr>
                <w:rFonts w:ascii="Century Gothic" w:hAnsi="Century Gothic"/>
                <w:sz w:val="20"/>
                <w:szCs w:val="20"/>
              </w:rPr>
            </w:pPr>
          </w:p>
        </w:tc>
        <w:tc>
          <w:tcPr>
            <w:tcW w:w="687" w:type="dxa"/>
          </w:tcPr>
          <w:p w14:paraId="07A98EF9"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EDE9CB5" w14:textId="77777777" w:rsidR="003C5E89" w:rsidRPr="00970221" w:rsidRDefault="003C5E89" w:rsidP="003C5E89">
            <w:pPr>
              <w:jc w:val="center"/>
              <w:rPr>
                <w:rFonts w:ascii="Century Gothic" w:hAnsi="Century Gothic"/>
                <w:sz w:val="20"/>
                <w:szCs w:val="20"/>
              </w:rPr>
            </w:pPr>
          </w:p>
        </w:tc>
        <w:tc>
          <w:tcPr>
            <w:tcW w:w="687" w:type="dxa"/>
          </w:tcPr>
          <w:p w14:paraId="0D2E92B7" w14:textId="77777777" w:rsidR="003C5E89" w:rsidRPr="00970221" w:rsidRDefault="003C5E89" w:rsidP="003C5E89">
            <w:pPr>
              <w:jc w:val="center"/>
              <w:rPr>
                <w:rFonts w:ascii="Century Gothic" w:hAnsi="Century Gothic"/>
                <w:sz w:val="20"/>
                <w:szCs w:val="20"/>
              </w:rPr>
            </w:pPr>
          </w:p>
        </w:tc>
        <w:tc>
          <w:tcPr>
            <w:tcW w:w="687" w:type="dxa"/>
          </w:tcPr>
          <w:p w14:paraId="4EBF2A7B" w14:textId="77777777" w:rsidR="003C5E89" w:rsidRPr="00970221" w:rsidRDefault="003C5E89" w:rsidP="003C5E89">
            <w:pPr>
              <w:jc w:val="center"/>
              <w:rPr>
                <w:rFonts w:ascii="Century Gothic" w:hAnsi="Century Gothic"/>
                <w:sz w:val="20"/>
                <w:szCs w:val="20"/>
              </w:rPr>
            </w:pPr>
          </w:p>
        </w:tc>
        <w:tc>
          <w:tcPr>
            <w:tcW w:w="660" w:type="dxa"/>
          </w:tcPr>
          <w:p w14:paraId="16CD8CC6" w14:textId="77777777" w:rsidR="003C5E89" w:rsidRPr="00970221" w:rsidRDefault="003C5E89" w:rsidP="003C5E89">
            <w:pPr>
              <w:jc w:val="center"/>
              <w:rPr>
                <w:rFonts w:ascii="Century Gothic" w:hAnsi="Century Gothic"/>
                <w:sz w:val="20"/>
                <w:szCs w:val="20"/>
              </w:rPr>
            </w:pPr>
          </w:p>
        </w:tc>
        <w:tc>
          <w:tcPr>
            <w:tcW w:w="688" w:type="dxa"/>
          </w:tcPr>
          <w:p w14:paraId="669E4478" w14:textId="77777777" w:rsidR="003C5E89" w:rsidRPr="00970221" w:rsidRDefault="003C5E89" w:rsidP="003C5E89">
            <w:pPr>
              <w:jc w:val="center"/>
              <w:rPr>
                <w:rFonts w:ascii="Century Gothic" w:hAnsi="Century Gothic"/>
                <w:sz w:val="20"/>
                <w:szCs w:val="20"/>
              </w:rPr>
            </w:pPr>
          </w:p>
        </w:tc>
      </w:tr>
      <w:tr w:rsidR="003C5E89" w:rsidRPr="00970221" w14:paraId="3EC26088" w14:textId="77777777" w:rsidTr="003C5E89">
        <w:trPr>
          <w:trHeight w:val="149"/>
        </w:trPr>
        <w:tc>
          <w:tcPr>
            <w:tcW w:w="4253" w:type="dxa"/>
          </w:tcPr>
          <w:p w14:paraId="33CD064D"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Maintain/Replace Door Closures </w:t>
            </w:r>
          </w:p>
        </w:tc>
        <w:tc>
          <w:tcPr>
            <w:tcW w:w="1134" w:type="dxa"/>
          </w:tcPr>
          <w:p w14:paraId="5B778D2A"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146F7241" w14:textId="77777777" w:rsidR="003C5E89" w:rsidRPr="00970221" w:rsidRDefault="003C5E89" w:rsidP="003C5E89">
            <w:pPr>
              <w:jc w:val="center"/>
              <w:rPr>
                <w:rFonts w:ascii="Century Gothic" w:hAnsi="Century Gothic"/>
                <w:sz w:val="20"/>
                <w:szCs w:val="20"/>
              </w:rPr>
            </w:pPr>
          </w:p>
        </w:tc>
        <w:tc>
          <w:tcPr>
            <w:tcW w:w="691" w:type="dxa"/>
          </w:tcPr>
          <w:p w14:paraId="127EF3F8" w14:textId="77777777" w:rsidR="003C5E89" w:rsidRPr="00970221" w:rsidRDefault="003C5E89" w:rsidP="003C5E89">
            <w:pPr>
              <w:jc w:val="center"/>
              <w:rPr>
                <w:rFonts w:ascii="Century Gothic" w:hAnsi="Century Gothic"/>
                <w:sz w:val="20"/>
                <w:szCs w:val="20"/>
              </w:rPr>
            </w:pPr>
          </w:p>
        </w:tc>
        <w:tc>
          <w:tcPr>
            <w:tcW w:w="686" w:type="dxa"/>
          </w:tcPr>
          <w:p w14:paraId="2B622818" w14:textId="77777777" w:rsidR="003C5E89" w:rsidRPr="00970221" w:rsidRDefault="003C5E89" w:rsidP="003C5E89">
            <w:pPr>
              <w:jc w:val="center"/>
              <w:rPr>
                <w:rFonts w:ascii="Century Gothic" w:hAnsi="Century Gothic"/>
                <w:sz w:val="20"/>
                <w:szCs w:val="20"/>
              </w:rPr>
            </w:pPr>
          </w:p>
        </w:tc>
        <w:tc>
          <w:tcPr>
            <w:tcW w:w="686" w:type="dxa"/>
          </w:tcPr>
          <w:p w14:paraId="6FA8E0A1"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CBE7E5E" w14:textId="77777777" w:rsidR="003C5E89" w:rsidRPr="00970221" w:rsidRDefault="003C5E89" w:rsidP="003C5E89">
            <w:pPr>
              <w:jc w:val="center"/>
              <w:rPr>
                <w:rFonts w:ascii="Century Gothic" w:hAnsi="Century Gothic"/>
                <w:sz w:val="20"/>
                <w:szCs w:val="20"/>
              </w:rPr>
            </w:pPr>
          </w:p>
        </w:tc>
        <w:tc>
          <w:tcPr>
            <w:tcW w:w="686" w:type="dxa"/>
          </w:tcPr>
          <w:p w14:paraId="7302BBFB" w14:textId="77777777" w:rsidR="003C5E89" w:rsidRPr="00970221" w:rsidRDefault="003C5E89" w:rsidP="003C5E89">
            <w:pPr>
              <w:jc w:val="center"/>
              <w:rPr>
                <w:rFonts w:ascii="Century Gothic" w:hAnsi="Century Gothic"/>
                <w:sz w:val="20"/>
                <w:szCs w:val="20"/>
              </w:rPr>
            </w:pPr>
          </w:p>
        </w:tc>
        <w:tc>
          <w:tcPr>
            <w:tcW w:w="687" w:type="dxa"/>
          </w:tcPr>
          <w:p w14:paraId="4AF2723C" w14:textId="77777777" w:rsidR="003C5E89" w:rsidRPr="00970221" w:rsidRDefault="003C5E89" w:rsidP="003C5E89">
            <w:pPr>
              <w:jc w:val="center"/>
              <w:rPr>
                <w:rFonts w:ascii="Century Gothic" w:hAnsi="Century Gothic"/>
                <w:sz w:val="20"/>
                <w:szCs w:val="20"/>
              </w:rPr>
            </w:pPr>
          </w:p>
        </w:tc>
        <w:tc>
          <w:tcPr>
            <w:tcW w:w="687" w:type="dxa"/>
          </w:tcPr>
          <w:p w14:paraId="521550EC" w14:textId="77777777" w:rsidR="003C5E89" w:rsidRPr="00970221" w:rsidRDefault="003C5E89" w:rsidP="003C5E89">
            <w:pPr>
              <w:jc w:val="center"/>
              <w:rPr>
                <w:rFonts w:ascii="Century Gothic" w:hAnsi="Century Gothic"/>
                <w:sz w:val="20"/>
                <w:szCs w:val="20"/>
              </w:rPr>
            </w:pPr>
          </w:p>
        </w:tc>
        <w:tc>
          <w:tcPr>
            <w:tcW w:w="687" w:type="dxa"/>
          </w:tcPr>
          <w:p w14:paraId="16CE4182"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tcPr>
          <w:p w14:paraId="01B3CE8E" w14:textId="77777777" w:rsidR="003C5E89" w:rsidRPr="00970221" w:rsidRDefault="003C5E89" w:rsidP="003C5E89">
            <w:pPr>
              <w:jc w:val="center"/>
              <w:rPr>
                <w:rFonts w:ascii="Century Gothic" w:hAnsi="Century Gothic"/>
                <w:sz w:val="20"/>
                <w:szCs w:val="20"/>
              </w:rPr>
            </w:pPr>
          </w:p>
        </w:tc>
        <w:tc>
          <w:tcPr>
            <w:tcW w:w="687" w:type="dxa"/>
          </w:tcPr>
          <w:p w14:paraId="6A07C525"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723190D" w14:textId="77777777" w:rsidR="003C5E89" w:rsidRPr="00970221" w:rsidRDefault="003C5E89" w:rsidP="003C5E89">
            <w:pPr>
              <w:jc w:val="center"/>
              <w:rPr>
                <w:rFonts w:ascii="Century Gothic" w:hAnsi="Century Gothic"/>
                <w:sz w:val="20"/>
                <w:szCs w:val="20"/>
              </w:rPr>
            </w:pPr>
          </w:p>
        </w:tc>
        <w:tc>
          <w:tcPr>
            <w:tcW w:w="687" w:type="dxa"/>
          </w:tcPr>
          <w:p w14:paraId="2884D4D3" w14:textId="77777777" w:rsidR="003C5E89" w:rsidRPr="00970221" w:rsidRDefault="003C5E89" w:rsidP="003C5E89">
            <w:pPr>
              <w:jc w:val="center"/>
              <w:rPr>
                <w:rFonts w:ascii="Century Gothic" w:hAnsi="Century Gothic"/>
                <w:sz w:val="20"/>
                <w:szCs w:val="20"/>
              </w:rPr>
            </w:pPr>
          </w:p>
        </w:tc>
        <w:tc>
          <w:tcPr>
            <w:tcW w:w="687" w:type="dxa"/>
          </w:tcPr>
          <w:p w14:paraId="0AE578F9" w14:textId="77777777" w:rsidR="003C5E89" w:rsidRPr="00970221" w:rsidRDefault="003C5E89" w:rsidP="003C5E89">
            <w:pPr>
              <w:jc w:val="center"/>
              <w:rPr>
                <w:rFonts w:ascii="Century Gothic" w:hAnsi="Century Gothic"/>
                <w:sz w:val="20"/>
                <w:szCs w:val="20"/>
              </w:rPr>
            </w:pPr>
          </w:p>
        </w:tc>
        <w:tc>
          <w:tcPr>
            <w:tcW w:w="660" w:type="dxa"/>
          </w:tcPr>
          <w:p w14:paraId="205EA587" w14:textId="77777777" w:rsidR="003C5E89" w:rsidRPr="00970221" w:rsidRDefault="003C5E89" w:rsidP="003C5E89">
            <w:pPr>
              <w:jc w:val="center"/>
              <w:rPr>
                <w:rFonts w:ascii="Century Gothic" w:hAnsi="Century Gothic"/>
                <w:sz w:val="20"/>
                <w:szCs w:val="20"/>
              </w:rPr>
            </w:pPr>
          </w:p>
        </w:tc>
        <w:tc>
          <w:tcPr>
            <w:tcW w:w="688" w:type="dxa"/>
          </w:tcPr>
          <w:p w14:paraId="6A00E0F1" w14:textId="77777777" w:rsidR="003C5E89" w:rsidRPr="00970221" w:rsidRDefault="003C5E89" w:rsidP="003C5E89">
            <w:pPr>
              <w:jc w:val="center"/>
              <w:rPr>
                <w:rFonts w:ascii="Century Gothic" w:hAnsi="Century Gothic"/>
                <w:sz w:val="20"/>
                <w:szCs w:val="20"/>
              </w:rPr>
            </w:pPr>
          </w:p>
        </w:tc>
      </w:tr>
      <w:tr w:rsidR="003C5E89" w:rsidRPr="00970221" w14:paraId="6C8621AD" w14:textId="77777777" w:rsidTr="00FB5CB2">
        <w:trPr>
          <w:trHeight w:val="149"/>
        </w:trPr>
        <w:tc>
          <w:tcPr>
            <w:tcW w:w="4253" w:type="dxa"/>
          </w:tcPr>
          <w:p w14:paraId="63276BE9" w14:textId="77777777" w:rsidR="003C5E89" w:rsidRPr="00970221" w:rsidRDefault="003C5E89" w:rsidP="003C5E89">
            <w:pPr>
              <w:rPr>
                <w:rFonts w:ascii="Century Gothic" w:hAnsi="Century Gothic"/>
                <w:sz w:val="20"/>
                <w:szCs w:val="20"/>
              </w:rPr>
            </w:pPr>
          </w:p>
        </w:tc>
        <w:tc>
          <w:tcPr>
            <w:tcW w:w="1134" w:type="dxa"/>
            <w:shd w:val="clear" w:color="auto" w:fill="DEFAF7"/>
          </w:tcPr>
          <w:p w14:paraId="7A63C546" w14:textId="10AB82BC"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ESL</w:t>
            </w:r>
          </w:p>
        </w:tc>
        <w:tc>
          <w:tcPr>
            <w:tcW w:w="709" w:type="dxa"/>
            <w:shd w:val="clear" w:color="auto" w:fill="DEFAF7"/>
            <w:vAlign w:val="center"/>
          </w:tcPr>
          <w:p w14:paraId="60940364" w14:textId="1EC32623"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2022</w:t>
            </w:r>
          </w:p>
        </w:tc>
        <w:tc>
          <w:tcPr>
            <w:tcW w:w="691" w:type="dxa"/>
            <w:shd w:val="clear" w:color="auto" w:fill="DEFAF7"/>
            <w:vAlign w:val="center"/>
          </w:tcPr>
          <w:p w14:paraId="29530200" w14:textId="3F9ADD43"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2023</w:t>
            </w:r>
          </w:p>
        </w:tc>
        <w:tc>
          <w:tcPr>
            <w:tcW w:w="686" w:type="dxa"/>
            <w:shd w:val="clear" w:color="auto" w:fill="DEFAF7"/>
            <w:vAlign w:val="center"/>
          </w:tcPr>
          <w:p w14:paraId="70807856" w14:textId="3327374C"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2024</w:t>
            </w:r>
          </w:p>
        </w:tc>
        <w:tc>
          <w:tcPr>
            <w:tcW w:w="686" w:type="dxa"/>
            <w:shd w:val="clear" w:color="auto" w:fill="DEFAF7"/>
            <w:vAlign w:val="center"/>
          </w:tcPr>
          <w:p w14:paraId="0B95803E" w14:textId="02811DEE" w:rsidR="003C5E89" w:rsidRPr="00970221" w:rsidRDefault="003C5E89" w:rsidP="003C5E89">
            <w:pPr>
              <w:jc w:val="center"/>
              <w:rPr>
                <w:rFonts w:asciiTheme="minorHAnsi" w:hAnsiTheme="minorHAnsi" w:cstheme="minorHAnsi"/>
                <w:color w:val="00B1A1"/>
                <w:sz w:val="20"/>
                <w:szCs w:val="20"/>
              </w:rPr>
            </w:pPr>
            <w:r w:rsidRPr="00970221">
              <w:rPr>
                <w:rFonts w:ascii="Century Gothic" w:hAnsi="Century Gothic"/>
                <w:sz w:val="20"/>
                <w:szCs w:val="20"/>
              </w:rPr>
              <w:t>2025</w:t>
            </w:r>
          </w:p>
        </w:tc>
        <w:tc>
          <w:tcPr>
            <w:tcW w:w="686" w:type="dxa"/>
            <w:shd w:val="clear" w:color="auto" w:fill="DEFAF7"/>
            <w:vAlign w:val="center"/>
          </w:tcPr>
          <w:p w14:paraId="01658DE3" w14:textId="2E65D33B"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2026</w:t>
            </w:r>
          </w:p>
        </w:tc>
        <w:tc>
          <w:tcPr>
            <w:tcW w:w="686" w:type="dxa"/>
            <w:shd w:val="clear" w:color="auto" w:fill="DEFAF7"/>
            <w:vAlign w:val="center"/>
          </w:tcPr>
          <w:p w14:paraId="3000FC42" w14:textId="136558E1"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2027</w:t>
            </w:r>
          </w:p>
        </w:tc>
        <w:tc>
          <w:tcPr>
            <w:tcW w:w="687" w:type="dxa"/>
            <w:shd w:val="clear" w:color="auto" w:fill="DEFAF7"/>
            <w:vAlign w:val="center"/>
          </w:tcPr>
          <w:p w14:paraId="30DA2BB2" w14:textId="320F5D12"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2028</w:t>
            </w:r>
          </w:p>
        </w:tc>
        <w:tc>
          <w:tcPr>
            <w:tcW w:w="687" w:type="dxa"/>
            <w:shd w:val="clear" w:color="auto" w:fill="DEFAF7"/>
            <w:vAlign w:val="center"/>
          </w:tcPr>
          <w:p w14:paraId="3CCB2817" w14:textId="12725143"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2029</w:t>
            </w:r>
          </w:p>
        </w:tc>
        <w:tc>
          <w:tcPr>
            <w:tcW w:w="687" w:type="dxa"/>
            <w:shd w:val="clear" w:color="auto" w:fill="DEFAF7"/>
            <w:vAlign w:val="center"/>
          </w:tcPr>
          <w:p w14:paraId="58CDC312" w14:textId="46A42306"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2030</w:t>
            </w:r>
          </w:p>
        </w:tc>
        <w:tc>
          <w:tcPr>
            <w:tcW w:w="687" w:type="dxa"/>
            <w:shd w:val="clear" w:color="auto" w:fill="DEFAF7"/>
            <w:vAlign w:val="center"/>
          </w:tcPr>
          <w:p w14:paraId="68C1816C" w14:textId="21E0730D"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2031</w:t>
            </w:r>
          </w:p>
        </w:tc>
        <w:tc>
          <w:tcPr>
            <w:tcW w:w="687" w:type="dxa"/>
            <w:shd w:val="clear" w:color="auto" w:fill="DEFAF7"/>
            <w:vAlign w:val="center"/>
          </w:tcPr>
          <w:p w14:paraId="628EFE0C" w14:textId="3AAA7358" w:rsidR="003C5E89" w:rsidRPr="00970221" w:rsidRDefault="003C5E89" w:rsidP="003C5E89">
            <w:pPr>
              <w:jc w:val="center"/>
              <w:rPr>
                <w:rFonts w:asciiTheme="minorHAnsi" w:hAnsiTheme="minorHAnsi" w:cstheme="minorHAnsi"/>
                <w:color w:val="00B1A1"/>
                <w:sz w:val="20"/>
                <w:szCs w:val="20"/>
              </w:rPr>
            </w:pPr>
            <w:r w:rsidRPr="00970221">
              <w:rPr>
                <w:rFonts w:ascii="Century Gothic" w:hAnsi="Century Gothic"/>
                <w:sz w:val="20"/>
                <w:szCs w:val="20"/>
              </w:rPr>
              <w:t>2032</w:t>
            </w:r>
          </w:p>
        </w:tc>
        <w:tc>
          <w:tcPr>
            <w:tcW w:w="687" w:type="dxa"/>
            <w:shd w:val="clear" w:color="auto" w:fill="DEFAF7"/>
            <w:vAlign w:val="center"/>
          </w:tcPr>
          <w:p w14:paraId="22B50F31" w14:textId="3817C498"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2033</w:t>
            </w:r>
          </w:p>
        </w:tc>
        <w:tc>
          <w:tcPr>
            <w:tcW w:w="687" w:type="dxa"/>
            <w:shd w:val="clear" w:color="auto" w:fill="DEFAF7"/>
            <w:vAlign w:val="center"/>
          </w:tcPr>
          <w:p w14:paraId="171495CF" w14:textId="02DDDBF5"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2034</w:t>
            </w:r>
          </w:p>
        </w:tc>
        <w:tc>
          <w:tcPr>
            <w:tcW w:w="687" w:type="dxa"/>
            <w:shd w:val="clear" w:color="auto" w:fill="DEFAF7"/>
            <w:vAlign w:val="center"/>
          </w:tcPr>
          <w:p w14:paraId="0BC3D2DC" w14:textId="144BE63A"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2035</w:t>
            </w:r>
          </w:p>
        </w:tc>
        <w:tc>
          <w:tcPr>
            <w:tcW w:w="660" w:type="dxa"/>
            <w:shd w:val="clear" w:color="auto" w:fill="DEFAF7"/>
            <w:vAlign w:val="center"/>
          </w:tcPr>
          <w:p w14:paraId="727CFF49" w14:textId="3ECBF698"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2036</w:t>
            </w:r>
          </w:p>
        </w:tc>
        <w:tc>
          <w:tcPr>
            <w:tcW w:w="688" w:type="dxa"/>
            <w:shd w:val="clear" w:color="auto" w:fill="DEFAF7"/>
            <w:vAlign w:val="center"/>
          </w:tcPr>
          <w:p w14:paraId="405A8AA8" w14:textId="31C0068D"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2037</w:t>
            </w:r>
          </w:p>
        </w:tc>
      </w:tr>
      <w:tr w:rsidR="003C5E89" w:rsidRPr="00970221" w14:paraId="64B3EA5E" w14:textId="77777777" w:rsidTr="003C5E89">
        <w:trPr>
          <w:trHeight w:val="149"/>
        </w:trPr>
        <w:tc>
          <w:tcPr>
            <w:tcW w:w="4253" w:type="dxa"/>
          </w:tcPr>
          <w:p w14:paraId="41FE1939"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Repair/Upgrade Security Headend Equipment </w:t>
            </w:r>
          </w:p>
        </w:tc>
        <w:tc>
          <w:tcPr>
            <w:tcW w:w="1134" w:type="dxa"/>
          </w:tcPr>
          <w:p w14:paraId="4C1A750D"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2E09494B" w14:textId="77777777" w:rsidR="003C5E89" w:rsidRPr="00970221" w:rsidRDefault="003C5E89" w:rsidP="003C5E89">
            <w:pPr>
              <w:jc w:val="center"/>
              <w:rPr>
                <w:rFonts w:ascii="Century Gothic" w:hAnsi="Century Gothic"/>
                <w:sz w:val="20"/>
                <w:szCs w:val="20"/>
              </w:rPr>
            </w:pPr>
          </w:p>
        </w:tc>
        <w:tc>
          <w:tcPr>
            <w:tcW w:w="691" w:type="dxa"/>
          </w:tcPr>
          <w:p w14:paraId="354D865B" w14:textId="77777777" w:rsidR="003C5E89" w:rsidRPr="00970221" w:rsidRDefault="003C5E89" w:rsidP="003C5E89">
            <w:pPr>
              <w:jc w:val="center"/>
              <w:rPr>
                <w:rFonts w:ascii="Century Gothic" w:hAnsi="Century Gothic"/>
                <w:sz w:val="20"/>
                <w:szCs w:val="20"/>
              </w:rPr>
            </w:pPr>
          </w:p>
        </w:tc>
        <w:tc>
          <w:tcPr>
            <w:tcW w:w="686" w:type="dxa"/>
          </w:tcPr>
          <w:p w14:paraId="7A282F2A" w14:textId="77777777" w:rsidR="003C5E89" w:rsidRPr="00970221" w:rsidRDefault="003C5E89" w:rsidP="003C5E89">
            <w:pPr>
              <w:jc w:val="center"/>
              <w:rPr>
                <w:rFonts w:ascii="Century Gothic" w:hAnsi="Century Gothic"/>
                <w:sz w:val="20"/>
                <w:szCs w:val="20"/>
              </w:rPr>
            </w:pPr>
          </w:p>
        </w:tc>
        <w:tc>
          <w:tcPr>
            <w:tcW w:w="686" w:type="dxa"/>
          </w:tcPr>
          <w:p w14:paraId="72A663DA"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74519D4D" w14:textId="77777777" w:rsidR="003C5E89" w:rsidRPr="00970221" w:rsidRDefault="003C5E89" w:rsidP="003C5E89">
            <w:pPr>
              <w:jc w:val="center"/>
              <w:rPr>
                <w:rFonts w:ascii="Century Gothic" w:hAnsi="Century Gothic"/>
                <w:sz w:val="20"/>
                <w:szCs w:val="20"/>
              </w:rPr>
            </w:pPr>
          </w:p>
        </w:tc>
        <w:tc>
          <w:tcPr>
            <w:tcW w:w="686" w:type="dxa"/>
          </w:tcPr>
          <w:p w14:paraId="7A0C7D98" w14:textId="77777777" w:rsidR="003C5E89" w:rsidRPr="00970221" w:rsidRDefault="003C5E89" w:rsidP="003C5E89">
            <w:pPr>
              <w:jc w:val="center"/>
              <w:rPr>
                <w:rFonts w:ascii="Century Gothic" w:hAnsi="Century Gothic"/>
                <w:sz w:val="20"/>
                <w:szCs w:val="20"/>
              </w:rPr>
            </w:pPr>
          </w:p>
        </w:tc>
        <w:tc>
          <w:tcPr>
            <w:tcW w:w="687" w:type="dxa"/>
          </w:tcPr>
          <w:p w14:paraId="4C3B1C57" w14:textId="77777777" w:rsidR="003C5E89" w:rsidRPr="00970221" w:rsidRDefault="003C5E89" w:rsidP="003C5E89">
            <w:pPr>
              <w:jc w:val="center"/>
              <w:rPr>
                <w:rFonts w:ascii="Century Gothic" w:hAnsi="Century Gothic"/>
                <w:sz w:val="20"/>
                <w:szCs w:val="20"/>
              </w:rPr>
            </w:pPr>
          </w:p>
        </w:tc>
        <w:tc>
          <w:tcPr>
            <w:tcW w:w="687" w:type="dxa"/>
          </w:tcPr>
          <w:p w14:paraId="12BB13A5" w14:textId="77777777" w:rsidR="003C5E89" w:rsidRPr="00970221" w:rsidRDefault="003C5E89" w:rsidP="003C5E89">
            <w:pPr>
              <w:jc w:val="center"/>
              <w:rPr>
                <w:rFonts w:ascii="Century Gothic" w:hAnsi="Century Gothic"/>
                <w:sz w:val="20"/>
                <w:szCs w:val="20"/>
              </w:rPr>
            </w:pPr>
          </w:p>
        </w:tc>
        <w:tc>
          <w:tcPr>
            <w:tcW w:w="687" w:type="dxa"/>
          </w:tcPr>
          <w:p w14:paraId="2DED52D8" w14:textId="77777777" w:rsidR="003C5E89" w:rsidRPr="00970221" w:rsidRDefault="003C5E89" w:rsidP="003C5E89">
            <w:pPr>
              <w:jc w:val="center"/>
              <w:rPr>
                <w:rFonts w:ascii="Century Gothic" w:hAnsi="Century Gothic"/>
                <w:sz w:val="20"/>
                <w:szCs w:val="20"/>
              </w:rPr>
            </w:pPr>
          </w:p>
        </w:tc>
        <w:tc>
          <w:tcPr>
            <w:tcW w:w="687" w:type="dxa"/>
          </w:tcPr>
          <w:p w14:paraId="04900143" w14:textId="77777777" w:rsidR="003C5E89" w:rsidRPr="00970221" w:rsidRDefault="003C5E89" w:rsidP="003C5E89">
            <w:pPr>
              <w:jc w:val="center"/>
              <w:rPr>
                <w:rFonts w:ascii="Century Gothic" w:hAnsi="Century Gothic"/>
                <w:sz w:val="20"/>
                <w:szCs w:val="20"/>
              </w:rPr>
            </w:pPr>
          </w:p>
        </w:tc>
        <w:tc>
          <w:tcPr>
            <w:tcW w:w="687" w:type="dxa"/>
          </w:tcPr>
          <w:p w14:paraId="238D242F"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8B1E56E" w14:textId="77777777" w:rsidR="003C5E89" w:rsidRPr="00970221" w:rsidRDefault="003C5E89" w:rsidP="003C5E89">
            <w:pPr>
              <w:jc w:val="center"/>
              <w:rPr>
                <w:rFonts w:ascii="Century Gothic" w:hAnsi="Century Gothic"/>
                <w:sz w:val="20"/>
                <w:szCs w:val="20"/>
              </w:rPr>
            </w:pPr>
          </w:p>
        </w:tc>
        <w:tc>
          <w:tcPr>
            <w:tcW w:w="687" w:type="dxa"/>
          </w:tcPr>
          <w:p w14:paraId="5BBB9C4E" w14:textId="77777777" w:rsidR="003C5E89" w:rsidRPr="00970221" w:rsidRDefault="003C5E89" w:rsidP="003C5E89">
            <w:pPr>
              <w:jc w:val="center"/>
              <w:rPr>
                <w:rFonts w:ascii="Century Gothic" w:hAnsi="Century Gothic"/>
                <w:sz w:val="20"/>
                <w:szCs w:val="20"/>
              </w:rPr>
            </w:pPr>
          </w:p>
        </w:tc>
        <w:tc>
          <w:tcPr>
            <w:tcW w:w="687" w:type="dxa"/>
          </w:tcPr>
          <w:p w14:paraId="4768332D" w14:textId="77777777" w:rsidR="003C5E89" w:rsidRPr="00970221" w:rsidRDefault="003C5E89" w:rsidP="003C5E89">
            <w:pPr>
              <w:jc w:val="center"/>
              <w:rPr>
                <w:rFonts w:ascii="Century Gothic" w:hAnsi="Century Gothic"/>
                <w:sz w:val="20"/>
                <w:szCs w:val="20"/>
              </w:rPr>
            </w:pPr>
          </w:p>
        </w:tc>
        <w:tc>
          <w:tcPr>
            <w:tcW w:w="660" w:type="dxa"/>
          </w:tcPr>
          <w:p w14:paraId="03803332" w14:textId="77777777" w:rsidR="003C5E89" w:rsidRPr="00970221" w:rsidRDefault="003C5E89" w:rsidP="003C5E89">
            <w:pPr>
              <w:jc w:val="center"/>
              <w:rPr>
                <w:rFonts w:ascii="Century Gothic" w:hAnsi="Century Gothic"/>
                <w:sz w:val="20"/>
                <w:szCs w:val="20"/>
              </w:rPr>
            </w:pPr>
          </w:p>
        </w:tc>
        <w:tc>
          <w:tcPr>
            <w:tcW w:w="688" w:type="dxa"/>
          </w:tcPr>
          <w:p w14:paraId="6838C394" w14:textId="77777777" w:rsidR="003C5E89" w:rsidRPr="00970221" w:rsidRDefault="003C5E89" w:rsidP="003C5E89">
            <w:pPr>
              <w:jc w:val="center"/>
              <w:rPr>
                <w:rFonts w:ascii="Century Gothic" w:hAnsi="Century Gothic"/>
                <w:sz w:val="20"/>
                <w:szCs w:val="20"/>
              </w:rPr>
            </w:pPr>
          </w:p>
        </w:tc>
      </w:tr>
      <w:tr w:rsidR="003C5E89" w:rsidRPr="00970221" w14:paraId="093D6CFA" w14:textId="77777777" w:rsidTr="003C5E89">
        <w:trPr>
          <w:trHeight w:val="149"/>
        </w:trPr>
        <w:tc>
          <w:tcPr>
            <w:tcW w:w="4253" w:type="dxa"/>
          </w:tcPr>
          <w:p w14:paraId="6532FDAD"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Inspect/Maintain Electrical Switchboard &amp; RCDs</w:t>
            </w:r>
          </w:p>
        </w:tc>
        <w:tc>
          <w:tcPr>
            <w:tcW w:w="1134" w:type="dxa"/>
          </w:tcPr>
          <w:p w14:paraId="703AB468"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1727DC77" w14:textId="77777777" w:rsidR="003C5E89" w:rsidRPr="00970221" w:rsidRDefault="003C5E89" w:rsidP="003C5E89">
            <w:pPr>
              <w:jc w:val="center"/>
              <w:rPr>
                <w:rFonts w:ascii="Century Gothic" w:hAnsi="Century Gothic"/>
                <w:sz w:val="20"/>
                <w:szCs w:val="20"/>
              </w:rPr>
            </w:pPr>
          </w:p>
        </w:tc>
        <w:tc>
          <w:tcPr>
            <w:tcW w:w="691" w:type="dxa"/>
          </w:tcPr>
          <w:p w14:paraId="6F417D3F" w14:textId="77777777" w:rsidR="003C5E89" w:rsidRPr="00970221" w:rsidRDefault="003C5E89" w:rsidP="003C5E89">
            <w:pPr>
              <w:jc w:val="center"/>
              <w:rPr>
                <w:rFonts w:ascii="Century Gothic" w:hAnsi="Century Gothic"/>
                <w:sz w:val="20"/>
                <w:szCs w:val="20"/>
              </w:rPr>
            </w:pPr>
          </w:p>
        </w:tc>
        <w:tc>
          <w:tcPr>
            <w:tcW w:w="686" w:type="dxa"/>
          </w:tcPr>
          <w:p w14:paraId="3E6EC6AF" w14:textId="77777777" w:rsidR="003C5E89" w:rsidRPr="00970221" w:rsidRDefault="003C5E89" w:rsidP="003C5E89">
            <w:pPr>
              <w:jc w:val="center"/>
              <w:rPr>
                <w:rFonts w:ascii="Century Gothic" w:hAnsi="Century Gothic"/>
                <w:sz w:val="20"/>
                <w:szCs w:val="20"/>
              </w:rPr>
            </w:pPr>
          </w:p>
        </w:tc>
        <w:tc>
          <w:tcPr>
            <w:tcW w:w="686" w:type="dxa"/>
          </w:tcPr>
          <w:p w14:paraId="3AC8F786"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ACCA240" w14:textId="77777777" w:rsidR="003C5E89" w:rsidRPr="00970221" w:rsidRDefault="003C5E89" w:rsidP="003C5E89">
            <w:pPr>
              <w:jc w:val="center"/>
              <w:rPr>
                <w:rFonts w:ascii="Century Gothic" w:hAnsi="Century Gothic"/>
                <w:sz w:val="20"/>
                <w:szCs w:val="20"/>
              </w:rPr>
            </w:pPr>
          </w:p>
        </w:tc>
        <w:tc>
          <w:tcPr>
            <w:tcW w:w="686" w:type="dxa"/>
          </w:tcPr>
          <w:p w14:paraId="27795189" w14:textId="77777777" w:rsidR="003C5E89" w:rsidRPr="00970221" w:rsidRDefault="003C5E89" w:rsidP="003C5E89">
            <w:pPr>
              <w:jc w:val="center"/>
              <w:rPr>
                <w:rFonts w:ascii="Century Gothic" w:hAnsi="Century Gothic"/>
                <w:sz w:val="20"/>
                <w:szCs w:val="20"/>
              </w:rPr>
            </w:pPr>
          </w:p>
        </w:tc>
        <w:tc>
          <w:tcPr>
            <w:tcW w:w="687" w:type="dxa"/>
          </w:tcPr>
          <w:p w14:paraId="7439B7E7" w14:textId="77777777" w:rsidR="003C5E89" w:rsidRPr="00970221" w:rsidRDefault="003C5E89" w:rsidP="003C5E89">
            <w:pPr>
              <w:jc w:val="center"/>
              <w:rPr>
                <w:rFonts w:ascii="Century Gothic" w:hAnsi="Century Gothic"/>
                <w:sz w:val="20"/>
                <w:szCs w:val="20"/>
              </w:rPr>
            </w:pPr>
          </w:p>
        </w:tc>
        <w:tc>
          <w:tcPr>
            <w:tcW w:w="687" w:type="dxa"/>
          </w:tcPr>
          <w:p w14:paraId="65510F87" w14:textId="77777777" w:rsidR="003C5E89" w:rsidRPr="00970221" w:rsidRDefault="003C5E89" w:rsidP="003C5E89">
            <w:pPr>
              <w:jc w:val="center"/>
              <w:rPr>
                <w:rFonts w:ascii="Century Gothic" w:hAnsi="Century Gothic"/>
                <w:sz w:val="20"/>
                <w:szCs w:val="20"/>
              </w:rPr>
            </w:pPr>
          </w:p>
        </w:tc>
        <w:tc>
          <w:tcPr>
            <w:tcW w:w="687" w:type="dxa"/>
          </w:tcPr>
          <w:p w14:paraId="71CD9C8F" w14:textId="77777777" w:rsidR="003C5E89" w:rsidRPr="00970221" w:rsidRDefault="003C5E89" w:rsidP="003C5E89">
            <w:pPr>
              <w:jc w:val="center"/>
              <w:rPr>
                <w:rFonts w:ascii="Century Gothic" w:hAnsi="Century Gothic"/>
                <w:sz w:val="20"/>
                <w:szCs w:val="20"/>
              </w:rPr>
            </w:pPr>
          </w:p>
        </w:tc>
        <w:tc>
          <w:tcPr>
            <w:tcW w:w="687" w:type="dxa"/>
          </w:tcPr>
          <w:p w14:paraId="77FC1714" w14:textId="77777777" w:rsidR="003C5E89" w:rsidRPr="00970221" w:rsidRDefault="003C5E89" w:rsidP="003C5E89">
            <w:pPr>
              <w:jc w:val="center"/>
              <w:rPr>
                <w:rFonts w:ascii="Century Gothic" w:hAnsi="Century Gothic"/>
                <w:sz w:val="20"/>
                <w:szCs w:val="20"/>
              </w:rPr>
            </w:pPr>
          </w:p>
        </w:tc>
        <w:tc>
          <w:tcPr>
            <w:tcW w:w="687" w:type="dxa"/>
          </w:tcPr>
          <w:p w14:paraId="1D0E414B"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6EBAACB" w14:textId="77777777" w:rsidR="003C5E89" w:rsidRPr="00970221" w:rsidRDefault="003C5E89" w:rsidP="003C5E89">
            <w:pPr>
              <w:jc w:val="center"/>
              <w:rPr>
                <w:rFonts w:ascii="Century Gothic" w:hAnsi="Century Gothic"/>
                <w:sz w:val="20"/>
                <w:szCs w:val="20"/>
              </w:rPr>
            </w:pPr>
          </w:p>
        </w:tc>
        <w:tc>
          <w:tcPr>
            <w:tcW w:w="687" w:type="dxa"/>
          </w:tcPr>
          <w:p w14:paraId="5A0411B3" w14:textId="77777777" w:rsidR="003C5E89" w:rsidRPr="00970221" w:rsidRDefault="003C5E89" w:rsidP="003C5E89">
            <w:pPr>
              <w:jc w:val="center"/>
              <w:rPr>
                <w:rFonts w:ascii="Century Gothic" w:hAnsi="Century Gothic"/>
                <w:sz w:val="20"/>
                <w:szCs w:val="20"/>
              </w:rPr>
            </w:pPr>
          </w:p>
        </w:tc>
        <w:tc>
          <w:tcPr>
            <w:tcW w:w="687" w:type="dxa"/>
          </w:tcPr>
          <w:p w14:paraId="6927E5B4" w14:textId="77777777" w:rsidR="003C5E89" w:rsidRPr="00970221" w:rsidRDefault="003C5E89" w:rsidP="003C5E89">
            <w:pPr>
              <w:jc w:val="center"/>
              <w:rPr>
                <w:rFonts w:ascii="Century Gothic" w:hAnsi="Century Gothic"/>
                <w:sz w:val="20"/>
                <w:szCs w:val="20"/>
              </w:rPr>
            </w:pPr>
          </w:p>
        </w:tc>
        <w:tc>
          <w:tcPr>
            <w:tcW w:w="660" w:type="dxa"/>
          </w:tcPr>
          <w:p w14:paraId="3AA416E3" w14:textId="77777777" w:rsidR="003C5E89" w:rsidRPr="00970221" w:rsidRDefault="003C5E89" w:rsidP="003C5E89">
            <w:pPr>
              <w:jc w:val="center"/>
              <w:rPr>
                <w:rFonts w:ascii="Century Gothic" w:hAnsi="Century Gothic"/>
                <w:sz w:val="20"/>
                <w:szCs w:val="20"/>
              </w:rPr>
            </w:pPr>
          </w:p>
        </w:tc>
        <w:tc>
          <w:tcPr>
            <w:tcW w:w="688" w:type="dxa"/>
          </w:tcPr>
          <w:p w14:paraId="440EDCE7" w14:textId="77777777" w:rsidR="003C5E89" w:rsidRPr="00970221" w:rsidRDefault="003C5E89" w:rsidP="003C5E89">
            <w:pPr>
              <w:jc w:val="center"/>
              <w:rPr>
                <w:rFonts w:ascii="Century Gothic" w:hAnsi="Century Gothic"/>
                <w:sz w:val="20"/>
                <w:szCs w:val="20"/>
              </w:rPr>
            </w:pPr>
          </w:p>
        </w:tc>
      </w:tr>
      <w:tr w:rsidR="003C5E89" w:rsidRPr="00970221" w14:paraId="22758205" w14:textId="77777777" w:rsidTr="003C5E89">
        <w:trPr>
          <w:trHeight w:val="149"/>
        </w:trPr>
        <w:tc>
          <w:tcPr>
            <w:tcW w:w="4253" w:type="dxa"/>
          </w:tcPr>
          <w:p w14:paraId="148A6B3F" w14:textId="77777777" w:rsidR="003C5E89" w:rsidRPr="00970221" w:rsidRDefault="003C5E89" w:rsidP="003C5E89">
            <w:pPr>
              <w:rPr>
                <w:rFonts w:ascii="Century Gothic" w:hAnsi="Century Gothic"/>
                <w:sz w:val="20"/>
                <w:szCs w:val="20"/>
              </w:rPr>
            </w:pPr>
          </w:p>
        </w:tc>
        <w:tc>
          <w:tcPr>
            <w:tcW w:w="1134" w:type="dxa"/>
          </w:tcPr>
          <w:p w14:paraId="1D40FAC0" w14:textId="77777777" w:rsidR="003C5E89" w:rsidRPr="00970221" w:rsidRDefault="003C5E89" w:rsidP="003C5E89">
            <w:pPr>
              <w:jc w:val="center"/>
              <w:rPr>
                <w:rFonts w:ascii="Century Gothic" w:hAnsi="Century Gothic"/>
                <w:sz w:val="20"/>
                <w:szCs w:val="20"/>
              </w:rPr>
            </w:pPr>
          </w:p>
        </w:tc>
        <w:tc>
          <w:tcPr>
            <w:tcW w:w="709" w:type="dxa"/>
          </w:tcPr>
          <w:p w14:paraId="60E04754" w14:textId="77777777" w:rsidR="003C5E89" w:rsidRPr="00970221" w:rsidRDefault="003C5E89" w:rsidP="003C5E89">
            <w:pPr>
              <w:jc w:val="center"/>
              <w:rPr>
                <w:rFonts w:ascii="Century Gothic" w:hAnsi="Century Gothic"/>
                <w:sz w:val="20"/>
                <w:szCs w:val="20"/>
              </w:rPr>
            </w:pPr>
          </w:p>
        </w:tc>
        <w:tc>
          <w:tcPr>
            <w:tcW w:w="691" w:type="dxa"/>
          </w:tcPr>
          <w:p w14:paraId="171D4878" w14:textId="77777777" w:rsidR="003C5E89" w:rsidRPr="00970221" w:rsidRDefault="003C5E89" w:rsidP="003C5E89">
            <w:pPr>
              <w:jc w:val="center"/>
              <w:rPr>
                <w:rFonts w:ascii="Century Gothic" w:hAnsi="Century Gothic"/>
                <w:sz w:val="20"/>
                <w:szCs w:val="20"/>
              </w:rPr>
            </w:pPr>
          </w:p>
        </w:tc>
        <w:tc>
          <w:tcPr>
            <w:tcW w:w="686" w:type="dxa"/>
          </w:tcPr>
          <w:p w14:paraId="5971ED19" w14:textId="77777777" w:rsidR="003C5E89" w:rsidRPr="00970221" w:rsidRDefault="003C5E89" w:rsidP="003C5E89">
            <w:pPr>
              <w:jc w:val="center"/>
              <w:rPr>
                <w:rFonts w:ascii="Century Gothic" w:hAnsi="Century Gothic"/>
                <w:sz w:val="20"/>
                <w:szCs w:val="20"/>
              </w:rPr>
            </w:pPr>
          </w:p>
        </w:tc>
        <w:tc>
          <w:tcPr>
            <w:tcW w:w="686" w:type="dxa"/>
          </w:tcPr>
          <w:p w14:paraId="02A1B931" w14:textId="77777777" w:rsidR="003C5E89" w:rsidRPr="00970221" w:rsidRDefault="003C5E89" w:rsidP="003C5E89">
            <w:pPr>
              <w:jc w:val="center"/>
              <w:rPr>
                <w:rFonts w:ascii="Century Gothic" w:hAnsi="Century Gothic"/>
                <w:sz w:val="20"/>
                <w:szCs w:val="20"/>
              </w:rPr>
            </w:pPr>
          </w:p>
        </w:tc>
        <w:tc>
          <w:tcPr>
            <w:tcW w:w="686" w:type="dxa"/>
          </w:tcPr>
          <w:p w14:paraId="114A4FDD" w14:textId="77777777" w:rsidR="003C5E89" w:rsidRPr="00970221" w:rsidRDefault="003C5E89" w:rsidP="003C5E89">
            <w:pPr>
              <w:jc w:val="center"/>
              <w:rPr>
                <w:rFonts w:ascii="Century Gothic" w:hAnsi="Century Gothic"/>
                <w:sz w:val="20"/>
                <w:szCs w:val="20"/>
              </w:rPr>
            </w:pPr>
          </w:p>
        </w:tc>
        <w:tc>
          <w:tcPr>
            <w:tcW w:w="686" w:type="dxa"/>
          </w:tcPr>
          <w:p w14:paraId="6AE69A91" w14:textId="77777777" w:rsidR="003C5E89" w:rsidRPr="00970221" w:rsidRDefault="003C5E89" w:rsidP="003C5E89">
            <w:pPr>
              <w:jc w:val="center"/>
              <w:rPr>
                <w:rFonts w:ascii="Century Gothic" w:hAnsi="Century Gothic"/>
                <w:sz w:val="20"/>
                <w:szCs w:val="20"/>
              </w:rPr>
            </w:pPr>
          </w:p>
        </w:tc>
        <w:tc>
          <w:tcPr>
            <w:tcW w:w="687" w:type="dxa"/>
          </w:tcPr>
          <w:p w14:paraId="2BC48FE2" w14:textId="77777777" w:rsidR="003C5E89" w:rsidRPr="00970221" w:rsidRDefault="003C5E89" w:rsidP="003C5E89">
            <w:pPr>
              <w:jc w:val="center"/>
              <w:rPr>
                <w:rFonts w:ascii="Century Gothic" w:hAnsi="Century Gothic"/>
                <w:sz w:val="20"/>
                <w:szCs w:val="20"/>
              </w:rPr>
            </w:pPr>
          </w:p>
        </w:tc>
        <w:tc>
          <w:tcPr>
            <w:tcW w:w="687" w:type="dxa"/>
          </w:tcPr>
          <w:p w14:paraId="2ED09776" w14:textId="77777777" w:rsidR="003C5E89" w:rsidRPr="00970221" w:rsidRDefault="003C5E89" w:rsidP="003C5E89">
            <w:pPr>
              <w:jc w:val="center"/>
              <w:rPr>
                <w:rFonts w:ascii="Century Gothic" w:hAnsi="Century Gothic"/>
                <w:sz w:val="20"/>
                <w:szCs w:val="20"/>
              </w:rPr>
            </w:pPr>
          </w:p>
        </w:tc>
        <w:tc>
          <w:tcPr>
            <w:tcW w:w="687" w:type="dxa"/>
          </w:tcPr>
          <w:p w14:paraId="134F52DA" w14:textId="77777777" w:rsidR="003C5E89" w:rsidRPr="00970221" w:rsidRDefault="003C5E89" w:rsidP="003C5E89">
            <w:pPr>
              <w:jc w:val="center"/>
              <w:rPr>
                <w:rFonts w:ascii="Century Gothic" w:hAnsi="Century Gothic"/>
                <w:sz w:val="20"/>
                <w:szCs w:val="20"/>
              </w:rPr>
            </w:pPr>
          </w:p>
        </w:tc>
        <w:tc>
          <w:tcPr>
            <w:tcW w:w="687" w:type="dxa"/>
          </w:tcPr>
          <w:p w14:paraId="652A2586" w14:textId="77777777" w:rsidR="003C5E89" w:rsidRPr="00970221" w:rsidRDefault="003C5E89" w:rsidP="003C5E89">
            <w:pPr>
              <w:jc w:val="center"/>
              <w:rPr>
                <w:rFonts w:ascii="Century Gothic" w:hAnsi="Century Gothic"/>
                <w:sz w:val="20"/>
                <w:szCs w:val="20"/>
              </w:rPr>
            </w:pPr>
          </w:p>
        </w:tc>
        <w:tc>
          <w:tcPr>
            <w:tcW w:w="687" w:type="dxa"/>
          </w:tcPr>
          <w:p w14:paraId="1CEE6597"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0BC1884" w14:textId="77777777" w:rsidR="003C5E89" w:rsidRPr="00970221" w:rsidRDefault="003C5E89" w:rsidP="003C5E89">
            <w:pPr>
              <w:jc w:val="center"/>
              <w:rPr>
                <w:rFonts w:ascii="Century Gothic" w:hAnsi="Century Gothic"/>
                <w:sz w:val="20"/>
                <w:szCs w:val="20"/>
              </w:rPr>
            </w:pPr>
          </w:p>
        </w:tc>
        <w:tc>
          <w:tcPr>
            <w:tcW w:w="687" w:type="dxa"/>
          </w:tcPr>
          <w:p w14:paraId="4B053E71" w14:textId="77777777" w:rsidR="003C5E89" w:rsidRPr="00970221" w:rsidRDefault="003C5E89" w:rsidP="003C5E89">
            <w:pPr>
              <w:jc w:val="center"/>
              <w:rPr>
                <w:rFonts w:ascii="Century Gothic" w:hAnsi="Century Gothic"/>
                <w:sz w:val="20"/>
                <w:szCs w:val="20"/>
              </w:rPr>
            </w:pPr>
          </w:p>
        </w:tc>
        <w:tc>
          <w:tcPr>
            <w:tcW w:w="687" w:type="dxa"/>
          </w:tcPr>
          <w:p w14:paraId="233961A0" w14:textId="77777777" w:rsidR="003C5E89" w:rsidRPr="00970221" w:rsidRDefault="003C5E89" w:rsidP="003C5E89">
            <w:pPr>
              <w:jc w:val="center"/>
              <w:rPr>
                <w:rFonts w:ascii="Century Gothic" w:hAnsi="Century Gothic"/>
                <w:sz w:val="20"/>
                <w:szCs w:val="20"/>
              </w:rPr>
            </w:pPr>
          </w:p>
        </w:tc>
        <w:tc>
          <w:tcPr>
            <w:tcW w:w="660" w:type="dxa"/>
          </w:tcPr>
          <w:p w14:paraId="6B62FDA1" w14:textId="77777777" w:rsidR="003C5E89" w:rsidRPr="00970221" w:rsidRDefault="003C5E89" w:rsidP="003C5E89">
            <w:pPr>
              <w:jc w:val="center"/>
              <w:rPr>
                <w:rFonts w:ascii="Century Gothic" w:hAnsi="Century Gothic"/>
                <w:sz w:val="20"/>
                <w:szCs w:val="20"/>
              </w:rPr>
            </w:pPr>
          </w:p>
        </w:tc>
        <w:tc>
          <w:tcPr>
            <w:tcW w:w="688" w:type="dxa"/>
          </w:tcPr>
          <w:p w14:paraId="4FA906C5" w14:textId="77777777" w:rsidR="003C5E89" w:rsidRPr="00970221" w:rsidRDefault="003C5E89" w:rsidP="003C5E89">
            <w:pPr>
              <w:jc w:val="center"/>
              <w:rPr>
                <w:rFonts w:ascii="Century Gothic" w:hAnsi="Century Gothic"/>
                <w:sz w:val="20"/>
                <w:szCs w:val="20"/>
              </w:rPr>
            </w:pPr>
          </w:p>
        </w:tc>
      </w:tr>
      <w:tr w:rsidR="003C5E89" w:rsidRPr="00970221" w14:paraId="544186B5" w14:textId="77777777" w:rsidTr="003C5E89">
        <w:trPr>
          <w:trHeight w:val="149"/>
        </w:trPr>
        <w:tc>
          <w:tcPr>
            <w:tcW w:w="4253" w:type="dxa"/>
            <w:vAlign w:val="center"/>
          </w:tcPr>
          <w:p w14:paraId="1109B41D" w14:textId="77777777" w:rsidR="003C5E89" w:rsidRPr="00970221" w:rsidRDefault="003C5E89" w:rsidP="003C5E89">
            <w:pPr>
              <w:rPr>
                <w:rFonts w:ascii="Century Gothic" w:hAnsi="Century Gothic"/>
                <w:sz w:val="20"/>
                <w:szCs w:val="20"/>
              </w:rPr>
            </w:pPr>
            <w:r w:rsidRPr="00970221">
              <w:rPr>
                <w:rFonts w:ascii="Century Gothic" w:hAnsi="Century Gothic"/>
                <w:b/>
                <w:bCs/>
                <w:sz w:val="20"/>
                <w:szCs w:val="20"/>
              </w:rPr>
              <w:t xml:space="preserve">GYMNASIUM    </w:t>
            </w:r>
          </w:p>
        </w:tc>
        <w:tc>
          <w:tcPr>
            <w:tcW w:w="1134" w:type="dxa"/>
          </w:tcPr>
          <w:p w14:paraId="3C4F7C26" w14:textId="77777777" w:rsidR="003C5E89" w:rsidRPr="00970221" w:rsidRDefault="003C5E89" w:rsidP="003C5E89">
            <w:pPr>
              <w:jc w:val="center"/>
              <w:rPr>
                <w:rFonts w:ascii="Century Gothic" w:hAnsi="Century Gothic"/>
                <w:sz w:val="20"/>
                <w:szCs w:val="20"/>
              </w:rPr>
            </w:pPr>
          </w:p>
        </w:tc>
        <w:tc>
          <w:tcPr>
            <w:tcW w:w="709" w:type="dxa"/>
          </w:tcPr>
          <w:p w14:paraId="505A9FCF" w14:textId="77777777" w:rsidR="003C5E89" w:rsidRPr="00970221" w:rsidRDefault="003C5E89" w:rsidP="003C5E89">
            <w:pPr>
              <w:jc w:val="center"/>
              <w:rPr>
                <w:rFonts w:ascii="Century Gothic" w:hAnsi="Century Gothic"/>
                <w:sz w:val="20"/>
                <w:szCs w:val="20"/>
              </w:rPr>
            </w:pPr>
          </w:p>
        </w:tc>
        <w:tc>
          <w:tcPr>
            <w:tcW w:w="691" w:type="dxa"/>
          </w:tcPr>
          <w:p w14:paraId="3FB1B884" w14:textId="77777777" w:rsidR="003C5E89" w:rsidRPr="00970221" w:rsidRDefault="003C5E89" w:rsidP="003C5E89">
            <w:pPr>
              <w:jc w:val="center"/>
              <w:rPr>
                <w:rFonts w:ascii="Century Gothic" w:hAnsi="Century Gothic"/>
                <w:sz w:val="20"/>
                <w:szCs w:val="20"/>
              </w:rPr>
            </w:pPr>
          </w:p>
        </w:tc>
        <w:tc>
          <w:tcPr>
            <w:tcW w:w="686" w:type="dxa"/>
          </w:tcPr>
          <w:p w14:paraId="20008482" w14:textId="77777777" w:rsidR="003C5E89" w:rsidRPr="00970221" w:rsidRDefault="003C5E89" w:rsidP="003C5E89">
            <w:pPr>
              <w:jc w:val="center"/>
              <w:rPr>
                <w:rFonts w:ascii="Century Gothic" w:hAnsi="Century Gothic"/>
                <w:sz w:val="20"/>
                <w:szCs w:val="20"/>
              </w:rPr>
            </w:pPr>
          </w:p>
        </w:tc>
        <w:tc>
          <w:tcPr>
            <w:tcW w:w="686" w:type="dxa"/>
          </w:tcPr>
          <w:p w14:paraId="4EE83FEC" w14:textId="77777777" w:rsidR="003C5E89" w:rsidRPr="00970221" w:rsidRDefault="003C5E89" w:rsidP="003C5E89">
            <w:pPr>
              <w:jc w:val="center"/>
              <w:rPr>
                <w:rFonts w:ascii="Century Gothic" w:hAnsi="Century Gothic"/>
                <w:sz w:val="20"/>
                <w:szCs w:val="20"/>
              </w:rPr>
            </w:pPr>
          </w:p>
        </w:tc>
        <w:tc>
          <w:tcPr>
            <w:tcW w:w="686" w:type="dxa"/>
          </w:tcPr>
          <w:p w14:paraId="3EE932A0" w14:textId="77777777" w:rsidR="003C5E89" w:rsidRPr="00970221" w:rsidRDefault="003C5E89" w:rsidP="003C5E89">
            <w:pPr>
              <w:jc w:val="center"/>
              <w:rPr>
                <w:rFonts w:ascii="Century Gothic" w:hAnsi="Century Gothic"/>
                <w:sz w:val="20"/>
                <w:szCs w:val="20"/>
              </w:rPr>
            </w:pPr>
          </w:p>
        </w:tc>
        <w:tc>
          <w:tcPr>
            <w:tcW w:w="686" w:type="dxa"/>
          </w:tcPr>
          <w:p w14:paraId="13480190" w14:textId="77777777" w:rsidR="003C5E89" w:rsidRPr="00970221" w:rsidRDefault="003C5E89" w:rsidP="003C5E89">
            <w:pPr>
              <w:jc w:val="center"/>
              <w:rPr>
                <w:rFonts w:ascii="Century Gothic" w:hAnsi="Century Gothic"/>
                <w:sz w:val="20"/>
                <w:szCs w:val="20"/>
              </w:rPr>
            </w:pPr>
          </w:p>
        </w:tc>
        <w:tc>
          <w:tcPr>
            <w:tcW w:w="687" w:type="dxa"/>
          </w:tcPr>
          <w:p w14:paraId="4C70B832" w14:textId="77777777" w:rsidR="003C5E89" w:rsidRPr="00970221" w:rsidRDefault="003C5E89" w:rsidP="003C5E89">
            <w:pPr>
              <w:jc w:val="center"/>
              <w:rPr>
                <w:rFonts w:ascii="Century Gothic" w:hAnsi="Century Gothic"/>
                <w:sz w:val="20"/>
                <w:szCs w:val="20"/>
              </w:rPr>
            </w:pPr>
          </w:p>
        </w:tc>
        <w:tc>
          <w:tcPr>
            <w:tcW w:w="687" w:type="dxa"/>
          </w:tcPr>
          <w:p w14:paraId="1B572990" w14:textId="77777777" w:rsidR="003C5E89" w:rsidRPr="00970221" w:rsidRDefault="003C5E89" w:rsidP="003C5E89">
            <w:pPr>
              <w:jc w:val="center"/>
              <w:rPr>
                <w:rFonts w:ascii="Century Gothic" w:hAnsi="Century Gothic"/>
                <w:sz w:val="20"/>
                <w:szCs w:val="20"/>
              </w:rPr>
            </w:pPr>
          </w:p>
        </w:tc>
        <w:tc>
          <w:tcPr>
            <w:tcW w:w="687" w:type="dxa"/>
          </w:tcPr>
          <w:p w14:paraId="79E23327" w14:textId="77777777" w:rsidR="003C5E89" w:rsidRPr="00970221" w:rsidRDefault="003C5E89" w:rsidP="003C5E89">
            <w:pPr>
              <w:jc w:val="center"/>
              <w:rPr>
                <w:rFonts w:ascii="Century Gothic" w:hAnsi="Century Gothic"/>
                <w:sz w:val="20"/>
                <w:szCs w:val="20"/>
              </w:rPr>
            </w:pPr>
          </w:p>
        </w:tc>
        <w:tc>
          <w:tcPr>
            <w:tcW w:w="687" w:type="dxa"/>
          </w:tcPr>
          <w:p w14:paraId="75D1680F" w14:textId="77777777" w:rsidR="003C5E89" w:rsidRPr="00970221" w:rsidRDefault="003C5E89" w:rsidP="003C5E89">
            <w:pPr>
              <w:jc w:val="center"/>
              <w:rPr>
                <w:rFonts w:ascii="Century Gothic" w:hAnsi="Century Gothic"/>
                <w:sz w:val="20"/>
                <w:szCs w:val="20"/>
              </w:rPr>
            </w:pPr>
          </w:p>
        </w:tc>
        <w:tc>
          <w:tcPr>
            <w:tcW w:w="687" w:type="dxa"/>
          </w:tcPr>
          <w:p w14:paraId="7D920241"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56D6CB9" w14:textId="77777777" w:rsidR="003C5E89" w:rsidRPr="00970221" w:rsidRDefault="003C5E89" w:rsidP="003C5E89">
            <w:pPr>
              <w:jc w:val="center"/>
              <w:rPr>
                <w:rFonts w:ascii="Century Gothic" w:hAnsi="Century Gothic"/>
                <w:sz w:val="20"/>
                <w:szCs w:val="20"/>
              </w:rPr>
            </w:pPr>
          </w:p>
        </w:tc>
        <w:tc>
          <w:tcPr>
            <w:tcW w:w="687" w:type="dxa"/>
          </w:tcPr>
          <w:p w14:paraId="31F0F1D0" w14:textId="77777777" w:rsidR="003C5E89" w:rsidRPr="00970221" w:rsidRDefault="003C5E89" w:rsidP="003C5E89">
            <w:pPr>
              <w:jc w:val="center"/>
              <w:rPr>
                <w:rFonts w:ascii="Century Gothic" w:hAnsi="Century Gothic"/>
                <w:sz w:val="20"/>
                <w:szCs w:val="20"/>
              </w:rPr>
            </w:pPr>
          </w:p>
        </w:tc>
        <w:tc>
          <w:tcPr>
            <w:tcW w:w="687" w:type="dxa"/>
          </w:tcPr>
          <w:p w14:paraId="03799507" w14:textId="77777777" w:rsidR="003C5E89" w:rsidRPr="00970221" w:rsidRDefault="003C5E89" w:rsidP="003C5E89">
            <w:pPr>
              <w:jc w:val="center"/>
              <w:rPr>
                <w:rFonts w:ascii="Century Gothic" w:hAnsi="Century Gothic"/>
                <w:sz w:val="20"/>
                <w:szCs w:val="20"/>
              </w:rPr>
            </w:pPr>
          </w:p>
        </w:tc>
        <w:tc>
          <w:tcPr>
            <w:tcW w:w="660" w:type="dxa"/>
          </w:tcPr>
          <w:p w14:paraId="6A56E690" w14:textId="77777777" w:rsidR="003C5E89" w:rsidRPr="00970221" w:rsidRDefault="003C5E89" w:rsidP="003C5E89">
            <w:pPr>
              <w:jc w:val="center"/>
              <w:rPr>
                <w:rFonts w:ascii="Century Gothic" w:hAnsi="Century Gothic"/>
                <w:sz w:val="20"/>
                <w:szCs w:val="20"/>
              </w:rPr>
            </w:pPr>
          </w:p>
        </w:tc>
        <w:tc>
          <w:tcPr>
            <w:tcW w:w="688" w:type="dxa"/>
          </w:tcPr>
          <w:p w14:paraId="22D804EC" w14:textId="77777777" w:rsidR="003C5E89" w:rsidRPr="00970221" w:rsidRDefault="003C5E89" w:rsidP="003C5E89">
            <w:pPr>
              <w:jc w:val="center"/>
              <w:rPr>
                <w:rFonts w:ascii="Century Gothic" w:hAnsi="Century Gothic"/>
                <w:sz w:val="20"/>
                <w:szCs w:val="20"/>
              </w:rPr>
            </w:pPr>
          </w:p>
        </w:tc>
      </w:tr>
      <w:tr w:rsidR="003C5E89" w:rsidRPr="00970221" w14:paraId="29BB8B8E" w14:textId="77777777" w:rsidTr="003C5E89">
        <w:trPr>
          <w:trHeight w:val="149"/>
        </w:trPr>
        <w:tc>
          <w:tcPr>
            <w:tcW w:w="4253" w:type="dxa"/>
          </w:tcPr>
          <w:p w14:paraId="70D9B7B3"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Replace Gym Floor Covering </w:t>
            </w:r>
          </w:p>
        </w:tc>
        <w:tc>
          <w:tcPr>
            <w:tcW w:w="1134" w:type="dxa"/>
          </w:tcPr>
          <w:p w14:paraId="6B694815"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40FF49C9" w14:textId="77777777" w:rsidR="003C5E89" w:rsidRPr="00970221" w:rsidRDefault="003C5E89" w:rsidP="003C5E89">
            <w:pPr>
              <w:jc w:val="center"/>
              <w:rPr>
                <w:rFonts w:ascii="Century Gothic" w:hAnsi="Century Gothic"/>
                <w:sz w:val="20"/>
                <w:szCs w:val="20"/>
              </w:rPr>
            </w:pPr>
          </w:p>
        </w:tc>
        <w:tc>
          <w:tcPr>
            <w:tcW w:w="691" w:type="dxa"/>
          </w:tcPr>
          <w:p w14:paraId="1CBE7D1D" w14:textId="77777777" w:rsidR="003C5E89" w:rsidRPr="00970221" w:rsidRDefault="003C5E89" w:rsidP="003C5E89">
            <w:pPr>
              <w:jc w:val="center"/>
              <w:rPr>
                <w:rFonts w:ascii="Century Gothic" w:hAnsi="Century Gothic"/>
                <w:sz w:val="20"/>
                <w:szCs w:val="20"/>
              </w:rPr>
            </w:pPr>
          </w:p>
        </w:tc>
        <w:tc>
          <w:tcPr>
            <w:tcW w:w="686" w:type="dxa"/>
          </w:tcPr>
          <w:p w14:paraId="52D273E3" w14:textId="77777777" w:rsidR="003C5E89" w:rsidRPr="00970221" w:rsidRDefault="003C5E89" w:rsidP="003C5E89">
            <w:pPr>
              <w:jc w:val="center"/>
              <w:rPr>
                <w:rFonts w:ascii="Century Gothic" w:hAnsi="Century Gothic"/>
                <w:sz w:val="20"/>
                <w:szCs w:val="20"/>
              </w:rPr>
            </w:pPr>
          </w:p>
        </w:tc>
        <w:tc>
          <w:tcPr>
            <w:tcW w:w="686" w:type="dxa"/>
          </w:tcPr>
          <w:p w14:paraId="6EB4A7B3" w14:textId="77777777" w:rsidR="003C5E89" w:rsidRPr="00970221" w:rsidRDefault="003C5E89" w:rsidP="003C5E89">
            <w:pPr>
              <w:jc w:val="center"/>
              <w:rPr>
                <w:rFonts w:ascii="Century Gothic" w:hAnsi="Century Gothic"/>
                <w:sz w:val="20"/>
                <w:szCs w:val="20"/>
              </w:rPr>
            </w:pPr>
          </w:p>
        </w:tc>
        <w:tc>
          <w:tcPr>
            <w:tcW w:w="686" w:type="dxa"/>
          </w:tcPr>
          <w:p w14:paraId="23926EDF" w14:textId="77777777" w:rsidR="003C5E89" w:rsidRPr="00970221" w:rsidRDefault="003C5E89" w:rsidP="003C5E89">
            <w:pPr>
              <w:jc w:val="center"/>
              <w:rPr>
                <w:rFonts w:ascii="Century Gothic" w:hAnsi="Century Gothic"/>
                <w:sz w:val="20"/>
                <w:szCs w:val="20"/>
              </w:rPr>
            </w:pPr>
          </w:p>
        </w:tc>
        <w:tc>
          <w:tcPr>
            <w:tcW w:w="686" w:type="dxa"/>
          </w:tcPr>
          <w:p w14:paraId="43B429C4" w14:textId="77777777" w:rsidR="003C5E89" w:rsidRPr="00970221" w:rsidRDefault="003C5E89" w:rsidP="003C5E89">
            <w:pPr>
              <w:jc w:val="center"/>
              <w:rPr>
                <w:rFonts w:ascii="Century Gothic" w:hAnsi="Century Gothic"/>
                <w:sz w:val="20"/>
                <w:szCs w:val="20"/>
              </w:rPr>
            </w:pPr>
          </w:p>
        </w:tc>
        <w:tc>
          <w:tcPr>
            <w:tcW w:w="687" w:type="dxa"/>
          </w:tcPr>
          <w:p w14:paraId="71B32C5A" w14:textId="77777777" w:rsidR="003C5E89" w:rsidRPr="00970221" w:rsidRDefault="003C5E89" w:rsidP="003C5E89">
            <w:pPr>
              <w:jc w:val="center"/>
              <w:rPr>
                <w:rFonts w:ascii="Century Gothic" w:hAnsi="Century Gothic"/>
                <w:sz w:val="20"/>
                <w:szCs w:val="20"/>
              </w:rPr>
            </w:pPr>
          </w:p>
        </w:tc>
        <w:tc>
          <w:tcPr>
            <w:tcW w:w="687" w:type="dxa"/>
          </w:tcPr>
          <w:p w14:paraId="01B964F9"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tcPr>
          <w:p w14:paraId="406343B4" w14:textId="77777777" w:rsidR="003C5E89" w:rsidRPr="00970221" w:rsidRDefault="003C5E89" w:rsidP="003C5E89">
            <w:pPr>
              <w:jc w:val="center"/>
              <w:rPr>
                <w:rFonts w:ascii="Century Gothic" w:hAnsi="Century Gothic"/>
                <w:sz w:val="20"/>
                <w:szCs w:val="20"/>
              </w:rPr>
            </w:pPr>
          </w:p>
        </w:tc>
        <w:tc>
          <w:tcPr>
            <w:tcW w:w="687" w:type="dxa"/>
          </w:tcPr>
          <w:p w14:paraId="3B29206B" w14:textId="77777777" w:rsidR="003C5E89" w:rsidRPr="00970221" w:rsidRDefault="003C5E89" w:rsidP="003C5E89">
            <w:pPr>
              <w:jc w:val="center"/>
              <w:rPr>
                <w:rFonts w:ascii="Century Gothic" w:hAnsi="Century Gothic"/>
                <w:sz w:val="20"/>
                <w:szCs w:val="20"/>
              </w:rPr>
            </w:pPr>
          </w:p>
        </w:tc>
        <w:tc>
          <w:tcPr>
            <w:tcW w:w="687" w:type="dxa"/>
          </w:tcPr>
          <w:p w14:paraId="33CD730D"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BC38CD1" w14:textId="77777777" w:rsidR="003C5E89" w:rsidRPr="00970221" w:rsidRDefault="003C5E89" w:rsidP="003C5E89">
            <w:pPr>
              <w:jc w:val="center"/>
              <w:rPr>
                <w:rFonts w:ascii="Century Gothic" w:hAnsi="Century Gothic"/>
                <w:sz w:val="20"/>
                <w:szCs w:val="20"/>
              </w:rPr>
            </w:pPr>
          </w:p>
        </w:tc>
        <w:tc>
          <w:tcPr>
            <w:tcW w:w="687" w:type="dxa"/>
          </w:tcPr>
          <w:p w14:paraId="47FE18A0" w14:textId="77777777" w:rsidR="003C5E89" w:rsidRPr="00970221" w:rsidRDefault="003C5E89" w:rsidP="003C5E89">
            <w:pPr>
              <w:jc w:val="center"/>
              <w:rPr>
                <w:rFonts w:ascii="Century Gothic" w:hAnsi="Century Gothic"/>
                <w:sz w:val="20"/>
                <w:szCs w:val="20"/>
              </w:rPr>
            </w:pPr>
          </w:p>
        </w:tc>
        <w:tc>
          <w:tcPr>
            <w:tcW w:w="687" w:type="dxa"/>
          </w:tcPr>
          <w:p w14:paraId="7A037EC6" w14:textId="77777777" w:rsidR="003C5E89" w:rsidRPr="00970221" w:rsidRDefault="003C5E89" w:rsidP="003C5E89">
            <w:pPr>
              <w:jc w:val="center"/>
              <w:rPr>
                <w:rFonts w:ascii="Century Gothic" w:hAnsi="Century Gothic"/>
                <w:sz w:val="20"/>
                <w:szCs w:val="20"/>
              </w:rPr>
            </w:pPr>
          </w:p>
        </w:tc>
        <w:tc>
          <w:tcPr>
            <w:tcW w:w="660" w:type="dxa"/>
          </w:tcPr>
          <w:p w14:paraId="73236B29" w14:textId="77777777" w:rsidR="003C5E89" w:rsidRPr="00970221" w:rsidRDefault="003C5E89" w:rsidP="003C5E89">
            <w:pPr>
              <w:jc w:val="center"/>
              <w:rPr>
                <w:rFonts w:ascii="Century Gothic" w:hAnsi="Century Gothic"/>
                <w:sz w:val="20"/>
                <w:szCs w:val="20"/>
              </w:rPr>
            </w:pPr>
          </w:p>
        </w:tc>
        <w:tc>
          <w:tcPr>
            <w:tcW w:w="688" w:type="dxa"/>
          </w:tcPr>
          <w:p w14:paraId="30D30034" w14:textId="77777777" w:rsidR="003C5E89" w:rsidRPr="00970221" w:rsidRDefault="003C5E89" w:rsidP="003C5E89">
            <w:pPr>
              <w:jc w:val="center"/>
              <w:rPr>
                <w:rFonts w:ascii="Century Gothic" w:hAnsi="Century Gothic"/>
                <w:sz w:val="20"/>
                <w:szCs w:val="20"/>
              </w:rPr>
            </w:pPr>
          </w:p>
        </w:tc>
      </w:tr>
      <w:tr w:rsidR="003C5E89" w:rsidRPr="00970221" w14:paraId="737C17B5" w14:textId="77777777" w:rsidTr="003C5E89">
        <w:trPr>
          <w:trHeight w:val="149"/>
        </w:trPr>
        <w:tc>
          <w:tcPr>
            <w:tcW w:w="4253" w:type="dxa"/>
          </w:tcPr>
          <w:p w14:paraId="1AE59710"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Maintain/Replace Gym Equipment</w:t>
            </w:r>
          </w:p>
        </w:tc>
        <w:tc>
          <w:tcPr>
            <w:tcW w:w="1134" w:type="dxa"/>
          </w:tcPr>
          <w:p w14:paraId="74E0F76F"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7581471F" w14:textId="77777777" w:rsidR="003C5E89" w:rsidRPr="00970221" w:rsidRDefault="003C5E89" w:rsidP="003C5E89">
            <w:pPr>
              <w:jc w:val="center"/>
              <w:rPr>
                <w:rFonts w:ascii="Century Gothic" w:hAnsi="Century Gothic"/>
                <w:sz w:val="20"/>
                <w:szCs w:val="20"/>
              </w:rPr>
            </w:pPr>
          </w:p>
        </w:tc>
        <w:tc>
          <w:tcPr>
            <w:tcW w:w="691" w:type="dxa"/>
          </w:tcPr>
          <w:p w14:paraId="7B925C61" w14:textId="77777777" w:rsidR="003C5E89" w:rsidRPr="00970221" w:rsidRDefault="003C5E89" w:rsidP="003C5E89">
            <w:pPr>
              <w:jc w:val="center"/>
              <w:rPr>
                <w:rFonts w:ascii="Century Gothic" w:hAnsi="Century Gothic"/>
                <w:sz w:val="20"/>
                <w:szCs w:val="20"/>
              </w:rPr>
            </w:pPr>
          </w:p>
        </w:tc>
        <w:tc>
          <w:tcPr>
            <w:tcW w:w="686" w:type="dxa"/>
          </w:tcPr>
          <w:p w14:paraId="38EEF9A3" w14:textId="77777777" w:rsidR="003C5E89" w:rsidRPr="00970221" w:rsidRDefault="003C5E89" w:rsidP="003C5E89">
            <w:pPr>
              <w:jc w:val="center"/>
              <w:rPr>
                <w:rFonts w:ascii="Century Gothic" w:hAnsi="Century Gothic"/>
                <w:sz w:val="20"/>
                <w:szCs w:val="20"/>
              </w:rPr>
            </w:pPr>
          </w:p>
        </w:tc>
        <w:tc>
          <w:tcPr>
            <w:tcW w:w="686" w:type="dxa"/>
          </w:tcPr>
          <w:p w14:paraId="42EBBA8E" w14:textId="77777777" w:rsidR="003C5E89" w:rsidRPr="00970221" w:rsidRDefault="003C5E89" w:rsidP="003C5E89">
            <w:pPr>
              <w:jc w:val="center"/>
              <w:rPr>
                <w:rFonts w:ascii="Century Gothic" w:hAnsi="Century Gothic"/>
                <w:sz w:val="20"/>
                <w:szCs w:val="20"/>
              </w:rPr>
            </w:pPr>
          </w:p>
        </w:tc>
        <w:tc>
          <w:tcPr>
            <w:tcW w:w="686" w:type="dxa"/>
          </w:tcPr>
          <w:p w14:paraId="6860B958"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61B3440D" w14:textId="77777777" w:rsidR="003C5E89" w:rsidRPr="00970221" w:rsidRDefault="003C5E89" w:rsidP="003C5E89">
            <w:pPr>
              <w:jc w:val="center"/>
              <w:rPr>
                <w:rFonts w:ascii="Century Gothic" w:hAnsi="Century Gothic"/>
                <w:sz w:val="20"/>
                <w:szCs w:val="20"/>
              </w:rPr>
            </w:pPr>
          </w:p>
        </w:tc>
        <w:tc>
          <w:tcPr>
            <w:tcW w:w="687" w:type="dxa"/>
          </w:tcPr>
          <w:p w14:paraId="354693D2" w14:textId="77777777" w:rsidR="003C5E89" w:rsidRPr="00970221" w:rsidRDefault="003C5E89" w:rsidP="003C5E89">
            <w:pPr>
              <w:jc w:val="center"/>
              <w:rPr>
                <w:rFonts w:ascii="Century Gothic" w:hAnsi="Century Gothic"/>
                <w:sz w:val="20"/>
                <w:szCs w:val="20"/>
              </w:rPr>
            </w:pPr>
          </w:p>
        </w:tc>
        <w:tc>
          <w:tcPr>
            <w:tcW w:w="687" w:type="dxa"/>
          </w:tcPr>
          <w:p w14:paraId="6FA1A4BF" w14:textId="77777777" w:rsidR="003C5E89" w:rsidRPr="00970221" w:rsidRDefault="003C5E89" w:rsidP="003C5E89">
            <w:pPr>
              <w:jc w:val="center"/>
              <w:rPr>
                <w:rFonts w:ascii="Century Gothic" w:hAnsi="Century Gothic"/>
                <w:sz w:val="20"/>
                <w:szCs w:val="20"/>
              </w:rPr>
            </w:pPr>
          </w:p>
        </w:tc>
        <w:tc>
          <w:tcPr>
            <w:tcW w:w="687" w:type="dxa"/>
          </w:tcPr>
          <w:p w14:paraId="273A1BD7" w14:textId="77777777" w:rsidR="003C5E89" w:rsidRPr="00970221" w:rsidRDefault="003C5E89" w:rsidP="003C5E89">
            <w:pPr>
              <w:jc w:val="center"/>
              <w:rPr>
                <w:rFonts w:ascii="Century Gothic" w:hAnsi="Century Gothic"/>
                <w:sz w:val="20"/>
                <w:szCs w:val="20"/>
              </w:rPr>
            </w:pPr>
          </w:p>
        </w:tc>
        <w:tc>
          <w:tcPr>
            <w:tcW w:w="687" w:type="dxa"/>
          </w:tcPr>
          <w:p w14:paraId="7B4AC2AC" w14:textId="77777777" w:rsidR="003C5E89" w:rsidRPr="00970221" w:rsidRDefault="003C5E89" w:rsidP="003C5E89">
            <w:pPr>
              <w:jc w:val="center"/>
              <w:rPr>
                <w:rFonts w:ascii="Century Gothic" w:hAnsi="Century Gothic"/>
                <w:sz w:val="20"/>
                <w:szCs w:val="20"/>
              </w:rPr>
            </w:pPr>
          </w:p>
        </w:tc>
        <w:tc>
          <w:tcPr>
            <w:tcW w:w="687" w:type="dxa"/>
          </w:tcPr>
          <w:p w14:paraId="7E1B29D5"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320B933" w14:textId="77777777" w:rsidR="003C5E89" w:rsidRPr="00970221" w:rsidRDefault="003C5E89" w:rsidP="003C5E89">
            <w:pPr>
              <w:jc w:val="center"/>
              <w:rPr>
                <w:rFonts w:ascii="Century Gothic" w:hAnsi="Century Gothic"/>
                <w:sz w:val="20"/>
                <w:szCs w:val="20"/>
              </w:rPr>
            </w:pPr>
          </w:p>
        </w:tc>
        <w:tc>
          <w:tcPr>
            <w:tcW w:w="687" w:type="dxa"/>
          </w:tcPr>
          <w:p w14:paraId="496DDE3A" w14:textId="77777777" w:rsidR="003C5E89" w:rsidRPr="00970221" w:rsidRDefault="003C5E89" w:rsidP="003C5E89">
            <w:pPr>
              <w:jc w:val="center"/>
              <w:rPr>
                <w:rFonts w:ascii="Century Gothic" w:hAnsi="Century Gothic"/>
                <w:sz w:val="20"/>
                <w:szCs w:val="20"/>
              </w:rPr>
            </w:pPr>
          </w:p>
        </w:tc>
        <w:tc>
          <w:tcPr>
            <w:tcW w:w="687" w:type="dxa"/>
          </w:tcPr>
          <w:p w14:paraId="16F324EC" w14:textId="77777777" w:rsidR="003C5E89" w:rsidRPr="00970221" w:rsidRDefault="003C5E89" w:rsidP="003C5E89">
            <w:pPr>
              <w:jc w:val="center"/>
              <w:rPr>
                <w:rFonts w:ascii="Century Gothic" w:hAnsi="Century Gothic"/>
                <w:sz w:val="20"/>
                <w:szCs w:val="20"/>
              </w:rPr>
            </w:pPr>
          </w:p>
        </w:tc>
        <w:tc>
          <w:tcPr>
            <w:tcW w:w="660" w:type="dxa"/>
          </w:tcPr>
          <w:p w14:paraId="08DC4103" w14:textId="77777777" w:rsidR="003C5E89" w:rsidRPr="00970221" w:rsidRDefault="003C5E89" w:rsidP="003C5E89">
            <w:pPr>
              <w:jc w:val="center"/>
              <w:rPr>
                <w:rFonts w:ascii="Century Gothic" w:hAnsi="Century Gothic"/>
                <w:sz w:val="20"/>
                <w:szCs w:val="20"/>
              </w:rPr>
            </w:pPr>
          </w:p>
        </w:tc>
        <w:tc>
          <w:tcPr>
            <w:tcW w:w="688" w:type="dxa"/>
          </w:tcPr>
          <w:p w14:paraId="04B6CA50" w14:textId="77777777" w:rsidR="003C5E89" w:rsidRPr="00970221" w:rsidRDefault="003C5E89" w:rsidP="003C5E89">
            <w:pPr>
              <w:jc w:val="center"/>
              <w:rPr>
                <w:rFonts w:ascii="Century Gothic" w:hAnsi="Century Gothic"/>
                <w:sz w:val="20"/>
                <w:szCs w:val="20"/>
              </w:rPr>
            </w:pPr>
          </w:p>
        </w:tc>
      </w:tr>
      <w:tr w:rsidR="003C5E89" w:rsidRPr="00970221" w14:paraId="477CD82D" w14:textId="77777777" w:rsidTr="003C5E89">
        <w:trPr>
          <w:trHeight w:val="149"/>
        </w:trPr>
        <w:tc>
          <w:tcPr>
            <w:tcW w:w="4253" w:type="dxa"/>
          </w:tcPr>
          <w:p w14:paraId="7AA660E1"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Paint &amp; Maintain Gym Area</w:t>
            </w:r>
          </w:p>
        </w:tc>
        <w:tc>
          <w:tcPr>
            <w:tcW w:w="1134" w:type="dxa"/>
          </w:tcPr>
          <w:p w14:paraId="5BDF87C1"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2967E63C" w14:textId="77777777" w:rsidR="003C5E89" w:rsidRPr="00970221" w:rsidRDefault="003C5E89" w:rsidP="003C5E89">
            <w:pPr>
              <w:jc w:val="center"/>
              <w:rPr>
                <w:rFonts w:ascii="Century Gothic" w:hAnsi="Century Gothic"/>
                <w:sz w:val="20"/>
                <w:szCs w:val="20"/>
              </w:rPr>
            </w:pPr>
          </w:p>
        </w:tc>
        <w:tc>
          <w:tcPr>
            <w:tcW w:w="691" w:type="dxa"/>
          </w:tcPr>
          <w:p w14:paraId="11F84D96" w14:textId="77777777" w:rsidR="003C5E89" w:rsidRPr="00970221" w:rsidRDefault="003C5E89" w:rsidP="003C5E89">
            <w:pPr>
              <w:jc w:val="center"/>
              <w:rPr>
                <w:rFonts w:ascii="Century Gothic" w:hAnsi="Century Gothic"/>
                <w:sz w:val="20"/>
                <w:szCs w:val="20"/>
              </w:rPr>
            </w:pPr>
          </w:p>
        </w:tc>
        <w:tc>
          <w:tcPr>
            <w:tcW w:w="686" w:type="dxa"/>
          </w:tcPr>
          <w:p w14:paraId="7DC53966" w14:textId="77777777" w:rsidR="003C5E89" w:rsidRPr="00970221" w:rsidRDefault="003C5E89" w:rsidP="003C5E89">
            <w:pPr>
              <w:jc w:val="center"/>
              <w:rPr>
                <w:rFonts w:ascii="Century Gothic" w:hAnsi="Century Gothic"/>
                <w:sz w:val="20"/>
                <w:szCs w:val="20"/>
              </w:rPr>
            </w:pPr>
          </w:p>
        </w:tc>
        <w:tc>
          <w:tcPr>
            <w:tcW w:w="686" w:type="dxa"/>
          </w:tcPr>
          <w:p w14:paraId="1237E9F4" w14:textId="77777777" w:rsidR="003C5E89" w:rsidRPr="00970221" w:rsidRDefault="003C5E89" w:rsidP="003C5E89">
            <w:pPr>
              <w:jc w:val="center"/>
              <w:rPr>
                <w:rFonts w:ascii="Century Gothic" w:hAnsi="Century Gothic"/>
                <w:sz w:val="20"/>
                <w:szCs w:val="20"/>
              </w:rPr>
            </w:pPr>
          </w:p>
        </w:tc>
        <w:tc>
          <w:tcPr>
            <w:tcW w:w="686" w:type="dxa"/>
          </w:tcPr>
          <w:p w14:paraId="0616FEB3" w14:textId="77777777" w:rsidR="003C5E89" w:rsidRPr="00970221" w:rsidRDefault="003C5E89" w:rsidP="003C5E89">
            <w:pPr>
              <w:jc w:val="center"/>
              <w:rPr>
                <w:rFonts w:ascii="Century Gothic" w:hAnsi="Century Gothic"/>
                <w:sz w:val="20"/>
                <w:szCs w:val="20"/>
              </w:rPr>
            </w:pPr>
          </w:p>
        </w:tc>
        <w:tc>
          <w:tcPr>
            <w:tcW w:w="686" w:type="dxa"/>
          </w:tcPr>
          <w:p w14:paraId="3B35D053"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7" w:type="dxa"/>
          </w:tcPr>
          <w:p w14:paraId="1A85DBF1" w14:textId="77777777" w:rsidR="003C5E89" w:rsidRPr="00970221" w:rsidRDefault="003C5E89" w:rsidP="003C5E89">
            <w:pPr>
              <w:jc w:val="center"/>
              <w:rPr>
                <w:rFonts w:ascii="Century Gothic" w:hAnsi="Century Gothic"/>
                <w:sz w:val="20"/>
                <w:szCs w:val="20"/>
              </w:rPr>
            </w:pPr>
          </w:p>
        </w:tc>
        <w:tc>
          <w:tcPr>
            <w:tcW w:w="687" w:type="dxa"/>
          </w:tcPr>
          <w:p w14:paraId="1C537396" w14:textId="77777777" w:rsidR="003C5E89" w:rsidRPr="00970221" w:rsidRDefault="003C5E89" w:rsidP="003C5E89">
            <w:pPr>
              <w:jc w:val="center"/>
              <w:rPr>
                <w:rFonts w:ascii="Century Gothic" w:hAnsi="Century Gothic"/>
                <w:sz w:val="20"/>
                <w:szCs w:val="20"/>
              </w:rPr>
            </w:pPr>
          </w:p>
        </w:tc>
        <w:tc>
          <w:tcPr>
            <w:tcW w:w="687" w:type="dxa"/>
          </w:tcPr>
          <w:p w14:paraId="4885FC76" w14:textId="77777777" w:rsidR="003C5E89" w:rsidRPr="00970221" w:rsidRDefault="003C5E89" w:rsidP="003C5E89">
            <w:pPr>
              <w:jc w:val="center"/>
              <w:rPr>
                <w:rFonts w:ascii="Century Gothic" w:hAnsi="Century Gothic"/>
                <w:sz w:val="20"/>
                <w:szCs w:val="20"/>
              </w:rPr>
            </w:pPr>
          </w:p>
        </w:tc>
        <w:tc>
          <w:tcPr>
            <w:tcW w:w="687" w:type="dxa"/>
          </w:tcPr>
          <w:p w14:paraId="573312D5" w14:textId="77777777" w:rsidR="003C5E89" w:rsidRPr="00970221" w:rsidRDefault="003C5E89" w:rsidP="003C5E89">
            <w:pPr>
              <w:jc w:val="center"/>
              <w:rPr>
                <w:rFonts w:ascii="Century Gothic" w:hAnsi="Century Gothic"/>
                <w:sz w:val="20"/>
                <w:szCs w:val="20"/>
              </w:rPr>
            </w:pPr>
          </w:p>
        </w:tc>
        <w:tc>
          <w:tcPr>
            <w:tcW w:w="687" w:type="dxa"/>
          </w:tcPr>
          <w:p w14:paraId="5D6658A8"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A6418B9" w14:textId="77777777" w:rsidR="003C5E89" w:rsidRPr="00970221" w:rsidRDefault="003C5E89" w:rsidP="003C5E89">
            <w:pPr>
              <w:jc w:val="center"/>
              <w:rPr>
                <w:rFonts w:ascii="Century Gothic" w:hAnsi="Century Gothic"/>
                <w:sz w:val="20"/>
                <w:szCs w:val="20"/>
              </w:rPr>
            </w:pPr>
          </w:p>
        </w:tc>
        <w:tc>
          <w:tcPr>
            <w:tcW w:w="687" w:type="dxa"/>
          </w:tcPr>
          <w:p w14:paraId="2D153611" w14:textId="77777777" w:rsidR="003C5E89" w:rsidRPr="00970221" w:rsidRDefault="003C5E89" w:rsidP="003C5E89">
            <w:pPr>
              <w:jc w:val="center"/>
              <w:rPr>
                <w:rFonts w:ascii="Century Gothic" w:hAnsi="Century Gothic"/>
                <w:sz w:val="20"/>
                <w:szCs w:val="20"/>
              </w:rPr>
            </w:pPr>
          </w:p>
        </w:tc>
        <w:tc>
          <w:tcPr>
            <w:tcW w:w="687" w:type="dxa"/>
          </w:tcPr>
          <w:p w14:paraId="21C8013F" w14:textId="77777777" w:rsidR="003C5E89" w:rsidRPr="00970221" w:rsidRDefault="003C5E89" w:rsidP="003C5E89">
            <w:pPr>
              <w:jc w:val="center"/>
              <w:rPr>
                <w:rFonts w:ascii="Century Gothic" w:hAnsi="Century Gothic"/>
                <w:sz w:val="20"/>
                <w:szCs w:val="20"/>
              </w:rPr>
            </w:pPr>
          </w:p>
        </w:tc>
        <w:tc>
          <w:tcPr>
            <w:tcW w:w="660" w:type="dxa"/>
          </w:tcPr>
          <w:p w14:paraId="10E483EA" w14:textId="77777777" w:rsidR="003C5E89" w:rsidRPr="00970221" w:rsidRDefault="003C5E89" w:rsidP="003C5E89">
            <w:pPr>
              <w:jc w:val="center"/>
              <w:rPr>
                <w:rFonts w:ascii="Century Gothic" w:hAnsi="Century Gothic"/>
                <w:sz w:val="20"/>
                <w:szCs w:val="20"/>
              </w:rPr>
            </w:pPr>
          </w:p>
        </w:tc>
        <w:tc>
          <w:tcPr>
            <w:tcW w:w="688" w:type="dxa"/>
          </w:tcPr>
          <w:p w14:paraId="29A55A10" w14:textId="77777777" w:rsidR="003C5E89" w:rsidRPr="00970221" w:rsidRDefault="003C5E89" w:rsidP="003C5E89">
            <w:pPr>
              <w:jc w:val="center"/>
              <w:rPr>
                <w:rFonts w:ascii="Century Gothic" w:hAnsi="Century Gothic"/>
                <w:sz w:val="20"/>
                <w:szCs w:val="20"/>
              </w:rPr>
            </w:pPr>
          </w:p>
        </w:tc>
      </w:tr>
      <w:tr w:rsidR="003C5E89" w:rsidRPr="00970221" w14:paraId="168ED49B" w14:textId="77777777" w:rsidTr="003C5E89">
        <w:trPr>
          <w:trHeight w:val="149"/>
        </w:trPr>
        <w:tc>
          <w:tcPr>
            <w:tcW w:w="4253" w:type="dxa"/>
          </w:tcPr>
          <w:p w14:paraId="1B7E1150"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Maintain Signage</w:t>
            </w:r>
          </w:p>
        </w:tc>
        <w:tc>
          <w:tcPr>
            <w:tcW w:w="1134" w:type="dxa"/>
          </w:tcPr>
          <w:p w14:paraId="4E6AF12B"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77B2E6EB" w14:textId="77777777" w:rsidR="003C5E89" w:rsidRPr="00970221" w:rsidRDefault="003C5E89" w:rsidP="003C5E89">
            <w:pPr>
              <w:jc w:val="center"/>
              <w:rPr>
                <w:rFonts w:ascii="Century Gothic" w:hAnsi="Century Gothic"/>
                <w:sz w:val="20"/>
                <w:szCs w:val="20"/>
              </w:rPr>
            </w:pPr>
          </w:p>
        </w:tc>
        <w:tc>
          <w:tcPr>
            <w:tcW w:w="691" w:type="dxa"/>
          </w:tcPr>
          <w:p w14:paraId="2551BF95" w14:textId="77777777" w:rsidR="003C5E89" w:rsidRPr="00970221" w:rsidRDefault="003C5E89" w:rsidP="003C5E89">
            <w:pPr>
              <w:jc w:val="center"/>
              <w:rPr>
                <w:rFonts w:ascii="Century Gothic" w:hAnsi="Century Gothic"/>
                <w:sz w:val="20"/>
                <w:szCs w:val="20"/>
              </w:rPr>
            </w:pPr>
          </w:p>
        </w:tc>
        <w:tc>
          <w:tcPr>
            <w:tcW w:w="686" w:type="dxa"/>
          </w:tcPr>
          <w:p w14:paraId="4C2F747F" w14:textId="77777777" w:rsidR="003C5E89" w:rsidRPr="00970221" w:rsidRDefault="003C5E89" w:rsidP="003C5E89">
            <w:pPr>
              <w:jc w:val="center"/>
              <w:rPr>
                <w:rFonts w:ascii="Century Gothic" w:hAnsi="Century Gothic"/>
                <w:sz w:val="20"/>
                <w:szCs w:val="20"/>
              </w:rPr>
            </w:pPr>
          </w:p>
        </w:tc>
        <w:tc>
          <w:tcPr>
            <w:tcW w:w="686" w:type="dxa"/>
          </w:tcPr>
          <w:p w14:paraId="5394FCE9"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6" w:type="dxa"/>
          </w:tcPr>
          <w:p w14:paraId="15B74925" w14:textId="77777777" w:rsidR="003C5E89" w:rsidRPr="00970221" w:rsidRDefault="003C5E89" w:rsidP="003C5E89">
            <w:pPr>
              <w:jc w:val="center"/>
              <w:rPr>
                <w:rFonts w:ascii="Century Gothic" w:hAnsi="Century Gothic"/>
                <w:sz w:val="20"/>
                <w:szCs w:val="20"/>
              </w:rPr>
            </w:pPr>
          </w:p>
        </w:tc>
        <w:tc>
          <w:tcPr>
            <w:tcW w:w="686" w:type="dxa"/>
          </w:tcPr>
          <w:p w14:paraId="337DC365" w14:textId="77777777" w:rsidR="003C5E89" w:rsidRPr="00970221" w:rsidRDefault="003C5E89" w:rsidP="003C5E89">
            <w:pPr>
              <w:jc w:val="center"/>
              <w:rPr>
                <w:rFonts w:ascii="Century Gothic" w:hAnsi="Century Gothic"/>
                <w:sz w:val="20"/>
                <w:szCs w:val="20"/>
              </w:rPr>
            </w:pPr>
          </w:p>
        </w:tc>
        <w:tc>
          <w:tcPr>
            <w:tcW w:w="687" w:type="dxa"/>
          </w:tcPr>
          <w:p w14:paraId="7ABDC0F2" w14:textId="77777777" w:rsidR="003C5E89" w:rsidRPr="00970221" w:rsidRDefault="003C5E89" w:rsidP="003C5E89">
            <w:pPr>
              <w:jc w:val="center"/>
              <w:rPr>
                <w:rFonts w:ascii="Century Gothic" w:hAnsi="Century Gothic"/>
                <w:sz w:val="20"/>
                <w:szCs w:val="20"/>
              </w:rPr>
            </w:pPr>
          </w:p>
        </w:tc>
        <w:tc>
          <w:tcPr>
            <w:tcW w:w="687" w:type="dxa"/>
          </w:tcPr>
          <w:p w14:paraId="5C9FFA26" w14:textId="77777777" w:rsidR="003C5E89" w:rsidRPr="00970221" w:rsidRDefault="003C5E89" w:rsidP="003C5E89">
            <w:pPr>
              <w:jc w:val="center"/>
              <w:rPr>
                <w:rFonts w:ascii="Century Gothic" w:hAnsi="Century Gothic"/>
                <w:sz w:val="20"/>
                <w:szCs w:val="20"/>
              </w:rPr>
            </w:pPr>
          </w:p>
        </w:tc>
        <w:tc>
          <w:tcPr>
            <w:tcW w:w="687" w:type="dxa"/>
          </w:tcPr>
          <w:p w14:paraId="004C75ED" w14:textId="77777777" w:rsidR="003C5E89" w:rsidRPr="00970221" w:rsidRDefault="003C5E89" w:rsidP="003C5E89">
            <w:pPr>
              <w:jc w:val="center"/>
              <w:rPr>
                <w:rFonts w:ascii="Century Gothic" w:hAnsi="Century Gothic"/>
                <w:sz w:val="20"/>
                <w:szCs w:val="20"/>
              </w:rPr>
            </w:pPr>
          </w:p>
        </w:tc>
        <w:tc>
          <w:tcPr>
            <w:tcW w:w="687" w:type="dxa"/>
          </w:tcPr>
          <w:p w14:paraId="1054AAB7" w14:textId="77777777" w:rsidR="003C5E89" w:rsidRPr="00970221" w:rsidRDefault="003C5E89" w:rsidP="003C5E89">
            <w:pPr>
              <w:jc w:val="center"/>
              <w:rPr>
                <w:rFonts w:ascii="Century Gothic" w:hAnsi="Century Gothic"/>
                <w:sz w:val="20"/>
                <w:szCs w:val="20"/>
              </w:rPr>
            </w:pPr>
          </w:p>
        </w:tc>
        <w:tc>
          <w:tcPr>
            <w:tcW w:w="687" w:type="dxa"/>
          </w:tcPr>
          <w:p w14:paraId="1B25E901"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86887E4" w14:textId="77777777" w:rsidR="003C5E89" w:rsidRPr="00970221" w:rsidRDefault="003C5E89" w:rsidP="003C5E89">
            <w:pPr>
              <w:jc w:val="center"/>
              <w:rPr>
                <w:rFonts w:ascii="Century Gothic" w:hAnsi="Century Gothic"/>
                <w:sz w:val="20"/>
                <w:szCs w:val="20"/>
              </w:rPr>
            </w:pPr>
          </w:p>
        </w:tc>
        <w:tc>
          <w:tcPr>
            <w:tcW w:w="687" w:type="dxa"/>
          </w:tcPr>
          <w:p w14:paraId="7D31E82D" w14:textId="77777777" w:rsidR="003C5E89" w:rsidRPr="00970221" w:rsidRDefault="003C5E89" w:rsidP="003C5E89">
            <w:pPr>
              <w:jc w:val="center"/>
              <w:rPr>
                <w:rFonts w:ascii="Century Gothic" w:hAnsi="Century Gothic"/>
                <w:sz w:val="20"/>
                <w:szCs w:val="20"/>
              </w:rPr>
            </w:pPr>
          </w:p>
        </w:tc>
        <w:tc>
          <w:tcPr>
            <w:tcW w:w="687" w:type="dxa"/>
          </w:tcPr>
          <w:p w14:paraId="7EA508F2" w14:textId="77777777" w:rsidR="003C5E89" w:rsidRPr="00970221" w:rsidRDefault="003C5E89" w:rsidP="003C5E89">
            <w:pPr>
              <w:jc w:val="center"/>
              <w:rPr>
                <w:rFonts w:ascii="Century Gothic" w:hAnsi="Century Gothic"/>
                <w:sz w:val="20"/>
                <w:szCs w:val="20"/>
              </w:rPr>
            </w:pPr>
          </w:p>
        </w:tc>
        <w:tc>
          <w:tcPr>
            <w:tcW w:w="660" w:type="dxa"/>
          </w:tcPr>
          <w:p w14:paraId="1C551CD5" w14:textId="77777777" w:rsidR="003C5E89" w:rsidRPr="00970221" w:rsidRDefault="003C5E89" w:rsidP="003C5E89">
            <w:pPr>
              <w:jc w:val="center"/>
              <w:rPr>
                <w:rFonts w:ascii="Century Gothic" w:hAnsi="Century Gothic"/>
                <w:sz w:val="20"/>
                <w:szCs w:val="20"/>
              </w:rPr>
            </w:pPr>
          </w:p>
        </w:tc>
        <w:tc>
          <w:tcPr>
            <w:tcW w:w="688" w:type="dxa"/>
          </w:tcPr>
          <w:p w14:paraId="083FE708" w14:textId="77777777" w:rsidR="003C5E89" w:rsidRPr="00970221" w:rsidRDefault="003C5E89" w:rsidP="003C5E89">
            <w:pPr>
              <w:jc w:val="center"/>
              <w:rPr>
                <w:rFonts w:ascii="Century Gothic" w:hAnsi="Century Gothic"/>
                <w:sz w:val="20"/>
                <w:szCs w:val="20"/>
              </w:rPr>
            </w:pPr>
          </w:p>
        </w:tc>
      </w:tr>
      <w:tr w:rsidR="003C5E89" w:rsidRPr="00970221" w14:paraId="3FD80187" w14:textId="77777777" w:rsidTr="003C5E89">
        <w:trPr>
          <w:trHeight w:val="149"/>
        </w:trPr>
        <w:tc>
          <w:tcPr>
            <w:tcW w:w="4253" w:type="dxa"/>
          </w:tcPr>
          <w:p w14:paraId="007F08B7"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Maintain Lighting </w:t>
            </w:r>
          </w:p>
        </w:tc>
        <w:tc>
          <w:tcPr>
            <w:tcW w:w="1134" w:type="dxa"/>
          </w:tcPr>
          <w:p w14:paraId="247E161F"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15</w:t>
            </w:r>
          </w:p>
        </w:tc>
        <w:tc>
          <w:tcPr>
            <w:tcW w:w="709" w:type="dxa"/>
          </w:tcPr>
          <w:p w14:paraId="14235B3D" w14:textId="77777777" w:rsidR="003C5E89" w:rsidRPr="00970221" w:rsidRDefault="003C5E89" w:rsidP="003C5E89">
            <w:pPr>
              <w:jc w:val="center"/>
              <w:rPr>
                <w:rFonts w:ascii="Century Gothic" w:hAnsi="Century Gothic"/>
                <w:sz w:val="20"/>
                <w:szCs w:val="20"/>
              </w:rPr>
            </w:pPr>
          </w:p>
        </w:tc>
        <w:tc>
          <w:tcPr>
            <w:tcW w:w="691" w:type="dxa"/>
          </w:tcPr>
          <w:p w14:paraId="2B6FE613" w14:textId="77777777" w:rsidR="003C5E89" w:rsidRPr="00970221" w:rsidRDefault="003C5E89" w:rsidP="003C5E89">
            <w:pPr>
              <w:jc w:val="center"/>
              <w:rPr>
                <w:rFonts w:ascii="Century Gothic" w:hAnsi="Century Gothic"/>
                <w:sz w:val="20"/>
                <w:szCs w:val="20"/>
              </w:rPr>
            </w:pPr>
          </w:p>
        </w:tc>
        <w:tc>
          <w:tcPr>
            <w:tcW w:w="686" w:type="dxa"/>
          </w:tcPr>
          <w:p w14:paraId="7EDA3DDA" w14:textId="77777777" w:rsidR="003C5E89" w:rsidRPr="00970221" w:rsidRDefault="003C5E89" w:rsidP="003C5E89">
            <w:pPr>
              <w:jc w:val="center"/>
              <w:rPr>
                <w:rFonts w:ascii="Century Gothic" w:hAnsi="Century Gothic"/>
                <w:sz w:val="20"/>
                <w:szCs w:val="20"/>
              </w:rPr>
            </w:pPr>
          </w:p>
        </w:tc>
        <w:tc>
          <w:tcPr>
            <w:tcW w:w="686" w:type="dxa"/>
          </w:tcPr>
          <w:p w14:paraId="1583DFAD" w14:textId="77777777" w:rsidR="003C5E89" w:rsidRPr="00970221" w:rsidRDefault="003C5E89" w:rsidP="003C5E89">
            <w:pPr>
              <w:jc w:val="center"/>
              <w:rPr>
                <w:rFonts w:ascii="Century Gothic" w:hAnsi="Century Gothic"/>
                <w:sz w:val="20"/>
                <w:szCs w:val="20"/>
              </w:rPr>
            </w:pPr>
          </w:p>
        </w:tc>
        <w:tc>
          <w:tcPr>
            <w:tcW w:w="686" w:type="dxa"/>
          </w:tcPr>
          <w:p w14:paraId="7F28BB4C" w14:textId="77777777" w:rsidR="003C5E89" w:rsidRPr="00970221" w:rsidRDefault="003C5E89" w:rsidP="003C5E89">
            <w:pPr>
              <w:jc w:val="center"/>
              <w:rPr>
                <w:rFonts w:ascii="Century Gothic" w:hAnsi="Century Gothic"/>
                <w:sz w:val="20"/>
                <w:szCs w:val="20"/>
              </w:rPr>
            </w:pPr>
          </w:p>
        </w:tc>
        <w:tc>
          <w:tcPr>
            <w:tcW w:w="686" w:type="dxa"/>
          </w:tcPr>
          <w:p w14:paraId="58A64F70" w14:textId="77777777" w:rsidR="003C5E89" w:rsidRPr="00970221" w:rsidRDefault="003C5E89" w:rsidP="003C5E89">
            <w:pPr>
              <w:jc w:val="center"/>
              <w:rPr>
                <w:rFonts w:ascii="Century Gothic" w:hAnsi="Century Gothic"/>
                <w:sz w:val="20"/>
                <w:szCs w:val="20"/>
              </w:rPr>
            </w:pPr>
          </w:p>
        </w:tc>
        <w:tc>
          <w:tcPr>
            <w:tcW w:w="687" w:type="dxa"/>
          </w:tcPr>
          <w:p w14:paraId="7F426D33" w14:textId="77777777" w:rsidR="003C5E89" w:rsidRPr="00970221" w:rsidRDefault="003C5E89" w:rsidP="003C5E89">
            <w:pPr>
              <w:jc w:val="center"/>
              <w:rPr>
                <w:rFonts w:ascii="Century Gothic" w:hAnsi="Century Gothic"/>
                <w:sz w:val="20"/>
                <w:szCs w:val="20"/>
              </w:rPr>
            </w:pPr>
          </w:p>
        </w:tc>
        <w:tc>
          <w:tcPr>
            <w:tcW w:w="687" w:type="dxa"/>
          </w:tcPr>
          <w:p w14:paraId="326444D9" w14:textId="77777777" w:rsidR="003C5E89" w:rsidRPr="00970221" w:rsidRDefault="003C5E89" w:rsidP="003C5E89">
            <w:pPr>
              <w:jc w:val="center"/>
              <w:rPr>
                <w:rFonts w:ascii="Century Gothic" w:hAnsi="Century Gothic"/>
                <w:sz w:val="20"/>
                <w:szCs w:val="20"/>
              </w:rPr>
            </w:pPr>
          </w:p>
        </w:tc>
        <w:tc>
          <w:tcPr>
            <w:tcW w:w="687" w:type="dxa"/>
          </w:tcPr>
          <w:p w14:paraId="4BB21478"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7" w:type="dxa"/>
          </w:tcPr>
          <w:p w14:paraId="09C81F0E" w14:textId="77777777" w:rsidR="003C5E89" w:rsidRPr="00970221" w:rsidRDefault="003C5E89" w:rsidP="003C5E89">
            <w:pPr>
              <w:jc w:val="center"/>
              <w:rPr>
                <w:rFonts w:ascii="Century Gothic" w:hAnsi="Century Gothic"/>
                <w:sz w:val="20"/>
                <w:szCs w:val="20"/>
              </w:rPr>
            </w:pPr>
          </w:p>
        </w:tc>
        <w:tc>
          <w:tcPr>
            <w:tcW w:w="687" w:type="dxa"/>
          </w:tcPr>
          <w:p w14:paraId="5D5C1F4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2297DD4" w14:textId="77777777" w:rsidR="003C5E89" w:rsidRPr="00970221" w:rsidRDefault="003C5E89" w:rsidP="003C5E89">
            <w:pPr>
              <w:jc w:val="center"/>
              <w:rPr>
                <w:rFonts w:ascii="Century Gothic" w:hAnsi="Century Gothic"/>
                <w:sz w:val="20"/>
                <w:szCs w:val="20"/>
              </w:rPr>
            </w:pPr>
          </w:p>
        </w:tc>
        <w:tc>
          <w:tcPr>
            <w:tcW w:w="687" w:type="dxa"/>
          </w:tcPr>
          <w:p w14:paraId="7CCCF1F9" w14:textId="77777777" w:rsidR="003C5E89" w:rsidRPr="00970221" w:rsidRDefault="003C5E89" w:rsidP="003C5E89">
            <w:pPr>
              <w:jc w:val="center"/>
              <w:rPr>
                <w:rFonts w:ascii="Century Gothic" w:hAnsi="Century Gothic"/>
                <w:sz w:val="20"/>
                <w:szCs w:val="20"/>
              </w:rPr>
            </w:pPr>
          </w:p>
        </w:tc>
        <w:tc>
          <w:tcPr>
            <w:tcW w:w="687" w:type="dxa"/>
          </w:tcPr>
          <w:p w14:paraId="5D6BD3FE" w14:textId="77777777" w:rsidR="003C5E89" w:rsidRPr="00970221" w:rsidRDefault="003C5E89" w:rsidP="003C5E89">
            <w:pPr>
              <w:jc w:val="center"/>
              <w:rPr>
                <w:rFonts w:ascii="Century Gothic" w:hAnsi="Century Gothic"/>
                <w:sz w:val="20"/>
                <w:szCs w:val="20"/>
              </w:rPr>
            </w:pPr>
          </w:p>
        </w:tc>
        <w:tc>
          <w:tcPr>
            <w:tcW w:w="660" w:type="dxa"/>
          </w:tcPr>
          <w:p w14:paraId="0CB09EE7" w14:textId="77777777" w:rsidR="003C5E89" w:rsidRPr="00970221" w:rsidRDefault="003C5E89" w:rsidP="003C5E89">
            <w:pPr>
              <w:jc w:val="center"/>
              <w:rPr>
                <w:rFonts w:ascii="Century Gothic" w:hAnsi="Century Gothic"/>
                <w:sz w:val="20"/>
                <w:szCs w:val="20"/>
              </w:rPr>
            </w:pPr>
          </w:p>
        </w:tc>
        <w:tc>
          <w:tcPr>
            <w:tcW w:w="688" w:type="dxa"/>
          </w:tcPr>
          <w:p w14:paraId="6ECCBF69" w14:textId="77777777" w:rsidR="003C5E89" w:rsidRPr="00970221" w:rsidRDefault="003C5E89" w:rsidP="003C5E89">
            <w:pPr>
              <w:jc w:val="center"/>
              <w:rPr>
                <w:rFonts w:ascii="Century Gothic" w:hAnsi="Century Gothic"/>
                <w:sz w:val="20"/>
                <w:szCs w:val="20"/>
              </w:rPr>
            </w:pPr>
          </w:p>
        </w:tc>
      </w:tr>
      <w:tr w:rsidR="003C5E89" w:rsidRPr="00970221" w14:paraId="238EE47C" w14:textId="77777777" w:rsidTr="003C5E89">
        <w:trPr>
          <w:trHeight w:val="149"/>
        </w:trPr>
        <w:tc>
          <w:tcPr>
            <w:tcW w:w="4253" w:type="dxa"/>
          </w:tcPr>
          <w:p w14:paraId="5CBF5E8D"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Maintain/Replace Suspended Ceiling/Tiles</w:t>
            </w:r>
          </w:p>
        </w:tc>
        <w:tc>
          <w:tcPr>
            <w:tcW w:w="1134" w:type="dxa"/>
          </w:tcPr>
          <w:p w14:paraId="349B1E24"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15</w:t>
            </w:r>
          </w:p>
        </w:tc>
        <w:tc>
          <w:tcPr>
            <w:tcW w:w="709" w:type="dxa"/>
          </w:tcPr>
          <w:p w14:paraId="3DE01987" w14:textId="77777777" w:rsidR="003C5E89" w:rsidRPr="00970221" w:rsidRDefault="003C5E89" w:rsidP="003C5E89">
            <w:pPr>
              <w:jc w:val="center"/>
              <w:rPr>
                <w:rFonts w:ascii="Century Gothic" w:hAnsi="Century Gothic"/>
                <w:sz w:val="20"/>
                <w:szCs w:val="20"/>
              </w:rPr>
            </w:pPr>
          </w:p>
        </w:tc>
        <w:tc>
          <w:tcPr>
            <w:tcW w:w="691" w:type="dxa"/>
          </w:tcPr>
          <w:p w14:paraId="594030B3" w14:textId="77777777" w:rsidR="003C5E89" w:rsidRPr="00970221" w:rsidRDefault="003C5E89" w:rsidP="003C5E89">
            <w:pPr>
              <w:jc w:val="center"/>
              <w:rPr>
                <w:rFonts w:ascii="Century Gothic" w:hAnsi="Century Gothic"/>
                <w:sz w:val="20"/>
                <w:szCs w:val="20"/>
              </w:rPr>
            </w:pPr>
          </w:p>
        </w:tc>
        <w:tc>
          <w:tcPr>
            <w:tcW w:w="686" w:type="dxa"/>
          </w:tcPr>
          <w:p w14:paraId="0E992902" w14:textId="77777777" w:rsidR="003C5E89" w:rsidRPr="00970221" w:rsidRDefault="003C5E89" w:rsidP="003C5E89">
            <w:pPr>
              <w:jc w:val="center"/>
              <w:rPr>
                <w:rFonts w:ascii="Century Gothic" w:hAnsi="Century Gothic"/>
                <w:sz w:val="20"/>
                <w:szCs w:val="20"/>
              </w:rPr>
            </w:pPr>
          </w:p>
        </w:tc>
        <w:tc>
          <w:tcPr>
            <w:tcW w:w="686" w:type="dxa"/>
          </w:tcPr>
          <w:p w14:paraId="24C6ED5F"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6" w:type="dxa"/>
          </w:tcPr>
          <w:p w14:paraId="7E8D1F76" w14:textId="77777777" w:rsidR="003C5E89" w:rsidRPr="00970221" w:rsidRDefault="003C5E89" w:rsidP="003C5E89">
            <w:pPr>
              <w:jc w:val="center"/>
              <w:rPr>
                <w:rFonts w:ascii="Century Gothic" w:hAnsi="Century Gothic"/>
                <w:sz w:val="20"/>
                <w:szCs w:val="20"/>
              </w:rPr>
            </w:pPr>
          </w:p>
        </w:tc>
        <w:tc>
          <w:tcPr>
            <w:tcW w:w="686" w:type="dxa"/>
          </w:tcPr>
          <w:p w14:paraId="06FCFCCA" w14:textId="77777777" w:rsidR="003C5E89" w:rsidRPr="00970221" w:rsidRDefault="003C5E89" w:rsidP="003C5E89">
            <w:pPr>
              <w:jc w:val="center"/>
              <w:rPr>
                <w:rFonts w:ascii="Century Gothic" w:hAnsi="Century Gothic"/>
                <w:sz w:val="20"/>
                <w:szCs w:val="20"/>
              </w:rPr>
            </w:pPr>
          </w:p>
        </w:tc>
        <w:tc>
          <w:tcPr>
            <w:tcW w:w="687" w:type="dxa"/>
          </w:tcPr>
          <w:p w14:paraId="327A7BDE" w14:textId="77777777" w:rsidR="003C5E89" w:rsidRPr="00970221" w:rsidRDefault="003C5E89" w:rsidP="003C5E89">
            <w:pPr>
              <w:jc w:val="center"/>
              <w:rPr>
                <w:rFonts w:ascii="Century Gothic" w:hAnsi="Century Gothic"/>
                <w:sz w:val="20"/>
                <w:szCs w:val="20"/>
              </w:rPr>
            </w:pPr>
          </w:p>
        </w:tc>
        <w:tc>
          <w:tcPr>
            <w:tcW w:w="687" w:type="dxa"/>
          </w:tcPr>
          <w:p w14:paraId="1FEECD1D" w14:textId="77777777" w:rsidR="003C5E89" w:rsidRPr="00970221" w:rsidRDefault="003C5E89" w:rsidP="003C5E89">
            <w:pPr>
              <w:jc w:val="center"/>
              <w:rPr>
                <w:rFonts w:ascii="Century Gothic" w:hAnsi="Century Gothic"/>
                <w:sz w:val="20"/>
                <w:szCs w:val="20"/>
              </w:rPr>
            </w:pPr>
          </w:p>
        </w:tc>
        <w:tc>
          <w:tcPr>
            <w:tcW w:w="687" w:type="dxa"/>
          </w:tcPr>
          <w:p w14:paraId="273FA6BB"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FEC1B90" w14:textId="77777777" w:rsidR="003C5E89" w:rsidRPr="00970221" w:rsidRDefault="003C5E89" w:rsidP="003C5E89">
            <w:pPr>
              <w:jc w:val="center"/>
              <w:rPr>
                <w:rFonts w:ascii="Century Gothic" w:hAnsi="Century Gothic"/>
                <w:sz w:val="20"/>
                <w:szCs w:val="20"/>
              </w:rPr>
            </w:pPr>
          </w:p>
        </w:tc>
        <w:tc>
          <w:tcPr>
            <w:tcW w:w="687" w:type="dxa"/>
          </w:tcPr>
          <w:p w14:paraId="2FEA5607"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BF327E7" w14:textId="77777777" w:rsidR="003C5E89" w:rsidRPr="00970221" w:rsidRDefault="003C5E89" w:rsidP="003C5E89">
            <w:pPr>
              <w:jc w:val="center"/>
              <w:rPr>
                <w:rFonts w:ascii="Century Gothic" w:hAnsi="Century Gothic"/>
                <w:sz w:val="20"/>
                <w:szCs w:val="20"/>
              </w:rPr>
            </w:pPr>
          </w:p>
        </w:tc>
        <w:tc>
          <w:tcPr>
            <w:tcW w:w="687" w:type="dxa"/>
          </w:tcPr>
          <w:p w14:paraId="4A4EAF32" w14:textId="77777777" w:rsidR="003C5E89" w:rsidRPr="00970221" w:rsidRDefault="003C5E89" w:rsidP="003C5E89">
            <w:pPr>
              <w:jc w:val="center"/>
              <w:rPr>
                <w:rFonts w:ascii="Century Gothic" w:hAnsi="Century Gothic"/>
                <w:sz w:val="20"/>
                <w:szCs w:val="20"/>
              </w:rPr>
            </w:pPr>
          </w:p>
        </w:tc>
        <w:tc>
          <w:tcPr>
            <w:tcW w:w="687" w:type="dxa"/>
          </w:tcPr>
          <w:p w14:paraId="47A3E8AE" w14:textId="77777777" w:rsidR="003C5E89" w:rsidRPr="00970221" w:rsidRDefault="003C5E89" w:rsidP="003C5E89">
            <w:pPr>
              <w:jc w:val="center"/>
              <w:rPr>
                <w:rFonts w:ascii="Century Gothic" w:hAnsi="Century Gothic"/>
                <w:sz w:val="20"/>
                <w:szCs w:val="20"/>
              </w:rPr>
            </w:pPr>
          </w:p>
        </w:tc>
        <w:tc>
          <w:tcPr>
            <w:tcW w:w="660" w:type="dxa"/>
          </w:tcPr>
          <w:p w14:paraId="76223B0B" w14:textId="77777777" w:rsidR="003C5E89" w:rsidRPr="00970221" w:rsidRDefault="003C5E89" w:rsidP="003C5E89">
            <w:pPr>
              <w:jc w:val="center"/>
              <w:rPr>
                <w:rFonts w:ascii="Century Gothic" w:hAnsi="Century Gothic"/>
                <w:sz w:val="20"/>
                <w:szCs w:val="20"/>
              </w:rPr>
            </w:pPr>
          </w:p>
        </w:tc>
        <w:tc>
          <w:tcPr>
            <w:tcW w:w="688" w:type="dxa"/>
          </w:tcPr>
          <w:p w14:paraId="1A3FFB0D" w14:textId="77777777" w:rsidR="003C5E89" w:rsidRPr="00970221" w:rsidRDefault="003C5E89" w:rsidP="003C5E89">
            <w:pPr>
              <w:jc w:val="center"/>
              <w:rPr>
                <w:rFonts w:ascii="Century Gothic" w:hAnsi="Century Gothic"/>
                <w:sz w:val="20"/>
                <w:szCs w:val="20"/>
              </w:rPr>
            </w:pPr>
          </w:p>
        </w:tc>
      </w:tr>
      <w:tr w:rsidR="003C5E89" w:rsidRPr="00970221" w14:paraId="09D90CB6" w14:textId="77777777" w:rsidTr="003C5E89">
        <w:trPr>
          <w:trHeight w:val="149"/>
        </w:trPr>
        <w:tc>
          <w:tcPr>
            <w:tcW w:w="4253" w:type="dxa"/>
          </w:tcPr>
          <w:p w14:paraId="3BE03CD1" w14:textId="77777777" w:rsidR="003C5E89" w:rsidRPr="00970221" w:rsidRDefault="003C5E89" w:rsidP="003C5E89">
            <w:pPr>
              <w:rPr>
                <w:rFonts w:ascii="Century Gothic" w:hAnsi="Century Gothic"/>
                <w:sz w:val="20"/>
                <w:szCs w:val="20"/>
              </w:rPr>
            </w:pPr>
          </w:p>
        </w:tc>
        <w:tc>
          <w:tcPr>
            <w:tcW w:w="1134" w:type="dxa"/>
          </w:tcPr>
          <w:p w14:paraId="2489FA9D" w14:textId="77777777" w:rsidR="003C5E89" w:rsidRPr="00970221" w:rsidRDefault="003C5E89" w:rsidP="003C5E89">
            <w:pPr>
              <w:jc w:val="center"/>
              <w:rPr>
                <w:rFonts w:ascii="Century Gothic" w:hAnsi="Century Gothic"/>
                <w:sz w:val="20"/>
                <w:szCs w:val="20"/>
              </w:rPr>
            </w:pPr>
          </w:p>
        </w:tc>
        <w:tc>
          <w:tcPr>
            <w:tcW w:w="709" w:type="dxa"/>
          </w:tcPr>
          <w:p w14:paraId="5C6026F6" w14:textId="77777777" w:rsidR="003C5E89" w:rsidRPr="00970221" w:rsidRDefault="003C5E89" w:rsidP="003C5E89">
            <w:pPr>
              <w:jc w:val="center"/>
              <w:rPr>
                <w:rFonts w:ascii="Century Gothic" w:hAnsi="Century Gothic"/>
                <w:sz w:val="20"/>
                <w:szCs w:val="20"/>
              </w:rPr>
            </w:pPr>
          </w:p>
        </w:tc>
        <w:tc>
          <w:tcPr>
            <w:tcW w:w="691" w:type="dxa"/>
          </w:tcPr>
          <w:p w14:paraId="6FC3819B" w14:textId="77777777" w:rsidR="003C5E89" w:rsidRPr="00970221" w:rsidRDefault="003C5E89" w:rsidP="003C5E89">
            <w:pPr>
              <w:jc w:val="center"/>
              <w:rPr>
                <w:rFonts w:ascii="Century Gothic" w:hAnsi="Century Gothic"/>
                <w:sz w:val="20"/>
                <w:szCs w:val="20"/>
              </w:rPr>
            </w:pPr>
          </w:p>
        </w:tc>
        <w:tc>
          <w:tcPr>
            <w:tcW w:w="686" w:type="dxa"/>
          </w:tcPr>
          <w:p w14:paraId="3A501A22" w14:textId="77777777" w:rsidR="003C5E89" w:rsidRPr="00970221" w:rsidRDefault="003C5E89" w:rsidP="003C5E89">
            <w:pPr>
              <w:jc w:val="center"/>
              <w:rPr>
                <w:rFonts w:ascii="Century Gothic" w:hAnsi="Century Gothic"/>
                <w:sz w:val="20"/>
                <w:szCs w:val="20"/>
              </w:rPr>
            </w:pPr>
          </w:p>
        </w:tc>
        <w:tc>
          <w:tcPr>
            <w:tcW w:w="686" w:type="dxa"/>
          </w:tcPr>
          <w:p w14:paraId="2E0769E3" w14:textId="77777777" w:rsidR="003C5E89" w:rsidRPr="00970221" w:rsidRDefault="003C5E89" w:rsidP="003C5E89">
            <w:pPr>
              <w:jc w:val="center"/>
              <w:rPr>
                <w:rFonts w:ascii="Century Gothic" w:hAnsi="Century Gothic"/>
                <w:sz w:val="20"/>
                <w:szCs w:val="20"/>
              </w:rPr>
            </w:pPr>
          </w:p>
        </w:tc>
        <w:tc>
          <w:tcPr>
            <w:tcW w:w="686" w:type="dxa"/>
          </w:tcPr>
          <w:p w14:paraId="6D75F3A4" w14:textId="77777777" w:rsidR="003C5E89" w:rsidRPr="00970221" w:rsidRDefault="003C5E89" w:rsidP="003C5E89">
            <w:pPr>
              <w:jc w:val="center"/>
              <w:rPr>
                <w:rFonts w:ascii="Century Gothic" w:hAnsi="Century Gothic"/>
                <w:sz w:val="20"/>
                <w:szCs w:val="20"/>
              </w:rPr>
            </w:pPr>
          </w:p>
        </w:tc>
        <w:tc>
          <w:tcPr>
            <w:tcW w:w="686" w:type="dxa"/>
          </w:tcPr>
          <w:p w14:paraId="6110D409" w14:textId="77777777" w:rsidR="003C5E89" w:rsidRPr="00970221" w:rsidRDefault="003C5E89" w:rsidP="003C5E89">
            <w:pPr>
              <w:jc w:val="center"/>
              <w:rPr>
                <w:rFonts w:ascii="Century Gothic" w:hAnsi="Century Gothic"/>
                <w:sz w:val="20"/>
                <w:szCs w:val="20"/>
              </w:rPr>
            </w:pPr>
          </w:p>
        </w:tc>
        <w:tc>
          <w:tcPr>
            <w:tcW w:w="687" w:type="dxa"/>
          </w:tcPr>
          <w:p w14:paraId="5DA3480A" w14:textId="77777777" w:rsidR="003C5E89" w:rsidRPr="00970221" w:rsidRDefault="003C5E89" w:rsidP="003C5E89">
            <w:pPr>
              <w:jc w:val="center"/>
              <w:rPr>
                <w:rFonts w:ascii="Century Gothic" w:hAnsi="Century Gothic"/>
                <w:sz w:val="20"/>
                <w:szCs w:val="20"/>
              </w:rPr>
            </w:pPr>
          </w:p>
        </w:tc>
        <w:tc>
          <w:tcPr>
            <w:tcW w:w="687" w:type="dxa"/>
          </w:tcPr>
          <w:p w14:paraId="5C0FA19D" w14:textId="77777777" w:rsidR="003C5E89" w:rsidRPr="00970221" w:rsidRDefault="003C5E89" w:rsidP="003C5E89">
            <w:pPr>
              <w:jc w:val="center"/>
              <w:rPr>
                <w:rFonts w:ascii="Century Gothic" w:hAnsi="Century Gothic"/>
                <w:sz w:val="20"/>
                <w:szCs w:val="20"/>
              </w:rPr>
            </w:pPr>
          </w:p>
        </w:tc>
        <w:tc>
          <w:tcPr>
            <w:tcW w:w="687" w:type="dxa"/>
          </w:tcPr>
          <w:p w14:paraId="5EB7F92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2DDFCF9" w14:textId="77777777" w:rsidR="003C5E89" w:rsidRPr="00970221" w:rsidRDefault="003C5E89" w:rsidP="003C5E89">
            <w:pPr>
              <w:jc w:val="center"/>
              <w:rPr>
                <w:rFonts w:ascii="Century Gothic" w:hAnsi="Century Gothic"/>
                <w:sz w:val="20"/>
                <w:szCs w:val="20"/>
              </w:rPr>
            </w:pPr>
          </w:p>
        </w:tc>
        <w:tc>
          <w:tcPr>
            <w:tcW w:w="687" w:type="dxa"/>
          </w:tcPr>
          <w:p w14:paraId="293EB1F4"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53D9AC8" w14:textId="77777777" w:rsidR="003C5E89" w:rsidRPr="00970221" w:rsidRDefault="003C5E89" w:rsidP="003C5E89">
            <w:pPr>
              <w:jc w:val="center"/>
              <w:rPr>
                <w:rFonts w:ascii="Century Gothic" w:hAnsi="Century Gothic"/>
                <w:sz w:val="20"/>
                <w:szCs w:val="20"/>
              </w:rPr>
            </w:pPr>
          </w:p>
        </w:tc>
        <w:tc>
          <w:tcPr>
            <w:tcW w:w="687" w:type="dxa"/>
          </w:tcPr>
          <w:p w14:paraId="0767CCE4" w14:textId="77777777" w:rsidR="003C5E89" w:rsidRPr="00970221" w:rsidRDefault="003C5E89" w:rsidP="003C5E89">
            <w:pPr>
              <w:jc w:val="center"/>
              <w:rPr>
                <w:rFonts w:ascii="Century Gothic" w:hAnsi="Century Gothic"/>
                <w:sz w:val="20"/>
                <w:szCs w:val="20"/>
              </w:rPr>
            </w:pPr>
          </w:p>
        </w:tc>
        <w:tc>
          <w:tcPr>
            <w:tcW w:w="687" w:type="dxa"/>
          </w:tcPr>
          <w:p w14:paraId="342BFF53" w14:textId="77777777" w:rsidR="003C5E89" w:rsidRPr="00970221" w:rsidRDefault="003C5E89" w:rsidP="003C5E89">
            <w:pPr>
              <w:jc w:val="center"/>
              <w:rPr>
                <w:rFonts w:ascii="Century Gothic" w:hAnsi="Century Gothic"/>
                <w:sz w:val="20"/>
                <w:szCs w:val="20"/>
              </w:rPr>
            </w:pPr>
          </w:p>
        </w:tc>
        <w:tc>
          <w:tcPr>
            <w:tcW w:w="660" w:type="dxa"/>
          </w:tcPr>
          <w:p w14:paraId="16EEEB59" w14:textId="77777777" w:rsidR="003C5E89" w:rsidRPr="00970221" w:rsidRDefault="003C5E89" w:rsidP="003C5E89">
            <w:pPr>
              <w:jc w:val="center"/>
              <w:rPr>
                <w:rFonts w:ascii="Century Gothic" w:hAnsi="Century Gothic"/>
                <w:sz w:val="20"/>
                <w:szCs w:val="20"/>
              </w:rPr>
            </w:pPr>
          </w:p>
        </w:tc>
        <w:tc>
          <w:tcPr>
            <w:tcW w:w="688" w:type="dxa"/>
          </w:tcPr>
          <w:p w14:paraId="66C760CA" w14:textId="77777777" w:rsidR="003C5E89" w:rsidRPr="00970221" w:rsidRDefault="003C5E89" w:rsidP="003C5E89">
            <w:pPr>
              <w:jc w:val="center"/>
              <w:rPr>
                <w:rFonts w:ascii="Century Gothic" w:hAnsi="Century Gothic"/>
                <w:sz w:val="20"/>
                <w:szCs w:val="20"/>
              </w:rPr>
            </w:pPr>
          </w:p>
        </w:tc>
      </w:tr>
      <w:tr w:rsidR="003C5E89" w:rsidRPr="00970221" w14:paraId="57AB79F2" w14:textId="77777777" w:rsidTr="003C5E89">
        <w:trPr>
          <w:trHeight w:val="149"/>
        </w:trPr>
        <w:tc>
          <w:tcPr>
            <w:tcW w:w="16375" w:type="dxa"/>
            <w:gridSpan w:val="18"/>
            <w:vAlign w:val="center"/>
          </w:tcPr>
          <w:p w14:paraId="66C96819" w14:textId="77777777" w:rsidR="003C5E89" w:rsidRPr="00970221" w:rsidRDefault="003C5E89" w:rsidP="003C5E89">
            <w:pPr>
              <w:rPr>
                <w:rFonts w:ascii="Century Gothic" w:hAnsi="Century Gothic"/>
                <w:b/>
                <w:bCs/>
                <w:sz w:val="20"/>
                <w:szCs w:val="20"/>
              </w:rPr>
            </w:pPr>
            <w:r w:rsidRPr="00970221">
              <w:rPr>
                <w:rFonts w:ascii="Century Gothic" w:hAnsi="Century Gothic"/>
                <w:b/>
                <w:bCs/>
                <w:sz w:val="20"/>
                <w:szCs w:val="20"/>
              </w:rPr>
              <w:t xml:space="preserve">HALLWAYS    </w:t>
            </w:r>
          </w:p>
        </w:tc>
      </w:tr>
      <w:tr w:rsidR="003C5E89" w:rsidRPr="00970221" w14:paraId="26D99ACE" w14:textId="77777777" w:rsidTr="003C5E89">
        <w:trPr>
          <w:trHeight w:val="149"/>
        </w:trPr>
        <w:tc>
          <w:tcPr>
            <w:tcW w:w="4253" w:type="dxa"/>
          </w:tcPr>
          <w:p w14:paraId="68722436"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Carpet</w:t>
            </w:r>
          </w:p>
        </w:tc>
        <w:tc>
          <w:tcPr>
            <w:tcW w:w="1134" w:type="dxa"/>
          </w:tcPr>
          <w:p w14:paraId="7DE409A6"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305323EF" w14:textId="77777777" w:rsidR="003C5E89" w:rsidRPr="00970221" w:rsidRDefault="003C5E89" w:rsidP="003C5E89">
            <w:pPr>
              <w:jc w:val="center"/>
              <w:rPr>
                <w:rFonts w:ascii="Century Gothic" w:hAnsi="Century Gothic"/>
                <w:sz w:val="20"/>
                <w:szCs w:val="20"/>
              </w:rPr>
            </w:pPr>
          </w:p>
        </w:tc>
        <w:tc>
          <w:tcPr>
            <w:tcW w:w="691" w:type="dxa"/>
          </w:tcPr>
          <w:p w14:paraId="009660C5" w14:textId="77777777" w:rsidR="003C5E89" w:rsidRPr="00970221" w:rsidRDefault="003C5E89" w:rsidP="003C5E89">
            <w:pPr>
              <w:jc w:val="center"/>
              <w:rPr>
                <w:rFonts w:ascii="Century Gothic" w:hAnsi="Century Gothic"/>
                <w:sz w:val="20"/>
                <w:szCs w:val="20"/>
              </w:rPr>
            </w:pPr>
          </w:p>
        </w:tc>
        <w:tc>
          <w:tcPr>
            <w:tcW w:w="686" w:type="dxa"/>
          </w:tcPr>
          <w:p w14:paraId="240B09FC" w14:textId="77777777" w:rsidR="003C5E89" w:rsidRPr="00970221" w:rsidRDefault="003C5E89" w:rsidP="003C5E89">
            <w:pPr>
              <w:jc w:val="center"/>
              <w:rPr>
                <w:rFonts w:ascii="Century Gothic" w:hAnsi="Century Gothic"/>
                <w:sz w:val="20"/>
                <w:szCs w:val="20"/>
              </w:rPr>
            </w:pPr>
          </w:p>
        </w:tc>
        <w:tc>
          <w:tcPr>
            <w:tcW w:w="686" w:type="dxa"/>
          </w:tcPr>
          <w:p w14:paraId="568AC6AA" w14:textId="77777777" w:rsidR="003C5E89" w:rsidRPr="00970221" w:rsidRDefault="003C5E89" w:rsidP="003C5E89">
            <w:pPr>
              <w:jc w:val="center"/>
              <w:rPr>
                <w:rFonts w:ascii="Century Gothic" w:hAnsi="Century Gothic"/>
                <w:sz w:val="20"/>
                <w:szCs w:val="20"/>
              </w:rPr>
            </w:pPr>
          </w:p>
        </w:tc>
        <w:tc>
          <w:tcPr>
            <w:tcW w:w="686" w:type="dxa"/>
          </w:tcPr>
          <w:p w14:paraId="24F43CFE" w14:textId="77777777" w:rsidR="003C5E89" w:rsidRPr="00970221" w:rsidRDefault="003C5E89" w:rsidP="003C5E89">
            <w:pPr>
              <w:jc w:val="center"/>
              <w:rPr>
                <w:rFonts w:ascii="Century Gothic" w:hAnsi="Century Gothic"/>
                <w:sz w:val="20"/>
                <w:szCs w:val="20"/>
              </w:rPr>
            </w:pPr>
          </w:p>
        </w:tc>
        <w:tc>
          <w:tcPr>
            <w:tcW w:w="686" w:type="dxa"/>
          </w:tcPr>
          <w:p w14:paraId="48D4942B" w14:textId="77777777" w:rsidR="003C5E89" w:rsidRPr="00970221" w:rsidRDefault="003C5E89" w:rsidP="003C5E89">
            <w:pPr>
              <w:jc w:val="center"/>
              <w:rPr>
                <w:rFonts w:ascii="Century Gothic" w:hAnsi="Century Gothic"/>
                <w:sz w:val="20"/>
                <w:szCs w:val="20"/>
              </w:rPr>
            </w:pPr>
          </w:p>
        </w:tc>
        <w:tc>
          <w:tcPr>
            <w:tcW w:w="687" w:type="dxa"/>
          </w:tcPr>
          <w:p w14:paraId="1E4522CB" w14:textId="77777777" w:rsidR="003C5E89" w:rsidRPr="00970221" w:rsidRDefault="003C5E89" w:rsidP="003C5E89">
            <w:pPr>
              <w:jc w:val="center"/>
              <w:rPr>
                <w:rFonts w:ascii="Century Gothic" w:hAnsi="Century Gothic"/>
                <w:sz w:val="20"/>
                <w:szCs w:val="20"/>
              </w:rPr>
            </w:pPr>
          </w:p>
        </w:tc>
        <w:tc>
          <w:tcPr>
            <w:tcW w:w="687" w:type="dxa"/>
          </w:tcPr>
          <w:p w14:paraId="5D54922C" w14:textId="77777777" w:rsidR="003C5E89" w:rsidRPr="00970221" w:rsidRDefault="003C5E89" w:rsidP="003C5E89">
            <w:pPr>
              <w:jc w:val="center"/>
              <w:rPr>
                <w:rFonts w:ascii="Century Gothic" w:hAnsi="Century Gothic"/>
                <w:sz w:val="20"/>
                <w:szCs w:val="20"/>
              </w:rPr>
            </w:pPr>
          </w:p>
        </w:tc>
        <w:tc>
          <w:tcPr>
            <w:tcW w:w="687" w:type="dxa"/>
            <w:vAlign w:val="center"/>
          </w:tcPr>
          <w:p w14:paraId="10788651" w14:textId="77777777" w:rsidR="003C5E89" w:rsidRPr="00970221" w:rsidRDefault="003C5E89" w:rsidP="003C5E89">
            <w:pPr>
              <w:jc w:val="center"/>
              <w:rPr>
                <w:rFonts w:ascii="Century Gothic" w:hAnsi="Century Gothic"/>
                <w:b/>
                <w:bCs/>
                <w:sz w:val="20"/>
                <w:szCs w:val="20"/>
              </w:rPr>
            </w:pPr>
            <w:r w:rsidRPr="00970221">
              <w:rPr>
                <w:rFonts w:ascii="Century Gothic" w:hAnsi="Century Gothic"/>
                <w:b/>
                <w:bCs/>
                <w:sz w:val="20"/>
                <w:szCs w:val="20"/>
              </w:rPr>
              <w:t xml:space="preserve"> </w:t>
            </w:r>
            <w:r w:rsidRPr="00970221">
              <w:rPr>
                <w:rFonts w:asciiTheme="minorHAnsi" w:hAnsiTheme="minorHAnsi" w:cstheme="minorHAnsi"/>
                <w:color w:val="00B1A1"/>
                <w:sz w:val="20"/>
                <w:szCs w:val="20"/>
              </w:rPr>
              <w:sym w:font="Wingdings" w:char="F0FE"/>
            </w:r>
            <w:r w:rsidRPr="00970221">
              <w:rPr>
                <w:rFonts w:ascii="Century Gothic" w:hAnsi="Century Gothic"/>
                <w:b/>
                <w:bCs/>
                <w:sz w:val="20"/>
                <w:szCs w:val="20"/>
              </w:rPr>
              <w:t xml:space="preserve">  </w:t>
            </w:r>
          </w:p>
        </w:tc>
        <w:tc>
          <w:tcPr>
            <w:tcW w:w="687" w:type="dxa"/>
          </w:tcPr>
          <w:p w14:paraId="7AC58D37" w14:textId="77777777" w:rsidR="003C5E89" w:rsidRPr="00970221" w:rsidRDefault="003C5E89" w:rsidP="003C5E89">
            <w:pPr>
              <w:jc w:val="center"/>
              <w:rPr>
                <w:rFonts w:ascii="Century Gothic" w:hAnsi="Century Gothic"/>
                <w:sz w:val="20"/>
                <w:szCs w:val="20"/>
              </w:rPr>
            </w:pPr>
          </w:p>
        </w:tc>
        <w:tc>
          <w:tcPr>
            <w:tcW w:w="687" w:type="dxa"/>
          </w:tcPr>
          <w:p w14:paraId="07C7753D"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9E95B30" w14:textId="77777777" w:rsidR="003C5E89" w:rsidRPr="00970221" w:rsidRDefault="003C5E89" w:rsidP="003C5E89">
            <w:pPr>
              <w:jc w:val="center"/>
              <w:rPr>
                <w:rFonts w:ascii="Century Gothic" w:hAnsi="Century Gothic"/>
                <w:sz w:val="20"/>
                <w:szCs w:val="20"/>
              </w:rPr>
            </w:pPr>
          </w:p>
        </w:tc>
        <w:tc>
          <w:tcPr>
            <w:tcW w:w="687" w:type="dxa"/>
          </w:tcPr>
          <w:p w14:paraId="585BF27D" w14:textId="77777777" w:rsidR="003C5E89" w:rsidRPr="00970221" w:rsidRDefault="003C5E89" w:rsidP="003C5E89">
            <w:pPr>
              <w:jc w:val="center"/>
              <w:rPr>
                <w:rFonts w:ascii="Century Gothic" w:hAnsi="Century Gothic"/>
                <w:sz w:val="20"/>
                <w:szCs w:val="20"/>
              </w:rPr>
            </w:pPr>
          </w:p>
        </w:tc>
        <w:tc>
          <w:tcPr>
            <w:tcW w:w="687" w:type="dxa"/>
          </w:tcPr>
          <w:p w14:paraId="5A728C23" w14:textId="77777777" w:rsidR="003C5E89" w:rsidRPr="00970221" w:rsidRDefault="003C5E89" w:rsidP="003C5E89">
            <w:pPr>
              <w:jc w:val="center"/>
              <w:rPr>
                <w:rFonts w:ascii="Century Gothic" w:hAnsi="Century Gothic"/>
                <w:sz w:val="20"/>
                <w:szCs w:val="20"/>
              </w:rPr>
            </w:pPr>
          </w:p>
        </w:tc>
        <w:tc>
          <w:tcPr>
            <w:tcW w:w="660" w:type="dxa"/>
          </w:tcPr>
          <w:p w14:paraId="7776F5AD" w14:textId="77777777" w:rsidR="003C5E89" w:rsidRPr="00970221" w:rsidRDefault="003C5E89" w:rsidP="003C5E89">
            <w:pPr>
              <w:jc w:val="center"/>
              <w:rPr>
                <w:rFonts w:ascii="Century Gothic" w:hAnsi="Century Gothic"/>
                <w:sz w:val="20"/>
                <w:szCs w:val="20"/>
              </w:rPr>
            </w:pPr>
          </w:p>
        </w:tc>
        <w:tc>
          <w:tcPr>
            <w:tcW w:w="688" w:type="dxa"/>
          </w:tcPr>
          <w:p w14:paraId="29BBDB52" w14:textId="77777777" w:rsidR="003C5E89" w:rsidRPr="00970221" w:rsidRDefault="003C5E89" w:rsidP="003C5E89">
            <w:pPr>
              <w:jc w:val="center"/>
              <w:rPr>
                <w:rFonts w:ascii="Century Gothic" w:hAnsi="Century Gothic"/>
                <w:sz w:val="20"/>
                <w:szCs w:val="20"/>
              </w:rPr>
            </w:pPr>
          </w:p>
        </w:tc>
      </w:tr>
      <w:tr w:rsidR="003C5E89" w:rsidRPr="00970221" w14:paraId="5BD9E2A5" w14:textId="77777777" w:rsidTr="003C5E89">
        <w:trPr>
          <w:trHeight w:val="149"/>
        </w:trPr>
        <w:tc>
          <w:tcPr>
            <w:tcW w:w="4253" w:type="dxa"/>
          </w:tcPr>
          <w:p w14:paraId="0514854A"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Painting</w:t>
            </w:r>
          </w:p>
        </w:tc>
        <w:tc>
          <w:tcPr>
            <w:tcW w:w="1134" w:type="dxa"/>
          </w:tcPr>
          <w:p w14:paraId="7F4A210D"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59E2E044"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91" w:type="dxa"/>
          </w:tcPr>
          <w:p w14:paraId="6FC263F2" w14:textId="77777777" w:rsidR="003C5E89" w:rsidRPr="00970221" w:rsidRDefault="003C5E89" w:rsidP="003C5E89">
            <w:pPr>
              <w:jc w:val="center"/>
              <w:rPr>
                <w:rFonts w:ascii="Century Gothic" w:hAnsi="Century Gothic"/>
                <w:sz w:val="20"/>
                <w:szCs w:val="20"/>
              </w:rPr>
            </w:pPr>
          </w:p>
        </w:tc>
        <w:tc>
          <w:tcPr>
            <w:tcW w:w="686" w:type="dxa"/>
          </w:tcPr>
          <w:p w14:paraId="0F81338D" w14:textId="77777777" w:rsidR="003C5E89" w:rsidRPr="00970221" w:rsidRDefault="003C5E89" w:rsidP="003C5E89">
            <w:pPr>
              <w:jc w:val="center"/>
              <w:rPr>
                <w:rFonts w:ascii="Century Gothic" w:hAnsi="Century Gothic"/>
                <w:sz w:val="20"/>
                <w:szCs w:val="20"/>
              </w:rPr>
            </w:pPr>
          </w:p>
        </w:tc>
        <w:tc>
          <w:tcPr>
            <w:tcW w:w="686" w:type="dxa"/>
          </w:tcPr>
          <w:p w14:paraId="6AA36CC8" w14:textId="77777777" w:rsidR="003C5E89" w:rsidRPr="00970221" w:rsidRDefault="003C5E89" w:rsidP="003C5E89">
            <w:pPr>
              <w:jc w:val="center"/>
              <w:rPr>
                <w:rFonts w:ascii="Century Gothic" w:hAnsi="Century Gothic"/>
                <w:sz w:val="20"/>
                <w:szCs w:val="20"/>
              </w:rPr>
            </w:pPr>
          </w:p>
        </w:tc>
        <w:tc>
          <w:tcPr>
            <w:tcW w:w="686" w:type="dxa"/>
          </w:tcPr>
          <w:p w14:paraId="1A911637" w14:textId="77777777" w:rsidR="003C5E89" w:rsidRPr="00970221" w:rsidRDefault="003C5E89" w:rsidP="003C5E89">
            <w:pPr>
              <w:jc w:val="center"/>
              <w:rPr>
                <w:rFonts w:ascii="Century Gothic" w:hAnsi="Century Gothic"/>
                <w:sz w:val="20"/>
                <w:szCs w:val="20"/>
              </w:rPr>
            </w:pPr>
          </w:p>
        </w:tc>
        <w:tc>
          <w:tcPr>
            <w:tcW w:w="686" w:type="dxa"/>
          </w:tcPr>
          <w:p w14:paraId="4B0E027D" w14:textId="77777777" w:rsidR="003C5E89" w:rsidRPr="00970221" w:rsidRDefault="003C5E89" w:rsidP="003C5E89">
            <w:pPr>
              <w:jc w:val="center"/>
              <w:rPr>
                <w:rFonts w:ascii="Century Gothic" w:hAnsi="Century Gothic"/>
                <w:sz w:val="20"/>
                <w:szCs w:val="20"/>
              </w:rPr>
            </w:pPr>
          </w:p>
        </w:tc>
        <w:tc>
          <w:tcPr>
            <w:tcW w:w="687" w:type="dxa"/>
          </w:tcPr>
          <w:p w14:paraId="73824C53" w14:textId="77777777" w:rsidR="003C5E89" w:rsidRPr="00970221" w:rsidRDefault="003C5E89" w:rsidP="003C5E89">
            <w:pPr>
              <w:jc w:val="center"/>
              <w:rPr>
                <w:rFonts w:ascii="Century Gothic" w:hAnsi="Century Gothic"/>
                <w:sz w:val="20"/>
                <w:szCs w:val="20"/>
              </w:rPr>
            </w:pPr>
          </w:p>
        </w:tc>
        <w:tc>
          <w:tcPr>
            <w:tcW w:w="687" w:type="dxa"/>
          </w:tcPr>
          <w:p w14:paraId="68B700F7" w14:textId="77777777" w:rsidR="003C5E89" w:rsidRPr="00970221" w:rsidRDefault="003C5E89" w:rsidP="003C5E89">
            <w:pPr>
              <w:jc w:val="center"/>
              <w:rPr>
                <w:rFonts w:ascii="Century Gothic" w:hAnsi="Century Gothic"/>
                <w:sz w:val="20"/>
                <w:szCs w:val="20"/>
              </w:rPr>
            </w:pPr>
          </w:p>
        </w:tc>
        <w:tc>
          <w:tcPr>
            <w:tcW w:w="687" w:type="dxa"/>
          </w:tcPr>
          <w:p w14:paraId="4FACE47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6C56FD0" w14:textId="77777777" w:rsidR="003C5E89" w:rsidRPr="00970221" w:rsidRDefault="003C5E89" w:rsidP="003C5E89">
            <w:pPr>
              <w:jc w:val="center"/>
              <w:rPr>
                <w:rFonts w:ascii="Century Gothic" w:hAnsi="Century Gothic"/>
                <w:sz w:val="20"/>
                <w:szCs w:val="20"/>
              </w:rPr>
            </w:pPr>
          </w:p>
        </w:tc>
        <w:tc>
          <w:tcPr>
            <w:tcW w:w="687" w:type="dxa"/>
          </w:tcPr>
          <w:p w14:paraId="4F5F5C7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86A721C" w14:textId="77777777" w:rsidR="003C5E89" w:rsidRPr="00970221" w:rsidRDefault="003C5E89" w:rsidP="003C5E89">
            <w:pPr>
              <w:jc w:val="center"/>
              <w:rPr>
                <w:rFonts w:ascii="Century Gothic" w:hAnsi="Century Gothic"/>
                <w:sz w:val="20"/>
                <w:szCs w:val="20"/>
              </w:rPr>
            </w:pPr>
          </w:p>
        </w:tc>
        <w:tc>
          <w:tcPr>
            <w:tcW w:w="687" w:type="dxa"/>
          </w:tcPr>
          <w:p w14:paraId="46A856D7" w14:textId="77777777" w:rsidR="003C5E89" w:rsidRPr="00970221" w:rsidRDefault="003C5E89" w:rsidP="003C5E89">
            <w:pPr>
              <w:jc w:val="center"/>
              <w:rPr>
                <w:rFonts w:ascii="Century Gothic" w:hAnsi="Century Gothic"/>
                <w:sz w:val="20"/>
                <w:szCs w:val="20"/>
              </w:rPr>
            </w:pPr>
          </w:p>
        </w:tc>
        <w:tc>
          <w:tcPr>
            <w:tcW w:w="687" w:type="dxa"/>
          </w:tcPr>
          <w:p w14:paraId="43185890" w14:textId="77777777" w:rsidR="003C5E89" w:rsidRPr="00970221" w:rsidRDefault="003C5E89" w:rsidP="003C5E89">
            <w:pPr>
              <w:jc w:val="center"/>
              <w:rPr>
                <w:rFonts w:ascii="Century Gothic" w:hAnsi="Century Gothic"/>
                <w:sz w:val="20"/>
                <w:szCs w:val="20"/>
              </w:rPr>
            </w:pPr>
          </w:p>
        </w:tc>
        <w:tc>
          <w:tcPr>
            <w:tcW w:w="660" w:type="dxa"/>
          </w:tcPr>
          <w:p w14:paraId="180A59B7" w14:textId="77777777" w:rsidR="003C5E89" w:rsidRPr="00970221" w:rsidRDefault="003C5E89" w:rsidP="003C5E89">
            <w:pPr>
              <w:jc w:val="center"/>
              <w:rPr>
                <w:rFonts w:ascii="Century Gothic" w:hAnsi="Century Gothic"/>
                <w:sz w:val="20"/>
                <w:szCs w:val="20"/>
              </w:rPr>
            </w:pPr>
          </w:p>
        </w:tc>
        <w:tc>
          <w:tcPr>
            <w:tcW w:w="688" w:type="dxa"/>
          </w:tcPr>
          <w:p w14:paraId="60208D4E" w14:textId="77777777" w:rsidR="003C5E89" w:rsidRPr="00970221" w:rsidRDefault="003C5E89" w:rsidP="003C5E89">
            <w:pPr>
              <w:jc w:val="center"/>
              <w:rPr>
                <w:rFonts w:ascii="Century Gothic" w:hAnsi="Century Gothic"/>
                <w:sz w:val="20"/>
                <w:szCs w:val="20"/>
              </w:rPr>
            </w:pPr>
          </w:p>
        </w:tc>
      </w:tr>
      <w:tr w:rsidR="003C5E89" w:rsidRPr="00970221" w14:paraId="49DF891A" w14:textId="77777777" w:rsidTr="003C5E89">
        <w:trPr>
          <w:trHeight w:val="149"/>
        </w:trPr>
        <w:tc>
          <w:tcPr>
            <w:tcW w:w="4253" w:type="dxa"/>
          </w:tcPr>
          <w:p w14:paraId="50D8B0B4" w14:textId="77777777" w:rsidR="003C5E89" w:rsidRPr="00970221" w:rsidRDefault="003C5E89" w:rsidP="003C5E89">
            <w:pPr>
              <w:rPr>
                <w:rFonts w:ascii="Century Gothic" w:hAnsi="Century Gothic"/>
                <w:sz w:val="20"/>
                <w:szCs w:val="20"/>
              </w:rPr>
            </w:pPr>
          </w:p>
        </w:tc>
        <w:tc>
          <w:tcPr>
            <w:tcW w:w="1134" w:type="dxa"/>
          </w:tcPr>
          <w:p w14:paraId="23FFBE49" w14:textId="77777777" w:rsidR="003C5E89" w:rsidRPr="00970221" w:rsidRDefault="003C5E89" w:rsidP="003C5E89">
            <w:pPr>
              <w:jc w:val="center"/>
              <w:rPr>
                <w:rFonts w:ascii="Century Gothic" w:hAnsi="Century Gothic"/>
                <w:sz w:val="20"/>
                <w:szCs w:val="20"/>
              </w:rPr>
            </w:pPr>
          </w:p>
        </w:tc>
        <w:tc>
          <w:tcPr>
            <w:tcW w:w="709" w:type="dxa"/>
          </w:tcPr>
          <w:p w14:paraId="2533C8A5" w14:textId="77777777" w:rsidR="003C5E89" w:rsidRPr="00970221" w:rsidRDefault="003C5E89" w:rsidP="003C5E89">
            <w:pPr>
              <w:jc w:val="center"/>
              <w:rPr>
                <w:rFonts w:ascii="Century Gothic" w:hAnsi="Century Gothic"/>
                <w:sz w:val="20"/>
                <w:szCs w:val="20"/>
              </w:rPr>
            </w:pPr>
          </w:p>
        </w:tc>
        <w:tc>
          <w:tcPr>
            <w:tcW w:w="691" w:type="dxa"/>
          </w:tcPr>
          <w:p w14:paraId="4EA5186A" w14:textId="77777777" w:rsidR="003C5E89" w:rsidRPr="00970221" w:rsidRDefault="003C5E89" w:rsidP="003C5E89">
            <w:pPr>
              <w:jc w:val="center"/>
              <w:rPr>
                <w:rFonts w:ascii="Century Gothic" w:hAnsi="Century Gothic"/>
                <w:sz w:val="20"/>
                <w:szCs w:val="20"/>
              </w:rPr>
            </w:pPr>
          </w:p>
        </w:tc>
        <w:tc>
          <w:tcPr>
            <w:tcW w:w="686" w:type="dxa"/>
          </w:tcPr>
          <w:p w14:paraId="2EA6765F" w14:textId="77777777" w:rsidR="003C5E89" w:rsidRPr="00970221" w:rsidRDefault="003C5E89" w:rsidP="003C5E89">
            <w:pPr>
              <w:jc w:val="center"/>
              <w:rPr>
                <w:rFonts w:ascii="Century Gothic" w:hAnsi="Century Gothic"/>
                <w:sz w:val="20"/>
                <w:szCs w:val="20"/>
              </w:rPr>
            </w:pPr>
          </w:p>
        </w:tc>
        <w:tc>
          <w:tcPr>
            <w:tcW w:w="686" w:type="dxa"/>
          </w:tcPr>
          <w:p w14:paraId="4317E883" w14:textId="77777777" w:rsidR="003C5E89" w:rsidRPr="00970221" w:rsidRDefault="003C5E89" w:rsidP="003C5E89">
            <w:pPr>
              <w:jc w:val="center"/>
              <w:rPr>
                <w:rFonts w:ascii="Century Gothic" w:hAnsi="Century Gothic"/>
                <w:sz w:val="20"/>
                <w:szCs w:val="20"/>
              </w:rPr>
            </w:pPr>
          </w:p>
        </w:tc>
        <w:tc>
          <w:tcPr>
            <w:tcW w:w="686" w:type="dxa"/>
          </w:tcPr>
          <w:p w14:paraId="073FC6CE" w14:textId="77777777" w:rsidR="003C5E89" w:rsidRPr="00970221" w:rsidRDefault="003C5E89" w:rsidP="003C5E89">
            <w:pPr>
              <w:jc w:val="center"/>
              <w:rPr>
                <w:rFonts w:ascii="Century Gothic" w:hAnsi="Century Gothic"/>
                <w:sz w:val="20"/>
                <w:szCs w:val="20"/>
              </w:rPr>
            </w:pPr>
          </w:p>
        </w:tc>
        <w:tc>
          <w:tcPr>
            <w:tcW w:w="686" w:type="dxa"/>
          </w:tcPr>
          <w:p w14:paraId="34BA7ED0" w14:textId="77777777" w:rsidR="003C5E89" w:rsidRPr="00970221" w:rsidRDefault="003C5E89" w:rsidP="003C5E89">
            <w:pPr>
              <w:jc w:val="center"/>
              <w:rPr>
                <w:rFonts w:ascii="Century Gothic" w:hAnsi="Century Gothic"/>
                <w:sz w:val="20"/>
                <w:szCs w:val="20"/>
              </w:rPr>
            </w:pPr>
          </w:p>
        </w:tc>
        <w:tc>
          <w:tcPr>
            <w:tcW w:w="687" w:type="dxa"/>
          </w:tcPr>
          <w:p w14:paraId="719FD151" w14:textId="77777777" w:rsidR="003C5E89" w:rsidRPr="00970221" w:rsidRDefault="003C5E89" w:rsidP="003C5E89">
            <w:pPr>
              <w:jc w:val="center"/>
              <w:rPr>
                <w:rFonts w:ascii="Century Gothic" w:hAnsi="Century Gothic"/>
                <w:sz w:val="20"/>
                <w:szCs w:val="20"/>
              </w:rPr>
            </w:pPr>
          </w:p>
        </w:tc>
        <w:tc>
          <w:tcPr>
            <w:tcW w:w="687" w:type="dxa"/>
          </w:tcPr>
          <w:p w14:paraId="1B2E15E0" w14:textId="77777777" w:rsidR="003C5E89" w:rsidRPr="00970221" w:rsidRDefault="003C5E89" w:rsidP="003C5E89">
            <w:pPr>
              <w:jc w:val="center"/>
              <w:rPr>
                <w:rFonts w:ascii="Century Gothic" w:hAnsi="Century Gothic"/>
                <w:sz w:val="20"/>
                <w:szCs w:val="20"/>
              </w:rPr>
            </w:pPr>
          </w:p>
        </w:tc>
        <w:tc>
          <w:tcPr>
            <w:tcW w:w="687" w:type="dxa"/>
          </w:tcPr>
          <w:p w14:paraId="5209F92E"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3A94C80" w14:textId="77777777" w:rsidR="003C5E89" w:rsidRPr="00970221" w:rsidRDefault="003C5E89" w:rsidP="003C5E89">
            <w:pPr>
              <w:jc w:val="center"/>
              <w:rPr>
                <w:rFonts w:ascii="Century Gothic" w:hAnsi="Century Gothic"/>
                <w:sz w:val="20"/>
                <w:szCs w:val="20"/>
              </w:rPr>
            </w:pPr>
          </w:p>
        </w:tc>
        <w:tc>
          <w:tcPr>
            <w:tcW w:w="687" w:type="dxa"/>
          </w:tcPr>
          <w:p w14:paraId="70E8AED4"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987DD2C" w14:textId="77777777" w:rsidR="003C5E89" w:rsidRPr="00970221" w:rsidRDefault="003C5E89" w:rsidP="003C5E89">
            <w:pPr>
              <w:jc w:val="center"/>
              <w:rPr>
                <w:rFonts w:ascii="Century Gothic" w:hAnsi="Century Gothic"/>
                <w:sz w:val="20"/>
                <w:szCs w:val="20"/>
              </w:rPr>
            </w:pPr>
          </w:p>
        </w:tc>
        <w:tc>
          <w:tcPr>
            <w:tcW w:w="687" w:type="dxa"/>
          </w:tcPr>
          <w:p w14:paraId="5C3CB906" w14:textId="77777777" w:rsidR="003C5E89" w:rsidRPr="00970221" w:rsidRDefault="003C5E89" w:rsidP="003C5E89">
            <w:pPr>
              <w:jc w:val="center"/>
              <w:rPr>
                <w:rFonts w:ascii="Century Gothic" w:hAnsi="Century Gothic"/>
                <w:sz w:val="20"/>
                <w:szCs w:val="20"/>
              </w:rPr>
            </w:pPr>
          </w:p>
        </w:tc>
        <w:tc>
          <w:tcPr>
            <w:tcW w:w="687" w:type="dxa"/>
          </w:tcPr>
          <w:p w14:paraId="2093056E" w14:textId="77777777" w:rsidR="003C5E89" w:rsidRPr="00970221" w:rsidRDefault="003C5E89" w:rsidP="003C5E89">
            <w:pPr>
              <w:jc w:val="center"/>
              <w:rPr>
                <w:rFonts w:ascii="Century Gothic" w:hAnsi="Century Gothic"/>
                <w:sz w:val="20"/>
                <w:szCs w:val="20"/>
              </w:rPr>
            </w:pPr>
          </w:p>
        </w:tc>
        <w:tc>
          <w:tcPr>
            <w:tcW w:w="660" w:type="dxa"/>
          </w:tcPr>
          <w:p w14:paraId="4344162A" w14:textId="77777777" w:rsidR="003C5E89" w:rsidRPr="00970221" w:rsidRDefault="003C5E89" w:rsidP="003C5E89">
            <w:pPr>
              <w:jc w:val="center"/>
              <w:rPr>
                <w:rFonts w:ascii="Century Gothic" w:hAnsi="Century Gothic"/>
                <w:sz w:val="20"/>
                <w:szCs w:val="20"/>
              </w:rPr>
            </w:pPr>
          </w:p>
        </w:tc>
        <w:tc>
          <w:tcPr>
            <w:tcW w:w="688" w:type="dxa"/>
          </w:tcPr>
          <w:p w14:paraId="261334DB" w14:textId="77777777" w:rsidR="003C5E89" w:rsidRPr="00970221" w:rsidRDefault="003C5E89" w:rsidP="003C5E89">
            <w:pPr>
              <w:jc w:val="center"/>
              <w:rPr>
                <w:rFonts w:ascii="Century Gothic" w:hAnsi="Century Gothic"/>
                <w:sz w:val="20"/>
                <w:szCs w:val="20"/>
              </w:rPr>
            </w:pPr>
          </w:p>
        </w:tc>
      </w:tr>
      <w:tr w:rsidR="003C5E89" w:rsidRPr="00970221" w14:paraId="2F39B325" w14:textId="77777777" w:rsidTr="003C5E89">
        <w:trPr>
          <w:trHeight w:val="149"/>
        </w:trPr>
        <w:tc>
          <w:tcPr>
            <w:tcW w:w="16375" w:type="dxa"/>
            <w:gridSpan w:val="18"/>
            <w:vAlign w:val="center"/>
          </w:tcPr>
          <w:p w14:paraId="1F9B9898" w14:textId="77777777" w:rsidR="003C5E89" w:rsidRPr="00970221" w:rsidRDefault="003C5E89" w:rsidP="003C5E89">
            <w:pPr>
              <w:rPr>
                <w:rFonts w:ascii="Century Gothic" w:hAnsi="Century Gothic"/>
                <w:b/>
                <w:bCs/>
                <w:sz w:val="20"/>
                <w:szCs w:val="20"/>
              </w:rPr>
            </w:pPr>
            <w:r w:rsidRPr="00970221">
              <w:rPr>
                <w:rFonts w:ascii="Century Gothic" w:hAnsi="Century Gothic"/>
                <w:b/>
                <w:bCs/>
                <w:sz w:val="20"/>
                <w:szCs w:val="20"/>
              </w:rPr>
              <w:t xml:space="preserve">LAUNDRY     </w:t>
            </w:r>
          </w:p>
        </w:tc>
      </w:tr>
      <w:tr w:rsidR="003C5E89" w:rsidRPr="00970221" w14:paraId="7894350D" w14:textId="77777777" w:rsidTr="003C5E89">
        <w:trPr>
          <w:trHeight w:val="149"/>
        </w:trPr>
        <w:tc>
          <w:tcPr>
            <w:tcW w:w="4253" w:type="dxa"/>
          </w:tcPr>
          <w:p w14:paraId="539A678F"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Painting </w:t>
            </w:r>
          </w:p>
        </w:tc>
        <w:tc>
          <w:tcPr>
            <w:tcW w:w="1134" w:type="dxa"/>
          </w:tcPr>
          <w:p w14:paraId="6583BFF9"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0A68AA4C" w14:textId="77777777" w:rsidR="003C5E89" w:rsidRPr="00970221" w:rsidRDefault="003C5E89" w:rsidP="003C5E89">
            <w:pPr>
              <w:jc w:val="center"/>
              <w:rPr>
                <w:rFonts w:ascii="Century Gothic" w:hAnsi="Century Gothic"/>
                <w:sz w:val="20"/>
                <w:szCs w:val="20"/>
              </w:rPr>
            </w:pPr>
          </w:p>
        </w:tc>
        <w:tc>
          <w:tcPr>
            <w:tcW w:w="691" w:type="dxa"/>
          </w:tcPr>
          <w:p w14:paraId="6C59DC3B"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E62AD3B" w14:textId="77777777" w:rsidR="003C5E89" w:rsidRPr="00970221" w:rsidRDefault="003C5E89" w:rsidP="003C5E89">
            <w:pPr>
              <w:jc w:val="center"/>
              <w:rPr>
                <w:rFonts w:ascii="Century Gothic" w:hAnsi="Century Gothic"/>
                <w:sz w:val="20"/>
                <w:szCs w:val="20"/>
              </w:rPr>
            </w:pPr>
          </w:p>
        </w:tc>
        <w:tc>
          <w:tcPr>
            <w:tcW w:w="686" w:type="dxa"/>
          </w:tcPr>
          <w:p w14:paraId="3A9C9C8E" w14:textId="77777777" w:rsidR="003C5E89" w:rsidRPr="00970221" w:rsidRDefault="003C5E89" w:rsidP="003C5E89">
            <w:pPr>
              <w:jc w:val="center"/>
              <w:rPr>
                <w:rFonts w:ascii="Century Gothic" w:hAnsi="Century Gothic"/>
                <w:sz w:val="20"/>
                <w:szCs w:val="20"/>
              </w:rPr>
            </w:pPr>
          </w:p>
        </w:tc>
        <w:tc>
          <w:tcPr>
            <w:tcW w:w="686" w:type="dxa"/>
          </w:tcPr>
          <w:p w14:paraId="252ED18C" w14:textId="77777777" w:rsidR="003C5E89" w:rsidRPr="00970221" w:rsidRDefault="003C5E89" w:rsidP="003C5E89">
            <w:pPr>
              <w:jc w:val="center"/>
              <w:rPr>
                <w:rFonts w:ascii="Century Gothic" w:hAnsi="Century Gothic"/>
                <w:sz w:val="20"/>
                <w:szCs w:val="20"/>
              </w:rPr>
            </w:pPr>
          </w:p>
        </w:tc>
        <w:tc>
          <w:tcPr>
            <w:tcW w:w="686" w:type="dxa"/>
          </w:tcPr>
          <w:p w14:paraId="1029B929" w14:textId="77777777" w:rsidR="003C5E89" w:rsidRPr="00970221" w:rsidRDefault="003C5E89" w:rsidP="003C5E89">
            <w:pPr>
              <w:jc w:val="center"/>
              <w:rPr>
                <w:rFonts w:ascii="Century Gothic" w:hAnsi="Century Gothic"/>
                <w:sz w:val="20"/>
                <w:szCs w:val="20"/>
              </w:rPr>
            </w:pPr>
          </w:p>
        </w:tc>
        <w:tc>
          <w:tcPr>
            <w:tcW w:w="687" w:type="dxa"/>
          </w:tcPr>
          <w:p w14:paraId="2BB11072" w14:textId="77777777" w:rsidR="003C5E89" w:rsidRPr="00970221" w:rsidRDefault="003C5E89" w:rsidP="003C5E89">
            <w:pPr>
              <w:jc w:val="center"/>
              <w:rPr>
                <w:rFonts w:ascii="Century Gothic" w:hAnsi="Century Gothic"/>
                <w:sz w:val="20"/>
                <w:szCs w:val="20"/>
              </w:rPr>
            </w:pPr>
          </w:p>
        </w:tc>
        <w:tc>
          <w:tcPr>
            <w:tcW w:w="687" w:type="dxa"/>
          </w:tcPr>
          <w:p w14:paraId="42D0A1E2" w14:textId="77777777" w:rsidR="003C5E89" w:rsidRPr="00970221" w:rsidRDefault="003C5E89" w:rsidP="003C5E89">
            <w:pPr>
              <w:jc w:val="center"/>
              <w:rPr>
                <w:rFonts w:ascii="Century Gothic" w:hAnsi="Century Gothic"/>
                <w:sz w:val="20"/>
                <w:szCs w:val="20"/>
              </w:rPr>
            </w:pPr>
          </w:p>
        </w:tc>
        <w:tc>
          <w:tcPr>
            <w:tcW w:w="687" w:type="dxa"/>
          </w:tcPr>
          <w:p w14:paraId="58DF24FB"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39A8EC6" w14:textId="77777777" w:rsidR="003C5E89" w:rsidRPr="00970221" w:rsidRDefault="003C5E89" w:rsidP="003C5E89">
            <w:pPr>
              <w:jc w:val="center"/>
              <w:rPr>
                <w:rFonts w:ascii="Century Gothic" w:hAnsi="Century Gothic"/>
                <w:sz w:val="20"/>
                <w:szCs w:val="20"/>
              </w:rPr>
            </w:pPr>
          </w:p>
        </w:tc>
        <w:tc>
          <w:tcPr>
            <w:tcW w:w="687" w:type="dxa"/>
          </w:tcPr>
          <w:p w14:paraId="5B63F06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409D11F" w14:textId="77777777" w:rsidR="003C5E89" w:rsidRPr="00970221" w:rsidRDefault="003C5E89" w:rsidP="003C5E89">
            <w:pPr>
              <w:jc w:val="center"/>
              <w:rPr>
                <w:rFonts w:ascii="Century Gothic" w:hAnsi="Century Gothic"/>
                <w:sz w:val="20"/>
                <w:szCs w:val="20"/>
              </w:rPr>
            </w:pPr>
          </w:p>
        </w:tc>
        <w:tc>
          <w:tcPr>
            <w:tcW w:w="687" w:type="dxa"/>
          </w:tcPr>
          <w:p w14:paraId="27A84CDC" w14:textId="77777777" w:rsidR="003C5E89" w:rsidRPr="00970221" w:rsidRDefault="003C5E89" w:rsidP="003C5E89">
            <w:pPr>
              <w:jc w:val="center"/>
              <w:rPr>
                <w:rFonts w:ascii="Century Gothic" w:hAnsi="Century Gothic"/>
                <w:sz w:val="20"/>
                <w:szCs w:val="20"/>
              </w:rPr>
            </w:pPr>
          </w:p>
        </w:tc>
        <w:tc>
          <w:tcPr>
            <w:tcW w:w="687" w:type="dxa"/>
          </w:tcPr>
          <w:p w14:paraId="7E99490B" w14:textId="77777777" w:rsidR="003C5E89" w:rsidRPr="00970221" w:rsidRDefault="003C5E89" w:rsidP="003C5E89">
            <w:pPr>
              <w:jc w:val="center"/>
              <w:rPr>
                <w:rFonts w:ascii="Century Gothic" w:hAnsi="Century Gothic"/>
                <w:sz w:val="20"/>
                <w:szCs w:val="20"/>
              </w:rPr>
            </w:pPr>
          </w:p>
        </w:tc>
        <w:tc>
          <w:tcPr>
            <w:tcW w:w="660" w:type="dxa"/>
          </w:tcPr>
          <w:p w14:paraId="599422E1" w14:textId="77777777" w:rsidR="003C5E89" w:rsidRPr="00970221" w:rsidRDefault="003C5E89" w:rsidP="003C5E89">
            <w:pPr>
              <w:jc w:val="center"/>
              <w:rPr>
                <w:rFonts w:ascii="Century Gothic" w:hAnsi="Century Gothic"/>
                <w:sz w:val="20"/>
                <w:szCs w:val="20"/>
              </w:rPr>
            </w:pPr>
          </w:p>
        </w:tc>
        <w:tc>
          <w:tcPr>
            <w:tcW w:w="688" w:type="dxa"/>
          </w:tcPr>
          <w:p w14:paraId="230B038E" w14:textId="77777777" w:rsidR="003C5E89" w:rsidRPr="00970221" w:rsidRDefault="003C5E89" w:rsidP="003C5E89">
            <w:pPr>
              <w:jc w:val="center"/>
              <w:rPr>
                <w:rFonts w:ascii="Century Gothic" w:hAnsi="Century Gothic"/>
                <w:sz w:val="20"/>
                <w:szCs w:val="20"/>
              </w:rPr>
            </w:pPr>
          </w:p>
        </w:tc>
      </w:tr>
      <w:tr w:rsidR="003C5E89" w:rsidRPr="00970221" w14:paraId="7482A389" w14:textId="77777777" w:rsidTr="003C5E89">
        <w:trPr>
          <w:trHeight w:val="149"/>
        </w:trPr>
        <w:tc>
          <w:tcPr>
            <w:tcW w:w="4253" w:type="dxa"/>
          </w:tcPr>
          <w:p w14:paraId="68C42516"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Repair/Replace Appliances</w:t>
            </w:r>
          </w:p>
        </w:tc>
        <w:tc>
          <w:tcPr>
            <w:tcW w:w="1134" w:type="dxa"/>
          </w:tcPr>
          <w:p w14:paraId="47CFB673"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0697447B" w14:textId="77777777" w:rsidR="003C5E89" w:rsidRPr="00970221" w:rsidRDefault="003C5E89" w:rsidP="003C5E89">
            <w:pPr>
              <w:jc w:val="center"/>
              <w:rPr>
                <w:rFonts w:ascii="Century Gothic" w:hAnsi="Century Gothic"/>
                <w:sz w:val="20"/>
                <w:szCs w:val="20"/>
              </w:rPr>
            </w:pPr>
          </w:p>
        </w:tc>
        <w:tc>
          <w:tcPr>
            <w:tcW w:w="691" w:type="dxa"/>
          </w:tcPr>
          <w:p w14:paraId="742AC8F8" w14:textId="77777777" w:rsidR="003C5E89" w:rsidRPr="00970221" w:rsidRDefault="003C5E89" w:rsidP="003C5E89">
            <w:pPr>
              <w:jc w:val="center"/>
              <w:rPr>
                <w:rFonts w:ascii="Century Gothic" w:hAnsi="Century Gothic"/>
                <w:sz w:val="20"/>
                <w:szCs w:val="20"/>
              </w:rPr>
            </w:pPr>
          </w:p>
        </w:tc>
        <w:tc>
          <w:tcPr>
            <w:tcW w:w="686" w:type="dxa"/>
          </w:tcPr>
          <w:p w14:paraId="286CCB54" w14:textId="77777777" w:rsidR="003C5E89" w:rsidRPr="00970221" w:rsidRDefault="003C5E89" w:rsidP="003C5E89">
            <w:pPr>
              <w:jc w:val="center"/>
              <w:rPr>
                <w:rFonts w:ascii="Century Gothic" w:hAnsi="Century Gothic"/>
                <w:sz w:val="20"/>
                <w:szCs w:val="20"/>
              </w:rPr>
            </w:pPr>
          </w:p>
        </w:tc>
        <w:tc>
          <w:tcPr>
            <w:tcW w:w="686" w:type="dxa"/>
          </w:tcPr>
          <w:p w14:paraId="70C12B75" w14:textId="77777777" w:rsidR="003C5E89" w:rsidRPr="00970221" w:rsidRDefault="003C5E89" w:rsidP="003C5E89">
            <w:pPr>
              <w:jc w:val="center"/>
              <w:rPr>
                <w:rFonts w:ascii="Century Gothic" w:hAnsi="Century Gothic"/>
                <w:sz w:val="20"/>
                <w:szCs w:val="20"/>
              </w:rPr>
            </w:pPr>
          </w:p>
        </w:tc>
        <w:tc>
          <w:tcPr>
            <w:tcW w:w="686" w:type="dxa"/>
          </w:tcPr>
          <w:p w14:paraId="3DAD0E75"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3106829" w14:textId="77777777" w:rsidR="003C5E89" w:rsidRPr="00970221" w:rsidRDefault="003C5E89" w:rsidP="003C5E89">
            <w:pPr>
              <w:jc w:val="center"/>
              <w:rPr>
                <w:rFonts w:ascii="Century Gothic" w:hAnsi="Century Gothic"/>
                <w:sz w:val="20"/>
                <w:szCs w:val="20"/>
              </w:rPr>
            </w:pPr>
          </w:p>
        </w:tc>
        <w:tc>
          <w:tcPr>
            <w:tcW w:w="687" w:type="dxa"/>
          </w:tcPr>
          <w:p w14:paraId="1778B594" w14:textId="77777777" w:rsidR="003C5E89" w:rsidRPr="00970221" w:rsidRDefault="003C5E89" w:rsidP="003C5E89">
            <w:pPr>
              <w:jc w:val="center"/>
              <w:rPr>
                <w:rFonts w:ascii="Century Gothic" w:hAnsi="Century Gothic"/>
                <w:sz w:val="20"/>
                <w:szCs w:val="20"/>
              </w:rPr>
            </w:pPr>
          </w:p>
        </w:tc>
        <w:tc>
          <w:tcPr>
            <w:tcW w:w="687" w:type="dxa"/>
          </w:tcPr>
          <w:p w14:paraId="0CDAA996" w14:textId="77777777" w:rsidR="003C5E89" w:rsidRPr="00970221" w:rsidRDefault="003C5E89" w:rsidP="003C5E89">
            <w:pPr>
              <w:jc w:val="center"/>
              <w:rPr>
                <w:rFonts w:ascii="Century Gothic" w:hAnsi="Century Gothic"/>
                <w:sz w:val="20"/>
                <w:szCs w:val="20"/>
              </w:rPr>
            </w:pPr>
          </w:p>
        </w:tc>
        <w:tc>
          <w:tcPr>
            <w:tcW w:w="687" w:type="dxa"/>
          </w:tcPr>
          <w:p w14:paraId="3BA8A98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07C3ED6" w14:textId="77777777" w:rsidR="003C5E89" w:rsidRPr="00970221" w:rsidRDefault="003C5E89" w:rsidP="003C5E89">
            <w:pPr>
              <w:jc w:val="center"/>
              <w:rPr>
                <w:rFonts w:ascii="Century Gothic" w:hAnsi="Century Gothic"/>
                <w:sz w:val="20"/>
                <w:szCs w:val="20"/>
              </w:rPr>
            </w:pPr>
          </w:p>
        </w:tc>
        <w:tc>
          <w:tcPr>
            <w:tcW w:w="687" w:type="dxa"/>
          </w:tcPr>
          <w:p w14:paraId="49838AAF"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66C277A" w14:textId="77777777" w:rsidR="003C5E89" w:rsidRPr="00970221" w:rsidRDefault="003C5E89" w:rsidP="003C5E89">
            <w:pPr>
              <w:jc w:val="center"/>
              <w:rPr>
                <w:rFonts w:ascii="Century Gothic" w:hAnsi="Century Gothic"/>
                <w:sz w:val="20"/>
                <w:szCs w:val="20"/>
              </w:rPr>
            </w:pPr>
          </w:p>
        </w:tc>
        <w:tc>
          <w:tcPr>
            <w:tcW w:w="687" w:type="dxa"/>
          </w:tcPr>
          <w:p w14:paraId="0E334D3D" w14:textId="77777777" w:rsidR="003C5E89" w:rsidRPr="00970221" w:rsidRDefault="003C5E89" w:rsidP="003C5E89">
            <w:pPr>
              <w:jc w:val="center"/>
              <w:rPr>
                <w:rFonts w:ascii="Century Gothic" w:hAnsi="Century Gothic"/>
                <w:sz w:val="20"/>
                <w:szCs w:val="20"/>
              </w:rPr>
            </w:pPr>
          </w:p>
        </w:tc>
        <w:tc>
          <w:tcPr>
            <w:tcW w:w="687" w:type="dxa"/>
          </w:tcPr>
          <w:p w14:paraId="6126CF6F" w14:textId="77777777" w:rsidR="003C5E89" w:rsidRPr="00970221" w:rsidRDefault="003C5E89" w:rsidP="003C5E89">
            <w:pPr>
              <w:jc w:val="center"/>
              <w:rPr>
                <w:rFonts w:ascii="Century Gothic" w:hAnsi="Century Gothic"/>
                <w:sz w:val="20"/>
                <w:szCs w:val="20"/>
              </w:rPr>
            </w:pPr>
          </w:p>
        </w:tc>
        <w:tc>
          <w:tcPr>
            <w:tcW w:w="660" w:type="dxa"/>
          </w:tcPr>
          <w:p w14:paraId="28F0D0F5" w14:textId="77777777" w:rsidR="003C5E89" w:rsidRPr="00970221" w:rsidRDefault="003C5E89" w:rsidP="003C5E89">
            <w:pPr>
              <w:jc w:val="center"/>
              <w:rPr>
                <w:rFonts w:ascii="Century Gothic" w:hAnsi="Century Gothic"/>
                <w:sz w:val="20"/>
                <w:szCs w:val="20"/>
              </w:rPr>
            </w:pPr>
          </w:p>
        </w:tc>
        <w:tc>
          <w:tcPr>
            <w:tcW w:w="688" w:type="dxa"/>
          </w:tcPr>
          <w:p w14:paraId="398D159B" w14:textId="77777777" w:rsidR="003C5E89" w:rsidRPr="00970221" w:rsidRDefault="003C5E89" w:rsidP="003C5E89">
            <w:pPr>
              <w:jc w:val="center"/>
              <w:rPr>
                <w:rFonts w:ascii="Century Gothic" w:hAnsi="Century Gothic"/>
                <w:sz w:val="20"/>
                <w:szCs w:val="20"/>
              </w:rPr>
            </w:pPr>
          </w:p>
        </w:tc>
      </w:tr>
      <w:tr w:rsidR="003C5E89" w:rsidRPr="00970221" w14:paraId="3E103BE7" w14:textId="77777777" w:rsidTr="003C5E89">
        <w:trPr>
          <w:trHeight w:val="149"/>
        </w:trPr>
        <w:tc>
          <w:tcPr>
            <w:tcW w:w="4253" w:type="dxa"/>
          </w:tcPr>
          <w:p w14:paraId="52C8C2DE" w14:textId="77777777" w:rsidR="003C5E89" w:rsidRPr="00970221" w:rsidRDefault="003C5E89" w:rsidP="003C5E89">
            <w:pPr>
              <w:rPr>
                <w:rFonts w:ascii="Century Gothic" w:hAnsi="Century Gothic"/>
                <w:sz w:val="20"/>
                <w:szCs w:val="20"/>
              </w:rPr>
            </w:pPr>
          </w:p>
        </w:tc>
        <w:tc>
          <w:tcPr>
            <w:tcW w:w="1134" w:type="dxa"/>
          </w:tcPr>
          <w:p w14:paraId="7AE8A17A" w14:textId="77777777" w:rsidR="003C5E89" w:rsidRPr="00970221" w:rsidRDefault="003C5E89" w:rsidP="003C5E89">
            <w:pPr>
              <w:jc w:val="center"/>
              <w:rPr>
                <w:rFonts w:ascii="Century Gothic" w:hAnsi="Century Gothic"/>
                <w:sz w:val="20"/>
                <w:szCs w:val="20"/>
              </w:rPr>
            </w:pPr>
          </w:p>
        </w:tc>
        <w:tc>
          <w:tcPr>
            <w:tcW w:w="709" w:type="dxa"/>
          </w:tcPr>
          <w:p w14:paraId="4987B590" w14:textId="77777777" w:rsidR="003C5E89" w:rsidRPr="00970221" w:rsidRDefault="003C5E89" w:rsidP="003C5E89">
            <w:pPr>
              <w:jc w:val="center"/>
              <w:rPr>
                <w:rFonts w:ascii="Century Gothic" w:hAnsi="Century Gothic"/>
                <w:sz w:val="20"/>
                <w:szCs w:val="20"/>
              </w:rPr>
            </w:pPr>
          </w:p>
        </w:tc>
        <w:tc>
          <w:tcPr>
            <w:tcW w:w="691" w:type="dxa"/>
          </w:tcPr>
          <w:p w14:paraId="764D330B" w14:textId="77777777" w:rsidR="003C5E89" w:rsidRPr="00970221" w:rsidRDefault="003C5E89" w:rsidP="003C5E89">
            <w:pPr>
              <w:jc w:val="center"/>
              <w:rPr>
                <w:rFonts w:ascii="Century Gothic" w:hAnsi="Century Gothic"/>
                <w:sz w:val="20"/>
                <w:szCs w:val="20"/>
              </w:rPr>
            </w:pPr>
          </w:p>
        </w:tc>
        <w:tc>
          <w:tcPr>
            <w:tcW w:w="686" w:type="dxa"/>
          </w:tcPr>
          <w:p w14:paraId="0AAC361E" w14:textId="77777777" w:rsidR="003C5E89" w:rsidRPr="00970221" w:rsidRDefault="003C5E89" w:rsidP="003C5E89">
            <w:pPr>
              <w:jc w:val="center"/>
              <w:rPr>
                <w:rFonts w:ascii="Century Gothic" w:hAnsi="Century Gothic"/>
                <w:sz w:val="20"/>
                <w:szCs w:val="20"/>
              </w:rPr>
            </w:pPr>
          </w:p>
        </w:tc>
        <w:tc>
          <w:tcPr>
            <w:tcW w:w="686" w:type="dxa"/>
          </w:tcPr>
          <w:p w14:paraId="0BA4DFF6" w14:textId="77777777" w:rsidR="003C5E89" w:rsidRPr="00970221" w:rsidRDefault="003C5E89" w:rsidP="003C5E89">
            <w:pPr>
              <w:jc w:val="center"/>
              <w:rPr>
                <w:rFonts w:ascii="Century Gothic" w:hAnsi="Century Gothic"/>
                <w:sz w:val="20"/>
                <w:szCs w:val="20"/>
              </w:rPr>
            </w:pPr>
          </w:p>
        </w:tc>
        <w:tc>
          <w:tcPr>
            <w:tcW w:w="686" w:type="dxa"/>
          </w:tcPr>
          <w:p w14:paraId="4F30A9A5" w14:textId="77777777" w:rsidR="003C5E89" w:rsidRPr="00970221" w:rsidRDefault="003C5E89" w:rsidP="003C5E89">
            <w:pPr>
              <w:jc w:val="center"/>
              <w:rPr>
                <w:rFonts w:ascii="Century Gothic" w:hAnsi="Century Gothic"/>
                <w:sz w:val="20"/>
                <w:szCs w:val="20"/>
              </w:rPr>
            </w:pPr>
          </w:p>
        </w:tc>
        <w:tc>
          <w:tcPr>
            <w:tcW w:w="686" w:type="dxa"/>
          </w:tcPr>
          <w:p w14:paraId="18E91182" w14:textId="77777777" w:rsidR="003C5E89" w:rsidRPr="00970221" w:rsidRDefault="003C5E89" w:rsidP="003C5E89">
            <w:pPr>
              <w:jc w:val="center"/>
              <w:rPr>
                <w:rFonts w:ascii="Century Gothic" w:hAnsi="Century Gothic"/>
                <w:sz w:val="20"/>
                <w:szCs w:val="20"/>
              </w:rPr>
            </w:pPr>
          </w:p>
        </w:tc>
        <w:tc>
          <w:tcPr>
            <w:tcW w:w="687" w:type="dxa"/>
          </w:tcPr>
          <w:p w14:paraId="405177A7" w14:textId="77777777" w:rsidR="003C5E89" w:rsidRPr="00970221" w:rsidRDefault="003C5E89" w:rsidP="003C5E89">
            <w:pPr>
              <w:jc w:val="center"/>
              <w:rPr>
                <w:rFonts w:ascii="Century Gothic" w:hAnsi="Century Gothic"/>
                <w:sz w:val="20"/>
                <w:szCs w:val="20"/>
              </w:rPr>
            </w:pPr>
          </w:p>
        </w:tc>
        <w:tc>
          <w:tcPr>
            <w:tcW w:w="687" w:type="dxa"/>
          </w:tcPr>
          <w:p w14:paraId="106809D4" w14:textId="77777777" w:rsidR="003C5E89" w:rsidRPr="00970221" w:rsidRDefault="003C5E89" w:rsidP="003C5E89">
            <w:pPr>
              <w:jc w:val="center"/>
              <w:rPr>
                <w:rFonts w:ascii="Century Gothic" w:hAnsi="Century Gothic"/>
                <w:sz w:val="20"/>
                <w:szCs w:val="20"/>
              </w:rPr>
            </w:pPr>
          </w:p>
        </w:tc>
        <w:tc>
          <w:tcPr>
            <w:tcW w:w="687" w:type="dxa"/>
          </w:tcPr>
          <w:p w14:paraId="024DBA6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AF581BF" w14:textId="77777777" w:rsidR="003C5E89" w:rsidRPr="00970221" w:rsidRDefault="003C5E89" w:rsidP="003C5E89">
            <w:pPr>
              <w:jc w:val="center"/>
              <w:rPr>
                <w:rFonts w:ascii="Century Gothic" w:hAnsi="Century Gothic"/>
                <w:sz w:val="20"/>
                <w:szCs w:val="20"/>
              </w:rPr>
            </w:pPr>
          </w:p>
        </w:tc>
        <w:tc>
          <w:tcPr>
            <w:tcW w:w="687" w:type="dxa"/>
          </w:tcPr>
          <w:p w14:paraId="377F654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D5D9DD4" w14:textId="77777777" w:rsidR="003C5E89" w:rsidRPr="00970221" w:rsidRDefault="003C5E89" w:rsidP="003C5E89">
            <w:pPr>
              <w:jc w:val="center"/>
              <w:rPr>
                <w:rFonts w:ascii="Century Gothic" w:hAnsi="Century Gothic"/>
                <w:sz w:val="20"/>
                <w:szCs w:val="20"/>
              </w:rPr>
            </w:pPr>
          </w:p>
        </w:tc>
        <w:tc>
          <w:tcPr>
            <w:tcW w:w="687" w:type="dxa"/>
          </w:tcPr>
          <w:p w14:paraId="7B7C8E9A" w14:textId="77777777" w:rsidR="003C5E89" w:rsidRPr="00970221" w:rsidRDefault="003C5E89" w:rsidP="003C5E89">
            <w:pPr>
              <w:jc w:val="center"/>
              <w:rPr>
                <w:rFonts w:ascii="Century Gothic" w:hAnsi="Century Gothic"/>
                <w:sz w:val="20"/>
                <w:szCs w:val="20"/>
              </w:rPr>
            </w:pPr>
          </w:p>
        </w:tc>
        <w:tc>
          <w:tcPr>
            <w:tcW w:w="687" w:type="dxa"/>
          </w:tcPr>
          <w:p w14:paraId="747799CF" w14:textId="77777777" w:rsidR="003C5E89" w:rsidRPr="00970221" w:rsidRDefault="003C5E89" w:rsidP="003C5E89">
            <w:pPr>
              <w:jc w:val="center"/>
              <w:rPr>
                <w:rFonts w:ascii="Century Gothic" w:hAnsi="Century Gothic"/>
                <w:sz w:val="20"/>
                <w:szCs w:val="20"/>
              </w:rPr>
            </w:pPr>
          </w:p>
        </w:tc>
        <w:tc>
          <w:tcPr>
            <w:tcW w:w="660" w:type="dxa"/>
          </w:tcPr>
          <w:p w14:paraId="2B54A1BF" w14:textId="77777777" w:rsidR="003C5E89" w:rsidRPr="00970221" w:rsidRDefault="003C5E89" w:rsidP="003C5E89">
            <w:pPr>
              <w:jc w:val="center"/>
              <w:rPr>
                <w:rFonts w:ascii="Century Gothic" w:hAnsi="Century Gothic"/>
                <w:sz w:val="20"/>
                <w:szCs w:val="20"/>
              </w:rPr>
            </w:pPr>
          </w:p>
        </w:tc>
        <w:tc>
          <w:tcPr>
            <w:tcW w:w="688" w:type="dxa"/>
          </w:tcPr>
          <w:p w14:paraId="68CDE67D" w14:textId="77777777" w:rsidR="003C5E89" w:rsidRPr="00970221" w:rsidRDefault="003C5E89" w:rsidP="003C5E89">
            <w:pPr>
              <w:jc w:val="center"/>
              <w:rPr>
                <w:rFonts w:ascii="Century Gothic" w:hAnsi="Century Gothic"/>
                <w:sz w:val="20"/>
                <w:szCs w:val="20"/>
              </w:rPr>
            </w:pPr>
          </w:p>
        </w:tc>
      </w:tr>
      <w:tr w:rsidR="003C5E89" w:rsidRPr="00970221" w14:paraId="3FC49027" w14:textId="77777777" w:rsidTr="003C5E89">
        <w:trPr>
          <w:trHeight w:val="371"/>
        </w:trPr>
        <w:tc>
          <w:tcPr>
            <w:tcW w:w="16375" w:type="dxa"/>
            <w:gridSpan w:val="18"/>
            <w:vAlign w:val="center"/>
          </w:tcPr>
          <w:p w14:paraId="0FD6D560" w14:textId="77777777" w:rsidR="003C5E89" w:rsidRPr="00970221" w:rsidRDefault="003C5E89" w:rsidP="003C5E89">
            <w:pPr>
              <w:rPr>
                <w:rFonts w:ascii="Century Gothic" w:hAnsi="Century Gothic"/>
                <w:b/>
                <w:bCs/>
                <w:sz w:val="20"/>
                <w:szCs w:val="20"/>
              </w:rPr>
            </w:pPr>
            <w:r w:rsidRPr="00970221">
              <w:rPr>
                <w:rFonts w:ascii="Century Gothic" w:hAnsi="Century Gothic"/>
                <w:b/>
                <w:bCs/>
                <w:sz w:val="20"/>
                <w:szCs w:val="20"/>
              </w:rPr>
              <w:t xml:space="preserve">LOBBY    </w:t>
            </w:r>
          </w:p>
        </w:tc>
      </w:tr>
      <w:tr w:rsidR="003C5E89" w:rsidRPr="00970221" w14:paraId="271B0DA4" w14:textId="77777777" w:rsidTr="003C5E89">
        <w:trPr>
          <w:trHeight w:val="149"/>
        </w:trPr>
        <w:tc>
          <w:tcPr>
            <w:tcW w:w="4253" w:type="dxa"/>
          </w:tcPr>
          <w:p w14:paraId="72DAFE8F"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Maintain/Replace Flooring</w:t>
            </w:r>
          </w:p>
        </w:tc>
        <w:tc>
          <w:tcPr>
            <w:tcW w:w="1134" w:type="dxa"/>
          </w:tcPr>
          <w:p w14:paraId="56649E59"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6D1B9379" w14:textId="77777777" w:rsidR="003C5E89" w:rsidRPr="00970221" w:rsidRDefault="003C5E89" w:rsidP="003C5E89">
            <w:pPr>
              <w:jc w:val="center"/>
              <w:rPr>
                <w:rFonts w:ascii="Century Gothic" w:hAnsi="Century Gothic"/>
                <w:sz w:val="20"/>
                <w:szCs w:val="20"/>
              </w:rPr>
            </w:pPr>
          </w:p>
        </w:tc>
        <w:tc>
          <w:tcPr>
            <w:tcW w:w="691" w:type="dxa"/>
          </w:tcPr>
          <w:p w14:paraId="55F56C50" w14:textId="77777777" w:rsidR="003C5E89" w:rsidRPr="00970221" w:rsidRDefault="003C5E89" w:rsidP="003C5E89">
            <w:pPr>
              <w:jc w:val="center"/>
              <w:rPr>
                <w:rFonts w:ascii="Century Gothic" w:hAnsi="Century Gothic"/>
                <w:sz w:val="20"/>
                <w:szCs w:val="20"/>
              </w:rPr>
            </w:pPr>
          </w:p>
        </w:tc>
        <w:tc>
          <w:tcPr>
            <w:tcW w:w="686" w:type="dxa"/>
          </w:tcPr>
          <w:p w14:paraId="43490D82" w14:textId="77777777" w:rsidR="003C5E89" w:rsidRPr="00970221" w:rsidRDefault="003C5E89" w:rsidP="003C5E89">
            <w:pPr>
              <w:jc w:val="center"/>
              <w:rPr>
                <w:rFonts w:ascii="Century Gothic" w:hAnsi="Century Gothic"/>
                <w:sz w:val="20"/>
                <w:szCs w:val="20"/>
              </w:rPr>
            </w:pPr>
          </w:p>
        </w:tc>
        <w:tc>
          <w:tcPr>
            <w:tcW w:w="686" w:type="dxa"/>
          </w:tcPr>
          <w:p w14:paraId="649802E6" w14:textId="77777777" w:rsidR="003C5E89" w:rsidRPr="00970221" w:rsidRDefault="003C5E89" w:rsidP="003C5E89">
            <w:pPr>
              <w:jc w:val="center"/>
              <w:rPr>
                <w:rFonts w:ascii="Century Gothic" w:hAnsi="Century Gothic"/>
                <w:sz w:val="20"/>
                <w:szCs w:val="20"/>
              </w:rPr>
            </w:pPr>
          </w:p>
        </w:tc>
        <w:tc>
          <w:tcPr>
            <w:tcW w:w="686" w:type="dxa"/>
          </w:tcPr>
          <w:p w14:paraId="36B4271E"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84D8383" w14:textId="77777777" w:rsidR="003C5E89" w:rsidRPr="00970221" w:rsidRDefault="003C5E89" w:rsidP="003C5E89">
            <w:pPr>
              <w:jc w:val="center"/>
              <w:rPr>
                <w:rFonts w:ascii="Century Gothic" w:hAnsi="Century Gothic"/>
                <w:sz w:val="20"/>
                <w:szCs w:val="20"/>
              </w:rPr>
            </w:pPr>
          </w:p>
        </w:tc>
        <w:tc>
          <w:tcPr>
            <w:tcW w:w="687" w:type="dxa"/>
          </w:tcPr>
          <w:p w14:paraId="10BB1BB9" w14:textId="77777777" w:rsidR="003C5E89" w:rsidRPr="00970221" w:rsidRDefault="003C5E89" w:rsidP="003C5E89">
            <w:pPr>
              <w:jc w:val="center"/>
              <w:rPr>
                <w:rFonts w:ascii="Century Gothic" w:hAnsi="Century Gothic"/>
                <w:sz w:val="20"/>
                <w:szCs w:val="20"/>
              </w:rPr>
            </w:pPr>
          </w:p>
        </w:tc>
        <w:tc>
          <w:tcPr>
            <w:tcW w:w="687" w:type="dxa"/>
          </w:tcPr>
          <w:p w14:paraId="75234798" w14:textId="77777777" w:rsidR="003C5E89" w:rsidRPr="00970221" w:rsidRDefault="003C5E89" w:rsidP="003C5E89">
            <w:pPr>
              <w:jc w:val="center"/>
              <w:rPr>
                <w:rFonts w:ascii="Century Gothic" w:hAnsi="Century Gothic"/>
                <w:sz w:val="20"/>
                <w:szCs w:val="20"/>
              </w:rPr>
            </w:pPr>
          </w:p>
        </w:tc>
        <w:tc>
          <w:tcPr>
            <w:tcW w:w="687" w:type="dxa"/>
          </w:tcPr>
          <w:p w14:paraId="657E85AE"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7" w:type="dxa"/>
          </w:tcPr>
          <w:p w14:paraId="41DB60F7" w14:textId="77777777" w:rsidR="003C5E89" w:rsidRPr="00970221" w:rsidRDefault="003C5E89" w:rsidP="003C5E89">
            <w:pPr>
              <w:jc w:val="center"/>
              <w:rPr>
                <w:rFonts w:ascii="Century Gothic" w:hAnsi="Century Gothic"/>
                <w:sz w:val="20"/>
                <w:szCs w:val="20"/>
              </w:rPr>
            </w:pPr>
          </w:p>
        </w:tc>
        <w:tc>
          <w:tcPr>
            <w:tcW w:w="687" w:type="dxa"/>
          </w:tcPr>
          <w:p w14:paraId="1823CE2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0A79F22" w14:textId="77777777" w:rsidR="003C5E89" w:rsidRPr="00970221" w:rsidRDefault="003C5E89" w:rsidP="003C5E89">
            <w:pPr>
              <w:jc w:val="center"/>
              <w:rPr>
                <w:rFonts w:ascii="Century Gothic" w:hAnsi="Century Gothic"/>
                <w:sz w:val="20"/>
                <w:szCs w:val="20"/>
              </w:rPr>
            </w:pPr>
          </w:p>
        </w:tc>
        <w:tc>
          <w:tcPr>
            <w:tcW w:w="687" w:type="dxa"/>
          </w:tcPr>
          <w:p w14:paraId="29909858" w14:textId="77777777" w:rsidR="003C5E89" w:rsidRPr="00970221" w:rsidRDefault="003C5E89" w:rsidP="003C5E89">
            <w:pPr>
              <w:jc w:val="center"/>
              <w:rPr>
                <w:rFonts w:ascii="Century Gothic" w:hAnsi="Century Gothic"/>
                <w:sz w:val="20"/>
                <w:szCs w:val="20"/>
              </w:rPr>
            </w:pPr>
          </w:p>
        </w:tc>
        <w:tc>
          <w:tcPr>
            <w:tcW w:w="687" w:type="dxa"/>
          </w:tcPr>
          <w:p w14:paraId="2B313C44" w14:textId="77777777" w:rsidR="003C5E89" w:rsidRPr="00970221" w:rsidRDefault="003C5E89" w:rsidP="003C5E89">
            <w:pPr>
              <w:jc w:val="center"/>
              <w:rPr>
                <w:rFonts w:ascii="Century Gothic" w:hAnsi="Century Gothic"/>
                <w:sz w:val="20"/>
                <w:szCs w:val="20"/>
              </w:rPr>
            </w:pPr>
          </w:p>
        </w:tc>
        <w:tc>
          <w:tcPr>
            <w:tcW w:w="660" w:type="dxa"/>
          </w:tcPr>
          <w:p w14:paraId="1AE1BD72" w14:textId="77777777" w:rsidR="003C5E89" w:rsidRPr="00970221" w:rsidRDefault="003C5E89" w:rsidP="003C5E89">
            <w:pPr>
              <w:jc w:val="center"/>
              <w:rPr>
                <w:rFonts w:ascii="Century Gothic" w:hAnsi="Century Gothic"/>
                <w:sz w:val="20"/>
                <w:szCs w:val="20"/>
              </w:rPr>
            </w:pPr>
          </w:p>
        </w:tc>
        <w:tc>
          <w:tcPr>
            <w:tcW w:w="688" w:type="dxa"/>
          </w:tcPr>
          <w:p w14:paraId="612D6F7E" w14:textId="77777777" w:rsidR="003C5E89" w:rsidRPr="00970221" w:rsidRDefault="003C5E89" w:rsidP="003C5E89">
            <w:pPr>
              <w:jc w:val="center"/>
              <w:rPr>
                <w:rFonts w:ascii="Century Gothic" w:hAnsi="Century Gothic"/>
                <w:sz w:val="20"/>
                <w:szCs w:val="20"/>
              </w:rPr>
            </w:pPr>
          </w:p>
        </w:tc>
      </w:tr>
      <w:tr w:rsidR="003C5E89" w:rsidRPr="00970221" w14:paraId="0C771633" w14:textId="77777777" w:rsidTr="003C5E89">
        <w:trPr>
          <w:trHeight w:val="149"/>
        </w:trPr>
        <w:tc>
          <w:tcPr>
            <w:tcW w:w="4253" w:type="dxa"/>
          </w:tcPr>
          <w:p w14:paraId="53E71063"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Replace Door Hardware</w:t>
            </w:r>
          </w:p>
        </w:tc>
        <w:tc>
          <w:tcPr>
            <w:tcW w:w="1134" w:type="dxa"/>
          </w:tcPr>
          <w:p w14:paraId="626C8E90"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79A61A07" w14:textId="77777777" w:rsidR="003C5E89" w:rsidRPr="00970221" w:rsidRDefault="003C5E89" w:rsidP="003C5E89">
            <w:pPr>
              <w:jc w:val="center"/>
              <w:rPr>
                <w:rFonts w:ascii="Century Gothic" w:hAnsi="Century Gothic"/>
                <w:sz w:val="20"/>
                <w:szCs w:val="20"/>
              </w:rPr>
            </w:pPr>
          </w:p>
        </w:tc>
        <w:tc>
          <w:tcPr>
            <w:tcW w:w="691" w:type="dxa"/>
          </w:tcPr>
          <w:p w14:paraId="74417813" w14:textId="77777777" w:rsidR="003C5E89" w:rsidRPr="00970221" w:rsidRDefault="003C5E89" w:rsidP="003C5E89">
            <w:pPr>
              <w:jc w:val="center"/>
              <w:rPr>
                <w:rFonts w:ascii="Century Gothic" w:hAnsi="Century Gothic"/>
                <w:sz w:val="20"/>
                <w:szCs w:val="20"/>
              </w:rPr>
            </w:pPr>
          </w:p>
        </w:tc>
        <w:tc>
          <w:tcPr>
            <w:tcW w:w="686" w:type="dxa"/>
          </w:tcPr>
          <w:p w14:paraId="0EA862B9" w14:textId="77777777" w:rsidR="003C5E89" w:rsidRPr="00970221" w:rsidRDefault="003C5E89" w:rsidP="003C5E89">
            <w:pPr>
              <w:jc w:val="center"/>
              <w:rPr>
                <w:rFonts w:ascii="Century Gothic" w:hAnsi="Century Gothic"/>
                <w:sz w:val="20"/>
                <w:szCs w:val="20"/>
              </w:rPr>
            </w:pPr>
          </w:p>
        </w:tc>
        <w:tc>
          <w:tcPr>
            <w:tcW w:w="686" w:type="dxa"/>
          </w:tcPr>
          <w:p w14:paraId="6CE00362" w14:textId="77777777" w:rsidR="003C5E89" w:rsidRPr="00970221" w:rsidRDefault="003C5E89" w:rsidP="003C5E89">
            <w:pPr>
              <w:jc w:val="center"/>
              <w:rPr>
                <w:rFonts w:ascii="Century Gothic" w:hAnsi="Century Gothic"/>
                <w:sz w:val="20"/>
                <w:szCs w:val="20"/>
              </w:rPr>
            </w:pPr>
          </w:p>
        </w:tc>
        <w:tc>
          <w:tcPr>
            <w:tcW w:w="686" w:type="dxa"/>
          </w:tcPr>
          <w:p w14:paraId="68EEBEEF"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2A1FCC3D" w14:textId="77777777" w:rsidR="003C5E89" w:rsidRPr="00970221" w:rsidRDefault="003C5E89" w:rsidP="003C5E89">
            <w:pPr>
              <w:jc w:val="center"/>
              <w:rPr>
                <w:rFonts w:ascii="Century Gothic" w:hAnsi="Century Gothic"/>
                <w:sz w:val="20"/>
                <w:szCs w:val="20"/>
              </w:rPr>
            </w:pPr>
          </w:p>
        </w:tc>
        <w:tc>
          <w:tcPr>
            <w:tcW w:w="687" w:type="dxa"/>
          </w:tcPr>
          <w:p w14:paraId="20EB0BD7" w14:textId="77777777" w:rsidR="003C5E89" w:rsidRPr="00970221" w:rsidRDefault="003C5E89" w:rsidP="003C5E89">
            <w:pPr>
              <w:jc w:val="center"/>
              <w:rPr>
                <w:rFonts w:ascii="Century Gothic" w:hAnsi="Century Gothic"/>
                <w:sz w:val="20"/>
                <w:szCs w:val="20"/>
              </w:rPr>
            </w:pPr>
          </w:p>
        </w:tc>
        <w:tc>
          <w:tcPr>
            <w:tcW w:w="687" w:type="dxa"/>
          </w:tcPr>
          <w:p w14:paraId="7431FC1D" w14:textId="77777777" w:rsidR="003C5E89" w:rsidRPr="00970221" w:rsidRDefault="003C5E89" w:rsidP="003C5E89">
            <w:pPr>
              <w:jc w:val="center"/>
              <w:rPr>
                <w:rFonts w:ascii="Century Gothic" w:hAnsi="Century Gothic"/>
                <w:sz w:val="20"/>
                <w:szCs w:val="20"/>
              </w:rPr>
            </w:pPr>
          </w:p>
        </w:tc>
        <w:tc>
          <w:tcPr>
            <w:tcW w:w="687" w:type="dxa"/>
          </w:tcPr>
          <w:p w14:paraId="3CA1C98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5BD8747" w14:textId="77777777" w:rsidR="003C5E89" w:rsidRPr="00970221" w:rsidRDefault="003C5E89" w:rsidP="003C5E89">
            <w:pPr>
              <w:jc w:val="center"/>
              <w:rPr>
                <w:rFonts w:ascii="Century Gothic" w:hAnsi="Century Gothic"/>
                <w:sz w:val="20"/>
                <w:szCs w:val="20"/>
              </w:rPr>
            </w:pPr>
          </w:p>
        </w:tc>
        <w:tc>
          <w:tcPr>
            <w:tcW w:w="687" w:type="dxa"/>
          </w:tcPr>
          <w:p w14:paraId="72FB87F4"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69BA1B0" w14:textId="77777777" w:rsidR="003C5E89" w:rsidRPr="00970221" w:rsidRDefault="003C5E89" w:rsidP="003C5E89">
            <w:pPr>
              <w:jc w:val="center"/>
              <w:rPr>
                <w:rFonts w:ascii="Century Gothic" w:hAnsi="Century Gothic"/>
                <w:sz w:val="20"/>
                <w:szCs w:val="20"/>
              </w:rPr>
            </w:pPr>
          </w:p>
        </w:tc>
        <w:tc>
          <w:tcPr>
            <w:tcW w:w="687" w:type="dxa"/>
          </w:tcPr>
          <w:p w14:paraId="0B96B522" w14:textId="77777777" w:rsidR="003C5E89" w:rsidRPr="00970221" w:rsidRDefault="003C5E89" w:rsidP="003C5E89">
            <w:pPr>
              <w:jc w:val="center"/>
              <w:rPr>
                <w:rFonts w:ascii="Century Gothic" w:hAnsi="Century Gothic"/>
                <w:sz w:val="20"/>
                <w:szCs w:val="20"/>
              </w:rPr>
            </w:pPr>
          </w:p>
        </w:tc>
        <w:tc>
          <w:tcPr>
            <w:tcW w:w="687" w:type="dxa"/>
          </w:tcPr>
          <w:p w14:paraId="2FAF84D0" w14:textId="77777777" w:rsidR="003C5E89" w:rsidRPr="00970221" w:rsidRDefault="003C5E89" w:rsidP="003C5E89">
            <w:pPr>
              <w:jc w:val="center"/>
              <w:rPr>
                <w:rFonts w:ascii="Century Gothic" w:hAnsi="Century Gothic"/>
                <w:sz w:val="20"/>
                <w:szCs w:val="20"/>
              </w:rPr>
            </w:pPr>
          </w:p>
        </w:tc>
        <w:tc>
          <w:tcPr>
            <w:tcW w:w="660" w:type="dxa"/>
          </w:tcPr>
          <w:p w14:paraId="7B86E086" w14:textId="77777777" w:rsidR="003C5E89" w:rsidRPr="00970221" w:rsidRDefault="003C5E89" w:rsidP="003C5E89">
            <w:pPr>
              <w:jc w:val="center"/>
              <w:rPr>
                <w:rFonts w:ascii="Century Gothic" w:hAnsi="Century Gothic"/>
                <w:sz w:val="20"/>
                <w:szCs w:val="20"/>
              </w:rPr>
            </w:pPr>
          </w:p>
        </w:tc>
        <w:tc>
          <w:tcPr>
            <w:tcW w:w="688" w:type="dxa"/>
          </w:tcPr>
          <w:p w14:paraId="00606108" w14:textId="77777777" w:rsidR="003C5E89" w:rsidRPr="00970221" w:rsidRDefault="003C5E89" w:rsidP="003C5E89">
            <w:pPr>
              <w:jc w:val="center"/>
              <w:rPr>
                <w:rFonts w:ascii="Century Gothic" w:hAnsi="Century Gothic"/>
                <w:sz w:val="20"/>
                <w:szCs w:val="20"/>
              </w:rPr>
            </w:pPr>
          </w:p>
        </w:tc>
      </w:tr>
      <w:tr w:rsidR="003C5E89" w:rsidRPr="00970221" w14:paraId="117B8796" w14:textId="77777777" w:rsidTr="003C5E89">
        <w:trPr>
          <w:trHeight w:val="149"/>
        </w:trPr>
        <w:tc>
          <w:tcPr>
            <w:tcW w:w="4253" w:type="dxa"/>
          </w:tcPr>
          <w:p w14:paraId="4F9B4F09"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Replace Door Closers</w:t>
            </w:r>
          </w:p>
        </w:tc>
        <w:tc>
          <w:tcPr>
            <w:tcW w:w="1134" w:type="dxa"/>
          </w:tcPr>
          <w:p w14:paraId="1433F071"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279BE3FD" w14:textId="77777777" w:rsidR="003C5E89" w:rsidRPr="00970221" w:rsidRDefault="003C5E89" w:rsidP="003C5E89">
            <w:pPr>
              <w:jc w:val="center"/>
              <w:rPr>
                <w:rFonts w:ascii="Century Gothic" w:hAnsi="Century Gothic"/>
                <w:sz w:val="20"/>
                <w:szCs w:val="20"/>
              </w:rPr>
            </w:pPr>
          </w:p>
        </w:tc>
        <w:tc>
          <w:tcPr>
            <w:tcW w:w="691" w:type="dxa"/>
          </w:tcPr>
          <w:p w14:paraId="22861896" w14:textId="77777777" w:rsidR="003C5E89" w:rsidRPr="00970221" w:rsidRDefault="003C5E89" w:rsidP="003C5E89">
            <w:pPr>
              <w:jc w:val="center"/>
              <w:rPr>
                <w:rFonts w:ascii="Century Gothic" w:hAnsi="Century Gothic"/>
                <w:sz w:val="20"/>
                <w:szCs w:val="20"/>
              </w:rPr>
            </w:pPr>
          </w:p>
        </w:tc>
        <w:tc>
          <w:tcPr>
            <w:tcW w:w="686" w:type="dxa"/>
          </w:tcPr>
          <w:p w14:paraId="0D69E466" w14:textId="77777777" w:rsidR="003C5E89" w:rsidRPr="00970221" w:rsidRDefault="003C5E89" w:rsidP="003C5E89">
            <w:pPr>
              <w:jc w:val="center"/>
              <w:rPr>
                <w:rFonts w:ascii="Century Gothic" w:hAnsi="Century Gothic"/>
                <w:sz w:val="20"/>
                <w:szCs w:val="20"/>
              </w:rPr>
            </w:pPr>
          </w:p>
        </w:tc>
        <w:tc>
          <w:tcPr>
            <w:tcW w:w="686" w:type="dxa"/>
          </w:tcPr>
          <w:p w14:paraId="326BCF7C" w14:textId="77777777" w:rsidR="003C5E89" w:rsidRPr="00970221" w:rsidRDefault="003C5E89" w:rsidP="003C5E89">
            <w:pPr>
              <w:jc w:val="center"/>
              <w:rPr>
                <w:rFonts w:ascii="Century Gothic" w:hAnsi="Century Gothic"/>
                <w:sz w:val="20"/>
                <w:szCs w:val="20"/>
              </w:rPr>
            </w:pPr>
          </w:p>
        </w:tc>
        <w:tc>
          <w:tcPr>
            <w:tcW w:w="686" w:type="dxa"/>
          </w:tcPr>
          <w:p w14:paraId="6D0384E3"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B0DE530" w14:textId="77777777" w:rsidR="003C5E89" w:rsidRPr="00970221" w:rsidRDefault="003C5E89" w:rsidP="003C5E89">
            <w:pPr>
              <w:jc w:val="center"/>
              <w:rPr>
                <w:rFonts w:ascii="Century Gothic" w:hAnsi="Century Gothic"/>
                <w:sz w:val="20"/>
                <w:szCs w:val="20"/>
              </w:rPr>
            </w:pPr>
          </w:p>
        </w:tc>
        <w:tc>
          <w:tcPr>
            <w:tcW w:w="687" w:type="dxa"/>
          </w:tcPr>
          <w:p w14:paraId="1F1E2B7F" w14:textId="77777777" w:rsidR="003C5E89" w:rsidRPr="00970221" w:rsidRDefault="003C5E89" w:rsidP="003C5E89">
            <w:pPr>
              <w:jc w:val="center"/>
              <w:rPr>
                <w:rFonts w:ascii="Century Gothic" w:hAnsi="Century Gothic"/>
                <w:sz w:val="20"/>
                <w:szCs w:val="20"/>
              </w:rPr>
            </w:pPr>
          </w:p>
        </w:tc>
        <w:tc>
          <w:tcPr>
            <w:tcW w:w="687" w:type="dxa"/>
          </w:tcPr>
          <w:p w14:paraId="63775E6F" w14:textId="77777777" w:rsidR="003C5E89" w:rsidRPr="00970221" w:rsidRDefault="003C5E89" w:rsidP="003C5E89">
            <w:pPr>
              <w:jc w:val="center"/>
              <w:rPr>
                <w:rFonts w:ascii="Century Gothic" w:hAnsi="Century Gothic"/>
                <w:sz w:val="20"/>
                <w:szCs w:val="20"/>
              </w:rPr>
            </w:pPr>
          </w:p>
        </w:tc>
        <w:tc>
          <w:tcPr>
            <w:tcW w:w="687" w:type="dxa"/>
          </w:tcPr>
          <w:p w14:paraId="756EA41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09AB392" w14:textId="77777777" w:rsidR="003C5E89" w:rsidRPr="00970221" w:rsidRDefault="003C5E89" w:rsidP="003C5E89">
            <w:pPr>
              <w:jc w:val="center"/>
              <w:rPr>
                <w:rFonts w:ascii="Century Gothic" w:hAnsi="Century Gothic"/>
                <w:sz w:val="20"/>
                <w:szCs w:val="20"/>
              </w:rPr>
            </w:pPr>
          </w:p>
        </w:tc>
        <w:tc>
          <w:tcPr>
            <w:tcW w:w="687" w:type="dxa"/>
          </w:tcPr>
          <w:p w14:paraId="39E7A30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6655BB2" w14:textId="77777777" w:rsidR="003C5E89" w:rsidRPr="00970221" w:rsidRDefault="003C5E89" w:rsidP="003C5E89">
            <w:pPr>
              <w:jc w:val="center"/>
              <w:rPr>
                <w:rFonts w:ascii="Century Gothic" w:hAnsi="Century Gothic"/>
                <w:sz w:val="20"/>
                <w:szCs w:val="20"/>
              </w:rPr>
            </w:pPr>
          </w:p>
        </w:tc>
        <w:tc>
          <w:tcPr>
            <w:tcW w:w="687" w:type="dxa"/>
          </w:tcPr>
          <w:p w14:paraId="797B7894" w14:textId="77777777" w:rsidR="003C5E89" w:rsidRPr="00970221" w:rsidRDefault="003C5E89" w:rsidP="003C5E89">
            <w:pPr>
              <w:jc w:val="center"/>
              <w:rPr>
                <w:rFonts w:ascii="Century Gothic" w:hAnsi="Century Gothic"/>
                <w:sz w:val="20"/>
                <w:szCs w:val="20"/>
              </w:rPr>
            </w:pPr>
          </w:p>
        </w:tc>
        <w:tc>
          <w:tcPr>
            <w:tcW w:w="687" w:type="dxa"/>
          </w:tcPr>
          <w:p w14:paraId="10CDB975" w14:textId="77777777" w:rsidR="003C5E89" w:rsidRPr="00970221" w:rsidRDefault="003C5E89" w:rsidP="003C5E89">
            <w:pPr>
              <w:jc w:val="center"/>
              <w:rPr>
                <w:rFonts w:ascii="Century Gothic" w:hAnsi="Century Gothic"/>
                <w:sz w:val="20"/>
                <w:szCs w:val="20"/>
              </w:rPr>
            </w:pPr>
          </w:p>
        </w:tc>
        <w:tc>
          <w:tcPr>
            <w:tcW w:w="660" w:type="dxa"/>
          </w:tcPr>
          <w:p w14:paraId="3F50825D" w14:textId="77777777" w:rsidR="003C5E89" w:rsidRPr="00970221" w:rsidRDefault="003C5E89" w:rsidP="003C5E89">
            <w:pPr>
              <w:jc w:val="center"/>
              <w:rPr>
                <w:rFonts w:ascii="Century Gothic" w:hAnsi="Century Gothic"/>
                <w:sz w:val="20"/>
                <w:szCs w:val="20"/>
              </w:rPr>
            </w:pPr>
          </w:p>
        </w:tc>
        <w:tc>
          <w:tcPr>
            <w:tcW w:w="688" w:type="dxa"/>
          </w:tcPr>
          <w:p w14:paraId="0EA600DB" w14:textId="77777777" w:rsidR="003C5E89" w:rsidRPr="00970221" w:rsidRDefault="003C5E89" w:rsidP="003C5E89">
            <w:pPr>
              <w:jc w:val="center"/>
              <w:rPr>
                <w:rFonts w:ascii="Century Gothic" w:hAnsi="Century Gothic"/>
                <w:sz w:val="20"/>
                <w:szCs w:val="20"/>
              </w:rPr>
            </w:pPr>
          </w:p>
        </w:tc>
      </w:tr>
      <w:tr w:rsidR="003C5E89" w:rsidRPr="00970221" w14:paraId="1CCD82EF" w14:textId="77777777" w:rsidTr="003C5E89">
        <w:trPr>
          <w:trHeight w:val="149"/>
        </w:trPr>
        <w:tc>
          <w:tcPr>
            <w:tcW w:w="4253" w:type="dxa"/>
          </w:tcPr>
          <w:p w14:paraId="4B0D378B"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Repair/Maintain Furniture</w:t>
            </w:r>
          </w:p>
        </w:tc>
        <w:tc>
          <w:tcPr>
            <w:tcW w:w="1134" w:type="dxa"/>
          </w:tcPr>
          <w:p w14:paraId="5518B639"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5</w:t>
            </w:r>
          </w:p>
        </w:tc>
        <w:tc>
          <w:tcPr>
            <w:tcW w:w="709" w:type="dxa"/>
          </w:tcPr>
          <w:p w14:paraId="301383AC" w14:textId="77777777" w:rsidR="003C5E89" w:rsidRPr="00970221" w:rsidRDefault="003C5E89" w:rsidP="003C5E89">
            <w:pPr>
              <w:jc w:val="center"/>
              <w:rPr>
                <w:rFonts w:ascii="Century Gothic" w:hAnsi="Century Gothic"/>
                <w:sz w:val="20"/>
                <w:szCs w:val="20"/>
              </w:rPr>
            </w:pPr>
          </w:p>
        </w:tc>
        <w:tc>
          <w:tcPr>
            <w:tcW w:w="691" w:type="dxa"/>
          </w:tcPr>
          <w:p w14:paraId="77AF2497" w14:textId="77777777" w:rsidR="003C5E89" w:rsidRPr="00970221" w:rsidRDefault="003C5E89" w:rsidP="003C5E89">
            <w:pPr>
              <w:jc w:val="center"/>
              <w:rPr>
                <w:rFonts w:ascii="Century Gothic" w:hAnsi="Century Gothic"/>
                <w:sz w:val="20"/>
                <w:szCs w:val="20"/>
              </w:rPr>
            </w:pPr>
          </w:p>
        </w:tc>
        <w:tc>
          <w:tcPr>
            <w:tcW w:w="686" w:type="dxa"/>
          </w:tcPr>
          <w:p w14:paraId="151B9D29" w14:textId="77777777" w:rsidR="003C5E89" w:rsidRPr="00970221" w:rsidRDefault="003C5E89" w:rsidP="003C5E89">
            <w:pPr>
              <w:jc w:val="center"/>
              <w:rPr>
                <w:rFonts w:ascii="Century Gothic" w:hAnsi="Century Gothic"/>
                <w:sz w:val="20"/>
                <w:szCs w:val="20"/>
              </w:rPr>
            </w:pPr>
          </w:p>
        </w:tc>
        <w:tc>
          <w:tcPr>
            <w:tcW w:w="686" w:type="dxa"/>
          </w:tcPr>
          <w:p w14:paraId="5F68DB60" w14:textId="77777777" w:rsidR="003C5E89" w:rsidRPr="00970221" w:rsidRDefault="003C5E89" w:rsidP="003C5E89">
            <w:pPr>
              <w:jc w:val="center"/>
              <w:rPr>
                <w:rFonts w:ascii="Century Gothic" w:hAnsi="Century Gothic"/>
                <w:sz w:val="20"/>
                <w:szCs w:val="20"/>
              </w:rPr>
            </w:pPr>
          </w:p>
        </w:tc>
        <w:tc>
          <w:tcPr>
            <w:tcW w:w="686" w:type="dxa"/>
          </w:tcPr>
          <w:p w14:paraId="54B4D587" w14:textId="77777777" w:rsidR="003C5E89" w:rsidRPr="00970221" w:rsidRDefault="003C5E89" w:rsidP="003C5E89">
            <w:pPr>
              <w:jc w:val="center"/>
              <w:rPr>
                <w:rFonts w:ascii="Century Gothic" w:hAnsi="Century Gothic"/>
                <w:sz w:val="20"/>
                <w:szCs w:val="20"/>
              </w:rPr>
            </w:pPr>
          </w:p>
        </w:tc>
        <w:tc>
          <w:tcPr>
            <w:tcW w:w="686" w:type="dxa"/>
          </w:tcPr>
          <w:p w14:paraId="38708C36"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tcPr>
          <w:p w14:paraId="50BFCA3C" w14:textId="77777777" w:rsidR="003C5E89" w:rsidRPr="00970221" w:rsidRDefault="003C5E89" w:rsidP="003C5E89">
            <w:pPr>
              <w:jc w:val="center"/>
              <w:rPr>
                <w:rFonts w:ascii="Century Gothic" w:hAnsi="Century Gothic"/>
                <w:sz w:val="20"/>
                <w:szCs w:val="20"/>
              </w:rPr>
            </w:pPr>
          </w:p>
        </w:tc>
        <w:tc>
          <w:tcPr>
            <w:tcW w:w="687" w:type="dxa"/>
          </w:tcPr>
          <w:p w14:paraId="68BE38BC" w14:textId="77777777" w:rsidR="003C5E89" w:rsidRPr="00970221" w:rsidRDefault="003C5E89" w:rsidP="003C5E89">
            <w:pPr>
              <w:jc w:val="center"/>
              <w:rPr>
                <w:rFonts w:ascii="Century Gothic" w:hAnsi="Century Gothic"/>
                <w:sz w:val="20"/>
                <w:szCs w:val="20"/>
              </w:rPr>
            </w:pPr>
          </w:p>
        </w:tc>
        <w:tc>
          <w:tcPr>
            <w:tcW w:w="687" w:type="dxa"/>
          </w:tcPr>
          <w:p w14:paraId="6493757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80D2E2C" w14:textId="77777777" w:rsidR="003C5E89" w:rsidRPr="00970221" w:rsidRDefault="003C5E89" w:rsidP="003C5E89">
            <w:pPr>
              <w:jc w:val="center"/>
              <w:rPr>
                <w:rFonts w:ascii="Century Gothic" w:hAnsi="Century Gothic"/>
                <w:sz w:val="20"/>
                <w:szCs w:val="20"/>
              </w:rPr>
            </w:pPr>
          </w:p>
        </w:tc>
        <w:tc>
          <w:tcPr>
            <w:tcW w:w="687" w:type="dxa"/>
          </w:tcPr>
          <w:p w14:paraId="7CB0F159"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B27D958" w14:textId="77777777" w:rsidR="003C5E89" w:rsidRPr="00970221" w:rsidRDefault="003C5E89" w:rsidP="003C5E89">
            <w:pPr>
              <w:jc w:val="center"/>
              <w:rPr>
                <w:rFonts w:ascii="Century Gothic" w:hAnsi="Century Gothic"/>
                <w:sz w:val="20"/>
                <w:szCs w:val="20"/>
              </w:rPr>
            </w:pPr>
          </w:p>
        </w:tc>
        <w:tc>
          <w:tcPr>
            <w:tcW w:w="687" w:type="dxa"/>
          </w:tcPr>
          <w:p w14:paraId="32C9E21B" w14:textId="77777777" w:rsidR="003C5E89" w:rsidRPr="00970221" w:rsidRDefault="003C5E89" w:rsidP="003C5E89">
            <w:pPr>
              <w:jc w:val="center"/>
              <w:rPr>
                <w:rFonts w:ascii="Century Gothic" w:hAnsi="Century Gothic"/>
                <w:sz w:val="20"/>
                <w:szCs w:val="20"/>
              </w:rPr>
            </w:pPr>
          </w:p>
        </w:tc>
        <w:tc>
          <w:tcPr>
            <w:tcW w:w="687" w:type="dxa"/>
          </w:tcPr>
          <w:p w14:paraId="05F3F72F" w14:textId="77777777" w:rsidR="003C5E89" w:rsidRPr="00970221" w:rsidRDefault="003C5E89" w:rsidP="003C5E89">
            <w:pPr>
              <w:jc w:val="center"/>
              <w:rPr>
                <w:rFonts w:ascii="Century Gothic" w:hAnsi="Century Gothic"/>
                <w:sz w:val="20"/>
                <w:szCs w:val="20"/>
              </w:rPr>
            </w:pPr>
          </w:p>
        </w:tc>
        <w:tc>
          <w:tcPr>
            <w:tcW w:w="660" w:type="dxa"/>
          </w:tcPr>
          <w:p w14:paraId="7B5E8396" w14:textId="77777777" w:rsidR="003C5E89" w:rsidRPr="00970221" w:rsidRDefault="003C5E89" w:rsidP="003C5E89">
            <w:pPr>
              <w:jc w:val="center"/>
              <w:rPr>
                <w:rFonts w:ascii="Century Gothic" w:hAnsi="Century Gothic"/>
                <w:sz w:val="20"/>
                <w:szCs w:val="20"/>
              </w:rPr>
            </w:pPr>
          </w:p>
        </w:tc>
        <w:tc>
          <w:tcPr>
            <w:tcW w:w="688" w:type="dxa"/>
          </w:tcPr>
          <w:p w14:paraId="73EB1690" w14:textId="77777777" w:rsidR="003C5E89" w:rsidRPr="00970221" w:rsidRDefault="003C5E89" w:rsidP="003C5E89">
            <w:pPr>
              <w:jc w:val="center"/>
              <w:rPr>
                <w:rFonts w:ascii="Century Gothic" w:hAnsi="Century Gothic"/>
                <w:sz w:val="20"/>
                <w:szCs w:val="20"/>
              </w:rPr>
            </w:pPr>
          </w:p>
        </w:tc>
      </w:tr>
      <w:tr w:rsidR="003C5E89" w:rsidRPr="00970221" w14:paraId="15C3C3A4" w14:textId="77777777" w:rsidTr="003C5E89">
        <w:trPr>
          <w:trHeight w:val="149"/>
        </w:trPr>
        <w:tc>
          <w:tcPr>
            <w:tcW w:w="4253" w:type="dxa"/>
          </w:tcPr>
          <w:p w14:paraId="1324BE9A" w14:textId="77777777" w:rsidR="003C5E89" w:rsidRPr="00970221" w:rsidRDefault="003C5E89" w:rsidP="003C5E89">
            <w:pPr>
              <w:rPr>
                <w:rFonts w:ascii="Century Gothic" w:hAnsi="Century Gothic"/>
                <w:sz w:val="20"/>
                <w:szCs w:val="20"/>
              </w:rPr>
            </w:pPr>
            <w:r w:rsidRPr="00970221">
              <w:rPr>
                <w:rFonts w:ascii="Century Gothic" w:hAnsi="Century Gothic"/>
                <w:sz w:val="20"/>
                <w:szCs w:val="20"/>
              </w:rPr>
              <w:t xml:space="preserve">Repair/Maintain Lighting </w:t>
            </w:r>
          </w:p>
        </w:tc>
        <w:tc>
          <w:tcPr>
            <w:tcW w:w="1134" w:type="dxa"/>
          </w:tcPr>
          <w:p w14:paraId="03B0E122" w14:textId="77777777"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10</w:t>
            </w:r>
          </w:p>
        </w:tc>
        <w:tc>
          <w:tcPr>
            <w:tcW w:w="709" w:type="dxa"/>
          </w:tcPr>
          <w:p w14:paraId="33B977E5" w14:textId="77777777" w:rsidR="003C5E89" w:rsidRPr="00970221" w:rsidRDefault="003C5E89" w:rsidP="003C5E89">
            <w:pPr>
              <w:jc w:val="center"/>
              <w:rPr>
                <w:rFonts w:ascii="Century Gothic" w:hAnsi="Century Gothic"/>
                <w:sz w:val="20"/>
                <w:szCs w:val="20"/>
              </w:rPr>
            </w:pPr>
          </w:p>
        </w:tc>
        <w:tc>
          <w:tcPr>
            <w:tcW w:w="691" w:type="dxa"/>
          </w:tcPr>
          <w:p w14:paraId="6D395BEA" w14:textId="77777777" w:rsidR="003C5E89" w:rsidRPr="00970221" w:rsidRDefault="003C5E89" w:rsidP="003C5E89">
            <w:pPr>
              <w:jc w:val="center"/>
              <w:rPr>
                <w:rFonts w:ascii="Century Gothic" w:hAnsi="Century Gothic"/>
                <w:sz w:val="20"/>
                <w:szCs w:val="20"/>
              </w:rPr>
            </w:pPr>
          </w:p>
        </w:tc>
        <w:tc>
          <w:tcPr>
            <w:tcW w:w="686" w:type="dxa"/>
          </w:tcPr>
          <w:p w14:paraId="4C880409" w14:textId="77777777" w:rsidR="003C5E89" w:rsidRPr="00970221" w:rsidRDefault="003C5E89" w:rsidP="003C5E89">
            <w:pPr>
              <w:jc w:val="center"/>
              <w:rPr>
                <w:rFonts w:ascii="Century Gothic" w:hAnsi="Century Gothic"/>
                <w:sz w:val="20"/>
                <w:szCs w:val="20"/>
              </w:rPr>
            </w:pPr>
          </w:p>
        </w:tc>
        <w:tc>
          <w:tcPr>
            <w:tcW w:w="686" w:type="dxa"/>
          </w:tcPr>
          <w:p w14:paraId="190FB9FE" w14:textId="77777777" w:rsidR="003C5E89" w:rsidRPr="00970221" w:rsidRDefault="003C5E89" w:rsidP="003C5E89">
            <w:pPr>
              <w:jc w:val="center"/>
              <w:rPr>
                <w:rFonts w:ascii="Century Gothic" w:hAnsi="Century Gothic"/>
                <w:sz w:val="20"/>
                <w:szCs w:val="20"/>
              </w:rPr>
            </w:pPr>
          </w:p>
        </w:tc>
        <w:tc>
          <w:tcPr>
            <w:tcW w:w="686" w:type="dxa"/>
          </w:tcPr>
          <w:p w14:paraId="0B5F0E42" w14:textId="77777777" w:rsidR="003C5E89" w:rsidRPr="00970221" w:rsidRDefault="003C5E89" w:rsidP="003C5E89">
            <w:pPr>
              <w:jc w:val="center"/>
              <w:rPr>
                <w:rFonts w:ascii="Century Gothic" w:hAnsi="Century Gothic"/>
                <w:sz w:val="20"/>
                <w:szCs w:val="20"/>
              </w:rPr>
            </w:pPr>
          </w:p>
        </w:tc>
        <w:tc>
          <w:tcPr>
            <w:tcW w:w="686" w:type="dxa"/>
          </w:tcPr>
          <w:p w14:paraId="58B2AA4E" w14:textId="77777777" w:rsidR="003C5E89" w:rsidRPr="00970221" w:rsidRDefault="003C5E89" w:rsidP="003C5E89">
            <w:pPr>
              <w:jc w:val="center"/>
              <w:rPr>
                <w:rFonts w:ascii="Century Gothic" w:hAnsi="Century Gothic"/>
                <w:sz w:val="20"/>
                <w:szCs w:val="20"/>
              </w:rPr>
            </w:pPr>
          </w:p>
        </w:tc>
        <w:tc>
          <w:tcPr>
            <w:tcW w:w="687" w:type="dxa"/>
          </w:tcPr>
          <w:p w14:paraId="593C523E" w14:textId="77777777" w:rsidR="003C5E89" w:rsidRPr="00970221" w:rsidRDefault="003C5E89" w:rsidP="003C5E89">
            <w:pPr>
              <w:jc w:val="center"/>
              <w:rPr>
                <w:rFonts w:ascii="Century Gothic" w:hAnsi="Century Gothic"/>
                <w:sz w:val="20"/>
                <w:szCs w:val="20"/>
              </w:rPr>
            </w:pPr>
          </w:p>
        </w:tc>
        <w:tc>
          <w:tcPr>
            <w:tcW w:w="687" w:type="dxa"/>
          </w:tcPr>
          <w:p w14:paraId="7A2C018A" w14:textId="77777777" w:rsidR="003C5E89" w:rsidRPr="00970221" w:rsidRDefault="003C5E89" w:rsidP="003C5E89">
            <w:pPr>
              <w:jc w:val="center"/>
              <w:rPr>
                <w:rFonts w:ascii="Century Gothic" w:hAnsi="Century Gothic"/>
                <w:sz w:val="20"/>
                <w:szCs w:val="20"/>
              </w:rPr>
            </w:pPr>
          </w:p>
        </w:tc>
        <w:tc>
          <w:tcPr>
            <w:tcW w:w="687" w:type="dxa"/>
          </w:tcPr>
          <w:p w14:paraId="0544165A"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7" w:type="dxa"/>
          </w:tcPr>
          <w:p w14:paraId="201A410E" w14:textId="77777777" w:rsidR="003C5E89" w:rsidRPr="00970221" w:rsidRDefault="003C5E89" w:rsidP="003C5E89">
            <w:pPr>
              <w:jc w:val="center"/>
              <w:rPr>
                <w:rFonts w:ascii="Century Gothic" w:hAnsi="Century Gothic"/>
                <w:sz w:val="20"/>
                <w:szCs w:val="20"/>
              </w:rPr>
            </w:pPr>
          </w:p>
        </w:tc>
        <w:tc>
          <w:tcPr>
            <w:tcW w:w="687" w:type="dxa"/>
          </w:tcPr>
          <w:p w14:paraId="2A3E7F11"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A9D85DE" w14:textId="77777777" w:rsidR="003C5E89" w:rsidRPr="00970221" w:rsidRDefault="003C5E89" w:rsidP="003C5E89">
            <w:pPr>
              <w:jc w:val="center"/>
              <w:rPr>
                <w:rFonts w:ascii="Century Gothic" w:hAnsi="Century Gothic"/>
                <w:sz w:val="20"/>
                <w:szCs w:val="20"/>
              </w:rPr>
            </w:pPr>
          </w:p>
        </w:tc>
        <w:tc>
          <w:tcPr>
            <w:tcW w:w="687" w:type="dxa"/>
          </w:tcPr>
          <w:p w14:paraId="4825758E" w14:textId="77777777" w:rsidR="003C5E89" w:rsidRPr="00970221" w:rsidRDefault="003C5E89" w:rsidP="003C5E89">
            <w:pPr>
              <w:jc w:val="center"/>
              <w:rPr>
                <w:rFonts w:ascii="Century Gothic" w:hAnsi="Century Gothic"/>
                <w:sz w:val="20"/>
                <w:szCs w:val="20"/>
              </w:rPr>
            </w:pPr>
          </w:p>
        </w:tc>
        <w:tc>
          <w:tcPr>
            <w:tcW w:w="687" w:type="dxa"/>
          </w:tcPr>
          <w:p w14:paraId="601BB59B" w14:textId="77777777" w:rsidR="003C5E89" w:rsidRPr="00970221" w:rsidRDefault="003C5E89" w:rsidP="003C5E89">
            <w:pPr>
              <w:jc w:val="center"/>
              <w:rPr>
                <w:rFonts w:ascii="Century Gothic" w:hAnsi="Century Gothic"/>
                <w:sz w:val="20"/>
                <w:szCs w:val="20"/>
              </w:rPr>
            </w:pPr>
          </w:p>
        </w:tc>
        <w:tc>
          <w:tcPr>
            <w:tcW w:w="660" w:type="dxa"/>
          </w:tcPr>
          <w:p w14:paraId="2212E02A" w14:textId="77777777" w:rsidR="003C5E89" w:rsidRPr="00970221" w:rsidRDefault="003C5E89" w:rsidP="003C5E89">
            <w:pPr>
              <w:jc w:val="center"/>
              <w:rPr>
                <w:rFonts w:ascii="Century Gothic" w:hAnsi="Century Gothic"/>
                <w:sz w:val="20"/>
                <w:szCs w:val="20"/>
              </w:rPr>
            </w:pPr>
          </w:p>
        </w:tc>
        <w:tc>
          <w:tcPr>
            <w:tcW w:w="688" w:type="dxa"/>
          </w:tcPr>
          <w:p w14:paraId="492E7177" w14:textId="77777777" w:rsidR="003C5E89" w:rsidRPr="00970221" w:rsidRDefault="003C5E89" w:rsidP="003C5E89">
            <w:pPr>
              <w:jc w:val="center"/>
              <w:rPr>
                <w:rFonts w:ascii="Century Gothic" w:hAnsi="Century Gothic"/>
                <w:sz w:val="20"/>
                <w:szCs w:val="20"/>
              </w:rPr>
            </w:pPr>
          </w:p>
        </w:tc>
      </w:tr>
      <w:tr w:rsidR="003C5E89" w:rsidRPr="00970221" w14:paraId="1475E363" w14:textId="77777777" w:rsidTr="003C5E89">
        <w:trPr>
          <w:trHeight w:val="149"/>
        </w:trPr>
        <w:tc>
          <w:tcPr>
            <w:tcW w:w="4253" w:type="dxa"/>
          </w:tcPr>
          <w:p w14:paraId="12352327" w14:textId="77777777" w:rsidR="003C5E89" w:rsidRPr="00970221" w:rsidRDefault="003C5E89" w:rsidP="003C5E89">
            <w:pPr>
              <w:rPr>
                <w:rFonts w:ascii="Century Gothic" w:hAnsi="Century Gothic"/>
                <w:sz w:val="20"/>
                <w:szCs w:val="20"/>
              </w:rPr>
            </w:pPr>
          </w:p>
        </w:tc>
        <w:tc>
          <w:tcPr>
            <w:tcW w:w="1134" w:type="dxa"/>
          </w:tcPr>
          <w:p w14:paraId="1B9247F7" w14:textId="77777777" w:rsidR="003C5E89" w:rsidRPr="00970221" w:rsidRDefault="003C5E89" w:rsidP="003C5E89">
            <w:pPr>
              <w:jc w:val="center"/>
              <w:rPr>
                <w:rFonts w:ascii="Century Gothic" w:hAnsi="Century Gothic"/>
                <w:sz w:val="20"/>
                <w:szCs w:val="20"/>
              </w:rPr>
            </w:pPr>
          </w:p>
        </w:tc>
        <w:tc>
          <w:tcPr>
            <w:tcW w:w="709" w:type="dxa"/>
          </w:tcPr>
          <w:p w14:paraId="55DF9C6E" w14:textId="77777777" w:rsidR="003C5E89" w:rsidRPr="00970221" w:rsidRDefault="003C5E89" w:rsidP="003C5E89">
            <w:pPr>
              <w:jc w:val="center"/>
              <w:rPr>
                <w:rFonts w:ascii="Century Gothic" w:hAnsi="Century Gothic"/>
                <w:sz w:val="20"/>
                <w:szCs w:val="20"/>
              </w:rPr>
            </w:pPr>
          </w:p>
        </w:tc>
        <w:tc>
          <w:tcPr>
            <w:tcW w:w="691" w:type="dxa"/>
          </w:tcPr>
          <w:p w14:paraId="7E810FA8" w14:textId="77777777" w:rsidR="003C5E89" w:rsidRPr="00970221" w:rsidRDefault="003C5E89" w:rsidP="003C5E89">
            <w:pPr>
              <w:jc w:val="center"/>
              <w:rPr>
                <w:rFonts w:ascii="Century Gothic" w:hAnsi="Century Gothic"/>
                <w:sz w:val="20"/>
                <w:szCs w:val="20"/>
              </w:rPr>
            </w:pPr>
          </w:p>
        </w:tc>
        <w:tc>
          <w:tcPr>
            <w:tcW w:w="686" w:type="dxa"/>
          </w:tcPr>
          <w:p w14:paraId="3842AF38" w14:textId="77777777" w:rsidR="003C5E89" w:rsidRPr="00970221" w:rsidRDefault="003C5E89" w:rsidP="003C5E89">
            <w:pPr>
              <w:jc w:val="center"/>
              <w:rPr>
                <w:rFonts w:ascii="Century Gothic" w:hAnsi="Century Gothic"/>
                <w:sz w:val="20"/>
                <w:szCs w:val="20"/>
              </w:rPr>
            </w:pPr>
          </w:p>
        </w:tc>
        <w:tc>
          <w:tcPr>
            <w:tcW w:w="686" w:type="dxa"/>
          </w:tcPr>
          <w:p w14:paraId="7148D5AD" w14:textId="77777777" w:rsidR="003C5E89" w:rsidRPr="00970221" w:rsidRDefault="003C5E89" w:rsidP="003C5E89">
            <w:pPr>
              <w:jc w:val="center"/>
              <w:rPr>
                <w:rFonts w:ascii="Century Gothic" w:hAnsi="Century Gothic"/>
                <w:sz w:val="20"/>
                <w:szCs w:val="20"/>
              </w:rPr>
            </w:pPr>
          </w:p>
        </w:tc>
        <w:tc>
          <w:tcPr>
            <w:tcW w:w="686" w:type="dxa"/>
          </w:tcPr>
          <w:p w14:paraId="123A41FD" w14:textId="77777777" w:rsidR="003C5E89" w:rsidRPr="00970221" w:rsidRDefault="003C5E89" w:rsidP="003C5E89">
            <w:pPr>
              <w:jc w:val="center"/>
              <w:rPr>
                <w:rFonts w:ascii="Century Gothic" w:hAnsi="Century Gothic"/>
                <w:sz w:val="20"/>
                <w:szCs w:val="20"/>
              </w:rPr>
            </w:pPr>
          </w:p>
        </w:tc>
        <w:tc>
          <w:tcPr>
            <w:tcW w:w="686" w:type="dxa"/>
          </w:tcPr>
          <w:p w14:paraId="60024F5D" w14:textId="77777777" w:rsidR="003C5E89" w:rsidRPr="00970221" w:rsidRDefault="003C5E89" w:rsidP="003C5E89">
            <w:pPr>
              <w:jc w:val="center"/>
              <w:rPr>
                <w:rFonts w:ascii="Century Gothic" w:hAnsi="Century Gothic"/>
                <w:sz w:val="20"/>
                <w:szCs w:val="20"/>
              </w:rPr>
            </w:pPr>
          </w:p>
        </w:tc>
        <w:tc>
          <w:tcPr>
            <w:tcW w:w="687" w:type="dxa"/>
          </w:tcPr>
          <w:p w14:paraId="53AB956D" w14:textId="77777777" w:rsidR="003C5E89" w:rsidRPr="00970221" w:rsidRDefault="003C5E89" w:rsidP="003C5E89">
            <w:pPr>
              <w:jc w:val="center"/>
              <w:rPr>
                <w:rFonts w:ascii="Century Gothic" w:hAnsi="Century Gothic"/>
                <w:sz w:val="20"/>
                <w:szCs w:val="20"/>
              </w:rPr>
            </w:pPr>
          </w:p>
        </w:tc>
        <w:tc>
          <w:tcPr>
            <w:tcW w:w="687" w:type="dxa"/>
          </w:tcPr>
          <w:p w14:paraId="78904CFD" w14:textId="77777777" w:rsidR="003C5E89" w:rsidRPr="00970221" w:rsidRDefault="003C5E89" w:rsidP="003C5E89">
            <w:pPr>
              <w:jc w:val="center"/>
              <w:rPr>
                <w:rFonts w:ascii="Century Gothic" w:hAnsi="Century Gothic"/>
                <w:sz w:val="20"/>
                <w:szCs w:val="20"/>
              </w:rPr>
            </w:pPr>
          </w:p>
        </w:tc>
        <w:tc>
          <w:tcPr>
            <w:tcW w:w="687" w:type="dxa"/>
          </w:tcPr>
          <w:p w14:paraId="52E6704F"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D6F5DD7" w14:textId="77777777" w:rsidR="003C5E89" w:rsidRPr="00970221" w:rsidRDefault="003C5E89" w:rsidP="003C5E89">
            <w:pPr>
              <w:jc w:val="center"/>
              <w:rPr>
                <w:rFonts w:ascii="Century Gothic" w:hAnsi="Century Gothic"/>
                <w:sz w:val="20"/>
                <w:szCs w:val="20"/>
              </w:rPr>
            </w:pPr>
          </w:p>
        </w:tc>
        <w:tc>
          <w:tcPr>
            <w:tcW w:w="687" w:type="dxa"/>
          </w:tcPr>
          <w:p w14:paraId="646FE475"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39C5750" w14:textId="77777777" w:rsidR="003C5E89" w:rsidRPr="00970221" w:rsidRDefault="003C5E89" w:rsidP="003C5E89">
            <w:pPr>
              <w:jc w:val="center"/>
              <w:rPr>
                <w:rFonts w:ascii="Century Gothic" w:hAnsi="Century Gothic"/>
                <w:sz w:val="20"/>
                <w:szCs w:val="20"/>
              </w:rPr>
            </w:pPr>
          </w:p>
        </w:tc>
        <w:tc>
          <w:tcPr>
            <w:tcW w:w="687" w:type="dxa"/>
          </w:tcPr>
          <w:p w14:paraId="0FCE66BE" w14:textId="77777777" w:rsidR="003C5E89" w:rsidRPr="00970221" w:rsidRDefault="003C5E89" w:rsidP="003C5E89">
            <w:pPr>
              <w:jc w:val="center"/>
              <w:rPr>
                <w:rFonts w:ascii="Century Gothic" w:hAnsi="Century Gothic"/>
                <w:sz w:val="20"/>
                <w:szCs w:val="20"/>
              </w:rPr>
            </w:pPr>
          </w:p>
        </w:tc>
        <w:tc>
          <w:tcPr>
            <w:tcW w:w="687" w:type="dxa"/>
          </w:tcPr>
          <w:p w14:paraId="7C482FDB" w14:textId="77777777" w:rsidR="003C5E89" w:rsidRPr="00970221" w:rsidRDefault="003C5E89" w:rsidP="003C5E89">
            <w:pPr>
              <w:jc w:val="center"/>
              <w:rPr>
                <w:rFonts w:ascii="Century Gothic" w:hAnsi="Century Gothic"/>
                <w:sz w:val="20"/>
                <w:szCs w:val="20"/>
              </w:rPr>
            </w:pPr>
          </w:p>
        </w:tc>
        <w:tc>
          <w:tcPr>
            <w:tcW w:w="660" w:type="dxa"/>
          </w:tcPr>
          <w:p w14:paraId="7860E488" w14:textId="77777777" w:rsidR="003C5E89" w:rsidRPr="00970221" w:rsidRDefault="003C5E89" w:rsidP="003C5E89">
            <w:pPr>
              <w:jc w:val="center"/>
              <w:rPr>
                <w:rFonts w:ascii="Century Gothic" w:hAnsi="Century Gothic"/>
                <w:sz w:val="20"/>
                <w:szCs w:val="20"/>
              </w:rPr>
            </w:pPr>
          </w:p>
        </w:tc>
        <w:tc>
          <w:tcPr>
            <w:tcW w:w="688" w:type="dxa"/>
          </w:tcPr>
          <w:p w14:paraId="382C3EE7" w14:textId="77777777" w:rsidR="003C5E89" w:rsidRPr="00970221" w:rsidRDefault="003C5E89" w:rsidP="003C5E89">
            <w:pPr>
              <w:jc w:val="center"/>
              <w:rPr>
                <w:rFonts w:ascii="Century Gothic" w:hAnsi="Century Gothic"/>
                <w:sz w:val="20"/>
                <w:szCs w:val="20"/>
              </w:rPr>
            </w:pPr>
          </w:p>
        </w:tc>
      </w:tr>
      <w:tr w:rsidR="003C5E89" w:rsidRPr="00970221" w14:paraId="7FBD6AAD" w14:textId="77777777" w:rsidTr="003C5E89">
        <w:trPr>
          <w:trHeight w:val="371"/>
        </w:trPr>
        <w:tc>
          <w:tcPr>
            <w:tcW w:w="16375" w:type="dxa"/>
            <w:gridSpan w:val="18"/>
            <w:vAlign w:val="center"/>
          </w:tcPr>
          <w:p w14:paraId="09A0FAAD" w14:textId="77777777" w:rsidR="003C5E89" w:rsidRPr="00970221" w:rsidRDefault="003C5E89" w:rsidP="003C5E89">
            <w:pPr>
              <w:rPr>
                <w:rFonts w:ascii="Century Gothic" w:hAnsi="Century Gothic"/>
                <w:b/>
                <w:bCs/>
                <w:sz w:val="20"/>
                <w:szCs w:val="20"/>
              </w:rPr>
            </w:pPr>
            <w:r>
              <w:rPr>
                <w:rFonts w:ascii="Century Gothic" w:hAnsi="Century Gothic"/>
                <w:b/>
                <w:bCs/>
                <w:sz w:val="20"/>
                <w:szCs w:val="20"/>
              </w:rPr>
              <w:t>MECHANICAL VENTILATION</w:t>
            </w:r>
            <w:r w:rsidRPr="00970221">
              <w:rPr>
                <w:rFonts w:ascii="Century Gothic" w:hAnsi="Century Gothic"/>
                <w:b/>
                <w:bCs/>
                <w:sz w:val="20"/>
                <w:szCs w:val="20"/>
              </w:rPr>
              <w:t xml:space="preserve">    </w:t>
            </w:r>
          </w:p>
        </w:tc>
      </w:tr>
      <w:tr w:rsidR="003C5E89" w:rsidRPr="00970221" w14:paraId="7927EA61" w14:textId="77777777" w:rsidTr="003C5E89">
        <w:trPr>
          <w:trHeight w:val="149"/>
        </w:trPr>
        <w:tc>
          <w:tcPr>
            <w:tcW w:w="4253" w:type="dxa"/>
          </w:tcPr>
          <w:p w14:paraId="20B27905" w14:textId="77777777" w:rsidR="003C5E89" w:rsidRPr="00970221" w:rsidRDefault="003C5E89" w:rsidP="003C5E89">
            <w:pPr>
              <w:rPr>
                <w:rFonts w:ascii="Century Gothic" w:hAnsi="Century Gothic"/>
                <w:sz w:val="20"/>
                <w:szCs w:val="20"/>
              </w:rPr>
            </w:pPr>
            <w:r>
              <w:rPr>
                <w:rFonts w:ascii="Century Gothic" w:hAnsi="Century Gothic"/>
                <w:sz w:val="20"/>
                <w:szCs w:val="20"/>
              </w:rPr>
              <w:t>Maintain Roof Exhaust Fan</w:t>
            </w:r>
          </w:p>
        </w:tc>
        <w:tc>
          <w:tcPr>
            <w:tcW w:w="1134" w:type="dxa"/>
          </w:tcPr>
          <w:p w14:paraId="79D96631"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24325A8B" w14:textId="77777777" w:rsidR="003C5E89" w:rsidRPr="00970221" w:rsidRDefault="003C5E89" w:rsidP="003C5E89">
            <w:pPr>
              <w:jc w:val="center"/>
              <w:rPr>
                <w:rFonts w:ascii="Century Gothic" w:hAnsi="Century Gothic"/>
                <w:sz w:val="20"/>
                <w:szCs w:val="20"/>
              </w:rPr>
            </w:pPr>
          </w:p>
        </w:tc>
        <w:tc>
          <w:tcPr>
            <w:tcW w:w="691" w:type="dxa"/>
          </w:tcPr>
          <w:p w14:paraId="3AC839F9" w14:textId="77777777" w:rsidR="003C5E89" w:rsidRPr="00970221" w:rsidRDefault="003C5E89" w:rsidP="003C5E89">
            <w:pPr>
              <w:jc w:val="center"/>
              <w:rPr>
                <w:rFonts w:ascii="Century Gothic" w:hAnsi="Century Gothic"/>
                <w:sz w:val="20"/>
                <w:szCs w:val="20"/>
              </w:rPr>
            </w:pPr>
          </w:p>
        </w:tc>
        <w:tc>
          <w:tcPr>
            <w:tcW w:w="686" w:type="dxa"/>
          </w:tcPr>
          <w:p w14:paraId="2E64D721" w14:textId="77777777" w:rsidR="003C5E89" w:rsidRPr="00970221" w:rsidRDefault="003C5E89" w:rsidP="003C5E89">
            <w:pPr>
              <w:jc w:val="center"/>
              <w:rPr>
                <w:rFonts w:ascii="Century Gothic" w:hAnsi="Century Gothic"/>
                <w:sz w:val="20"/>
                <w:szCs w:val="20"/>
              </w:rPr>
            </w:pPr>
          </w:p>
        </w:tc>
        <w:tc>
          <w:tcPr>
            <w:tcW w:w="686" w:type="dxa"/>
          </w:tcPr>
          <w:p w14:paraId="6D9DE660"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5D9BE576" w14:textId="77777777" w:rsidR="003C5E89" w:rsidRPr="00970221" w:rsidRDefault="003C5E89" w:rsidP="003C5E89">
            <w:pPr>
              <w:jc w:val="center"/>
              <w:rPr>
                <w:rFonts w:ascii="Century Gothic" w:hAnsi="Century Gothic"/>
                <w:sz w:val="20"/>
                <w:szCs w:val="20"/>
              </w:rPr>
            </w:pPr>
          </w:p>
        </w:tc>
        <w:tc>
          <w:tcPr>
            <w:tcW w:w="686" w:type="dxa"/>
          </w:tcPr>
          <w:p w14:paraId="40BED1FC" w14:textId="77777777" w:rsidR="003C5E89" w:rsidRPr="00970221" w:rsidRDefault="003C5E89" w:rsidP="003C5E89">
            <w:pPr>
              <w:jc w:val="center"/>
              <w:rPr>
                <w:rFonts w:ascii="Century Gothic" w:hAnsi="Century Gothic"/>
                <w:sz w:val="20"/>
                <w:szCs w:val="20"/>
              </w:rPr>
            </w:pPr>
          </w:p>
        </w:tc>
        <w:tc>
          <w:tcPr>
            <w:tcW w:w="687" w:type="dxa"/>
          </w:tcPr>
          <w:p w14:paraId="738A7C85" w14:textId="77777777" w:rsidR="003C5E89" w:rsidRPr="00970221" w:rsidRDefault="003C5E89" w:rsidP="003C5E89">
            <w:pPr>
              <w:jc w:val="center"/>
              <w:rPr>
                <w:rFonts w:ascii="Century Gothic" w:hAnsi="Century Gothic"/>
                <w:sz w:val="20"/>
                <w:szCs w:val="20"/>
              </w:rPr>
            </w:pPr>
          </w:p>
        </w:tc>
        <w:tc>
          <w:tcPr>
            <w:tcW w:w="687" w:type="dxa"/>
          </w:tcPr>
          <w:p w14:paraId="22D80190" w14:textId="77777777" w:rsidR="003C5E89" w:rsidRPr="00970221" w:rsidRDefault="003C5E89" w:rsidP="003C5E89">
            <w:pPr>
              <w:jc w:val="center"/>
              <w:rPr>
                <w:rFonts w:ascii="Century Gothic" w:hAnsi="Century Gothic"/>
                <w:sz w:val="20"/>
                <w:szCs w:val="20"/>
              </w:rPr>
            </w:pPr>
          </w:p>
        </w:tc>
        <w:tc>
          <w:tcPr>
            <w:tcW w:w="687" w:type="dxa"/>
          </w:tcPr>
          <w:p w14:paraId="53C0C5E8"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57531E5" w14:textId="77777777" w:rsidR="003C5E89" w:rsidRPr="00970221" w:rsidRDefault="003C5E89" w:rsidP="003C5E89">
            <w:pPr>
              <w:jc w:val="center"/>
              <w:rPr>
                <w:rFonts w:ascii="Century Gothic" w:hAnsi="Century Gothic"/>
                <w:sz w:val="20"/>
                <w:szCs w:val="20"/>
              </w:rPr>
            </w:pPr>
          </w:p>
        </w:tc>
        <w:tc>
          <w:tcPr>
            <w:tcW w:w="687" w:type="dxa"/>
          </w:tcPr>
          <w:p w14:paraId="1C07E527"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5EEBD2A" w14:textId="77777777" w:rsidR="003C5E89" w:rsidRPr="00970221" w:rsidRDefault="003C5E89" w:rsidP="003C5E89">
            <w:pPr>
              <w:jc w:val="center"/>
              <w:rPr>
                <w:rFonts w:ascii="Century Gothic" w:hAnsi="Century Gothic"/>
                <w:sz w:val="20"/>
                <w:szCs w:val="20"/>
              </w:rPr>
            </w:pPr>
          </w:p>
        </w:tc>
        <w:tc>
          <w:tcPr>
            <w:tcW w:w="687" w:type="dxa"/>
          </w:tcPr>
          <w:p w14:paraId="62DBF6B5" w14:textId="77777777" w:rsidR="003C5E89" w:rsidRPr="00970221" w:rsidRDefault="003C5E89" w:rsidP="003C5E89">
            <w:pPr>
              <w:jc w:val="center"/>
              <w:rPr>
                <w:rFonts w:ascii="Century Gothic" w:hAnsi="Century Gothic"/>
                <w:sz w:val="20"/>
                <w:szCs w:val="20"/>
              </w:rPr>
            </w:pPr>
          </w:p>
        </w:tc>
        <w:tc>
          <w:tcPr>
            <w:tcW w:w="687" w:type="dxa"/>
          </w:tcPr>
          <w:p w14:paraId="2B9460BC" w14:textId="77777777" w:rsidR="003C5E89" w:rsidRPr="00970221" w:rsidRDefault="003C5E89" w:rsidP="003C5E89">
            <w:pPr>
              <w:jc w:val="center"/>
              <w:rPr>
                <w:rFonts w:ascii="Century Gothic" w:hAnsi="Century Gothic"/>
                <w:sz w:val="20"/>
                <w:szCs w:val="20"/>
              </w:rPr>
            </w:pPr>
          </w:p>
        </w:tc>
        <w:tc>
          <w:tcPr>
            <w:tcW w:w="660" w:type="dxa"/>
          </w:tcPr>
          <w:p w14:paraId="764FE41C" w14:textId="77777777" w:rsidR="003C5E89" w:rsidRPr="00970221" w:rsidRDefault="003C5E89" w:rsidP="003C5E89">
            <w:pPr>
              <w:jc w:val="center"/>
              <w:rPr>
                <w:rFonts w:ascii="Century Gothic" w:hAnsi="Century Gothic"/>
                <w:sz w:val="20"/>
                <w:szCs w:val="20"/>
              </w:rPr>
            </w:pPr>
          </w:p>
        </w:tc>
        <w:tc>
          <w:tcPr>
            <w:tcW w:w="688" w:type="dxa"/>
          </w:tcPr>
          <w:p w14:paraId="71EF01E0" w14:textId="77777777" w:rsidR="003C5E89" w:rsidRPr="00970221" w:rsidRDefault="003C5E89" w:rsidP="003C5E89">
            <w:pPr>
              <w:jc w:val="center"/>
              <w:rPr>
                <w:rFonts w:ascii="Century Gothic" w:hAnsi="Century Gothic"/>
                <w:sz w:val="20"/>
                <w:szCs w:val="20"/>
              </w:rPr>
            </w:pPr>
          </w:p>
        </w:tc>
      </w:tr>
      <w:tr w:rsidR="003C5E89" w:rsidRPr="00970221" w14:paraId="297BA414" w14:textId="77777777" w:rsidTr="003C5E89">
        <w:trPr>
          <w:trHeight w:val="149"/>
        </w:trPr>
        <w:tc>
          <w:tcPr>
            <w:tcW w:w="4253" w:type="dxa"/>
          </w:tcPr>
          <w:p w14:paraId="0B577CC2" w14:textId="77777777" w:rsidR="003C5E89" w:rsidRPr="00970221" w:rsidRDefault="003C5E89" w:rsidP="003C5E89">
            <w:pPr>
              <w:rPr>
                <w:rFonts w:ascii="Century Gothic" w:hAnsi="Century Gothic"/>
                <w:sz w:val="20"/>
                <w:szCs w:val="20"/>
              </w:rPr>
            </w:pPr>
            <w:r>
              <w:rPr>
                <w:rFonts w:ascii="Century Gothic" w:hAnsi="Century Gothic"/>
                <w:sz w:val="20"/>
                <w:szCs w:val="20"/>
              </w:rPr>
              <w:t>Maintain Carpark/Basement Exhaust Fan</w:t>
            </w:r>
          </w:p>
        </w:tc>
        <w:tc>
          <w:tcPr>
            <w:tcW w:w="1134" w:type="dxa"/>
          </w:tcPr>
          <w:p w14:paraId="3659D925"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2FEC42E6" w14:textId="77777777" w:rsidR="003C5E89" w:rsidRPr="00970221" w:rsidRDefault="003C5E89" w:rsidP="003C5E89">
            <w:pPr>
              <w:jc w:val="center"/>
              <w:rPr>
                <w:rFonts w:ascii="Century Gothic" w:hAnsi="Century Gothic"/>
                <w:sz w:val="20"/>
                <w:szCs w:val="20"/>
              </w:rPr>
            </w:pPr>
          </w:p>
        </w:tc>
        <w:tc>
          <w:tcPr>
            <w:tcW w:w="691" w:type="dxa"/>
          </w:tcPr>
          <w:p w14:paraId="15CF3EF5" w14:textId="77777777" w:rsidR="003C5E89" w:rsidRPr="00970221" w:rsidRDefault="003C5E89" w:rsidP="003C5E89">
            <w:pPr>
              <w:jc w:val="center"/>
              <w:rPr>
                <w:rFonts w:ascii="Century Gothic" w:hAnsi="Century Gothic"/>
                <w:sz w:val="20"/>
                <w:szCs w:val="20"/>
              </w:rPr>
            </w:pPr>
          </w:p>
        </w:tc>
        <w:tc>
          <w:tcPr>
            <w:tcW w:w="686" w:type="dxa"/>
          </w:tcPr>
          <w:p w14:paraId="4AAF08D5" w14:textId="77777777" w:rsidR="003C5E89" w:rsidRPr="00970221" w:rsidRDefault="003C5E89" w:rsidP="003C5E89">
            <w:pPr>
              <w:jc w:val="center"/>
              <w:rPr>
                <w:rFonts w:ascii="Century Gothic" w:hAnsi="Century Gothic"/>
                <w:sz w:val="20"/>
                <w:szCs w:val="20"/>
              </w:rPr>
            </w:pPr>
          </w:p>
        </w:tc>
        <w:tc>
          <w:tcPr>
            <w:tcW w:w="686" w:type="dxa"/>
          </w:tcPr>
          <w:p w14:paraId="37F2A653" w14:textId="77777777" w:rsidR="003C5E89" w:rsidRPr="00970221" w:rsidRDefault="003C5E89" w:rsidP="003C5E89">
            <w:pPr>
              <w:jc w:val="center"/>
              <w:rPr>
                <w:rFonts w:ascii="Century Gothic" w:hAnsi="Century Gothic"/>
                <w:sz w:val="20"/>
                <w:szCs w:val="20"/>
              </w:rPr>
            </w:pPr>
          </w:p>
        </w:tc>
        <w:tc>
          <w:tcPr>
            <w:tcW w:w="686" w:type="dxa"/>
          </w:tcPr>
          <w:p w14:paraId="72E39AE9"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20BAD7E7" w14:textId="77777777" w:rsidR="003C5E89" w:rsidRPr="00970221" w:rsidRDefault="003C5E89" w:rsidP="003C5E89">
            <w:pPr>
              <w:jc w:val="center"/>
              <w:rPr>
                <w:rFonts w:ascii="Century Gothic" w:hAnsi="Century Gothic"/>
                <w:sz w:val="20"/>
                <w:szCs w:val="20"/>
              </w:rPr>
            </w:pPr>
          </w:p>
        </w:tc>
        <w:tc>
          <w:tcPr>
            <w:tcW w:w="687" w:type="dxa"/>
          </w:tcPr>
          <w:p w14:paraId="3AF98B1D" w14:textId="77777777" w:rsidR="003C5E89" w:rsidRPr="00970221" w:rsidRDefault="003C5E89" w:rsidP="003C5E89">
            <w:pPr>
              <w:jc w:val="center"/>
              <w:rPr>
                <w:rFonts w:ascii="Century Gothic" w:hAnsi="Century Gothic"/>
                <w:sz w:val="20"/>
                <w:szCs w:val="20"/>
              </w:rPr>
            </w:pPr>
          </w:p>
        </w:tc>
        <w:tc>
          <w:tcPr>
            <w:tcW w:w="687" w:type="dxa"/>
          </w:tcPr>
          <w:p w14:paraId="125ABB58" w14:textId="77777777" w:rsidR="003C5E89" w:rsidRPr="00970221" w:rsidRDefault="003C5E89" w:rsidP="003C5E89">
            <w:pPr>
              <w:jc w:val="center"/>
              <w:rPr>
                <w:rFonts w:ascii="Century Gothic" w:hAnsi="Century Gothic"/>
                <w:sz w:val="20"/>
                <w:szCs w:val="20"/>
              </w:rPr>
            </w:pPr>
          </w:p>
        </w:tc>
        <w:tc>
          <w:tcPr>
            <w:tcW w:w="687" w:type="dxa"/>
          </w:tcPr>
          <w:p w14:paraId="3DD1D059"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532B4B5" w14:textId="77777777" w:rsidR="003C5E89" w:rsidRPr="00970221" w:rsidRDefault="003C5E89" w:rsidP="003C5E89">
            <w:pPr>
              <w:jc w:val="center"/>
              <w:rPr>
                <w:rFonts w:ascii="Century Gothic" w:hAnsi="Century Gothic"/>
                <w:sz w:val="20"/>
                <w:szCs w:val="20"/>
              </w:rPr>
            </w:pPr>
          </w:p>
        </w:tc>
        <w:tc>
          <w:tcPr>
            <w:tcW w:w="687" w:type="dxa"/>
          </w:tcPr>
          <w:p w14:paraId="754B5D71"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74CA226" w14:textId="77777777" w:rsidR="003C5E89" w:rsidRPr="00970221" w:rsidRDefault="003C5E89" w:rsidP="003C5E89">
            <w:pPr>
              <w:jc w:val="center"/>
              <w:rPr>
                <w:rFonts w:ascii="Century Gothic" w:hAnsi="Century Gothic"/>
                <w:sz w:val="20"/>
                <w:szCs w:val="20"/>
              </w:rPr>
            </w:pPr>
          </w:p>
        </w:tc>
        <w:tc>
          <w:tcPr>
            <w:tcW w:w="687" w:type="dxa"/>
          </w:tcPr>
          <w:p w14:paraId="01F56D71" w14:textId="77777777" w:rsidR="003C5E89" w:rsidRPr="00970221" w:rsidRDefault="003C5E89" w:rsidP="003C5E89">
            <w:pPr>
              <w:jc w:val="center"/>
              <w:rPr>
                <w:rFonts w:ascii="Century Gothic" w:hAnsi="Century Gothic"/>
                <w:sz w:val="20"/>
                <w:szCs w:val="20"/>
              </w:rPr>
            </w:pPr>
          </w:p>
        </w:tc>
        <w:tc>
          <w:tcPr>
            <w:tcW w:w="687" w:type="dxa"/>
          </w:tcPr>
          <w:p w14:paraId="3F742F2A" w14:textId="77777777" w:rsidR="003C5E89" w:rsidRPr="00970221" w:rsidRDefault="003C5E89" w:rsidP="003C5E89">
            <w:pPr>
              <w:jc w:val="center"/>
              <w:rPr>
                <w:rFonts w:ascii="Century Gothic" w:hAnsi="Century Gothic"/>
                <w:sz w:val="20"/>
                <w:szCs w:val="20"/>
              </w:rPr>
            </w:pPr>
          </w:p>
        </w:tc>
        <w:tc>
          <w:tcPr>
            <w:tcW w:w="660" w:type="dxa"/>
          </w:tcPr>
          <w:p w14:paraId="6742310E" w14:textId="77777777" w:rsidR="003C5E89" w:rsidRPr="00970221" w:rsidRDefault="003C5E89" w:rsidP="003C5E89">
            <w:pPr>
              <w:jc w:val="center"/>
              <w:rPr>
                <w:rFonts w:ascii="Century Gothic" w:hAnsi="Century Gothic"/>
                <w:sz w:val="20"/>
                <w:szCs w:val="20"/>
              </w:rPr>
            </w:pPr>
          </w:p>
        </w:tc>
        <w:tc>
          <w:tcPr>
            <w:tcW w:w="688" w:type="dxa"/>
          </w:tcPr>
          <w:p w14:paraId="7160CBE9" w14:textId="77777777" w:rsidR="003C5E89" w:rsidRPr="00970221" w:rsidRDefault="003C5E89" w:rsidP="003C5E89">
            <w:pPr>
              <w:jc w:val="center"/>
              <w:rPr>
                <w:rFonts w:ascii="Century Gothic" w:hAnsi="Century Gothic"/>
                <w:sz w:val="20"/>
                <w:szCs w:val="20"/>
              </w:rPr>
            </w:pPr>
          </w:p>
        </w:tc>
      </w:tr>
      <w:tr w:rsidR="003C5E89" w:rsidRPr="00970221" w14:paraId="1B142A1B" w14:textId="77777777" w:rsidTr="003C5E89">
        <w:trPr>
          <w:trHeight w:val="149"/>
        </w:trPr>
        <w:tc>
          <w:tcPr>
            <w:tcW w:w="4253" w:type="dxa"/>
          </w:tcPr>
          <w:p w14:paraId="0752659E"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Pressure Pumps/Vessel </w:t>
            </w:r>
          </w:p>
        </w:tc>
        <w:tc>
          <w:tcPr>
            <w:tcW w:w="1134" w:type="dxa"/>
          </w:tcPr>
          <w:p w14:paraId="7F110369"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4ABCC902" w14:textId="77777777" w:rsidR="003C5E89" w:rsidRPr="00970221" w:rsidRDefault="003C5E89" w:rsidP="003C5E89">
            <w:pPr>
              <w:jc w:val="center"/>
              <w:rPr>
                <w:rFonts w:ascii="Century Gothic" w:hAnsi="Century Gothic"/>
                <w:sz w:val="20"/>
                <w:szCs w:val="20"/>
              </w:rPr>
            </w:pPr>
          </w:p>
        </w:tc>
        <w:tc>
          <w:tcPr>
            <w:tcW w:w="691" w:type="dxa"/>
          </w:tcPr>
          <w:p w14:paraId="477820ED" w14:textId="77777777" w:rsidR="003C5E89" w:rsidRPr="00970221" w:rsidRDefault="003C5E89" w:rsidP="003C5E89">
            <w:pPr>
              <w:jc w:val="center"/>
              <w:rPr>
                <w:rFonts w:ascii="Century Gothic" w:hAnsi="Century Gothic"/>
                <w:sz w:val="20"/>
                <w:szCs w:val="20"/>
              </w:rPr>
            </w:pPr>
          </w:p>
        </w:tc>
        <w:tc>
          <w:tcPr>
            <w:tcW w:w="686" w:type="dxa"/>
          </w:tcPr>
          <w:p w14:paraId="6693FDB6" w14:textId="77777777" w:rsidR="003C5E89" w:rsidRPr="00970221" w:rsidRDefault="003C5E89" w:rsidP="003C5E89">
            <w:pPr>
              <w:jc w:val="center"/>
              <w:rPr>
                <w:rFonts w:ascii="Century Gothic" w:hAnsi="Century Gothic"/>
                <w:sz w:val="20"/>
                <w:szCs w:val="20"/>
              </w:rPr>
            </w:pPr>
          </w:p>
        </w:tc>
        <w:tc>
          <w:tcPr>
            <w:tcW w:w="686" w:type="dxa"/>
          </w:tcPr>
          <w:p w14:paraId="5679123F"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7DBDE0A3" w14:textId="77777777" w:rsidR="003C5E89" w:rsidRPr="00970221" w:rsidRDefault="003C5E89" w:rsidP="003C5E89">
            <w:pPr>
              <w:jc w:val="center"/>
              <w:rPr>
                <w:rFonts w:ascii="Century Gothic" w:hAnsi="Century Gothic"/>
                <w:sz w:val="20"/>
                <w:szCs w:val="20"/>
              </w:rPr>
            </w:pPr>
          </w:p>
        </w:tc>
        <w:tc>
          <w:tcPr>
            <w:tcW w:w="686" w:type="dxa"/>
          </w:tcPr>
          <w:p w14:paraId="785FC0AD" w14:textId="77777777" w:rsidR="003C5E89" w:rsidRPr="00970221" w:rsidRDefault="003C5E89" w:rsidP="003C5E89">
            <w:pPr>
              <w:jc w:val="center"/>
              <w:rPr>
                <w:rFonts w:ascii="Century Gothic" w:hAnsi="Century Gothic"/>
                <w:sz w:val="20"/>
                <w:szCs w:val="20"/>
              </w:rPr>
            </w:pPr>
          </w:p>
        </w:tc>
        <w:tc>
          <w:tcPr>
            <w:tcW w:w="687" w:type="dxa"/>
          </w:tcPr>
          <w:p w14:paraId="0C6FA99B" w14:textId="77777777" w:rsidR="003C5E89" w:rsidRPr="00970221" w:rsidRDefault="003C5E89" w:rsidP="003C5E89">
            <w:pPr>
              <w:jc w:val="center"/>
              <w:rPr>
                <w:rFonts w:ascii="Century Gothic" w:hAnsi="Century Gothic"/>
                <w:sz w:val="20"/>
                <w:szCs w:val="20"/>
              </w:rPr>
            </w:pPr>
          </w:p>
        </w:tc>
        <w:tc>
          <w:tcPr>
            <w:tcW w:w="687" w:type="dxa"/>
          </w:tcPr>
          <w:p w14:paraId="32CA636B" w14:textId="77777777" w:rsidR="003C5E89" w:rsidRPr="00970221" w:rsidRDefault="003C5E89" w:rsidP="003C5E89">
            <w:pPr>
              <w:jc w:val="center"/>
              <w:rPr>
                <w:rFonts w:ascii="Century Gothic" w:hAnsi="Century Gothic"/>
                <w:sz w:val="20"/>
                <w:szCs w:val="20"/>
              </w:rPr>
            </w:pPr>
          </w:p>
        </w:tc>
        <w:tc>
          <w:tcPr>
            <w:tcW w:w="687" w:type="dxa"/>
          </w:tcPr>
          <w:p w14:paraId="1954DDF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7D4C56A" w14:textId="77777777" w:rsidR="003C5E89" w:rsidRPr="00970221" w:rsidRDefault="003C5E89" w:rsidP="003C5E89">
            <w:pPr>
              <w:jc w:val="center"/>
              <w:rPr>
                <w:rFonts w:ascii="Century Gothic" w:hAnsi="Century Gothic"/>
                <w:sz w:val="20"/>
                <w:szCs w:val="20"/>
              </w:rPr>
            </w:pPr>
          </w:p>
        </w:tc>
        <w:tc>
          <w:tcPr>
            <w:tcW w:w="687" w:type="dxa"/>
          </w:tcPr>
          <w:p w14:paraId="68A66E8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3EB87B6" w14:textId="77777777" w:rsidR="003C5E89" w:rsidRPr="00970221" w:rsidRDefault="003C5E89" w:rsidP="003C5E89">
            <w:pPr>
              <w:jc w:val="center"/>
              <w:rPr>
                <w:rFonts w:ascii="Century Gothic" w:hAnsi="Century Gothic"/>
                <w:sz w:val="20"/>
                <w:szCs w:val="20"/>
              </w:rPr>
            </w:pPr>
          </w:p>
        </w:tc>
        <w:tc>
          <w:tcPr>
            <w:tcW w:w="687" w:type="dxa"/>
          </w:tcPr>
          <w:p w14:paraId="0DC23A52" w14:textId="77777777" w:rsidR="003C5E89" w:rsidRPr="00970221" w:rsidRDefault="003C5E89" w:rsidP="003C5E89">
            <w:pPr>
              <w:jc w:val="center"/>
              <w:rPr>
                <w:rFonts w:ascii="Century Gothic" w:hAnsi="Century Gothic"/>
                <w:sz w:val="20"/>
                <w:szCs w:val="20"/>
              </w:rPr>
            </w:pPr>
          </w:p>
        </w:tc>
        <w:tc>
          <w:tcPr>
            <w:tcW w:w="687" w:type="dxa"/>
          </w:tcPr>
          <w:p w14:paraId="6F441029" w14:textId="77777777" w:rsidR="003C5E89" w:rsidRPr="00970221" w:rsidRDefault="003C5E89" w:rsidP="003C5E89">
            <w:pPr>
              <w:jc w:val="center"/>
              <w:rPr>
                <w:rFonts w:ascii="Century Gothic" w:hAnsi="Century Gothic"/>
                <w:sz w:val="20"/>
                <w:szCs w:val="20"/>
              </w:rPr>
            </w:pPr>
          </w:p>
        </w:tc>
        <w:tc>
          <w:tcPr>
            <w:tcW w:w="660" w:type="dxa"/>
          </w:tcPr>
          <w:p w14:paraId="212CF3D3" w14:textId="77777777" w:rsidR="003C5E89" w:rsidRPr="00970221" w:rsidRDefault="003C5E89" w:rsidP="003C5E89">
            <w:pPr>
              <w:jc w:val="center"/>
              <w:rPr>
                <w:rFonts w:ascii="Century Gothic" w:hAnsi="Century Gothic"/>
                <w:sz w:val="20"/>
                <w:szCs w:val="20"/>
              </w:rPr>
            </w:pPr>
          </w:p>
        </w:tc>
        <w:tc>
          <w:tcPr>
            <w:tcW w:w="688" w:type="dxa"/>
          </w:tcPr>
          <w:p w14:paraId="5492B41A" w14:textId="77777777" w:rsidR="003C5E89" w:rsidRPr="00970221" w:rsidRDefault="003C5E89" w:rsidP="003C5E89">
            <w:pPr>
              <w:jc w:val="center"/>
              <w:rPr>
                <w:rFonts w:ascii="Century Gothic" w:hAnsi="Century Gothic"/>
                <w:sz w:val="20"/>
                <w:szCs w:val="20"/>
              </w:rPr>
            </w:pPr>
          </w:p>
        </w:tc>
      </w:tr>
      <w:tr w:rsidR="003C5E89" w:rsidRPr="00970221" w14:paraId="181A0280" w14:textId="77777777" w:rsidTr="003C5E89">
        <w:trPr>
          <w:trHeight w:val="149"/>
        </w:trPr>
        <w:tc>
          <w:tcPr>
            <w:tcW w:w="4253" w:type="dxa"/>
          </w:tcPr>
          <w:p w14:paraId="6FA00D6C"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Security Camera Equipment </w:t>
            </w:r>
          </w:p>
        </w:tc>
        <w:tc>
          <w:tcPr>
            <w:tcW w:w="1134" w:type="dxa"/>
          </w:tcPr>
          <w:p w14:paraId="6A2FCA3D"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466E767A" w14:textId="77777777" w:rsidR="003C5E89" w:rsidRPr="00970221" w:rsidRDefault="003C5E89" w:rsidP="003C5E89">
            <w:pPr>
              <w:jc w:val="center"/>
              <w:rPr>
                <w:rFonts w:ascii="Century Gothic" w:hAnsi="Century Gothic"/>
                <w:sz w:val="20"/>
                <w:szCs w:val="20"/>
              </w:rPr>
            </w:pPr>
          </w:p>
        </w:tc>
        <w:tc>
          <w:tcPr>
            <w:tcW w:w="691" w:type="dxa"/>
          </w:tcPr>
          <w:p w14:paraId="16C40AE0" w14:textId="77777777" w:rsidR="003C5E89" w:rsidRPr="00970221" w:rsidRDefault="003C5E89" w:rsidP="003C5E89">
            <w:pPr>
              <w:jc w:val="center"/>
              <w:rPr>
                <w:rFonts w:ascii="Century Gothic" w:hAnsi="Century Gothic"/>
                <w:sz w:val="20"/>
                <w:szCs w:val="20"/>
              </w:rPr>
            </w:pPr>
          </w:p>
        </w:tc>
        <w:tc>
          <w:tcPr>
            <w:tcW w:w="686" w:type="dxa"/>
          </w:tcPr>
          <w:p w14:paraId="79E20412" w14:textId="77777777" w:rsidR="003C5E89" w:rsidRPr="00970221" w:rsidRDefault="003C5E89" w:rsidP="003C5E89">
            <w:pPr>
              <w:jc w:val="center"/>
              <w:rPr>
                <w:rFonts w:ascii="Century Gothic" w:hAnsi="Century Gothic"/>
                <w:sz w:val="20"/>
                <w:szCs w:val="20"/>
              </w:rPr>
            </w:pPr>
          </w:p>
        </w:tc>
        <w:tc>
          <w:tcPr>
            <w:tcW w:w="686" w:type="dxa"/>
          </w:tcPr>
          <w:p w14:paraId="6EC3186D"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D8D1165" w14:textId="77777777" w:rsidR="003C5E89" w:rsidRPr="00970221" w:rsidRDefault="003C5E89" w:rsidP="003C5E89">
            <w:pPr>
              <w:jc w:val="center"/>
              <w:rPr>
                <w:rFonts w:ascii="Century Gothic" w:hAnsi="Century Gothic"/>
                <w:sz w:val="20"/>
                <w:szCs w:val="20"/>
              </w:rPr>
            </w:pPr>
          </w:p>
        </w:tc>
        <w:tc>
          <w:tcPr>
            <w:tcW w:w="686" w:type="dxa"/>
          </w:tcPr>
          <w:p w14:paraId="37E13D03" w14:textId="77777777" w:rsidR="003C5E89" w:rsidRPr="00970221" w:rsidRDefault="003C5E89" w:rsidP="003C5E89">
            <w:pPr>
              <w:jc w:val="center"/>
              <w:rPr>
                <w:rFonts w:ascii="Century Gothic" w:hAnsi="Century Gothic"/>
                <w:sz w:val="20"/>
                <w:szCs w:val="20"/>
              </w:rPr>
            </w:pPr>
          </w:p>
        </w:tc>
        <w:tc>
          <w:tcPr>
            <w:tcW w:w="687" w:type="dxa"/>
          </w:tcPr>
          <w:p w14:paraId="56EE7674" w14:textId="77777777" w:rsidR="003C5E89" w:rsidRPr="00970221" w:rsidRDefault="003C5E89" w:rsidP="003C5E89">
            <w:pPr>
              <w:jc w:val="center"/>
              <w:rPr>
                <w:rFonts w:ascii="Century Gothic" w:hAnsi="Century Gothic"/>
                <w:sz w:val="20"/>
                <w:szCs w:val="20"/>
              </w:rPr>
            </w:pPr>
          </w:p>
        </w:tc>
        <w:tc>
          <w:tcPr>
            <w:tcW w:w="687" w:type="dxa"/>
          </w:tcPr>
          <w:p w14:paraId="15431C3B" w14:textId="77777777" w:rsidR="003C5E89" w:rsidRPr="00970221" w:rsidRDefault="003C5E89" w:rsidP="003C5E89">
            <w:pPr>
              <w:jc w:val="center"/>
              <w:rPr>
                <w:rFonts w:ascii="Century Gothic" w:hAnsi="Century Gothic"/>
                <w:sz w:val="20"/>
                <w:szCs w:val="20"/>
              </w:rPr>
            </w:pPr>
          </w:p>
        </w:tc>
        <w:tc>
          <w:tcPr>
            <w:tcW w:w="687" w:type="dxa"/>
          </w:tcPr>
          <w:p w14:paraId="4A9EBFF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737AAAB" w14:textId="77777777" w:rsidR="003C5E89" w:rsidRPr="00970221" w:rsidRDefault="003C5E89" w:rsidP="003C5E89">
            <w:pPr>
              <w:jc w:val="center"/>
              <w:rPr>
                <w:rFonts w:ascii="Century Gothic" w:hAnsi="Century Gothic"/>
                <w:sz w:val="20"/>
                <w:szCs w:val="20"/>
              </w:rPr>
            </w:pPr>
          </w:p>
        </w:tc>
        <w:tc>
          <w:tcPr>
            <w:tcW w:w="687" w:type="dxa"/>
          </w:tcPr>
          <w:p w14:paraId="3D9B3B9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749BEB0" w14:textId="77777777" w:rsidR="003C5E89" w:rsidRPr="00970221" w:rsidRDefault="003C5E89" w:rsidP="003C5E89">
            <w:pPr>
              <w:jc w:val="center"/>
              <w:rPr>
                <w:rFonts w:ascii="Century Gothic" w:hAnsi="Century Gothic"/>
                <w:sz w:val="20"/>
                <w:szCs w:val="20"/>
              </w:rPr>
            </w:pPr>
          </w:p>
        </w:tc>
        <w:tc>
          <w:tcPr>
            <w:tcW w:w="687" w:type="dxa"/>
          </w:tcPr>
          <w:p w14:paraId="33252D92" w14:textId="77777777" w:rsidR="003C5E89" w:rsidRPr="00970221" w:rsidRDefault="003C5E89" w:rsidP="003C5E89">
            <w:pPr>
              <w:jc w:val="center"/>
              <w:rPr>
                <w:rFonts w:ascii="Century Gothic" w:hAnsi="Century Gothic"/>
                <w:sz w:val="20"/>
                <w:szCs w:val="20"/>
              </w:rPr>
            </w:pPr>
          </w:p>
        </w:tc>
        <w:tc>
          <w:tcPr>
            <w:tcW w:w="687" w:type="dxa"/>
          </w:tcPr>
          <w:p w14:paraId="34520664" w14:textId="77777777" w:rsidR="003C5E89" w:rsidRPr="00970221" w:rsidRDefault="003C5E89" w:rsidP="003C5E89">
            <w:pPr>
              <w:jc w:val="center"/>
              <w:rPr>
                <w:rFonts w:ascii="Century Gothic" w:hAnsi="Century Gothic"/>
                <w:sz w:val="20"/>
                <w:szCs w:val="20"/>
              </w:rPr>
            </w:pPr>
          </w:p>
        </w:tc>
        <w:tc>
          <w:tcPr>
            <w:tcW w:w="660" w:type="dxa"/>
          </w:tcPr>
          <w:p w14:paraId="49CC07B0" w14:textId="77777777" w:rsidR="003C5E89" w:rsidRPr="00970221" w:rsidRDefault="003C5E89" w:rsidP="003C5E89">
            <w:pPr>
              <w:jc w:val="center"/>
              <w:rPr>
                <w:rFonts w:ascii="Century Gothic" w:hAnsi="Century Gothic"/>
                <w:sz w:val="20"/>
                <w:szCs w:val="20"/>
              </w:rPr>
            </w:pPr>
          </w:p>
        </w:tc>
        <w:tc>
          <w:tcPr>
            <w:tcW w:w="688" w:type="dxa"/>
          </w:tcPr>
          <w:p w14:paraId="334FD137" w14:textId="77777777" w:rsidR="003C5E89" w:rsidRPr="00970221" w:rsidRDefault="003C5E89" w:rsidP="003C5E89">
            <w:pPr>
              <w:jc w:val="center"/>
              <w:rPr>
                <w:rFonts w:ascii="Century Gothic" w:hAnsi="Century Gothic"/>
                <w:sz w:val="20"/>
                <w:szCs w:val="20"/>
              </w:rPr>
            </w:pPr>
          </w:p>
        </w:tc>
      </w:tr>
      <w:tr w:rsidR="003C5E89" w:rsidRPr="00970221" w14:paraId="6806ED16" w14:textId="77777777" w:rsidTr="003C5E89">
        <w:trPr>
          <w:trHeight w:val="149"/>
        </w:trPr>
        <w:tc>
          <w:tcPr>
            <w:tcW w:w="4253" w:type="dxa"/>
          </w:tcPr>
          <w:p w14:paraId="38DEA1F9"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Split Heater Pumps Airconditioning </w:t>
            </w:r>
          </w:p>
        </w:tc>
        <w:tc>
          <w:tcPr>
            <w:tcW w:w="1134" w:type="dxa"/>
          </w:tcPr>
          <w:p w14:paraId="4FF88D25"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0D4BAD6B" w14:textId="77777777" w:rsidR="003C5E89" w:rsidRPr="00970221" w:rsidRDefault="003C5E89" w:rsidP="003C5E89">
            <w:pPr>
              <w:jc w:val="center"/>
              <w:rPr>
                <w:rFonts w:ascii="Century Gothic" w:hAnsi="Century Gothic"/>
                <w:sz w:val="20"/>
                <w:szCs w:val="20"/>
              </w:rPr>
            </w:pPr>
          </w:p>
        </w:tc>
        <w:tc>
          <w:tcPr>
            <w:tcW w:w="691" w:type="dxa"/>
          </w:tcPr>
          <w:p w14:paraId="2B48A7B5" w14:textId="77777777" w:rsidR="003C5E89" w:rsidRPr="00970221" w:rsidRDefault="003C5E89" w:rsidP="003C5E89">
            <w:pPr>
              <w:jc w:val="center"/>
              <w:rPr>
                <w:rFonts w:ascii="Century Gothic" w:hAnsi="Century Gothic"/>
                <w:sz w:val="20"/>
                <w:szCs w:val="20"/>
              </w:rPr>
            </w:pPr>
          </w:p>
        </w:tc>
        <w:tc>
          <w:tcPr>
            <w:tcW w:w="686" w:type="dxa"/>
          </w:tcPr>
          <w:p w14:paraId="1D568952" w14:textId="77777777" w:rsidR="003C5E89" w:rsidRPr="00970221" w:rsidRDefault="003C5E89" w:rsidP="003C5E89">
            <w:pPr>
              <w:jc w:val="center"/>
              <w:rPr>
                <w:rFonts w:ascii="Century Gothic" w:hAnsi="Century Gothic"/>
                <w:sz w:val="20"/>
                <w:szCs w:val="20"/>
              </w:rPr>
            </w:pPr>
          </w:p>
        </w:tc>
        <w:tc>
          <w:tcPr>
            <w:tcW w:w="686" w:type="dxa"/>
          </w:tcPr>
          <w:p w14:paraId="1BDEDBF8"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FA97004" w14:textId="77777777" w:rsidR="003C5E89" w:rsidRPr="00970221" w:rsidRDefault="003C5E89" w:rsidP="003C5E89">
            <w:pPr>
              <w:jc w:val="center"/>
              <w:rPr>
                <w:rFonts w:ascii="Century Gothic" w:hAnsi="Century Gothic"/>
                <w:sz w:val="20"/>
                <w:szCs w:val="20"/>
              </w:rPr>
            </w:pPr>
          </w:p>
        </w:tc>
        <w:tc>
          <w:tcPr>
            <w:tcW w:w="686" w:type="dxa"/>
          </w:tcPr>
          <w:p w14:paraId="323B28C3" w14:textId="77777777" w:rsidR="003C5E89" w:rsidRPr="00970221" w:rsidRDefault="003C5E89" w:rsidP="003C5E89">
            <w:pPr>
              <w:jc w:val="center"/>
              <w:rPr>
                <w:rFonts w:ascii="Century Gothic" w:hAnsi="Century Gothic"/>
                <w:sz w:val="20"/>
                <w:szCs w:val="20"/>
              </w:rPr>
            </w:pPr>
          </w:p>
        </w:tc>
        <w:tc>
          <w:tcPr>
            <w:tcW w:w="687" w:type="dxa"/>
          </w:tcPr>
          <w:p w14:paraId="22979C7B" w14:textId="77777777" w:rsidR="003C5E89" w:rsidRPr="00970221" w:rsidRDefault="003C5E89" w:rsidP="003C5E89">
            <w:pPr>
              <w:jc w:val="center"/>
              <w:rPr>
                <w:rFonts w:ascii="Century Gothic" w:hAnsi="Century Gothic"/>
                <w:sz w:val="20"/>
                <w:szCs w:val="20"/>
              </w:rPr>
            </w:pPr>
          </w:p>
        </w:tc>
        <w:tc>
          <w:tcPr>
            <w:tcW w:w="687" w:type="dxa"/>
          </w:tcPr>
          <w:p w14:paraId="2D5AD3C8" w14:textId="77777777" w:rsidR="003C5E89" w:rsidRPr="00970221" w:rsidRDefault="003C5E89" w:rsidP="003C5E89">
            <w:pPr>
              <w:jc w:val="center"/>
              <w:rPr>
                <w:rFonts w:ascii="Century Gothic" w:hAnsi="Century Gothic"/>
                <w:sz w:val="20"/>
                <w:szCs w:val="20"/>
              </w:rPr>
            </w:pPr>
          </w:p>
        </w:tc>
        <w:tc>
          <w:tcPr>
            <w:tcW w:w="687" w:type="dxa"/>
          </w:tcPr>
          <w:p w14:paraId="107B62DF"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88CB5DD" w14:textId="77777777" w:rsidR="003C5E89" w:rsidRPr="00970221" w:rsidRDefault="003C5E89" w:rsidP="003C5E89">
            <w:pPr>
              <w:jc w:val="center"/>
              <w:rPr>
                <w:rFonts w:ascii="Century Gothic" w:hAnsi="Century Gothic"/>
                <w:sz w:val="20"/>
                <w:szCs w:val="20"/>
              </w:rPr>
            </w:pPr>
          </w:p>
        </w:tc>
        <w:tc>
          <w:tcPr>
            <w:tcW w:w="687" w:type="dxa"/>
          </w:tcPr>
          <w:p w14:paraId="7929C99B"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32835D8" w14:textId="77777777" w:rsidR="003C5E89" w:rsidRPr="00970221" w:rsidRDefault="003C5E89" w:rsidP="003C5E89">
            <w:pPr>
              <w:jc w:val="center"/>
              <w:rPr>
                <w:rFonts w:ascii="Century Gothic" w:hAnsi="Century Gothic"/>
                <w:sz w:val="20"/>
                <w:szCs w:val="20"/>
              </w:rPr>
            </w:pPr>
          </w:p>
        </w:tc>
        <w:tc>
          <w:tcPr>
            <w:tcW w:w="687" w:type="dxa"/>
          </w:tcPr>
          <w:p w14:paraId="48A68718" w14:textId="77777777" w:rsidR="003C5E89" w:rsidRPr="00970221" w:rsidRDefault="003C5E89" w:rsidP="003C5E89">
            <w:pPr>
              <w:jc w:val="center"/>
              <w:rPr>
                <w:rFonts w:ascii="Century Gothic" w:hAnsi="Century Gothic"/>
                <w:sz w:val="20"/>
                <w:szCs w:val="20"/>
              </w:rPr>
            </w:pPr>
          </w:p>
        </w:tc>
        <w:tc>
          <w:tcPr>
            <w:tcW w:w="687" w:type="dxa"/>
          </w:tcPr>
          <w:p w14:paraId="37998593" w14:textId="77777777" w:rsidR="003C5E89" w:rsidRPr="00970221" w:rsidRDefault="003C5E89" w:rsidP="003C5E89">
            <w:pPr>
              <w:jc w:val="center"/>
              <w:rPr>
                <w:rFonts w:ascii="Century Gothic" w:hAnsi="Century Gothic"/>
                <w:sz w:val="20"/>
                <w:szCs w:val="20"/>
              </w:rPr>
            </w:pPr>
          </w:p>
        </w:tc>
        <w:tc>
          <w:tcPr>
            <w:tcW w:w="660" w:type="dxa"/>
          </w:tcPr>
          <w:p w14:paraId="17A63AC9" w14:textId="77777777" w:rsidR="003C5E89" w:rsidRPr="00970221" w:rsidRDefault="003C5E89" w:rsidP="003C5E89">
            <w:pPr>
              <w:jc w:val="center"/>
              <w:rPr>
                <w:rFonts w:ascii="Century Gothic" w:hAnsi="Century Gothic"/>
                <w:sz w:val="20"/>
                <w:szCs w:val="20"/>
              </w:rPr>
            </w:pPr>
          </w:p>
        </w:tc>
        <w:tc>
          <w:tcPr>
            <w:tcW w:w="688" w:type="dxa"/>
          </w:tcPr>
          <w:p w14:paraId="5F29F773" w14:textId="77777777" w:rsidR="003C5E89" w:rsidRPr="00970221" w:rsidRDefault="003C5E89" w:rsidP="003C5E89">
            <w:pPr>
              <w:jc w:val="center"/>
              <w:rPr>
                <w:rFonts w:ascii="Century Gothic" w:hAnsi="Century Gothic"/>
                <w:sz w:val="20"/>
                <w:szCs w:val="20"/>
              </w:rPr>
            </w:pPr>
          </w:p>
        </w:tc>
      </w:tr>
      <w:tr w:rsidR="003C5E89" w:rsidRPr="00970221" w14:paraId="7FC95EEB" w14:textId="77777777" w:rsidTr="003C5E89">
        <w:trPr>
          <w:trHeight w:val="149"/>
        </w:trPr>
        <w:tc>
          <w:tcPr>
            <w:tcW w:w="4253" w:type="dxa"/>
          </w:tcPr>
          <w:p w14:paraId="6CC25DED" w14:textId="77777777" w:rsidR="003C5E89" w:rsidRPr="00970221" w:rsidRDefault="003C5E89" w:rsidP="003C5E89">
            <w:pPr>
              <w:rPr>
                <w:rFonts w:ascii="Century Gothic" w:hAnsi="Century Gothic"/>
                <w:sz w:val="20"/>
                <w:szCs w:val="20"/>
              </w:rPr>
            </w:pPr>
            <w:r>
              <w:rPr>
                <w:rFonts w:ascii="Century Gothic" w:hAnsi="Century Gothic"/>
                <w:sz w:val="20"/>
                <w:szCs w:val="20"/>
              </w:rPr>
              <w:t>Maintain Heating Pump</w:t>
            </w:r>
          </w:p>
        </w:tc>
        <w:tc>
          <w:tcPr>
            <w:tcW w:w="1134" w:type="dxa"/>
          </w:tcPr>
          <w:p w14:paraId="779A2D61"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70CBCBCF" w14:textId="77777777" w:rsidR="003C5E89" w:rsidRPr="00970221" w:rsidRDefault="003C5E89" w:rsidP="003C5E89">
            <w:pPr>
              <w:jc w:val="center"/>
              <w:rPr>
                <w:rFonts w:ascii="Century Gothic" w:hAnsi="Century Gothic"/>
                <w:sz w:val="20"/>
                <w:szCs w:val="20"/>
              </w:rPr>
            </w:pPr>
          </w:p>
        </w:tc>
        <w:tc>
          <w:tcPr>
            <w:tcW w:w="691" w:type="dxa"/>
          </w:tcPr>
          <w:p w14:paraId="5556C1DA" w14:textId="77777777" w:rsidR="003C5E89" w:rsidRPr="00970221" w:rsidRDefault="003C5E89" w:rsidP="003C5E89">
            <w:pPr>
              <w:jc w:val="center"/>
              <w:rPr>
                <w:rFonts w:ascii="Century Gothic" w:hAnsi="Century Gothic"/>
                <w:sz w:val="20"/>
                <w:szCs w:val="20"/>
              </w:rPr>
            </w:pPr>
          </w:p>
        </w:tc>
        <w:tc>
          <w:tcPr>
            <w:tcW w:w="686" w:type="dxa"/>
          </w:tcPr>
          <w:p w14:paraId="7C57B98F" w14:textId="77777777" w:rsidR="003C5E89" w:rsidRPr="00970221" w:rsidRDefault="003C5E89" w:rsidP="003C5E89">
            <w:pPr>
              <w:jc w:val="center"/>
              <w:rPr>
                <w:rFonts w:ascii="Century Gothic" w:hAnsi="Century Gothic"/>
                <w:sz w:val="20"/>
                <w:szCs w:val="20"/>
              </w:rPr>
            </w:pPr>
          </w:p>
        </w:tc>
        <w:tc>
          <w:tcPr>
            <w:tcW w:w="686" w:type="dxa"/>
          </w:tcPr>
          <w:p w14:paraId="4C769C55"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7D584C9B" w14:textId="77777777" w:rsidR="003C5E89" w:rsidRPr="00970221" w:rsidRDefault="003C5E89" w:rsidP="003C5E89">
            <w:pPr>
              <w:jc w:val="center"/>
              <w:rPr>
                <w:rFonts w:ascii="Century Gothic" w:hAnsi="Century Gothic"/>
                <w:sz w:val="20"/>
                <w:szCs w:val="20"/>
              </w:rPr>
            </w:pPr>
          </w:p>
        </w:tc>
        <w:tc>
          <w:tcPr>
            <w:tcW w:w="686" w:type="dxa"/>
          </w:tcPr>
          <w:p w14:paraId="3F7FCD72" w14:textId="77777777" w:rsidR="003C5E89" w:rsidRPr="00970221" w:rsidRDefault="003C5E89" w:rsidP="003C5E89">
            <w:pPr>
              <w:jc w:val="center"/>
              <w:rPr>
                <w:rFonts w:ascii="Century Gothic" w:hAnsi="Century Gothic"/>
                <w:sz w:val="20"/>
                <w:szCs w:val="20"/>
              </w:rPr>
            </w:pPr>
          </w:p>
        </w:tc>
        <w:tc>
          <w:tcPr>
            <w:tcW w:w="687" w:type="dxa"/>
          </w:tcPr>
          <w:p w14:paraId="24F96110" w14:textId="77777777" w:rsidR="003C5E89" w:rsidRPr="00970221" w:rsidRDefault="003C5E89" w:rsidP="003C5E89">
            <w:pPr>
              <w:jc w:val="center"/>
              <w:rPr>
                <w:rFonts w:ascii="Century Gothic" w:hAnsi="Century Gothic"/>
                <w:sz w:val="20"/>
                <w:szCs w:val="20"/>
              </w:rPr>
            </w:pPr>
          </w:p>
        </w:tc>
        <w:tc>
          <w:tcPr>
            <w:tcW w:w="687" w:type="dxa"/>
          </w:tcPr>
          <w:p w14:paraId="0E0D63B4" w14:textId="77777777" w:rsidR="003C5E89" w:rsidRPr="00970221" w:rsidRDefault="003C5E89" w:rsidP="003C5E89">
            <w:pPr>
              <w:jc w:val="center"/>
              <w:rPr>
                <w:rFonts w:ascii="Century Gothic" w:hAnsi="Century Gothic"/>
                <w:sz w:val="20"/>
                <w:szCs w:val="20"/>
              </w:rPr>
            </w:pPr>
          </w:p>
        </w:tc>
        <w:tc>
          <w:tcPr>
            <w:tcW w:w="687" w:type="dxa"/>
          </w:tcPr>
          <w:p w14:paraId="32B6AF68"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573F968" w14:textId="77777777" w:rsidR="003C5E89" w:rsidRPr="00970221" w:rsidRDefault="003C5E89" w:rsidP="003C5E89">
            <w:pPr>
              <w:jc w:val="center"/>
              <w:rPr>
                <w:rFonts w:ascii="Century Gothic" w:hAnsi="Century Gothic"/>
                <w:sz w:val="20"/>
                <w:szCs w:val="20"/>
              </w:rPr>
            </w:pPr>
          </w:p>
        </w:tc>
        <w:tc>
          <w:tcPr>
            <w:tcW w:w="687" w:type="dxa"/>
          </w:tcPr>
          <w:p w14:paraId="6D33CF57"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7A61E29" w14:textId="77777777" w:rsidR="003C5E89" w:rsidRPr="00970221" w:rsidRDefault="003C5E89" w:rsidP="003C5E89">
            <w:pPr>
              <w:jc w:val="center"/>
              <w:rPr>
                <w:rFonts w:ascii="Century Gothic" w:hAnsi="Century Gothic"/>
                <w:sz w:val="20"/>
                <w:szCs w:val="20"/>
              </w:rPr>
            </w:pPr>
          </w:p>
        </w:tc>
        <w:tc>
          <w:tcPr>
            <w:tcW w:w="687" w:type="dxa"/>
          </w:tcPr>
          <w:p w14:paraId="3ADFF7EA" w14:textId="77777777" w:rsidR="003C5E89" w:rsidRPr="00970221" w:rsidRDefault="003C5E89" w:rsidP="003C5E89">
            <w:pPr>
              <w:jc w:val="center"/>
              <w:rPr>
                <w:rFonts w:ascii="Century Gothic" w:hAnsi="Century Gothic"/>
                <w:sz w:val="20"/>
                <w:szCs w:val="20"/>
              </w:rPr>
            </w:pPr>
          </w:p>
        </w:tc>
        <w:tc>
          <w:tcPr>
            <w:tcW w:w="687" w:type="dxa"/>
          </w:tcPr>
          <w:p w14:paraId="3D36B0F0" w14:textId="77777777" w:rsidR="003C5E89" w:rsidRPr="00970221" w:rsidRDefault="003C5E89" w:rsidP="003C5E89">
            <w:pPr>
              <w:jc w:val="center"/>
              <w:rPr>
                <w:rFonts w:ascii="Century Gothic" w:hAnsi="Century Gothic"/>
                <w:sz w:val="20"/>
                <w:szCs w:val="20"/>
              </w:rPr>
            </w:pPr>
          </w:p>
        </w:tc>
        <w:tc>
          <w:tcPr>
            <w:tcW w:w="660" w:type="dxa"/>
          </w:tcPr>
          <w:p w14:paraId="762EB45C" w14:textId="77777777" w:rsidR="003C5E89" w:rsidRPr="00970221" w:rsidRDefault="003C5E89" w:rsidP="003C5E89">
            <w:pPr>
              <w:jc w:val="center"/>
              <w:rPr>
                <w:rFonts w:ascii="Century Gothic" w:hAnsi="Century Gothic"/>
                <w:sz w:val="20"/>
                <w:szCs w:val="20"/>
              </w:rPr>
            </w:pPr>
          </w:p>
        </w:tc>
        <w:tc>
          <w:tcPr>
            <w:tcW w:w="688" w:type="dxa"/>
          </w:tcPr>
          <w:p w14:paraId="78CA3111" w14:textId="77777777" w:rsidR="003C5E89" w:rsidRPr="00970221" w:rsidRDefault="003C5E89" w:rsidP="003C5E89">
            <w:pPr>
              <w:jc w:val="center"/>
              <w:rPr>
                <w:rFonts w:ascii="Century Gothic" w:hAnsi="Century Gothic"/>
                <w:sz w:val="20"/>
                <w:szCs w:val="20"/>
              </w:rPr>
            </w:pPr>
          </w:p>
        </w:tc>
      </w:tr>
      <w:tr w:rsidR="003C5E89" w:rsidRPr="00970221" w14:paraId="55C9FB7C" w14:textId="77777777" w:rsidTr="003C5E89">
        <w:trPr>
          <w:trHeight w:val="149"/>
        </w:trPr>
        <w:tc>
          <w:tcPr>
            <w:tcW w:w="4253" w:type="dxa"/>
          </w:tcPr>
          <w:p w14:paraId="6B4B666A"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Fire Pumps/Valves </w:t>
            </w:r>
          </w:p>
        </w:tc>
        <w:tc>
          <w:tcPr>
            <w:tcW w:w="1134" w:type="dxa"/>
          </w:tcPr>
          <w:p w14:paraId="46A4D2E3"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3C3B3B56" w14:textId="77777777" w:rsidR="003C5E89" w:rsidRPr="00970221" w:rsidRDefault="003C5E89" w:rsidP="003C5E89">
            <w:pPr>
              <w:jc w:val="center"/>
              <w:rPr>
                <w:rFonts w:ascii="Century Gothic" w:hAnsi="Century Gothic"/>
                <w:sz w:val="20"/>
                <w:szCs w:val="20"/>
              </w:rPr>
            </w:pPr>
          </w:p>
        </w:tc>
        <w:tc>
          <w:tcPr>
            <w:tcW w:w="691" w:type="dxa"/>
          </w:tcPr>
          <w:p w14:paraId="47602929" w14:textId="77777777" w:rsidR="003C5E89" w:rsidRPr="00970221" w:rsidRDefault="003C5E89" w:rsidP="003C5E89">
            <w:pPr>
              <w:jc w:val="center"/>
              <w:rPr>
                <w:rFonts w:ascii="Century Gothic" w:hAnsi="Century Gothic"/>
                <w:sz w:val="20"/>
                <w:szCs w:val="20"/>
              </w:rPr>
            </w:pPr>
          </w:p>
        </w:tc>
        <w:tc>
          <w:tcPr>
            <w:tcW w:w="686" w:type="dxa"/>
          </w:tcPr>
          <w:p w14:paraId="4F17D858"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60D388A0" w14:textId="77777777" w:rsidR="003C5E89" w:rsidRPr="00970221" w:rsidRDefault="003C5E89" w:rsidP="003C5E89">
            <w:pPr>
              <w:jc w:val="center"/>
              <w:rPr>
                <w:rFonts w:ascii="Century Gothic" w:hAnsi="Century Gothic"/>
                <w:sz w:val="20"/>
                <w:szCs w:val="20"/>
              </w:rPr>
            </w:pPr>
          </w:p>
        </w:tc>
        <w:tc>
          <w:tcPr>
            <w:tcW w:w="686" w:type="dxa"/>
          </w:tcPr>
          <w:p w14:paraId="2E2D481B" w14:textId="77777777" w:rsidR="003C5E89" w:rsidRPr="00970221" w:rsidRDefault="003C5E89" w:rsidP="003C5E89">
            <w:pPr>
              <w:jc w:val="center"/>
              <w:rPr>
                <w:rFonts w:ascii="Century Gothic" w:hAnsi="Century Gothic"/>
                <w:sz w:val="20"/>
                <w:szCs w:val="20"/>
              </w:rPr>
            </w:pPr>
          </w:p>
        </w:tc>
        <w:tc>
          <w:tcPr>
            <w:tcW w:w="686" w:type="dxa"/>
          </w:tcPr>
          <w:p w14:paraId="1A33EF74" w14:textId="77777777" w:rsidR="003C5E89" w:rsidRPr="00970221" w:rsidRDefault="003C5E89" w:rsidP="003C5E89">
            <w:pPr>
              <w:jc w:val="center"/>
              <w:rPr>
                <w:rFonts w:ascii="Century Gothic" w:hAnsi="Century Gothic"/>
                <w:sz w:val="20"/>
                <w:szCs w:val="20"/>
              </w:rPr>
            </w:pPr>
          </w:p>
        </w:tc>
        <w:tc>
          <w:tcPr>
            <w:tcW w:w="687" w:type="dxa"/>
          </w:tcPr>
          <w:p w14:paraId="5575FF18" w14:textId="77777777" w:rsidR="003C5E89" w:rsidRPr="00970221" w:rsidRDefault="003C5E89" w:rsidP="003C5E89">
            <w:pPr>
              <w:jc w:val="center"/>
              <w:rPr>
                <w:rFonts w:ascii="Century Gothic" w:hAnsi="Century Gothic"/>
                <w:sz w:val="20"/>
                <w:szCs w:val="20"/>
              </w:rPr>
            </w:pPr>
          </w:p>
        </w:tc>
        <w:tc>
          <w:tcPr>
            <w:tcW w:w="687" w:type="dxa"/>
          </w:tcPr>
          <w:p w14:paraId="2AC82046" w14:textId="77777777" w:rsidR="003C5E89" w:rsidRPr="00970221" w:rsidRDefault="003C5E89" w:rsidP="003C5E89">
            <w:pPr>
              <w:jc w:val="center"/>
              <w:rPr>
                <w:rFonts w:ascii="Century Gothic" w:hAnsi="Century Gothic"/>
                <w:sz w:val="20"/>
                <w:szCs w:val="20"/>
              </w:rPr>
            </w:pPr>
          </w:p>
        </w:tc>
        <w:tc>
          <w:tcPr>
            <w:tcW w:w="687" w:type="dxa"/>
          </w:tcPr>
          <w:p w14:paraId="5A8AEE2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EDE3385" w14:textId="77777777" w:rsidR="003C5E89" w:rsidRPr="00970221" w:rsidRDefault="003C5E89" w:rsidP="003C5E89">
            <w:pPr>
              <w:jc w:val="center"/>
              <w:rPr>
                <w:rFonts w:ascii="Century Gothic" w:hAnsi="Century Gothic"/>
                <w:sz w:val="20"/>
                <w:szCs w:val="20"/>
              </w:rPr>
            </w:pPr>
          </w:p>
        </w:tc>
        <w:tc>
          <w:tcPr>
            <w:tcW w:w="687" w:type="dxa"/>
          </w:tcPr>
          <w:p w14:paraId="4D6B2C63"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392BF36" w14:textId="77777777" w:rsidR="003C5E89" w:rsidRPr="00970221" w:rsidRDefault="003C5E89" w:rsidP="003C5E89">
            <w:pPr>
              <w:jc w:val="center"/>
              <w:rPr>
                <w:rFonts w:ascii="Century Gothic" w:hAnsi="Century Gothic"/>
                <w:sz w:val="20"/>
                <w:szCs w:val="20"/>
              </w:rPr>
            </w:pPr>
          </w:p>
        </w:tc>
        <w:tc>
          <w:tcPr>
            <w:tcW w:w="687" w:type="dxa"/>
          </w:tcPr>
          <w:p w14:paraId="4FBE4E03" w14:textId="77777777" w:rsidR="003C5E89" w:rsidRPr="00970221" w:rsidRDefault="003C5E89" w:rsidP="003C5E89">
            <w:pPr>
              <w:jc w:val="center"/>
              <w:rPr>
                <w:rFonts w:ascii="Century Gothic" w:hAnsi="Century Gothic"/>
                <w:sz w:val="20"/>
                <w:szCs w:val="20"/>
              </w:rPr>
            </w:pPr>
          </w:p>
        </w:tc>
        <w:tc>
          <w:tcPr>
            <w:tcW w:w="687" w:type="dxa"/>
          </w:tcPr>
          <w:p w14:paraId="52C3A94C" w14:textId="77777777" w:rsidR="003C5E89" w:rsidRPr="00970221" w:rsidRDefault="003C5E89" w:rsidP="003C5E89">
            <w:pPr>
              <w:jc w:val="center"/>
              <w:rPr>
                <w:rFonts w:ascii="Century Gothic" w:hAnsi="Century Gothic"/>
                <w:sz w:val="20"/>
                <w:szCs w:val="20"/>
              </w:rPr>
            </w:pPr>
          </w:p>
        </w:tc>
        <w:tc>
          <w:tcPr>
            <w:tcW w:w="660" w:type="dxa"/>
          </w:tcPr>
          <w:p w14:paraId="3742AB24" w14:textId="77777777" w:rsidR="003C5E89" w:rsidRPr="00970221" w:rsidRDefault="003C5E89" w:rsidP="003C5E89">
            <w:pPr>
              <w:jc w:val="center"/>
              <w:rPr>
                <w:rFonts w:ascii="Century Gothic" w:hAnsi="Century Gothic"/>
                <w:sz w:val="20"/>
                <w:szCs w:val="20"/>
              </w:rPr>
            </w:pPr>
          </w:p>
        </w:tc>
        <w:tc>
          <w:tcPr>
            <w:tcW w:w="688" w:type="dxa"/>
          </w:tcPr>
          <w:p w14:paraId="13AC5873" w14:textId="77777777" w:rsidR="003C5E89" w:rsidRPr="00970221" w:rsidRDefault="003C5E89" w:rsidP="003C5E89">
            <w:pPr>
              <w:jc w:val="center"/>
              <w:rPr>
                <w:rFonts w:ascii="Century Gothic" w:hAnsi="Century Gothic"/>
                <w:sz w:val="20"/>
                <w:szCs w:val="20"/>
              </w:rPr>
            </w:pPr>
          </w:p>
        </w:tc>
      </w:tr>
      <w:tr w:rsidR="003C5E89" w:rsidRPr="00970221" w14:paraId="0D19658E" w14:textId="77777777" w:rsidTr="00FB5CB2">
        <w:trPr>
          <w:trHeight w:val="149"/>
        </w:trPr>
        <w:tc>
          <w:tcPr>
            <w:tcW w:w="4253" w:type="dxa"/>
          </w:tcPr>
          <w:p w14:paraId="5BFBCC2C" w14:textId="77777777" w:rsidR="003C5E89" w:rsidRDefault="003C5E89" w:rsidP="003C5E89">
            <w:pPr>
              <w:rPr>
                <w:rFonts w:ascii="Century Gothic" w:hAnsi="Century Gothic"/>
                <w:sz w:val="20"/>
                <w:szCs w:val="20"/>
              </w:rPr>
            </w:pPr>
          </w:p>
        </w:tc>
        <w:tc>
          <w:tcPr>
            <w:tcW w:w="1134" w:type="dxa"/>
            <w:shd w:val="clear" w:color="auto" w:fill="DEFAF7"/>
          </w:tcPr>
          <w:p w14:paraId="65D4A7AC" w14:textId="1CFD8CC5" w:rsidR="003C5E89" w:rsidRDefault="003C5E89" w:rsidP="003C5E89">
            <w:pPr>
              <w:jc w:val="center"/>
              <w:rPr>
                <w:rFonts w:ascii="Century Gothic" w:hAnsi="Century Gothic"/>
                <w:sz w:val="20"/>
                <w:szCs w:val="20"/>
              </w:rPr>
            </w:pPr>
            <w:r w:rsidRPr="00970221">
              <w:rPr>
                <w:rFonts w:ascii="Century Gothic" w:hAnsi="Century Gothic"/>
                <w:sz w:val="20"/>
                <w:szCs w:val="20"/>
              </w:rPr>
              <w:t>ESL</w:t>
            </w:r>
          </w:p>
        </w:tc>
        <w:tc>
          <w:tcPr>
            <w:tcW w:w="709" w:type="dxa"/>
            <w:shd w:val="clear" w:color="auto" w:fill="DEFAF7"/>
            <w:vAlign w:val="center"/>
          </w:tcPr>
          <w:p w14:paraId="2A315CB5" w14:textId="460E22AB"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2022</w:t>
            </w:r>
          </w:p>
        </w:tc>
        <w:tc>
          <w:tcPr>
            <w:tcW w:w="691" w:type="dxa"/>
            <w:shd w:val="clear" w:color="auto" w:fill="DEFAF7"/>
            <w:vAlign w:val="center"/>
          </w:tcPr>
          <w:p w14:paraId="42BE62D2" w14:textId="2754E528"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2023</w:t>
            </w:r>
          </w:p>
        </w:tc>
        <w:tc>
          <w:tcPr>
            <w:tcW w:w="686" w:type="dxa"/>
            <w:shd w:val="clear" w:color="auto" w:fill="DEFAF7"/>
            <w:vAlign w:val="center"/>
          </w:tcPr>
          <w:p w14:paraId="1CE1EEAE" w14:textId="7EE80865"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2024</w:t>
            </w:r>
          </w:p>
        </w:tc>
        <w:tc>
          <w:tcPr>
            <w:tcW w:w="686" w:type="dxa"/>
            <w:shd w:val="clear" w:color="auto" w:fill="DEFAF7"/>
            <w:vAlign w:val="center"/>
          </w:tcPr>
          <w:p w14:paraId="228E3B44" w14:textId="2696F4DE"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2025</w:t>
            </w:r>
          </w:p>
        </w:tc>
        <w:tc>
          <w:tcPr>
            <w:tcW w:w="686" w:type="dxa"/>
            <w:shd w:val="clear" w:color="auto" w:fill="DEFAF7"/>
            <w:vAlign w:val="center"/>
          </w:tcPr>
          <w:p w14:paraId="45846011" w14:textId="083CAAF7" w:rsidR="003C5E89" w:rsidRPr="00970221" w:rsidRDefault="003C5E89" w:rsidP="003C5E89">
            <w:pPr>
              <w:jc w:val="center"/>
              <w:rPr>
                <w:rFonts w:asciiTheme="minorHAnsi" w:hAnsiTheme="minorHAnsi" w:cstheme="minorHAnsi"/>
                <w:color w:val="00B1A1"/>
                <w:sz w:val="20"/>
                <w:szCs w:val="20"/>
              </w:rPr>
            </w:pPr>
            <w:r w:rsidRPr="00970221">
              <w:rPr>
                <w:rFonts w:ascii="Century Gothic" w:hAnsi="Century Gothic"/>
                <w:sz w:val="20"/>
                <w:szCs w:val="20"/>
              </w:rPr>
              <w:t>2026</w:t>
            </w:r>
          </w:p>
        </w:tc>
        <w:tc>
          <w:tcPr>
            <w:tcW w:w="686" w:type="dxa"/>
            <w:shd w:val="clear" w:color="auto" w:fill="DEFAF7"/>
            <w:vAlign w:val="center"/>
          </w:tcPr>
          <w:p w14:paraId="02664725" w14:textId="1A776FB1"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2027</w:t>
            </w:r>
          </w:p>
        </w:tc>
        <w:tc>
          <w:tcPr>
            <w:tcW w:w="687" w:type="dxa"/>
            <w:shd w:val="clear" w:color="auto" w:fill="DEFAF7"/>
            <w:vAlign w:val="center"/>
          </w:tcPr>
          <w:p w14:paraId="28C3F730" w14:textId="7304A859"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2028</w:t>
            </w:r>
          </w:p>
        </w:tc>
        <w:tc>
          <w:tcPr>
            <w:tcW w:w="687" w:type="dxa"/>
            <w:shd w:val="clear" w:color="auto" w:fill="DEFAF7"/>
            <w:vAlign w:val="center"/>
          </w:tcPr>
          <w:p w14:paraId="00EEAE62" w14:textId="14BB5060"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2029</w:t>
            </w:r>
          </w:p>
        </w:tc>
        <w:tc>
          <w:tcPr>
            <w:tcW w:w="687" w:type="dxa"/>
            <w:shd w:val="clear" w:color="auto" w:fill="DEFAF7"/>
            <w:vAlign w:val="center"/>
          </w:tcPr>
          <w:p w14:paraId="5FA483B9" w14:textId="71073808" w:rsidR="003C5E89" w:rsidRPr="00970221" w:rsidRDefault="003C5E89" w:rsidP="003C5E89">
            <w:pPr>
              <w:jc w:val="center"/>
              <w:rPr>
                <w:rFonts w:asciiTheme="minorHAnsi" w:hAnsiTheme="minorHAnsi" w:cstheme="minorHAnsi"/>
                <w:color w:val="00B1A1"/>
                <w:sz w:val="20"/>
                <w:szCs w:val="20"/>
              </w:rPr>
            </w:pPr>
            <w:r w:rsidRPr="00970221">
              <w:rPr>
                <w:rFonts w:ascii="Century Gothic" w:hAnsi="Century Gothic"/>
                <w:sz w:val="20"/>
                <w:szCs w:val="20"/>
              </w:rPr>
              <w:t>2030</w:t>
            </w:r>
          </w:p>
        </w:tc>
        <w:tc>
          <w:tcPr>
            <w:tcW w:w="687" w:type="dxa"/>
            <w:shd w:val="clear" w:color="auto" w:fill="DEFAF7"/>
            <w:vAlign w:val="center"/>
          </w:tcPr>
          <w:p w14:paraId="455E2ACC" w14:textId="3CFD7DD9"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2031</w:t>
            </w:r>
          </w:p>
        </w:tc>
        <w:tc>
          <w:tcPr>
            <w:tcW w:w="687" w:type="dxa"/>
            <w:shd w:val="clear" w:color="auto" w:fill="DEFAF7"/>
            <w:vAlign w:val="center"/>
          </w:tcPr>
          <w:p w14:paraId="489CAA34" w14:textId="63D1B9E2" w:rsidR="003C5E89" w:rsidRPr="00970221" w:rsidRDefault="003C5E89" w:rsidP="003C5E89">
            <w:pPr>
              <w:jc w:val="center"/>
              <w:rPr>
                <w:rFonts w:asciiTheme="minorHAnsi" w:hAnsiTheme="minorHAnsi" w:cstheme="minorHAnsi"/>
                <w:color w:val="00B1A1"/>
                <w:sz w:val="20"/>
                <w:szCs w:val="20"/>
              </w:rPr>
            </w:pPr>
            <w:r w:rsidRPr="00970221">
              <w:rPr>
                <w:rFonts w:ascii="Century Gothic" w:hAnsi="Century Gothic"/>
                <w:sz w:val="20"/>
                <w:szCs w:val="20"/>
              </w:rPr>
              <w:t>2032</w:t>
            </w:r>
          </w:p>
        </w:tc>
        <w:tc>
          <w:tcPr>
            <w:tcW w:w="687" w:type="dxa"/>
            <w:shd w:val="clear" w:color="auto" w:fill="DEFAF7"/>
            <w:vAlign w:val="center"/>
          </w:tcPr>
          <w:p w14:paraId="3D3A5B6A" w14:textId="7FD4FAF3"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2033</w:t>
            </w:r>
          </w:p>
        </w:tc>
        <w:tc>
          <w:tcPr>
            <w:tcW w:w="687" w:type="dxa"/>
            <w:shd w:val="clear" w:color="auto" w:fill="DEFAF7"/>
            <w:vAlign w:val="center"/>
          </w:tcPr>
          <w:p w14:paraId="02D1D923" w14:textId="28AC330A"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2034</w:t>
            </w:r>
          </w:p>
        </w:tc>
        <w:tc>
          <w:tcPr>
            <w:tcW w:w="687" w:type="dxa"/>
            <w:shd w:val="clear" w:color="auto" w:fill="DEFAF7"/>
            <w:vAlign w:val="center"/>
          </w:tcPr>
          <w:p w14:paraId="4783CF35" w14:textId="712EDCB9"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2035</w:t>
            </w:r>
          </w:p>
        </w:tc>
        <w:tc>
          <w:tcPr>
            <w:tcW w:w="660" w:type="dxa"/>
            <w:shd w:val="clear" w:color="auto" w:fill="DEFAF7"/>
            <w:vAlign w:val="center"/>
          </w:tcPr>
          <w:p w14:paraId="26B106A4" w14:textId="2DD69A19"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2036</w:t>
            </w:r>
          </w:p>
        </w:tc>
        <w:tc>
          <w:tcPr>
            <w:tcW w:w="688" w:type="dxa"/>
            <w:shd w:val="clear" w:color="auto" w:fill="DEFAF7"/>
            <w:vAlign w:val="center"/>
          </w:tcPr>
          <w:p w14:paraId="705878A6" w14:textId="1CE27259"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2037</w:t>
            </w:r>
          </w:p>
        </w:tc>
      </w:tr>
      <w:tr w:rsidR="003C5E89" w:rsidRPr="00970221" w14:paraId="09171026" w14:textId="77777777" w:rsidTr="003C5E89">
        <w:trPr>
          <w:trHeight w:val="149"/>
        </w:trPr>
        <w:tc>
          <w:tcPr>
            <w:tcW w:w="4253" w:type="dxa"/>
          </w:tcPr>
          <w:p w14:paraId="40C1975E"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Plant Rooms </w:t>
            </w:r>
          </w:p>
        </w:tc>
        <w:tc>
          <w:tcPr>
            <w:tcW w:w="1134" w:type="dxa"/>
          </w:tcPr>
          <w:p w14:paraId="5DD8CA63"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60D91E9D" w14:textId="77777777" w:rsidR="003C5E89" w:rsidRPr="00970221" w:rsidRDefault="003C5E89" w:rsidP="003C5E89">
            <w:pPr>
              <w:jc w:val="center"/>
              <w:rPr>
                <w:rFonts w:ascii="Century Gothic" w:hAnsi="Century Gothic"/>
                <w:sz w:val="20"/>
                <w:szCs w:val="20"/>
              </w:rPr>
            </w:pPr>
          </w:p>
        </w:tc>
        <w:tc>
          <w:tcPr>
            <w:tcW w:w="691" w:type="dxa"/>
          </w:tcPr>
          <w:p w14:paraId="04786766" w14:textId="77777777" w:rsidR="003C5E89" w:rsidRPr="00970221" w:rsidRDefault="003C5E89" w:rsidP="003C5E89">
            <w:pPr>
              <w:jc w:val="center"/>
              <w:rPr>
                <w:rFonts w:ascii="Century Gothic" w:hAnsi="Century Gothic"/>
                <w:sz w:val="20"/>
                <w:szCs w:val="20"/>
              </w:rPr>
            </w:pPr>
          </w:p>
        </w:tc>
        <w:tc>
          <w:tcPr>
            <w:tcW w:w="686" w:type="dxa"/>
          </w:tcPr>
          <w:p w14:paraId="1A2358EC" w14:textId="77777777" w:rsidR="003C5E89" w:rsidRPr="00970221" w:rsidRDefault="003C5E89" w:rsidP="003C5E89">
            <w:pPr>
              <w:jc w:val="center"/>
              <w:rPr>
                <w:rFonts w:ascii="Century Gothic" w:hAnsi="Century Gothic"/>
                <w:sz w:val="20"/>
                <w:szCs w:val="20"/>
              </w:rPr>
            </w:pPr>
          </w:p>
        </w:tc>
        <w:tc>
          <w:tcPr>
            <w:tcW w:w="686" w:type="dxa"/>
          </w:tcPr>
          <w:p w14:paraId="5917174C" w14:textId="77777777" w:rsidR="003C5E89" w:rsidRPr="00970221" w:rsidRDefault="003C5E89" w:rsidP="003C5E89">
            <w:pPr>
              <w:jc w:val="center"/>
              <w:rPr>
                <w:rFonts w:ascii="Century Gothic" w:hAnsi="Century Gothic"/>
                <w:sz w:val="20"/>
                <w:szCs w:val="20"/>
              </w:rPr>
            </w:pPr>
          </w:p>
        </w:tc>
        <w:tc>
          <w:tcPr>
            <w:tcW w:w="686" w:type="dxa"/>
          </w:tcPr>
          <w:p w14:paraId="65E595F9"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3B769B8" w14:textId="77777777" w:rsidR="003C5E89" w:rsidRPr="00970221" w:rsidRDefault="003C5E89" w:rsidP="003C5E89">
            <w:pPr>
              <w:jc w:val="center"/>
              <w:rPr>
                <w:rFonts w:ascii="Century Gothic" w:hAnsi="Century Gothic"/>
                <w:sz w:val="20"/>
                <w:szCs w:val="20"/>
              </w:rPr>
            </w:pPr>
          </w:p>
        </w:tc>
        <w:tc>
          <w:tcPr>
            <w:tcW w:w="687" w:type="dxa"/>
          </w:tcPr>
          <w:p w14:paraId="1E5F7FC7" w14:textId="77777777" w:rsidR="003C5E89" w:rsidRPr="00970221" w:rsidRDefault="003C5E89" w:rsidP="003C5E89">
            <w:pPr>
              <w:jc w:val="center"/>
              <w:rPr>
                <w:rFonts w:ascii="Century Gothic" w:hAnsi="Century Gothic"/>
                <w:sz w:val="20"/>
                <w:szCs w:val="20"/>
              </w:rPr>
            </w:pPr>
          </w:p>
        </w:tc>
        <w:tc>
          <w:tcPr>
            <w:tcW w:w="687" w:type="dxa"/>
          </w:tcPr>
          <w:p w14:paraId="50B5B727" w14:textId="77777777" w:rsidR="003C5E89" w:rsidRPr="00970221" w:rsidRDefault="003C5E89" w:rsidP="003C5E89">
            <w:pPr>
              <w:jc w:val="center"/>
              <w:rPr>
                <w:rFonts w:ascii="Century Gothic" w:hAnsi="Century Gothic"/>
                <w:sz w:val="20"/>
                <w:szCs w:val="20"/>
              </w:rPr>
            </w:pPr>
          </w:p>
        </w:tc>
        <w:tc>
          <w:tcPr>
            <w:tcW w:w="687" w:type="dxa"/>
          </w:tcPr>
          <w:p w14:paraId="66404668"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AD9EB8E" w14:textId="77777777" w:rsidR="003C5E89" w:rsidRPr="00970221" w:rsidRDefault="003C5E89" w:rsidP="003C5E89">
            <w:pPr>
              <w:jc w:val="center"/>
              <w:rPr>
                <w:rFonts w:ascii="Century Gothic" w:hAnsi="Century Gothic"/>
                <w:sz w:val="20"/>
                <w:szCs w:val="20"/>
              </w:rPr>
            </w:pPr>
          </w:p>
        </w:tc>
        <w:tc>
          <w:tcPr>
            <w:tcW w:w="687" w:type="dxa"/>
          </w:tcPr>
          <w:p w14:paraId="252E966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74BE161" w14:textId="77777777" w:rsidR="003C5E89" w:rsidRPr="00970221" w:rsidRDefault="003C5E89" w:rsidP="003C5E89">
            <w:pPr>
              <w:jc w:val="center"/>
              <w:rPr>
                <w:rFonts w:ascii="Century Gothic" w:hAnsi="Century Gothic"/>
                <w:sz w:val="20"/>
                <w:szCs w:val="20"/>
              </w:rPr>
            </w:pPr>
          </w:p>
        </w:tc>
        <w:tc>
          <w:tcPr>
            <w:tcW w:w="687" w:type="dxa"/>
          </w:tcPr>
          <w:p w14:paraId="05120D6D" w14:textId="77777777" w:rsidR="003C5E89" w:rsidRPr="00970221" w:rsidRDefault="003C5E89" w:rsidP="003C5E89">
            <w:pPr>
              <w:jc w:val="center"/>
              <w:rPr>
                <w:rFonts w:ascii="Century Gothic" w:hAnsi="Century Gothic"/>
                <w:sz w:val="20"/>
                <w:szCs w:val="20"/>
              </w:rPr>
            </w:pPr>
          </w:p>
        </w:tc>
        <w:tc>
          <w:tcPr>
            <w:tcW w:w="687" w:type="dxa"/>
          </w:tcPr>
          <w:p w14:paraId="2099B124" w14:textId="77777777" w:rsidR="003C5E89" w:rsidRPr="00970221" w:rsidRDefault="003C5E89" w:rsidP="003C5E89">
            <w:pPr>
              <w:jc w:val="center"/>
              <w:rPr>
                <w:rFonts w:ascii="Century Gothic" w:hAnsi="Century Gothic"/>
                <w:sz w:val="20"/>
                <w:szCs w:val="20"/>
              </w:rPr>
            </w:pPr>
          </w:p>
        </w:tc>
        <w:tc>
          <w:tcPr>
            <w:tcW w:w="660" w:type="dxa"/>
          </w:tcPr>
          <w:p w14:paraId="432D81CD" w14:textId="77777777" w:rsidR="003C5E89" w:rsidRPr="00970221" w:rsidRDefault="003C5E89" w:rsidP="003C5E89">
            <w:pPr>
              <w:jc w:val="center"/>
              <w:rPr>
                <w:rFonts w:ascii="Century Gothic" w:hAnsi="Century Gothic"/>
                <w:sz w:val="20"/>
                <w:szCs w:val="20"/>
              </w:rPr>
            </w:pPr>
          </w:p>
        </w:tc>
        <w:tc>
          <w:tcPr>
            <w:tcW w:w="688" w:type="dxa"/>
          </w:tcPr>
          <w:p w14:paraId="43D97981" w14:textId="77777777" w:rsidR="003C5E89" w:rsidRPr="00970221" w:rsidRDefault="003C5E89" w:rsidP="003C5E89">
            <w:pPr>
              <w:jc w:val="center"/>
              <w:rPr>
                <w:rFonts w:ascii="Century Gothic" w:hAnsi="Century Gothic"/>
                <w:sz w:val="20"/>
                <w:szCs w:val="20"/>
              </w:rPr>
            </w:pPr>
          </w:p>
        </w:tc>
      </w:tr>
      <w:tr w:rsidR="003C5E89" w:rsidRPr="00970221" w14:paraId="6CF9683B" w14:textId="77777777" w:rsidTr="003C5E89">
        <w:trPr>
          <w:trHeight w:val="149"/>
        </w:trPr>
        <w:tc>
          <w:tcPr>
            <w:tcW w:w="4253" w:type="dxa"/>
          </w:tcPr>
          <w:p w14:paraId="54D343D1" w14:textId="77777777" w:rsidR="003C5E89" w:rsidRPr="00970221" w:rsidRDefault="003C5E89" w:rsidP="003C5E89">
            <w:pPr>
              <w:rPr>
                <w:rFonts w:ascii="Century Gothic" w:hAnsi="Century Gothic"/>
                <w:sz w:val="20"/>
                <w:szCs w:val="20"/>
              </w:rPr>
            </w:pPr>
            <w:r>
              <w:rPr>
                <w:rFonts w:ascii="Century Gothic" w:hAnsi="Century Gothic"/>
                <w:sz w:val="20"/>
                <w:szCs w:val="20"/>
              </w:rPr>
              <w:t>Maintain Cooling Tower</w:t>
            </w:r>
          </w:p>
        </w:tc>
        <w:tc>
          <w:tcPr>
            <w:tcW w:w="1134" w:type="dxa"/>
          </w:tcPr>
          <w:p w14:paraId="47DD83BD"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1813C932" w14:textId="77777777" w:rsidR="003C5E89" w:rsidRPr="00970221" w:rsidRDefault="003C5E89" w:rsidP="003C5E89">
            <w:pPr>
              <w:jc w:val="center"/>
              <w:rPr>
                <w:rFonts w:ascii="Century Gothic" w:hAnsi="Century Gothic"/>
                <w:sz w:val="20"/>
                <w:szCs w:val="20"/>
              </w:rPr>
            </w:pPr>
          </w:p>
        </w:tc>
        <w:tc>
          <w:tcPr>
            <w:tcW w:w="691" w:type="dxa"/>
          </w:tcPr>
          <w:p w14:paraId="4A1A4D58" w14:textId="77777777" w:rsidR="003C5E89" w:rsidRPr="00970221" w:rsidRDefault="003C5E89" w:rsidP="003C5E89">
            <w:pPr>
              <w:jc w:val="center"/>
              <w:rPr>
                <w:rFonts w:ascii="Century Gothic" w:hAnsi="Century Gothic"/>
                <w:sz w:val="20"/>
                <w:szCs w:val="20"/>
              </w:rPr>
            </w:pPr>
          </w:p>
        </w:tc>
        <w:tc>
          <w:tcPr>
            <w:tcW w:w="686" w:type="dxa"/>
          </w:tcPr>
          <w:p w14:paraId="6E15FC10" w14:textId="77777777" w:rsidR="003C5E89" w:rsidRPr="00970221" w:rsidRDefault="003C5E89" w:rsidP="003C5E89">
            <w:pPr>
              <w:jc w:val="center"/>
              <w:rPr>
                <w:rFonts w:ascii="Century Gothic" w:hAnsi="Century Gothic"/>
                <w:sz w:val="20"/>
                <w:szCs w:val="20"/>
              </w:rPr>
            </w:pPr>
          </w:p>
        </w:tc>
        <w:tc>
          <w:tcPr>
            <w:tcW w:w="686" w:type="dxa"/>
          </w:tcPr>
          <w:p w14:paraId="5C73DC82" w14:textId="77777777" w:rsidR="003C5E89" w:rsidRPr="00970221" w:rsidRDefault="003C5E89" w:rsidP="003C5E89">
            <w:pPr>
              <w:jc w:val="center"/>
              <w:rPr>
                <w:rFonts w:ascii="Century Gothic" w:hAnsi="Century Gothic"/>
                <w:sz w:val="20"/>
                <w:szCs w:val="20"/>
              </w:rPr>
            </w:pPr>
          </w:p>
        </w:tc>
        <w:tc>
          <w:tcPr>
            <w:tcW w:w="686" w:type="dxa"/>
          </w:tcPr>
          <w:p w14:paraId="63DF5A3D"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A95CF66" w14:textId="77777777" w:rsidR="003C5E89" w:rsidRPr="00970221" w:rsidRDefault="003C5E89" w:rsidP="003C5E89">
            <w:pPr>
              <w:jc w:val="center"/>
              <w:rPr>
                <w:rFonts w:ascii="Century Gothic" w:hAnsi="Century Gothic"/>
                <w:sz w:val="20"/>
                <w:szCs w:val="20"/>
              </w:rPr>
            </w:pPr>
          </w:p>
        </w:tc>
        <w:tc>
          <w:tcPr>
            <w:tcW w:w="687" w:type="dxa"/>
          </w:tcPr>
          <w:p w14:paraId="30422B7C" w14:textId="77777777" w:rsidR="003C5E89" w:rsidRPr="00970221" w:rsidRDefault="003C5E89" w:rsidP="003C5E89">
            <w:pPr>
              <w:jc w:val="center"/>
              <w:rPr>
                <w:rFonts w:ascii="Century Gothic" w:hAnsi="Century Gothic"/>
                <w:sz w:val="20"/>
                <w:szCs w:val="20"/>
              </w:rPr>
            </w:pPr>
          </w:p>
        </w:tc>
        <w:tc>
          <w:tcPr>
            <w:tcW w:w="687" w:type="dxa"/>
          </w:tcPr>
          <w:p w14:paraId="758B0D0F" w14:textId="77777777" w:rsidR="003C5E89" w:rsidRPr="00970221" w:rsidRDefault="003C5E89" w:rsidP="003C5E89">
            <w:pPr>
              <w:jc w:val="center"/>
              <w:rPr>
                <w:rFonts w:ascii="Century Gothic" w:hAnsi="Century Gothic"/>
                <w:sz w:val="20"/>
                <w:szCs w:val="20"/>
              </w:rPr>
            </w:pPr>
          </w:p>
        </w:tc>
        <w:tc>
          <w:tcPr>
            <w:tcW w:w="687" w:type="dxa"/>
          </w:tcPr>
          <w:p w14:paraId="7280F08E"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7997E61" w14:textId="77777777" w:rsidR="003C5E89" w:rsidRPr="00970221" w:rsidRDefault="003C5E89" w:rsidP="003C5E89">
            <w:pPr>
              <w:jc w:val="center"/>
              <w:rPr>
                <w:rFonts w:ascii="Century Gothic" w:hAnsi="Century Gothic"/>
                <w:sz w:val="20"/>
                <w:szCs w:val="20"/>
              </w:rPr>
            </w:pPr>
          </w:p>
        </w:tc>
        <w:tc>
          <w:tcPr>
            <w:tcW w:w="687" w:type="dxa"/>
          </w:tcPr>
          <w:p w14:paraId="369246C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4B102BA" w14:textId="77777777" w:rsidR="003C5E89" w:rsidRPr="00970221" w:rsidRDefault="003C5E89" w:rsidP="003C5E89">
            <w:pPr>
              <w:jc w:val="center"/>
              <w:rPr>
                <w:rFonts w:ascii="Century Gothic" w:hAnsi="Century Gothic"/>
                <w:sz w:val="20"/>
                <w:szCs w:val="20"/>
              </w:rPr>
            </w:pPr>
          </w:p>
        </w:tc>
        <w:tc>
          <w:tcPr>
            <w:tcW w:w="687" w:type="dxa"/>
          </w:tcPr>
          <w:p w14:paraId="35C25E48" w14:textId="77777777" w:rsidR="003C5E89" w:rsidRPr="00970221" w:rsidRDefault="003C5E89" w:rsidP="003C5E89">
            <w:pPr>
              <w:jc w:val="center"/>
              <w:rPr>
                <w:rFonts w:ascii="Century Gothic" w:hAnsi="Century Gothic"/>
                <w:sz w:val="20"/>
                <w:szCs w:val="20"/>
              </w:rPr>
            </w:pPr>
          </w:p>
        </w:tc>
        <w:tc>
          <w:tcPr>
            <w:tcW w:w="687" w:type="dxa"/>
          </w:tcPr>
          <w:p w14:paraId="7CA7B948" w14:textId="77777777" w:rsidR="003C5E89" w:rsidRPr="00970221" w:rsidRDefault="003C5E89" w:rsidP="003C5E89">
            <w:pPr>
              <w:jc w:val="center"/>
              <w:rPr>
                <w:rFonts w:ascii="Century Gothic" w:hAnsi="Century Gothic"/>
                <w:sz w:val="20"/>
                <w:szCs w:val="20"/>
              </w:rPr>
            </w:pPr>
          </w:p>
        </w:tc>
        <w:tc>
          <w:tcPr>
            <w:tcW w:w="660" w:type="dxa"/>
          </w:tcPr>
          <w:p w14:paraId="497C0A26" w14:textId="77777777" w:rsidR="003C5E89" w:rsidRPr="00970221" w:rsidRDefault="003C5E89" w:rsidP="003C5E89">
            <w:pPr>
              <w:jc w:val="center"/>
              <w:rPr>
                <w:rFonts w:ascii="Century Gothic" w:hAnsi="Century Gothic"/>
                <w:sz w:val="20"/>
                <w:szCs w:val="20"/>
              </w:rPr>
            </w:pPr>
          </w:p>
        </w:tc>
        <w:tc>
          <w:tcPr>
            <w:tcW w:w="688" w:type="dxa"/>
          </w:tcPr>
          <w:p w14:paraId="369E2B8C" w14:textId="77777777" w:rsidR="003C5E89" w:rsidRPr="00970221" w:rsidRDefault="003C5E89" w:rsidP="003C5E89">
            <w:pPr>
              <w:jc w:val="center"/>
              <w:rPr>
                <w:rFonts w:ascii="Century Gothic" w:hAnsi="Century Gothic"/>
                <w:sz w:val="20"/>
                <w:szCs w:val="20"/>
              </w:rPr>
            </w:pPr>
          </w:p>
        </w:tc>
      </w:tr>
      <w:tr w:rsidR="003C5E89" w:rsidRPr="00970221" w14:paraId="6C58721D" w14:textId="77777777" w:rsidTr="003C5E89">
        <w:trPr>
          <w:trHeight w:val="149"/>
        </w:trPr>
        <w:tc>
          <w:tcPr>
            <w:tcW w:w="4253" w:type="dxa"/>
          </w:tcPr>
          <w:p w14:paraId="37209F7D" w14:textId="77777777" w:rsidR="003C5E89" w:rsidRPr="00970221" w:rsidRDefault="003C5E89" w:rsidP="003C5E89">
            <w:pPr>
              <w:rPr>
                <w:rFonts w:ascii="Century Gothic" w:hAnsi="Century Gothic"/>
                <w:sz w:val="20"/>
                <w:szCs w:val="20"/>
              </w:rPr>
            </w:pPr>
            <w:r>
              <w:rPr>
                <w:rFonts w:ascii="Century Gothic" w:hAnsi="Century Gothic"/>
                <w:sz w:val="20"/>
                <w:szCs w:val="20"/>
              </w:rPr>
              <w:t>Maintain Grease</w:t>
            </w:r>
          </w:p>
        </w:tc>
        <w:tc>
          <w:tcPr>
            <w:tcW w:w="1134" w:type="dxa"/>
          </w:tcPr>
          <w:p w14:paraId="79934238"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216046F2" w14:textId="77777777" w:rsidR="003C5E89" w:rsidRPr="00970221" w:rsidRDefault="003C5E89" w:rsidP="003C5E89">
            <w:pPr>
              <w:jc w:val="center"/>
              <w:rPr>
                <w:rFonts w:ascii="Century Gothic" w:hAnsi="Century Gothic"/>
                <w:sz w:val="20"/>
                <w:szCs w:val="20"/>
              </w:rPr>
            </w:pPr>
          </w:p>
        </w:tc>
        <w:tc>
          <w:tcPr>
            <w:tcW w:w="691" w:type="dxa"/>
          </w:tcPr>
          <w:p w14:paraId="058E7B46"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61BD93D" w14:textId="77777777" w:rsidR="003C5E89" w:rsidRPr="00970221" w:rsidRDefault="003C5E89" w:rsidP="003C5E89">
            <w:pPr>
              <w:jc w:val="center"/>
              <w:rPr>
                <w:rFonts w:ascii="Century Gothic" w:hAnsi="Century Gothic"/>
                <w:sz w:val="20"/>
                <w:szCs w:val="20"/>
              </w:rPr>
            </w:pPr>
          </w:p>
        </w:tc>
        <w:tc>
          <w:tcPr>
            <w:tcW w:w="686" w:type="dxa"/>
          </w:tcPr>
          <w:p w14:paraId="3569C477" w14:textId="77777777" w:rsidR="003C5E89" w:rsidRPr="00970221" w:rsidRDefault="003C5E89" w:rsidP="003C5E89">
            <w:pPr>
              <w:jc w:val="center"/>
              <w:rPr>
                <w:rFonts w:ascii="Century Gothic" w:hAnsi="Century Gothic"/>
                <w:sz w:val="20"/>
                <w:szCs w:val="20"/>
              </w:rPr>
            </w:pPr>
          </w:p>
        </w:tc>
        <w:tc>
          <w:tcPr>
            <w:tcW w:w="686" w:type="dxa"/>
          </w:tcPr>
          <w:p w14:paraId="35A2D1C3" w14:textId="77777777" w:rsidR="003C5E89" w:rsidRPr="00970221" w:rsidRDefault="003C5E89" w:rsidP="003C5E89">
            <w:pPr>
              <w:jc w:val="center"/>
              <w:rPr>
                <w:rFonts w:ascii="Century Gothic" w:hAnsi="Century Gothic"/>
                <w:sz w:val="20"/>
                <w:szCs w:val="20"/>
              </w:rPr>
            </w:pPr>
          </w:p>
        </w:tc>
        <w:tc>
          <w:tcPr>
            <w:tcW w:w="686" w:type="dxa"/>
          </w:tcPr>
          <w:p w14:paraId="4255F916" w14:textId="77777777" w:rsidR="003C5E89" w:rsidRPr="00970221" w:rsidRDefault="003C5E89" w:rsidP="003C5E89">
            <w:pPr>
              <w:jc w:val="center"/>
              <w:rPr>
                <w:rFonts w:ascii="Century Gothic" w:hAnsi="Century Gothic"/>
                <w:sz w:val="20"/>
                <w:szCs w:val="20"/>
              </w:rPr>
            </w:pPr>
          </w:p>
        </w:tc>
        <w:tc>
          <w:tcPr>
            <w:tcW w:w="687" w:type="dxa"/>
          </w:tcPr>
          <w:p w14:paraId="77419343" w14:textId="77777777" w:rsidR="003C5E89" w:rsidRPr="00970221" w:rsidRDefault="003C5E89" w:rsidP="003C5E89">
            <w:pPr>
              <w:jc w:val="center"/>
              <w:rPr>
                <w:rFonts w:ascii="Century Gothic" w:hAnsi="Century Gothic"/>
                <w:sz w:val="20"/>
                <w:szCs w:val="20"/>
              </w:rPr>
            </w:pPr>
          </w:p>
        </w:tc>
        <w:tc>
          <w:tcPr>
            <w:tcW w:w="687" w:type="dxa"/>
          </w:tcPr>
          <w:p w14:paraId="29BB5C1D" w14:textId="77777777" w:rsidR="003C5E89" w:rsidRPr="00970221" w:rsidRDefault="003C5E89" w:rsidP="003C5E89">
            <w:pPr>
              <w:jc w:val="center"/>
              <w:rPr>
                <w:rFonts w:ascii="Century Gothic" w:hAnsi="Century Gothic"/>
                <w:sz w:val="20"/>
                <w:szCs w:val="20"/>
              </w:rPr>
            </w:pPr>
          </w:p>
        </w:tc>
        <w:tc>
          <w:tcPr>
            <w:tcW w:w="687" w:type="dxa"/>
          </w:tcPr>
          <w:p w14:paraId="13C9983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7E1E527" w14:textId="77777777" w:rsidR="003C5E89" w:rsidRPr="00970221" w:rsidRDefault="003C5E89" w:rsidP="003C5E89">
            <w:pPr>
              <w:jc w:val="center"/>
              <w:rPr>
                <w:rFonts w:ascii="Century Gothic" w:hAnsi="Century Gothic"/>
                <w:sz w:val="20"/>
                <w:szCs w:val="20"/>
              </w:rPr>
            </w:pPr>
          </w:p>
        </w:tc>
        <w:tc>
          <w:tcPr>
            <w:tcW w:w="687" w:type="dxa"/>
          </w:tcPr>
          <w:p w14:paraId="7020DB3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786A2D9" w14:textId="77777777" w:rsidR="003C5E89" w:rsidRPr="00970221" w:rsidRDefault="003C5E89" w:rsidP="003C5E89">
            <w:pPr>
              <w:jc w:val="center"/>
              <w:rPr>
                <w:rFonts w:ascii="Century Gothic" w:hAnsi="Century Gothic"/>
                <w:sz w:val="20"/>
                <w:szCs w:val="20"/>
              </w:rPr>
            </w:pPr>
          </w:p>
        </w:tc>
        <w:tc>
          <w:tcPr>
            <w:tcW w:w="687" w:type="dxa"/>
          </w:tcPr>
          <w:p w14:paraId="43223EF7" w14:textId="77777777" w:rsidR="003C5E89" w:rsidRPr="00970221" w:rsidRDefault="003C5E89" w:rsidP="003C5E89">
            <w:pPr>
              <w:jc w:val="center"/>
              <w:rPr>
                <w:rFonts w:ascii="Century Gothic" w:hAnsi="Century Gothic"/>
                <w:sz w:val="20"/>
                <w:szCs w:val="20"/>
              </w:rPr>
            </w:pPr>
          </w:p>
        </w:tc>
        <w:tc>
          <w:tcPr>
            <w:tcW w:w="687" w:type="dxa"/>
          </w:tcPr>
          <w:p w14:paraId="13D6654C" w14:textId="77777777" w:rsidR="003C5E89" w:rsidRPr="00970221" w:rsidRDefault="003C5E89" w:rsidP="003C5E89">
            <w:pPr>
              <w:jc w:val="center"/>
              <w:rPr>
                <w:rFonts w:ascii="Century Gothic" w:hAnsi="Century Gothic"/>
                <w:sz w:val="20"/>
                <w:szCs w:val="20"/>
              </w:rPr>
            </w:pPr>
          </w:p>
        </w:tc>
        <w:tc>
          <w:tcPr>
            <w:tcW w:w="660" w:type="dxa"/>
          </w:tcPr>
          <w:p w14:paraId="22F8C6BD" w14:textId="77777777" w:rsidR="003C5E89" w:rsidRPr="00970221" w:rsidRDefault="003C5E89" w:rsidP="003C5E89">
            <w:pPr>
              <w:jc w:val="center"/>
              <w:rPr>
                <w:rFonts w:ascii="Century Gothic" w:hAnsi="Century Gothic"/>
                <w:sz w:val="20"/>
                <w:szCs w:val="20"/>
              </w:rPr>
            </w:pPr>
          </w:p>
        </w:tc>
        <w:tc>
          <w:tcPr>
            <w:tcW w:w="688" w:type="dxa"/>
          </w:tcPr>
          <w:p w14:paraId="3CED07FE" w14:textId="77777777" w:rsidR="003C5E89" w:rsidRPr="00970221" w:rsidRDefault="003C5E89" w:rsidP="003C5E89">
            <w:pPr>
              <w:jc w:val="center"/>
              <w:rPr>
                <w:rFonts w:ascii="Century Gothic" w:hAnsi="Century Gothic"/>
                <w:sz w:val="20"/>
                <w:szCs w:val="20"/>
              </w:rPr>
            </w:pPr>
          </w:p>
        </w:tc>
      </w:tr>
      <w:tr w:rsidR="003C5E89" w:rsidRPr="00970221" w14:paraId="1DA02085" w14:textId="77777777" w:rsidTr="003C5E89">
        <w:trPr>
          <w:trHeight w:val="149"/>
        </w:trPr>
        <w:tc>
          <w:tcPr>
            <w:tcW w:w="4253" w:type="dxa"/>
          </w:tcPr>
          <w:p w14:paraId="181EB062"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Ducted Air Conditioning </w:t>
            </w:r>
          </w:p>
        </w:tc>
        <w:tc>
          <w:tcPr>
            <w:tcW w:w="1134" w:type="dxa"/>
          </w:tcPr>
          <w:p w14:paraId="6C615E2A"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6E6664CB" w14:textId="77777777" w:rsidR="003C5E89" w:rsidRPr="00970221" w:rsidRDefault="003C5E89" w:rsidP="003C5E89">
            <w:pPr>
              <w:jc w:val="center"/>
              <w:rPr>
                <w:rFonts w:ascii="Century Gothic" w:hAnsi="Century Gothic"/>
                <w:sz w:val="20"/>
                <w:szCs w:val="20"/>
              </w:rPr>
            </w:pPr>
          </w:p>
        </w:tc>
        <w:tc>
          <w:tcPr>
            <w:tcW w:w="691" w:type="dxa"/>
          </w:tcPr>
          <w:p w14:paraId="6935C38B"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E9B98D1" w14:textId="77777777" w:rsidR="003C5E89" w:rsidRPr="00970221" w:rsidRDefault="003C5E89" w:rsidP="003C5E89">
            <w:pPr>
              <w:jc w:val="center"/>
              <w:rPr>
                <w:rFonts w:ascii="Century Gothic" w:hAnsi="Century Gothic"/>
                <w:sz w:val="20"/>
                <w:szCs w:val="20"/>
              </w:rPr>
            </w:pPr>
          </w:p>
        </w:tc>
        <w:tc>
          <w:tcPr>
            <w:tcW w:w="686" w:type="dxa"/>
          </w:tcPr>
          <w:p w14:paraId="4242644A" w14:textId="77777777" w:rsidR="003C5E89" w:rsidRPr="00970221" w:rsidRDefault="003C5E89" w:rsidP="003C5E89">
            <w:pPr>
              <w:jc w:val="center"/>
              <w:rPr>
                <w:rFonts w:ascii="Century Gothic" w:hAnsi="Century Gothic"/>
                <w:sz w:val="20"/>
                <w:szCs w:val="20"/>
              </w:rPr>
            </w:pPr>
          </w:p>
        </w:tc>
        <w:tc>
          <w:tcPr>
            <w:tcW w:w="686" w:type="dxa"/>
          </w:tcPr>
          <w:p w14:paraId="080E46F9" w14:textId="77777777" w:rsidR="003C5E89" w:rsidRPr="00970221" w:rsidRDefault="003C5E89" w:rsidP="003C5E89">
            <w:pPr>
              <w:jc w:val="center"/>
              <w:rPr>
                <w:rFonts w:ascii="Century Gothic" w:hAnsi="Century Gothic"/>
                <w:sz w:val="20"/>
                <w:szCs w:val="20"/>
              </w:rPr>
            </w:pPr>
          </w:p>
        </w:tc>
        <w:tc>
          <w:tcPr>
            <w:tcW w:w="686" w:type="dxa"/>
          </w:tcPr>
          <w:p w14:paraId="26C57B00" w14:textId="77777777" w:rsidR="003C5E89" w:rsidRPr="00970221" w:rsidRDefault="003C5E89" w:rsidP="003C5E89">
            <w:pPr>
              <w:jc w:val="center"/>
              <w:rPr>
                <w:rFonts w:ascii="Century Gothic" w:hAnsi="Century Gothic"/>
                <w:sz w:val="20"/>
                <w:szCs w:val="20"/>
              </w:rPr>
            </w:pPr>
          </w:p>
        </w:tc>
        <w:tc>
          <w:tcPr>
            <w:tcW w:w="687" w:type="dxa"/>
          </w:tcPr>
          <w:p w14:paraId="010C7FDA" w14:textId="77777777" w:rsidR="003C5E89" w:rsidRPr="00970221" w:rsidRDefault="003C5E89" w:rsidP="003C5E89">
            <w:pPr>
              <w:jc w:val="center"/>
              <w:rPr>
                <w:rFonts w:ascii="Century Gothic" w:hAnsi="Century Gothic"/>
                <w:sz w:val="20"/>
                <w:szCs w:val="20"/>
              </w:rPr>
            </w:pPr>
          </w:p>
        </w:tc>
        <w:tc>
          <w:tcPr>
            <w:tcW w:w="687" w:type="dxa"/>
          </w:tcPr>
          <w:p w14:paraId="5791814C" w14:textId="77777777" w:rsidR="003C5E89" w:rsidRPr="00970221" w:rsidRDefault="003C5E89" w:rsidP="003C5E89">
            <w:pPr>
              <w:jc w:val="center"/>
              <w:rPr>
                <w:rFonts w:ascii="Century Gothic" w:hAnsi="Century Gothic"/>
                <w:sz w:val="20"/>
                <w:szCs w:val="20"/>
              </w:rPr>
            </w:pPr>
          </w:p>
        </w:tc>
        <w:tc>
          <w:tcPr>
            <w:tcW w:w="687" w:type="dxa"/>
          </w:tcPr>
          <w:p w14:paraId="041A15CF"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7C352EE" w14:textId="77777777" w:rsidR="003C5E89" w:rsidRPr="00970221" w:rsidRDefault="003C5E89" w:rsidP="003C5E89">
            <w:pPr>
              <w:jc w:val="center"/>
              <w:rPr>
                <w:rFonts w:ascii="Century Gothic" w:hAnsi="Century Gothic"/>
                <w:sz w:val="20"/>
                <w:szCs w:val="20"/>
              </w:rPr>
            </w:pPr>
          </w:p>
        </w:tc>
        <w:tc>
          <w:tcPr>
            <w:tcW w:w="687" w:type="dxa"/>
          </w:tcPr>
          <w:p w14:paraId="1B515F29"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BBC748C" w14:textId="77777777" w:rsidR="003C5E89" w:rsidRPr="00970221" w:rsidRDefault="003C5E89" w:rsidP="003C5E89">
            <w:pPr>
              <w:jc w:val="center"/>
              <w:rPr>
                <w:rFonts w:ascii="Century Gothic" w:hAnsi="Century Gothic"/>
                <w:sz w:val="20"/>
                <w:szCs w:val="20"/>
              </w:rPr>
            </w:pPr>
          </w:p>
        </w:tc>
        <w:tc>
          <w:tcPr>
            <w:tcW w:w="687" w:type="dxa"/>
          </w:tcPr>
          <w:p w14:paraId="27CFF1BB" w14:textId="77777777" w:rsidR="003C5E89" w:rsidRPr="00970221" w:rsidRDefault="003C5E89" w:rsidP="003C5E89">
            <w:pPr>
              <w:jc w:val="center"/>
              <w:rPr>
                <w:rFonts w:ascii="Century Gothic" w:hAnsi="Century Gothic"/>
                <w:sz w:val="20"/>
                <w:szCs w:val="20"/>
              </w:rPr>
            </w:pPr>
          </w:p>
        </w:tc>
        <w:tc>
          <w:tcPr>
            <w:tcW w:w="687" w:type="dxa"/>
          </w:tcPr>
          <w:p w14:paraId="6F7968B9" w14:textId="77777777" w:rsidR="003C5E89" w:rsidRPr="00970221" w:rsidRDefault="003C5E89" w:rsidP="003C5E89">
            <w:pPr>
              <w:jc w:val="center"/>
              <w:rPr>
                <w:rFonts w:ascii="Century Gothic" w:hAnsi="Century Gothic"/>
                <w:sz w:val="20"/>
                <w:szCs w:val="20"/>
              </w:rPr>
            </w:pPr>
          </w:p>
        </w:tc>
        <w:tc>
          <w:tcPr>
            <w:tcW w:w="660" w:type="dxa"/>
          </w:tcPr>
          <w:p w14:paraId="1FB38096" w14:textId="77777777" w:rsidR="003C5E89" w:rsidRPr="00970221" w:rsidRDefault="003C5E89" w:rsidP="003C5E89">
            <w:pPr>
              <w:jc w:val="center"/>
              <w:rPr>
                <w:rFonts w:ascii="Century Gothic" w:hAnsi="Century Gothic"/>
                <w:sz w:val="20"/>
                <w:szCs w:val="20"/>
              </w:rPr>
            </w:pPr>
          </w:p>
        </w:tc>
        <w:tc>
          <w:tcPr>
            <w:tcW w:w="688" w:type="dxa"/>
          </w:tcPr>
          <w:p w14:paraId="4458CC3D" w14:textId="77777777" w:rsidR="003C5E89" w:rsidRPr="00970221" w:rsidRDefault="003C5E89" w:rsidP="003C5E89">
            <w:pPr>
              <w:jc w:val="center"/>
              <w:rPr>
                <w:rFonts w:ascii="Century Gothic" w:hAnsi="Century Gothic"/>
                <w:sz w:val="20"/>
                <w:szCs w:val="20"/>
              </w:rPr>
            </w:pPr>
          </w:p>
        </w:tc>
      </w:tr>
      <w:tr w:rsidR="003C5E89" w:rsidRPr="00970221" w14:paraId="5C2AF728" w14:textId="77777777" w:rsidTr="003C5E89">
        <w:trPr>
          <w:trHeight w:val="149"/>
        </w:trPr>
        <w:tc>
          <w:tcPr>
            <w:tcW w:w="4253" w:type="dxa"/>
          </w:tcPr>
          <w:p w14:paraId="230C586C"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Lift Interior </w:t>
            </w:r>
          </w:p>
        </w:tc>
        <w:tc>
          <w:tcPr>
            <w:tcW w:w="1134" w:type="dxa"/>
          </w:tcPr>
          <w:p w14:paraId="2BA8F35D"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15</w:t>
            </w:r>
          </w:p>
        </w:tc>
        <w:tc>
          <w:tcPr>
            <w:tcW w:w="709" w:type="dxa"/>
          </w:tcPr>
          <w:p w14:paraId="0B8CFF3F" w14:textId="77777777" w:rsidR="003C5E89" w:rsidRPr="00970221" w:rsidRDefault="003C5E89" w:rsidP="003C5E89">
            <w:pPr>
              <w:jc w:val="center"/>
              <w:rPr>
                <w:rFonts w:ascii="Century Gothic" w:hAnsi="Century Gothic"/>
                <w:sz w:val="20"/>
                <w:szCs w:val="20"/>
              </w:rPr>
            </w:pPr>
          </w:p>
        </w:tc>
        <w:tc>
          <w:tcPr>
            <w:tcW w:w="691" w:type="dxa"/>
          </w:tcPr>
          <w:p w14:paraId="3B28B9CD" w14:textId="77777777" w:rsidR="003C5E89" w:rsidRPr="00970221" w:rsidRDefault="003C5E89" w:rsidP="003C5E89">
            <w:pPr>
              <w:jc w:val="center"/>
              <w:rPr>
                <w:rFonts w:ascii="Century Gothic" w:hAnsi="Century Gothic"/>
                <w:sz w:val="20"/>
                <w:szCs w:val="20"/>
              </w:rPr>
            </w:pPr>
          </w:p>
        </w:tc>
        <w:tc>
          <w:tcPr>
            <w:tcW w:w="686" w:type="dxa"/>
          </w:tcPr>
          <w:p w14:paraId="246CC3DE" w14:textId="77777777" w:rsidR="003C5E89" w:rsidRPr="00970221" w:rsidRDefault="003C5E89" w:rsidP="003C5E89">
            <w:pPr>
              <w:jc w:val="center"/>
              <w:rPr>
                <w:rFonts w:ascii="Century Gothic" w:hAnsi="Century Gothic"/>
                <w:sz w:val="20"/>
                <w:szCs w:val="20"/>
              </w:rPr>
            </w:pPr>
          </w:p>
        </w:tc>
        <w:tc>
          <w:tcPr>
            <w:tcW w:w="686" w:type="dxa"/>
          </w:tcPr>
          <w:p w14:paraId="7BA2DFAE" w14:textId="77777777" w:rsidR="003C5E89" w:rsidRPr="00970221" w:rsidRDefault="003C5E89" w:rsidP="003C5E89">
            <w:pPr>
              <w:jc w:val="center"/>
              <w:rPr>
                <w:rFonts w:ascii="Century Gothic" w:hAnsi="Century Gothic"/>
                <w:sz w:val="20"/>
                <w:szCs w:val="20"/>
              </w:rPr>
            </w:pPr>
          </w:p>
        </w:tc>
        <w:tc>
          <w:tcPr>
            <w:tcW w:w="686" w:type="dxa"/>
          </w:tcPr>
          <w:p w14:paraId="326C13B8"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773D36E8" w14:textId="77777777" w:rsidR="003C5E89" w:rsidRPr="00970221" w:rsidRDefault="003C5E89" w:rsidP="003C5E89">
            <w:pPr>
              <w:jc w:val="center"/>
              <w:rPr>
                <w:rFonts w:ascii="Century Gothic" w:hAnsi="Century Gothic"/>
                <w:sz w:val="20"/>
                <w:szCs w:val="20"/>
              </w:rPr>
            </w:pPr>
          </w:p>
        </w:tc>
        <w:tc>
          <w:tcPr>
            <w:tcW w:w="687" w:type="dxa"/>
          </w:tcPr>
          <w:p w14:paraId="027063E9" w14:textId="77777777" w:rsidR="003C5E89" w:rsidRPr="00970221" w:rsidRDefault="003C5E89" w:rsidP="003C5E89">
            <w:pPr>
              <w:jc w:val="center"/>
              <w:rPr>
                <w:rFonts w:ascii="Century Gothic" w:hAnsi="Century Gothic"/>
                <w:sz w:val="20"/>
                <w:szCs w:val="20"/>
              </w:rPr>
            </w:pPr>
          </w:p>
        </w:tc>
        <w:tc>
          <w:tcPr>
            <w:tcW w:w="687" w:type="dxa"/>
          </w:tcPr>
          <w:p w14:paraId="2CB59E6A" w14:textId="77777777" w:rsidR="003C5E89" w:rsidRPr="00970221" w:rsidRDefault="003C5E89" w:rsidP="003C5E89">
            <w:pPr>
              <w:jc w:val="center"/>
              <w:rPr>
                <w:rFonts w:ascii="Century Gothic" w:hAnsi="Century Gothic"/>
                <w:sz w:val="20"/>
                <w:szCs w:val="20"/>
              </w:rPr>
            </w:pPr>
          </w:p>
        </w:tc>
        <w:tc>
          <w:tcPr>
            <w:tcW w:w="687" w:type="dxa"/>
          </w:tcPr>
          <w:p w14:paraId="4E8B07E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6BAE6A9" w14:textId="77777777" w:rsidR="003C5E89" w:rsidRPr="00970221" w:rsidRDefault="003C5E89" w:rsidP="003C5E89">
            <w:pPr>
              <w:jc w:val="center"/>
              <w:rPr>
                <w:rFonts w:ascii="Century Gothic" w:hAnsi="Century Gothic"/>
                <w:sz w:val="20"/>
                <w:szCs w:val="20"/>
              </w:rPr>
            </w:pPr>
          </w:p>
        </w:tc>
        <w:tc>
          <w:tcPr>
            <w:tcW w:w="687" w:type="dxa"/>
          </w:tcPr>
          <w:p w14:paraId="0B2FAEA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F4BD432" w14:textId="77777777" w:rsidR="003C5E89" w:rsidRPr="00970221" w:rsidRDefault="003C5E89" w:rsidP="003C5E89">
            <w:pPr>
              <w:jc w:val="center"/>
              <w:rPr>
                <w:rFonts w:ascii="Century Gothic" w:hAnsi="Century Gothic"/>
                <w:sz w:val="20"/>
                <w:szCs w:val="20"/>
              </w:rPr>
            </w:pPr>
          </w:p>
        </w:tc>
        <w:tc>
          <w:tcPr>
            <w:tcW w:w="687" w:type="dxa"/>
          </w:tcPr>
          <w:p w14:paraId="5B185D5A" w14:textId="77777777" w:rsidR="003C5E89" w:rsidRPr="00970221" w:rsidRDefault="003C5E89" w:rsidP="003C5E89">
            <w:pPr>
              <w:jc w:val="center"/>
              <w:rPr>
                <w:rFonts w:ascii="Century Gothic" w:hAnsi="Century Gothic"/>
                <w:sz w:val="20"/>
                <w:szCs w:val="20"/>
              </w:rPr>
            </w:pPr>
          </w:p>
        </w:tc>
        <w:tc>
          <w:tcPr>
            <w:tcW w:w="687" w:type="dxa"/>
          </w:tcPr>
          <w:p w14:paraId="50C221B5" w14:textId="77777777" w:rsidR="003C5E89" w:rsidRPr="00970221" w:rsidRDefault="003C5E89" w:rsidP="003C5E89">
            <w:pPr>
              <w:jc w:val="center"/>
              <w:rPr>
                <w:rFonts w:ascii="Century Gothic" w:hAnsi="Century Gothic"/>
                <w:sz w:val="20"/>
                <w:szCs w:val="20"/>
              </w:rPr>
            </w:pPr>
          </w:p>
        </w:tc>
        <w:tc>
          <w:tcPr>
            <w:tcW w:w="660" w:type="dxa"/>
          </w:tcPr>
          <w:p w14:paraId="4293F8B1" w14:textId="77777777" w:rsidR="003C5E89" w:rsidRPr="00970221" w:rsidRDefault="003C5E89" w:rsidP="003C5E89">
            <w:pPr>
              <w:jc w:val="center"/>
              <w:rPr>
                <w:rFonts w:ascii="Century Gothic" w:hAnsi="Century Gothic"/>
                <w:sz w:val="20"/>
                <w:szCs w:val="20"/>
              </w:rPr>
            </w:pPr>
          </w:p>
        </w:tc>
        <w:tc>
          <w:tcPr>
            <w:tcW w:w="688" w:type="dxa"/>
          </w:tcPr>
          <w:p w14:paraId="41B87345" w14:textId="77777777" w:rsidR="003C5E89" w:rsidRPr="00970221" w:rsidRDefault="003C5E89" w:rsidP="003C5E89">
            <w:pPr>
              <w:jc w:val="center"/>
              <w:rPr>
                <w:rFonts w:ascii="Century Gothic" w:hAnsi="Century Gothic"/>
                <w:sz w:val="20"/>
                <w:szCs w:val="20"/>
              </w:rPr>
            </w:pPr>
          </w:p>
        </w:tc>
      </w:tr>
      <w:tr w:rsidR="003C5E89" w:rsidRPr="00970221" w14:paraId="27A10A94" w14:textId="77777777" w:rsidTr="003C5E89">
        <w:trPr>
          <w:trHeight w:val="149"/>
        </w:trPr>
        <w:tc>
          <w:tcPr>
            <w:tcW w:w="4253" w:type="dxa"/>
          </w:tcPr>
          <w:p w14:paraId="7758923E"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Lift Motor/Brake </w:t>
            </w:r>
          </w:p>
        </w:tc>
        <w:tc>
          <w:tcPr>
            <w:tcW w:w="1134" w:type="dxa"/>
          </w:tcPr>
          <w:p w14:paraId="1BEF5720"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47EE312E"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91" w:type="dxa"/>
          </w:tcPr>
          <w:p w14:paraId="17E1814A" w14:textId="77777777" w:rsidR="003C5E89" w:rsidRPr="00970221" w:rsidRDefault="003C5E89" w:rsidP="003C5E89">
            <w:pPr>
              <w:jc w:val="center"/>
              <w:rPr>
                <w:rFonts w:ascii="Century Gothic" w:hAnsi="Century Gothic"/>
                <w:sz w:val="20"/>
                <w:szCs w:val="20"/>
              </w:rPr>
            </w:pPr>
          </w:p>
        </w:tc>
        <w:tc>
          <w:tcPr>
            <w:tcW w:w="686" w:type="dxa"/>
          </w:tcPr>
          <w:p w14:paraId="4129A39D" w14:textId="77777777" w:rsidR="003C5E89" w:rsidRPr="00970221" w:rsidRDefault="003C5E89" w:rsidP="003C5E89">
            <w:pPr>
              <w:jc w:val="center"/>
              <w:rPr>
                <w:rFonts w:ascii="Century Gothic" w:hAnsi="Century Gothic"/>
                <w:sz w:val="20"/>
                <w:szCs w:val="20"/>
              </w:rPr>
            </w:pPr>
          </w:p>
        </w:tc>
        <w:tc>
          <w:tcPr>
            <w:tcW w:w="686" w:type="dxa"/>
          </w:tcPr>
          <w:p w14:paraId="75768C8F" w14:textId="77777777" w:rsidR="003C5E89" w:rsidRPr="00970221" w:rsidRDefault="003C5E89" w:rsidP="003C5E89">
            <w:pPr>
              <w:jc w:val="center"/>
              <w:rPr>
                <w:rFonts w:ascii="Century Gothic" w:hAnsi="Century Gothic"/>
                <w:sz w:val="20"/>
                <w:szCs w:val="20"/>
              </w:rPr>
            </w:pPr>
          </w:p>
        </w:tc>
        <w:tc>
          <w:tcPr>
            <w:tcW w:w="686" w:type="dxa"/>
          </w:tcPr>
          <w:p w14:paraId="5FFB3193" w14:textId="77777777" w:rsidR="003C5E89" w:rsidRPr="00970221" w:rsidRDefault="003C5E89" w:rsidP="003C5E89">
            <w:pPr>
              <w:jc w:val="center"/>
              <w:rPr>
                <w:rFonts w:ascii="Century Gothic" w:hAnsi="Century Gothic"/>
                <w:sz w:val="20"/>
                <w:szCs w:val="20"/>
              </w:rPr>
            </w:pPr>
          </w:p>
        </w:tc>
        <w:tc>
          <w:tcPr>
            <w:tcW w:w="686" w:type="dxa"/>
          </w:tcPr>
          <w:p w14:paraId="42A9B655" w14:textId="77777777" w:rsidR="003C5E89" w:rsidRPr="00970221" w:rsidRDefault="003C5E89" w:rsidP="003C5E89">
            <w:pPr>
              <w:jc w:val="center"/>
              <w:rPr>
                <w:rFonts w:ascii="Century Gothic" w:hAnsi="Century Gothic"/>
                <w:sz w:val="20"/>
                <w:szCs w:val="20"/>
              </w:rPr>
            </w:pPr>
          </w:p>
        </w:tc>
        <w:tc>
          <w:tcPr>
            <w:tcW w:w="687" w:type="dxa"/>
          </w:tcPr>
          <w:p w14:paraId="03C4C43B" w14:textId="77777777" w:rsidR="003C5E89" w:rsidRPr="00970221" w:rsidRDefault="003C5E89" w:rsidP="003C5E89">
            <w:pPr>
              <w:jc w:val="center"/>
              <w:rPr>
                <w:rFonts w:ascii="Century Gothic" w:hAnsi="Century Gothic"/>
                <w:sz w:val="20"/>
                <w:szCs w:val="20"/>
              </w:rPr>
            </w:pPr>
          </w:p>
        </w:tc>
        <w:tc>
          <w:tcPr>
            <w:tcW w:w="687" w:type="dxa"/>
          </w:tcPr>
          <w:p w14:paraId="2EA8CDBF" w14:textId="77777777" w:rsidR="003C5E89" w:rsidRPr="00970221" w:rsidRDefault="003C5E89" w:rsidP="003C5E89">
            <w:pPr>
              <w:jc w:val="center"/>
              <w:rPr>
                <w:rFonts w:ascii="Century Gothic" w:hAnsi="Century Gothic"/>
                <w:sz w:val="20"/>
                <w:szCs w:val="20"/>
              </w:rPr>
            </w:pPr>
          </w:p>
        </w:tc>
        <w:tc>
          <w:tcPr>
            <w:tcW w:w="687" w:type="dxa"/>
          </w:tcPr>
          <w:p w14:paraId="1CE9E8B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4915D2A" w14:textId="77777777" w:rsidR="003C5E89" w:rsidRPr="00970221" w:rsidRDefault="003C5E89" w:rsidP="003C5E89">
            <w:pPr>
              <w:jc w:val="center"/>
              <w:rPr>
                <w:rFonts w:ascii="Century Gothic" w:hAnsi="Century Gothic"/>
                <w:sz w:val="20"/>
                <w:szCs w:val="20"/>
              </w:rPr>
            </w:pPr>
          </w:p>
        </w:tc>
        <w:tc>
          <w:tcPr>
            <w:tcW w:w="687" w:type="dxa"/>
          </w:tcPr>
          <w:p w14:paraId="67B0064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6EE7CFB" w14:textId="77777777" w:rsidR="003C5E89" w:rsidRPr="00970221" w:rsidRDefault="003C5E89" w:rsidP="003C5E89">
            <w:pPr>
              <w:jc w:val="center"/>
              <w:rPr>
                <w:rFonts w:ascii="Century Gothic" w:hAnsi="Century Gothic"/>
                <w:sz w:val="20"/>
                <w:szCs w:val="20"/>
              </w:rPr>
            </w:pPr>
          </w:p>
        </w:tc>
        <w:tc>
          <w:tcPr>
            <w:tcW w:w="687" w:type="dxa"/>
          </w:tcPr>
          <w:p w14:paraId="663D8E2F" w14:textId="77777777" w:rsidR="003C5E89" w:rsidRPr="00970221" w:rsidRDefault="003C5E89" w:rsidP="003C5E89">
            <w:pPr>
              <w:jc w:val="center"/>
              <w:rPr>
                <w:rFonts w:ascii="Century Gothic" w:hAnsi="Century Gothic"/>
                <w:sz w:val="20"/>
                <w:szCs w:val="20"/>
              </w:rPr>
            </w:pPr>
          </w:p>
        </w:tc>
        <w:tc>
          <w:tcPr>
            <w:tcW w:w="687" w:type="dxa"/>
          </w:tcPr>
          <w:p w14:paraId="62849B95" w14:textId="77777777" w:rsidR="003C5E89" w:rsidRPr="00970221" w:rsidRDefault="003C5E89" w:rsidP="003C5E89">
            <w:pPr>
              <w:jc w:val="center"/>
              <w:rPr>
                <w:rFonts w:ascii="Century Gothic" w:hAnsi="Century Gothic"/>
                <w:sz w:val="20"/>
                <w:szCs w:val="20"/>
              </w:rPr>
            </w:pPr>
          </w:p>
        </w:tc>
        <w:tc>
          <w:tcPr>
            <w:tcW w:w="660" w:type="dxa"/>
          </w:tcPr>
          <w:p w14:paraId="14517C4C" w14:textId="77777777" w:rsidR="003C5E89" w:rsidRPr="00970221" w:rsidRDefault="003C5E89" w:rsidP="003C5E89">
            <w:pPr>
              <w:jc w:val="center"/>
              <w:rPr>
                <w:rFonts w:ascii="Century Gothic" w:hAnsi="Century Gothic"/>
                <w:sz w:val="20"/>
                <w:szCs w:val="20"/>
              </w:rPr>
            </w:pPr>
          </w:p>
        </w:tc>
        <w:tc>
          <w:tcPr>
            <w:tcW w:w="688" w:type="dxa"/>
          </w:tcPr>
          <w:p w14:paraId="151A28EF" w14:textId="77777777" w:rsidR="003C5E89" w:rsidRPr="00970221" w:rsidRDefault="003C5E89" w:rsidP="003C5E89">
            <w:pPr>
              <w:jc w:val="center"/>
              <w:rPr>
                <w:rFonts w:ascii="Century Gothic" w:hAnsi="Century Gothic"/>
                <w:sz w:val="20"/>
                <w:szCs w:val="20"/>
              </w:rPr>
            </w:pPr>
          </w:p>
        </w:tc>
      </w:tr>
      <w:tr w:rsidR="003C5E89" w:rsidRPr="00970221" w14:paraId="0A917CFA" w14:textId="77777777" w:rsidTr="003C5E89">
        <w:trPr>
          <w:trHeight w:val="149"/>
        </w:trPr>
        <w:tc>
          <w:tcPr>
            <w:tcW w:w="4253" w:type="dxa"/>
          </w:tcPr>
          <w:p w14:paraId="681F9A9E"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Maintain/Replace Hot Water Systems </w:t>
            </w:r>
          </w:p>
        </w:tc>
        <w:tc>
          <w:tcPr>
            <w:tcW w:w="1134" w:type="dxa"/>
          </w:tcPr>
          <w:p w14:paraId="1F7B8AD9"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7</w:t>
            </w:r>
          </w:p>
        </w:tc>
        <w:tc>
          <w:tcPr>
            <w:tcW w:w="709" w:type="dxa"/>
          </w:tcPr>
          <w:p w14:paraId="618A6C70" w14:textId="77777777" w:rsidR="003C5E89" w:rsidRPr="00970221" w:rsidRDefault="003C5E89" w:rsidP="003C5E89">
            <w:pPr>
              <w:jc w:val="center"/>
              <w:rPr>
                <w:rFonts w:ascii="Century Gothic" w:hAnsi="Century Gothic"/>
                <w:sz w:val="20"/>
                <w:szCs w:val="20"/>
              </w:rPr>
            </w:pPr>
          </w:p>
        </w:tc>
        <w:tc>
          <w:tcPr>
            <w:tcW w:w="691" w:type="dxa"/>
          </w:tcPr>
          <w:p w14:paraId="166EFB14"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AA2E171" w14:textId="77777777" w:rsidR="003C5E89" w:rsidRPr="00970221" w:rsidRDefault="003C5E89" w:rsidP="003C5E89">
            <w:pPr>
              <w:jc w:val="center"/>
              <w:rPr>
                <w:rFonts w:ascii="Century Gothic" w:hAnsi="Century Gothic"/>
                <w:sz w:val="20"/>
                <w:szCs w:val="20"/>
              </w:rPr>
            </w:pPr>
          </w:p>
        </w:tc>
        <w:tc>
          <w:tcPr>
            <w:tcW w:w="686" w:type="dxa"/>
          </w:tcPr>
          <w:p w14:paraId="15AF8837" w14:textId="77777777" w:rsidR="003C5E89" w:rsidRPr="00970221" w:rsidRDefault="003C5E89" w:rsidP="003C5E89">
            <w:pPr>
              <w:jc w:val="center"/>
              <w:rPr>
                <w:rFonts w:ascii="Century Gothic" w:hAnsi="Century Gothic"/>
                <w:sz w:val="20"/>
                <w:szCs w:val="20"/>
              </w:rPr>
            </w:pPr>
          </w:p>
        </w:tc>
        <w:tc>
          <w:tcPr>
            <w:tcW w:w="686" w:type="dxa"/>
          </w:tcPr>
          <w:p w14:paraId="0A09697F" w14:textId="77777777" w:rsidR="003C5E89" w:rsidRPr="00970221" w:rsidRDefault="003C5E89" w:rsidP="003C5E89">
            <w:pPr>
              <w:jc w:val="center"/>
              <w:rPr>
                <w:rFonts w:ascii="Century Gothic" w:hAnsi="Century Gothic"/>
                <w:sz w:val="20"/>
                <w:szCs w:val="20"/>
              </w:rPr>
            </w:pPr>
          </w:p>
        </w:tc>
        <w:tc>
          <w:tcPr>
            <w:tcW w:w="686" w:type="dxa"/>
          </w:tcPr>
          <w:p w14:paraId="2620D380" w14:textId="77777777" w:rsidR="003C5E89" w:rsidRPr="00970221" w:rsidRDefault="003C5E89" w:rsidP="003C5E89">
            <w:pPr>
              <w:jc w:val="center"/>
              <w:rPr>
                <w:rFonts w:ascii="Century Gothic" w:hAnsi="Century Gothic"/>
                <w:sz w:val="20"/>
                <w:szCs w:val="20"/>
              </w:rPr>
            </w:pPr>
          </w:p>
        </w:tc>
        <w:tc>
          <w:tcPr>
            <w:tcW w:w="687" w:type="dxa"/>
          </w:tcPr>
          <w:p w14:paraId="545EAF57" w14:textId="77777777" w:rsidR="003C5E89" w:rsidRPr="00970221" w:rsidRDefault="003C5E89" w:rsidP="003C5E89">
            <w:pPr>
              <w:jc w:val="center"/>
              <w:rPr>
                <w:rFonts w:ascii="Century Gothic" w:hAnsi="Century Gothic"/>
                <w:sz w:val="20"/>
                <w:szCs w:val="20"/>
              </w:rPr>
            </w:pPr>
          </w:p>
        </w:tc>
        <w:tc>
          <w:tcPr>
            <w:tcW w:w="687" w:type="dxa"/>
          </w:tcPr>
          <w:p w14:paraId="4F796E47" w14:textId="77777777" w:rsidR="003C5E89" w:rsidRPr="00970221" w:rsidRDefault="003C5E89" w:rsidP="003C5E89">
            <w:pPr>
              <w:jc w:val="center"/>
              <w:rPr>
                <w:rFonts w:ascii="Century Gothic" w:hAnsi="Century Gothic"/>
                <w:sz w:val="20"/>
                <w:szCs w:val="20"/>
              </w:rPr>
            </w:pPr>
          </w:p>
        </w:tc>
        <w:tc>
          <w:tcPr>
            <w:tcW w:w="687" w:type="dxa"/>
          </w:tcPr>
          <w:p w14:paraId="0088733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DB7A04E" w14:textId="77777777" w:rsidR="003C5E89" w:rsidRPr="00970221" w:rsidRDefault="003C5E89" w:rsidP="003C5E89">
            <w:pPr>
              <w:jc w:val="center"/>
              <w:rPr>
                <w:rFonts w:ascii="Century Gothic" w:hAnsi="Century Gothic"/>
                <w:sz w:val="20"/>
                <w:szCs w:val="20"/>
              </w:rPr>
            </w:pPr>
          </w:p>
        </w:tc>
        <w:tc>
          <w:tcPr>
            <w:tcW w:w="687" w:type="dxa"/>
          </w:tcPr>
          <w:p w14:paraId="588D75B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5EA380D" w14:textId="77777777" w:rsidR="003C5E89" w:rsidRPr="00970221" w:rsidRDefault="003C5E89" w:rsidP="003C5E89">
            <w:pPr>
              <w:jc w:val="center"/>
              <w:rPr>
                <w:rFonts w:ascii="Century Gothic" w:hAnsi="Century Gothic"/>
                <w:sz w:val="20"/>
                <w:szCs w:val="20"/>
              </w:rPr>
            </w:pPr>
          </w:p>
        </w:tc>
        <w:tc>
          <w:tcPr>
            <w:tcW w:w="687" w:type="dxa"/>
          </w:tcPr>
          <w:p w14:paraId="457513DA" w14:textId="77777777" w:rsidR="003C5E89" w:rsidRPr="00970221" w:rsidRDefault="003C5E89" w:rsidP="003C5E89">
            <w:pPr>
              <w:jc w:val="center"/>
              <w:rPr>
                <w:rFonts w:ascii="Century Gothic" w:hAnsi="Century Gothic"/>
                <w:sz w:val="20"/>
                <w:szCs w:val="20"/>
              </w:rPr>
            </w:pPr>
          </w:p>
        </w:tc>
        <w:tc>
          <w:tcPr>
            <w:tcW w:w="687" w:type="dxa"/>
          </w:tcPr>
          <w:p w14:paraId="378776D3" w14:textId="77777777" w:rsidR="003C5E89" w:rsidRPr="00970221" w:rsidRDefault="003C5E89" w:rsidP="003C5E89">
            <w:pPr>
              <w:jc w:val="center"/>
              <w:rPr>
                <w:rFonts w:ascii="Century Gothic" w:hAnsi="Century Gothic"/>
                <w:sz w:val="20"/>
                <w:szCs w:val="20"/>
              </w:rPr>
            </w:pPr>
          </w:p>
        </w:tc>
        <w:tc>
          <w:tcPr>
            <w:tcW w:w="660" w:type="dxa"/>
          </w:tcPr>
          <w:p w14:paraId="62E65451" w14:textId="77777777" w:rsidR="003C5E89" w:rsidRPr="00970221" w:rsidRDefault="003C5E89" w:rsidP="003C5E89">
            <w:pPr>
              <w:jc w:val="center"/>
              <w:rPr>
                <w:rFonts w:ascii="Century Gothic" w:hAnsi="Century Gothic"/>
                <w:sz w:val="20"/>
                <w:szCs w:val="20"/>
              </w:rPr>
            </w:pPr>
          </w:p>
        </w:tc>
        <w:tc>
          <w:tcPr>
            <w:tcW w:w="688" w:type="dxa"/>
          </w:tcPr>
          <w:p w14:paraId="393D9532" w14:textId="77777777" w:rsidR="003C5E89" w:rsidRPr="00970221" w:rsidRDefault="003C5E89" w:rsidP="003C5E89">
            <w:pPr>
              <w:jc w:val="center"/>
              <w:rPr>
                <w:rFonts w:ascii="Century Gothic" w:hAnsi="Century Gothic"/>
                <w:sz w:val="20"/>
                <w:szCs w:val="20"/>
              </w:rPr>
            </w:pPr>
          </w:p>
        </w:tc>
      </w:tr>
      <w:tr w:rsidR="003C5E89" w:rsidRPr="00970221" w14:paraId="711FDACA" w14:textId="77777777" w:rsidTr="003C5E89">
        <w:trPr>
          <w:trHeight w:val="149"/>
        </w:trPr>
        <w:tc>
          <w:tcPr>
            <w:tcW w:w="4253" w:type="dxa"/>
          </w:tcPr>
          <w:p w14:paraId="0A74462F"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Security Camera Equipment </w:t>
            </w:r>
          </w:p>
        </w:tc>
        <w:tc>
          <w:tcPr>
            <w:tcW w:w="1134" w:type="dxa"/>
          </w:tcPr>
          <w:p w14:paraId="29B537DE"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282CFB5E" w14:textId="77777777" w:rsidR="003C5E89" w:rsidRPr="00970221" w:rsidRDefault="003C5E89" w:rsidP="003C5E89">
            <w:pPr>
              <w:jc w:val="center"/>
              <w:rPr>
                <w:rFonts w:ascii="Century Gothic" w:hAnsi="Century Gothic"/>
                <w:sz w:val="20"/>
                <w:szCs w:val="20"/>
              </w:rPr>
            </w:pPr>
          </w:p>
        </w:tc>
        <w:tc>
          <w:tcPr>
            <w:tcW w:w="691" w:type="dxa"/>
          </w:tcPr>
          <w:p w14:paraId="60B41612" w14:textId="77777777" w:rsidR="003C5E89" w:rsidRPr="00970221" w:rsidRDefault="003C5E89" w:rsidP="003C5E89">
            <w:pPr>
              <w:jc w:val="center"/>
              <w:rPr>
                <w:rFonts w:ascii="Century Gothic" w:hAnsi="Century Gothic"/>
                <w:sz w:val="20"/>
                <w:szCs w:val="20"/>
              </w:rPr>
            </w:pPr>
          </w:p>
        </w:tc>
        <w:tc>
          <w:tcPr>
            <w:tcW w:w="686" w:type="dxa"/>
          </w:tcPr>
          <w:p w14:paraId="77BF90F8" w14:textId="77777777" w:rsidR="003C5E89" w:rsidRPr="00970221" w:rsidRDefault="003C5E89" w:rsidP="003C5E89">
            <w:pPr>
              <w:jc w:val="center"/>
              <w:rPr>
                <w:rFonts w:ascii="Century Gothic" w:hAnsi="Century Gothic"/>
                <w:sz w:val="20"/>
                <w:szCs w:val="20"/>
              </w:rPr>
            </w:pPr>
          </w:p>
        </w:tc>
        <w:tc>
          <w:tcPr>
            <w:tcW w:w="686" w:type="dxa"/>
          </w:tcPr>
          <w:p w14:paraId="0B297188"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FF53690" w14:textId="77777777" w:rsidR="003C5E89" w:rsidRPr="00970221" w:rsidRDefault="003C5E89" w:rsidP="003C5E89">
            <w:pPr>
              <w:jc w:val="center"/>
              <w:rPr>
                <w:rFonts w:ascii="Century Gothic" w:hAnsi="Century Gothic"/>
                <w:sz w:val="20"/>
                <w:szCs w:val="20"/>
              </w:rPr>
            </w:pPr>
          </w:p>
        </w:tc>
        <w:tc>
          <w:tcPr>
            <w:tcW w:w="686" w:type="dxa"/>
          </w:tcPr>
          <w:p w14:paraId="0D3B0915" w14:textId="77777777" w:rsidR="003C5E89" w:rsidRPr="00970221" w:rsidRDefault="003C5E89" w:rsidP="003C5E89">
            <w:pPr>
              <w:jc w:val="center"/>
              <w:rPr>
                <w:rFonts w:ascii="Century Gothic" w:hAnsi="Century Gothic"/>
                <w:sz w:val="20"/>
                <w:szCs w:val="20"/>
              </w:rPr>
            </w:pPr>
          </w:p>
        </w:tc>
        <w:tc>
          <w:tcPr>
            <w:tcW w:w="687" w:type="dxa"/>
          </w:tcPr>
          <w:p w14:paraId="2CD82B25" w14:textId="77777777" w:rsidR="003C5E89" w:rsidRPr="00970221" w:rsidRDefault="003C5E89" w:rsidP="003C5E89">
            <w:pPr>
              <w:jc w:val="center"/>
              <w:rPr>
                <w:rFonts w:ascii="Century Gothic" w:hAnsi="Century Gothic"/>
                <w:sz w:val="20"/>
                <w:szCs w:val="20"/>
              </w:rPr>
            </w:pPr>
          </w:p>
        </w:tc>
        <w:tc>
          <w:tcPr>
            <w:tcW w:w="687" w:type="dxa"/>
          </w:tcPr>
          <w:p w14:paraId="7BFBECF9" w14:textId="77777777" w:rsidR="003C5E89" w:rsidRPr="00970221" w:rsidRDefault="003C5E89" w:rsidP="003C5E89">
            <w:pPr>
              <w:jc w:val="center"/>
              <w:rPr>
                <w:rFonts w:ascii="Century Gothic" w:hAnsi="Century Gothic"/>
                <w:sz w:val="20"/>
                <w:szCs w:val="20"/>
              </w:rPr>
            </w:pPr>
          </w:p>
        </w:tc>
        <w:tc>
          <w:tcPr>
            <w:tcW w:w="687" w:type="dxa"/>
          </w:tcPr>
          <w:p w14:paraId="0ABF180D"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00A6D7B" w14:textId="77777777" w:rsidR="003C5E89" w:rsidRPr="00970221" w:rsidRDefault="003C5E89" w:rsidP="003C5E89">
            <w:pPr>
              <w:jc w:val="center"/>
              <w:rPr>
                <w:rFonts w:ascii="Century Gothic" w:hAnsi="Century Gothic"/>
                <w:sz w:val="20"/>
                <w:szCs w:val="20"/>
              </w:rPr>
            </w:pPr>
          </w:p>
        </w:tc>
        <w:tc>
          <w:tcPr>
            <w:tcW w:w="687" w:type="dxa"/>
          </w:tcPr>
          <w:p w14:paraId="0B1701D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CAD8B9E" w14:textId="77777777" w:rsidR="003C5E89" w:rsidRPr="00970221" w:rsidRDefault="003C5E89" w:rsidP="003C5E89">
            <w:pPr>
              <w:jc w:val="center"/>
              <w:rPr>
                <w:rFonts w:ascii="Century Gothic" w:hAnsi="Century Gothic"/>
                <w:sz w:val="20"/>
                <w:szCs w:val="20"/>
              </w:rPr>
            </w:pPr>
          </w:p>
        </w:tc>
        <w:tc>
          <w:tcPr>
            <w:tcW w:w="687" w:type="dxa"/>
          </w:tcPr>
          <w:p w14:paraId="78D1D3F5" w14:textId="77777777" w:rsidR="003C5E89" w:rsidRPr="00970221" w:rsidRDefault="003C5E89" w:rsidP="003C5E89">
            <w:pPr>
              <w:jc w:val="center"/>
              <w:rPr>
                <w:rFonts w:ascii="Century Gothic" w:hAnsi="Century Gothic"/>
                <w:sz w:val="20"/>
                <w:szCs w:val="20"/>
              </w:rPr>
            </w:pPr>
          </w:p>
        </w:tc>
        <w:tc>
          <w:tcPr>
            <w:tcW w:w="687" w:type="dxa"/>
          </w:tcPr>
          <w:p w14:paraId="24BD5A9D" w14:textId="77777777" w:rsidR="003C5E89" w:rsidRPr="00970221" w:rsidRDefault="003C5E89" w:rsidP="003C5E89">
            <w:pPr>
              <w:jc w:val="center"/>
              <w:rPr>
                <w:rFonts w:ascii="Century Gothic" w:hAnsi="Century Gothic"/>
                <w:sz w:val="20"/>
                <w:szCs w:val="20"/>
              </w:rPr>
            </w:pPr>
          </w:p>
        </w:tc>
        <w:tc>
          <w:tcPr>
            <w:tcW w:w="660" w:type="dxa"/>
          </w:tcPr>
          <w:p w14:paraId="0F49EF36" w14:textId="77777777" w:rsidR="003C5E89" w:rsidRPr="00970221" w:rsidRDefault="003C5E89" w:rsidP="003C5E89">
            <w:pPr>
              <w:jc w:val="center"/>
              <w:rPr>
                <w:rFonts w:ascii="Century Gothic" w:hAnsi="Century Gothic"/>
                <w:sz w:val="20"/>
                <w:szCs w:val="20"/>
              </w:rPr>
            </w:pPr>
          </w:p>
        </w:tc>
        <w:tc>
          <w:tcPr>
            <w:tcW w:w="688" w:type="dxa"/>
          </w:tcPr>
          <w:p w14:paraId="226AAA9C" w14:textId="77777777" w:rsidR="003C5E89" w:rsidRPr="00970221" w:rsidRDefault="003C5E89" w:rsidP="003C5E89">
            <w:pPr>
              <w:jc w:val="center"/>
              <w:rPr>
                <w:rFonts w:ascii="Century Gothic" w:hAnsi="Century Gothic"/>
                <w:sz w:val="20"/>
                <w:szCs w:val="20"/>
              </w:rPr>
            </w:pPr>
          </w:p>
        </w:tc>
      </w:tr>
      <w:tr w:rsidR="003C5E89" w:rsidRPr="00970221" w14:paraId="7D114203" w14:textId="77777777" w:rsidTr="003C5E89">
        <w:trPr>
          <w:trHeight w:val="149"/>
        </w:trPr>
        <w:tc>
          <w:tcPr>
            <w:tcW w:w="4253" w:type="dxa"/>
          </w:tcPr>
          <w:p w14:paraId="6E197975"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ventilation Ducting </w:t>
            </w:r>
          </w:p>
        </w:tc>
        <w:tc>
          <w:tcPr>
            <w:tcW w:w="1134" w:type="dxa"/>
          </w:tcPr>
          <w:p w14:paraId="625563EE"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6</w:t>
            </w:r>
          </w:p>
        </w:tc>
        <w:tc>
          <w:tcPr>
            <w:tcW w:w="709" w:type="dxa"/>
          </w:tcPr>
          <w:p w14:paraId="00E786FE" w14:textId="77777777" w:rsidR="003C5E89" w:rsidRPr="00970221" w:rsidRDefault="003C5E89" w:rsidP="003C5E89">
            <w:pPr>
              <w:jc w:val="center"/>
              <w:rPr>
                <w:rFonts w:ascii="Century Gothic" w:hAnsi="Century Gothic"/>
                <w:sz w:val="20"/>
                <w:szCs w:val="20"/>
              </w:rPr>
            </w:pPr>
          </w:p>
        </w:tc>
        <w:tc>
          <w:tcPr>
            <w:tcW w:w="691" w:type="dxa"/>
          </w:tcPr>
          <w:p w14:paraId="4D327678" w14:textId="77777777" w:rsidR="003C5E89" w:rsidRPr="00970221" w:rsidRDefault="003C5E89" w:rsidP="003C5E89">
            <w:pPr>
              <w:jc w:val="center"/>
              <w:rPr>
                <w:rFonts w:ascii="Century Gothic" w:hAnsi="Century Gothic"/>
                <w:sz w:val="20"/>
                <w:szCs w:val="20"/>
              </w:rPr>
            </w:pPr>
          </w:p>
        </w:tc>
        <w:tc>
          <w:tcPr>
            <w:tcW w:w="686" w:type="dxa"/>
          </w:tcPr>
          <w:p w14:paraId="23F7BC47" w14:textId="77777777" w:rsidR="003C5E89" w:rsidRPr="00970221" w:rsidRDefault="003C5E89" w:rsidP="003C5E89">
            <w:pPr>
              <w:jc w:val="center"/>
              <w:rPr>
                <w:rFonts w:ascii="Century Gothic" w:hAnsi="Century Gothic"/>
                <w:sz w:val="20"/>
                <w:szCs w:val="20"/>
              </w:rPr>
            </w:pPr>
          </w:p>
        </w:tc>
        <w:tc>
          <w:tcPr>
            <w:tcW w:w="686" w:type="dxa"/>
          </w:tcPr>
          <w:p w14:paraId="71FEB732"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53C6FD56" w14:textId="77777777" w:rsidR="003C5E89" w:rsidRPr="00970221" w:rsidRDefault="003C5E89" w:rsidP="003C5E89">
            <w:pPr>
              <w:jc w:val="center"/>
              <w:rPr>
                <w:rFonts w:ascii="Century Gothic" w:hAnsi="Century Gothic"/>
                <w:sz w:val="20"/>
                <w:szCs w:val="20"/>
              </w:rPr>
            </w:pPr>
          </w:p>
        </w:tc>
        <w:tc>
          <w:tcPr>
            <w:tcW w:w="686" w:type="dxa"/>
          </w:tcPr>
          <w:p w14:paraId="13F1B5F8" w14:textId="77777777" w:rsidR="003C5E89" w:rsidRPr="00970221" w:rsidRDefault="003C5E89" w:rsidP="003C5E89">
            <w:pPr>
              <w:jc w:val="center"/>
              <w:rPr>
                <w:rFonts w:ascii="Century Gothic" w:hAnsi="Century Gothic"/>
                <w:sz w:val="20"/>
                <w:szCs w:val="20"/>
              </w:rPr>
            </w:pPr>
          </w:p>
        </w:tc>
        <w:tc>
          <w:tcPr>
            <w:tcW w:w="687" w:type="dxa"/>
          </w:tcPr>
          <w:p w14:paraId="3ADEA9E2" w14:textId="77777777" w:rsidR="003C5E89" w:rsidRPr="00970221" w:rsidRDefault="003C5E89" w:rsidP="003C5E89">
            <w:pPr>
              <w:jc w:val="center"/>
              <w:rPr>
                <w:rFonts w:ascii="Century Gothic" w:hAnsi="Century Gothic"/>
                <w:sz w:val="20"/>
                <w:szCs w:val="20"/>
              </w:rPr>
            </w:pPr>
          </w:p>
        </w:tc>
        <w:tc>
          <w:tcPr>
            <w:tcW w:w="687" w:type="dxa"/>
          </w:tcPr>
          <w:p w14:paraId="0B282530" w14:textId="77777777" w:rsidR="003C5E89" w:rsidRPr="00970221" w:rsidRDefault="003C5E89" w:rsidP="003C5E89">
            <w:pPr>
              <w:jc w:val="center"/>
              <w:rPr>
                <w:rFonts w:ascii="Century Gothic" w:hAnsi="Century Gothic"/>
                <w:sz w:val="20"/>
                <w:szCs w:val="20"/>
              </w:rPr>
            </w:pPr>
          </w:p>
        </w:tc>
        <w:tc>
          <w:tcPr>
            <w:tcW w:w="687" w:type="dxa"/>
          </w:tcPr>
          <w:p w14:paraId="1E274D0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4C1B311" w14:textId="77777777" w:rsidR="003C5E89" w:rsidRPr="00970221" w:rsidRDefault="003C5E89" w:rsidP="003C5E89">
            <w:pPr>
              <w:jc w:val="center"/>
              <w:rPr>
                <w:rFonts w:ascii="Century Gothic" w:hAnsi="Century Gothic"/>
                <w:sz w:val="20"/>
                <w:szCs w:val="20"/>
              </w:rPr>
            </w:pPr>
          </w:p>
        </w:tc>
        <w:tc>
          <w:tcPr>
            <w:tcW w:w="687" w:type="dxa"/>
          </w:tcPr>
          <w:p w14:paraId="75FF8A9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775710A" w14:textId="77777777" w:rsidR="003C5E89" w:rsidRPr="00970221" w:rsidRDefault="003C5E89" w:rsidP="003C5E89">
            <w:pPr>
              <w:jc w:val="center"/>
              <w:rPr>
                <w:rFonts w:ascii="Century Gothic" w:hAnsi="Century Gothic"/>
                <w:sz w:val="20"/>
                <w:szCs w:val="20"/>
              </w:rPr>
            </w:pPr>
          </w:p>
        </w:tc>
        <w:tc>
          <w:tcPr>
            <w:tcW w:w="687" w:type="dxa"/>
          </w:tcPr>
          <w:p w14:paraId="1F7E7BE7" w14:textId="77777777" w:rsidR="003C5E89" w:rsidRPr="00970221" w:rsidRDefault="003C5E89" w:rsidP="003C5E89">
            <w:pPr>
              <w:jc w:val="center"/>
              <w:rPr>
                <w:rFonts w:ascii="Century Gothic" w:hAnsi="Century Gothic"/>
                <w:sz w:val="20"/>
                <w:szCs w:val="20"/>
              </w:rPr>
            </w:pPr>
          </w:p>
        </w:tc>
        <w:tc>
          <w:tcPr>
            <w:tcW w:w="687" w:type="dxa"/>
          </w:tcPr>
          <w:p w14:paraId="52641CA4" w14:textId="77777777" w:rsidR="003C5E89" w:rsidRPr="00970221" w:rsidRDefault="003C5E89" w:rsidP="003C5E89">
            <w:pPr>
              <w:jc w:val="center"/>
              <w:rPr>
                <w:rFonts w:ascii="Century Gothic" w:hAnsi="Century Gothic"/>
                <w:sz w:val="20"/>
                <w:szCs w:val="20"/>
              </w:rPr>
            </w:pPr>
          </w:p>
        </w:tc>
        <w:tc>
          <w:tcPr>
            <w:tcW w:w="660" w:type="dxa"/>
          </w:tcPr>
          <w:p w14:paraId="65ABA39B" w14:textId="77777777" w:rsidR="003C5E89" w:rsidRPr="00970221" w:rsidRDefault="003C5E89" w:rsidP="003C5E89">
            <w:pPr>
              <w:jc w:val="center"/>
              <w:rPr>
                <w:rFonts w:ascii="Century Gothic" w:hAnsi="Century Gothic"/>
                <w:sz w:val="20"/>
                <w:szCs w:val="20"/>
              </w:rPr>
            </w:pPr>
          </w:p>
        </w:tc>
        <w:tc>
          <w:tcPr>
            <w:tcW w:w="688" w:type="dxa"/>
          </w:tcPr>
          <w:p w14:paraId="04B05DF5" w14:textId="77777777" w:rsidR="003C5E89" w:rsidRPr="00970221" w:rsidRDefault="003C5E89" w:rsidP="003C5E89">
            <w:pPr>
              <w:jc w:val="center"/>
              <w:rPr>
                <w:rFonts w:ascii="Century Gothic" w:hAnsi="Century Gothic"/>
                <w:sz w:val="20"/>
                <w:szCs w:val="20"/>
              </w:rPr>
            </w:pPr>
          </w:p>
        </w:tc>
      </w:tr>
      <w:tr w:rsidR="003C5E89" w:rsidRPr="00970221" w14:paraId="1DC5DCC7" w14:textId="77777777" w:rsidTr="003C5E89">
        <w:trPr>
          <w:trHeight w:val="149"/>
        </w:trPr>
        <w:tc>
          <w:tcPr>
            <w:tcW w:w="4253" w:type="dxa"/>
          </w:tcPr>
          <w:p w14:paraId="1A1E6E45"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Sewer Pump </w:t>
            </w:r>
          </w:p>
        </w:tc>
        <w:tc>
          <w:tcPr>
            <w:tcW w:w="1134" w:type="dxa"/>
          </w:tcPr>
          <w:p w14:paraId="1C79063D"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69F11C56" w14:textId="77777777" w:rsidR="003C5E89" w:rsidRPr="00970221" w:rsidRDefault="003C5E89" w:rsidP="003C5E89">
            <w:pPr>
              <w:jc w:val="center"/>
              <w:rPr>
                <w:rFonts w:ascii="Century Gothic" w:hAnsi="Century Gothic"/>
                <w:sz w:val="20"/>
                <w:szCs w:val="20"/>
              </w:rPr>
            </w:pPr>
          </w:p>
        </w:tc>
        <w:tc>
          <w:tcPr>
            <w:tcW w:w="691" w:type="dxa"/>
          </w:tcPr>
          <w:p w14:paraId="61D908B3" w14:textId="77777777" w:rsidR="003C5E89" w:rsidRPr="00970221" w:rsidRDefault="003C5E89" w:rsidP="003C5E89">
            <w:pPr>
              <w:jc w:val="center"/>
              <w:rPr>
                <w:rFonts w:ascii="Century Gothic" w:hAnsi="Century Gothic"/>
                <w:sz w:val="20"/>
                <w:szCs w:val="20"/>
              </w:rPr>
            </w:pPr>
          </w:p>
        </w:tc>
        <w:tc>
          <w:tcPr>
            <w:tcW w:w="686" w:type="dxa"/>
          </w:tcPr>
          <w:p w14:paraId="5E2FA5B9" w14:textId="77777777" w:rsidR="003C5E89" w:rsidRPr="00970221" w:rsidRDefault="003C5E89" w:rsidP="003C5E89">
            <w:pPr>
              <w:jc w:val="center"/>
              <w:rPr>
                <w:rFonts w:ascii="Century Gothic" w:hAnsi="Century Gothic"/>
                <w:sz w:val="20"/>
                <w:szCs w:val="20"/>
              </w:rPr>
            </w:pPr>
          </w:p>
        </w:tc>
        <w:tc>
          <w:tcPr>
            <w:tcW w:w="686" w:type="dxa"/>
          </w:tcPr>
          <w:p w14:paraId="64F59D38"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D9D6694" w14:textId="77777777" w:rsidR="003C5E89" w:rsidRPr="00970221" w:rsidRDefault="003C5E89" w:rsidP="003C5E89">
            <w:pPr>
              <w:jc w:val="center"/>
              <w:rPr>
                <w:rFonts w:ascii="Century Gothic" w:hAnsi="Century Gothic"/>
                <w:sz w:val="20"/>
                <w:szCs w:val="20"/>
              </w:rPr>
            </w:pPr>
          </w:p>
        </w:tc>
        <w:tc>
          <w:tcPr>
            <w:tcW w:w="686" w:type="dxa"/>
          </w:tcPr>
          <w:p w14:paraId="5A75118F" w14:textId="77777777" w:rsidR="003C5E89" w:rsidRPr="00970221" w:rsidRDefault="003C5E89" w:rsidP="003C5E89">
            <w:pPr>
              <w:jc w:val="center"/>
              <w:rPr>
                <w:rFonts w:ascii="Century Gothic" w:hAnsi="Century Gothic"/>
                <w:sz w:val="20"/>
                <w:szCs w:val="20"/>
              </w:rPr>
            </w:pPr>
          </w:p>
        </w:tc>
        <w:tc>
          <w:tcPr>
            <w:tcW w:w="687" w:type="dxa"/>
          </w:tcPr>
          <w:p w14:paraId="582F73F6" w14:textId="77777777" w:rsidR="003C5E89" w:rsidRPr="00970221" w:rsidRDefault="003C5E89" w:rsidP="003C5E89">
            <w:pPr>
              <w:jc w:val="center"/>
              <w:rPr>
                <w:rFonts w:ascii="Century Gothic" w:hAnsi="Century Gothic"/>
                <w:sz w:val="20"/>
                <w:szCs w:val="20"/>
              </w:rPr>
            </w:pPr>
          </w:p>
        </w:tc>
        <w:tc>
          <w:tcPr>
            <w:tcW w:w="687" w:type="dxa"/>
          </w:tcPr>
          <w:p w14:paraId="2F809C7B" w14:textId="77777777" w:rsidR="003C5E89" w:rsidRPr="00970221" w:rsidRDefault="003C5E89" w:rsidP="003C5E89">
            <w:pPr>
              <w:jc w:val="center"/>
              <w:rPr>
                <w:rFonts w:ascii="Century Gothic" w:hAnsi="Century Gothic"/>
                <w:sz w:val="20"/>
                <w:szCs w:val="20"/>
              </w:rPr>
            </w:pPr>
          </w:p>
        </w:tc>
        <w:tc>
          <w:tcPr>
            <w:tcW w:w="687" w:type="dxa"/>
          </w:tcPr>
          <w:p w14:paraId="73FFD4AD"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88EE151" w14:textId="77777777" w:rsidR="003C5E89" w:rsidRPr="00970221" w:rsidRDefault="003C5E89" w:rsidP="003C5E89">
            <w:pPr>
              <w:jc w:val="center"/>
              <w:rPr>
                <w:rFonts w:ascii="Century Gothic" w:hAnsi="Century Gothic"/>
                <w:sz w:val="20"/>
                <w:szCs w:val="20"/>
              </w:rPr>
            </w:pPr>
          </w:p>
        </w:tc>
        <w:tc>
          <w:tcPr>
            <w:tcW w:w="687" w:type="dxa"/>
          </w:tcPr>
          <w:p w14:paraId="5C66ACA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9F96BE9" w14:textId="77777777" w:rsidR="003C5E89" w:rsidRPr="00970221" w:rsidRDefault="003C5E89" w:rsidP="003C5E89">
            <w:pPr>
              <w:jc w:val="center"/>
              <w:rPr>
                <w:rFonts w:ascii="Century Gothic" w:hAnsi="Century Gothic"/>
                <w:sz w:val="20"/>
                <w:szCs w:val="20"/>
              </w:rPr>
            </w:pPr>
          </w:p>
        </w:tc>
        <w:tc>
          <w:tcPr>
            <w:tcW w:w="687" w:type="dxa"/>
          </w:tcPr>
          <w:p w14:paraId="20ADB82A" w14:textId="77777777" w:rsidR="003C5E89" w:rsidRPr="00970221" w:rsidRDefault="003C5E89" w:rsidP="003C5E89">
            <w:pPr>
              <w:jc w:val="center"/>
              <w:rPr>
                <w:rFonts w:ascii="Century Gothic" w:hAnsi="Century Gothic"/>
                <w:sz w:val="20"/>
                <w:szCs w:val="20"/>
              </w:rPr>
            </w:pPr>
          </w:p>
        </w:tc>
        <w:tc>
          <w:tcPr>
            <w:tcW w:w="687" w:type="dxa"/>
          </w:tcPr>
          <w:p w14:paraId="437EFA06" w14:textId="77777777" w:rsidR="003C5E89" w:rsidRPr="00970221" w:rsidRDefault="003C5E89" w:rsidP="003C5E89">
            <w:pPr>
              <w:jc w:val="center"/>
              <w:rPr>
                <w:rFonts w:ascii="Century Gothic" w:hAnsi="Century Gothic"/>
                <w:sz w:val="20"/>
                <w:szCs w:val="20"/>
              </w:rPr>
            </w:pPr>
          </w:p>
        </w:tc>
        <w:tc>
          <w:tcPr>
            <w:tcW w:w="660" w:type="dxa"/>
          </w:tcPr>
          <w:p w14:paraId="794A9F0E" w14:textId="77777777" w:rsidR="003C5E89" w:rsidRPr="00970221" w:rsidRDefault="003C5E89" w:rsidP="003C5E89">
            <w:pPr>
              <w:jc w:val="center"/>
              <w:rPr>
                <w:rFonts w:ascii="Century Gothic" w:hAnsi="Century Gothic"/>
                <w:sz w:val="20"/>
                <w:szCs w:val="20"/>
              </w:rPr>
            </w:pPr>
          </w:p>
        </w:tc>
        <w:tc>
          <w:tcPr>
            <w:tcW w:w="688" w:type="dxa"/>
          </w:tcPr>
          <w:p w14:paraId="3EC4C4FC" w14:textId="77777777" w:rsidR="003C5E89" w:rsidRPr="00970221" w:rsidRDefault="003C5E89" w:rsidP="003C5E89">
            <w:pPr>
              <w:jc w:val="center"/>
              <w:rPr>
                <w:rFonts w:ascii="Century Gothic" w:hAnsi="Century Gothic"/>
                <w:sz w:val="20"/>
                <w:szCs w:val="20"/>
              </w:rPr>
            </w:pPr>
          </w:p>
        </w:tc>
      </w:tr>
      <w:tr w:rsidR="003C5E89" w:rsidRPr="00970221" w14:paraId="3FF9FAC6" w14:textId="77777777" w:rsidTr="003C5E89">
        <w:trPr>
          <w:trHeight w:val="149"/>
        </w:trPr>
        <w:tc>
          <w:tcPr>
            <w:tcW w:w="4253" w:type="dxa"/>
          </w:tcPr>
          <w:p w14:paraId="4AB380FB" w14:textId="77777777" w:rsidR="003C5E89" w:rsidRPr="00970221" w:rsidRDefault="003C5E89" w:rsidP="003C5E89">
            <w:pPr>
              <w:rPr>
                <w:rFonts w:ascii="Century Gothic" w:hAnsi="Century Gothic"/>
                <w:sz w:val="20"/>
                <w:szCs w:val="20"/>
              </w:rPr>
            </w:pPr>
          </w:p>
        </w:tc>
        <w:tc>
          <w:tcPr>
            <w:tcW w:w="1134" w:type="dxa"/>
          </w:tcPr>
          <w:p w14:paraId="6367E9FC" w14:textId="77777777" w:rsidR="003C5E89" w:rsidRPr="00970221" w:rsidRDefault="003C5E89" w:rsidP="003C5E89">
            <w:pPr>
              <w:jc w:val="center"/>
              <w:rPr>
                <w:rFonts w:ascii="Century Gothic" w:hAnsi="Century Gothic"/>
                <w:sz w:val="20"/>
                <w:szCs w:val="20"/>
              </w:rPr>
            </w:pPr>
          </w:p>
        </w:tc>
        <w:tc>
          <w:tcPr>
            <w:tcW w:w="709" w:type="dxa"/>
          </w:tcPr>
          <w:p w14:paraId="2488495B" w14:textId="77777777" w:rsidR="003C5E89" w:rsidRPr="00970221" w:rsidRDefault="003C5E89" w:rsidP="003C5E89">
            <w:pPr>
              <w:jc w:val="center"/>
              <w:rPr>
                <w:rFonts w:ascii="Century Gothic" w:hAnsi="Century Gothic"/>
                <w:sz w:val="20"/>
                <w:szCs w:val="20"/>
              </w:rPr>
            </w:pPr>
          </w:p>
        </w:tc>
        <w:tc>
          <w:tcPr>
            <w:tcW w:w="691" w:type="dxa"/>
          </w:tcPr>
          <w:p w14:paraId="1B72F59D" w14:textId="77777777" w:rsidR="003C5E89" w:rsidRPr="00970221" w:rsidRDefault="003C5E89" w:rsidP="003C5E89">
            <w:pPr>
              <w:jc w:val="center"/>
              <w:rPr>
                <w:rFonts w:ascii="Century Gothic" w:hAnsi="Century Gothic"/>
                <w:sz w:val="20"/>
                <w:szCs w:val="20"/>
              </w:rPr>
            </w:pPr>
          </w:p>
        </w:tc>
        <w:tc>
          <w:tcPr>
            <w:tcW w:w="686" w:type="dxa"/>
          </w:tcPr>
          <w:p w14:paraId="24453B70" w14:textId="77777777" w:rsidR="003C5E89" w:rsidRPr="00970221" w:rsidRDefault="003C5E89" w:rsidP="003C5E89">
            <w:pPr>
              <w:jc w:val="center"/>
              <w:rPr>
                <w:rFonts w:ascii="Century Gothic" w:hAnsi="Century Gothic"/>
                <w:sz w:val="20"/>
                <w:szCs w:val="20"/>
              </w:rPr>
            </w:pPr>
          </w:p>
        </w:tc>
        <w:tc>
          <w:tcPr>
            <w:tcW w:w="686" w:type="dxa"/>
          </w:tcPr>
          <w:p w14:paraId="0F060265" w14:textId="77777777" w:rsidR="003C5E89" w:rsidRPr="00970221" w:rsidRDefault="003C5E89" w:rsidP="003C5E89">
            <w:pPr>
              <w:jc w:val="center"/>
              <w:rPr>
                <w:rFonts w:ascii="Century Gothic" w:hAnsi="Century Gothic"/>
                <w:sz w:val="20"/>
                <w:szCs w:val="20"/>
              </w:rPr>
            </w:pPr>
          </w:p>
        </w:tc>
        <w:tc>
          <w:tcPr>
            <w:tcW w:w="686" w:type="dxa"/>
          </w:tcPr>
          <w:p w14:paraId="749693D6" w14:textId="77777777" w:rsidR="003C5E89" w:rsidRPr="00970221" w:rsidRDefault="003C5E89" w:rsidP="003C5E89">
            <w:pPr>
              <w:jc w:val="center"/>
              <w:rPr>
                <w:rFonts w:ascii="Century Gothic" w:hAnsi="Century Gothic"/>
                <w:sz w:val="20"/>
                <w:szCs w:val="20"/>
              </w:rPr>
            </w:pPr>
          </w:p>
        </w:tc>
        <w:tc>
          <w:tcPr>
            <w:tcW w:w="686" w:type="dxa"/>
          </w:tcPr>
          <w:p w14:paraId="4FB26CF5" w14:textId="77777777" w:rsidR="003C5E89" w:rsidRPr="00970221" w:rsidRDefault="003C5E89" w:rsidP="003C5E89">
            <w:pPr>
              <w:jc w:val="center"/>
              <w:rPr>
                <w:rFonts w:ascii="Century Gothic" w:hAnsi="Century Gothic"/>
                <w:sz w:val="20"/>
                <w:szCs w:val="20"/>
              </w:rPr>
            </w:pPr>
          </w:p>
        </w:tc>
        <w:tc>
          <w:tcPr>
            <w:tcW w:w="687" w:type="dxa"/>
          </w:tcPr>
          <w:p w14:paraId="0B0AC25B" w14:textId="77777777" w:rsidR="003C5E89" w:rsidRPr="00970221" w:rsidRDefault="003C5E89" w:rsidP="003C5E89">
            <w:pPr>
              <w:jc w:val="center"/>
              <w:rPr>
                <w:rFonts w:ascii="Century Gothic" w:hAnsi="Century Gothic"/>
                <w:sz w:val="20"/>
                <w:szCs w:val="20"/>
              </w:rPr>
            </w:pPr>
          </w:p>
        </w:tc>
        <w:tc>
          <w:tcPr>
            <w:tcW w:w="687" w:type="dxa"/>
          </w:tcPr>
          <w:p w14:paraId="36CEDE3F" w14:textId="77777777" w:rsidR="003C5E89" w:rsidRPr="00970221" w:rsidRDefault="003C5E89" w:rsidP="003C5E89">
            <w:pPr>
              <w:jc w:val="center"/>
              <w:rPr>
                <w:rFonts w:ascii="Century Gothic" w:hAnsi="Century Gothic"/>
                <w:sz w:val="20"/>
                <w:szCs w:val="20"/>
              </w:rPr>
            </w:pPr>
          </w:p>
        </w:tc>
        <w:tc>
          <w:tcPr>
            <w:tcW w:w="687" w:type="dxa"/>
          </w:tcPr>
          <w:p w14:paraId="3930F1C7"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5B81F6F" w14:textId="77777777" w:rsidR="003C5E89" w:rsidRPr="00970221" w:rsidRDefault="003C5E89" w:rsidP="003C5E89">
            <w:pPr>
              <w:jc w:val="center"/>
              <w:rPr>
                <w:rFonts w:ascii="Century Gothic" w:hAnsi="Century Gothic"/>
                <w:sz w:val="20"/>
                <w:szCs w:val="20"/>
              </w:rPr>
            </w:pPr>
          </w:p>
        </w:tc>
        <w:tc>
          <w:tcPr>
            <w:tcW w:w="687" w:type="dxa"/>
          </w:tcPr>
          <w:p w14:paraId="239AAB6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FADA211" w14:textId="77777777" w:rsidR="003C5E89" w:rsidRPr="00970221" w:rsidRDefault="003C5E89" w:rsidP="003C5E89">
            <w:pPr>
              <w:jc w:val="center"/>
              <w:rPr>
                <w:rFonts w:ascii="Century Gothic" w:hAnsi="Century Gothic"/>
                <w:sz w:val="20"/>
                <w:szCs w:val="20"/>
              </w:rPr>
            </w:pPr>
          </w:p>
        </w:tc>
        <w:tc>
          <w:tcPr>
            <w:tcW w:w="687" w:type="dxa"/>
          </w:tcPr>
          <w:p w14:paraId="432F73B7" w14:textId="77777777" w:rsidR="003C5E89" w:rsidRPr="00970221" w:rsidRDefault="003C5E89" w:rsidP="003C5E89">
            <w:pPr>
              <w:jc w:val="center"/>
              <w:rPr>
                <w:rFonts w:ascii="Century Gothic" w:hAnsi="Century Gothic"/>
                <w:sz w:val="20"/>
                <w:szCs w:val="20"/>
              </w:rPr>
            </w:pPr>
          </w:p>
        </w:tc>
        <w:tc>
          <w:tcPr>
            <w:tcW w:w="687" w:type="dxa"/>
          </w:tcPr>
          <w:p w14:paraId="0E7711F8" w14:textId="77777777" w:rsidR="003C5E89" w:rsidRPr="00970221" w:rsidRDefault="003C5E89" w:rsidP="003C5E89">
            <w:pPr>
              <w:jc w:val="center"/>
              <w:rPr>
                <w:rFonts w:ascii="Century Gothic" w:hAnsi="Century Gothic"/>
                <w:sz w:val="20"/>
                <w:szCs w:val="20"/>
              </w:rPr>
            </w:pPr>
          </w:p>
        </w:tc>
        <w:tc>
          <w:tcPr>
            <w:tcW w:w="660" w:type="dxa"/>
          </w:tcPr>
          <w:p w14:paraId="08F90C72" w14:textId="77777777" w:rsidR="003C5E89" w:rsidRPr="00970221" w:rsidRDefault="003C5E89" w:rsidP="003C5E89">
            <w:pPr>
              <w:jc w:val="center"/>
              <w:rPr>
                <w:rFonts w:ascii="Century Gothic" w:hAnsi="Century Gothic"/>
                <w:sz w:val="20"/>
                <w:szCs w:val="20"/>
              </w:rPr>
            </w:pPr>
          </w:p>
        </w:tc>
        <w:tc>
          <w:tcPr>
            <w:tcW w:w="688" w:type="dxa"/>
          </w:tcPr>
          <w:p w14:paraId="555F317A" w14:textId="77777777" w:rsidR="003C5E89" w:rsidRPr="00970221" w:rsidRDefault="003C5E89" w:rsidP="003C5E89">
            <w:pPr>
              <w:jc w:val="center"/>
              <w:rPr>
                <w:rFonts w:ascii="Century Gothic" w:hAnsi="Century Gothic"/>
                <w:sz w:val="20"/>
                <w:szCs w:val="20"/>
              </w:rPr>
            </w:pPr>
          </w:p>
        </w:tc>
      </w:tr>
      <w:tr w:rsidR="003C5E89" w:rsidRPr="00970221" w14:paraId="17DBB61F" w14:textId="77777777" w:rsidTr="003C5E89">
        <w:trPr>
          <w:trHeight w:val="371"/>
        </w:trPr>
        <w:tc>
          <w:tcPr>
            <w:tcW w:w="16375" w:type="dxa"/>
            <w:gridSpan w:val="18"/>
            <w:vAlign w:val="center"/>
          </w:tcPr>
          <w:p w14:paraId="74165585" w14:textId="77777777" w:rsidR="003C5E89" w:rsidRPr="00970221" w:rsidRDefault="003C5E89" w:rsidP="003C5E89">
            <w:pPr>
              <w:rPr>
                <w:rFonts w:ascii="Century Gothic" w:hAnsi="Century Gothic"/>
                <w:b/>
                <w:bCs/>
                <w:sz w:val="20"/>
                <w:szCs w:val="20"/>
              </w:rPr>
            </w:pPr>
            <w:r>
              <w:rPr>
                <w:rFonts w:ascii="Century Gothic" w:hAnsi="Century Gothic"/>
                <w:b/>
                <w:bCs/>
                <w:sz w:val="20"/>
                <w:szCs w:val="20"/>
              </w:rPr>
              <w:t xml:space="preserve">PEST MANAGEMENT </w:t>
            </w:r>
            <w:r w:rsidRPr="00970221">
              <w:rPr>
                <w:rFonts w:ascii="Century Gothic" w:hAnsi="Century Gothic"/>
                <w:b/>
                <w:bCs/>
                <w:sz w:val="20"/>
                <w:szCs w:val="20"/>
              </w:rPr>
              <w:t xml:space="preserve">    </w:t>
            </w:r>
          </w:p>
        </w:tc>
      </w:tr>
      <w:tr w:rsidR="003C5E89" w:rsidRPr="00970221" w14:paraId="6BD269D4" w14:textId="77777777" w:rsidTr="003C5E89">
        <w:trPr>
          <w:trHeight w:val="149"/>
        </w:trPr>
        <w:tc>
          <w:tcPr>
            <w:tcW w:w="4253" w:type="dxa"/>
          </w:tcPr>
          <w:p w14:paraId="62E67ED4" w14:textId="1C11F406" w:rsidR="003C5E89" w:rsidRPr="00970221" w:rsidRDefault="00AF6DFF" w:rsidP="003C5E89">
            <w:pPr>
              <w:rPr>
                <w:rFonts w:ascii="Century Gothic" w:hAnsi="Century Gothic"/>
                <w:sz w:val="20"/>
                <w:szCs w:val="20"/>
              </w:rPr>
            </w:pPr>
            <w:r>
              <w:rPr>
                <w:rFonts w:ascii="Century Gothic" w:hAnsi="Century Gothic"/>
                <w:sz w:val="20"/>
                <w:szCs w:val="20"/>
              </w:rPr>
              <w:t>Routine</w:t>
            </w:r>
            <w:r w:rsidR="003C5E89">
              <w:rPr>
                <w:rFonts w:ascii="Century Gothic" w:hAnsi="Century Gothic"/>
                <w:sz w:val="20"/>
                <w:szCs w:val="20"/>
              </w:rPr>
              <w:t xml:space="preserve"> Internal Spray &amp; Bait </w:t>
            </w:r>
          </w:p>
        </w:tc>
        <w:tc>
          <w:tcPr>
            <w:tcW w:w="1134" w:type="dxa"/>
          </w:tcPr>
          <w:p w14:paraId="3F9C745D"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w:t>
            </w:r>
          </w:p>
        </w:tc>
        <w:tc>
          <w:tcPr>
            <w:tcW w:w="709" w:type="dxa"/>
          </w:tcPr>
          <w:p w14:paraId="7028FC75" w14:textId="77777777" w:rsidR="003C5E89" w:rsidRPr="00970221" w:rsidRDefault="003C5E89" w:rsidP="003C5E89">
            <w:pPr>
              <w:jc w:val="center"/>
              <w:rPr>
                <w:rFonts w:ascii="Century Gothic" w:hAnsi="Century Gothic"/>
                <w:sz w:val="20"/>
                <w:szCs w:val="20"/>
              </w:rPr>
            </w:pPr>
          </w:p>
        </w:tc>
        <w:tc>
          <w:tcPr>
            <w:tcW w:w="691" w:type="dxa"/>
          </w:tcPr>
          <w:p w14:paraId="6F6A0B30" w14:textId="77777777" w:rsidR="003C5E89" w:rsidRPr="00970221" w:rsidRDefault="003C5E89" w:rsidP="003C5E89">
            <w:pPr>
              <w:jc w:val="center"/>
              <w:rPr>
                <w:rFonts w:ascii="Century Gothic" w:hAnsi="Century Gothic"/>
                <w:sz w:val="20"/>
                <w:szCs w:val="20"/>
              </w:rPr>
            </w:pPr>
          </w:p>
        </w:tc>
        <w:tc>
          <w:tcPr>
            <w:tcW w:w="686" w:type="dxa"/>
          </w:tcPr>
          <w:p w14:paraId="523C25D9" w14:textId="77777777" w:rsidR="003C5E89" w:rsidRPr="00970221" w:rsidRDefault="003C5E89" w:rsidP="003C5E89">
            <w:pPr>
              <w:jc w:val="center"/>
              <w:rPr>
                <w:rFonts w:ascii="Century Gothic" w:hAnsi="Century Gothic"/>
                <w:sz w:val="20"/>
                <w:szCs w:val="20"/>
              </w:rPr>
            </w:pPr>
          </w:p>
        </w:tc>
        <w:tc>
          <w:tcPr>
            <w:tcW w:w="686" w:type="dxa"/>
          </w:tcPr>
          <w:p w14:paraId="6884E7F2" w14:textId="77777777" w:rsidR="003C5E89" w:rsidRPr="00970221" w:rsidRDefault="003C5E89" w:rsidP="003C5E89">
            <w:pPr>
              <w:jc w:val="center"/>
              <w:rPr>
                <w:rFonts w:ascii="Century Gothic" w:hAnsi="Century Gothic"/>
                <w:sz w:val="20"/>
                <w:szCs w:val="20"/>
              </w:rPr>
            </w:pPr>
          </w:p>
        </w:tc>
        <w:tc>
          <w:tcPr>
            <w:tcW w:w="686" w:type="dxa"/>
          </w:tcPr>
          <w:p w14:paraId="4DC32141" w14:textId="77777777" w:rsidR="003C5E89" w:rsidRPr="00970221" w:rsidRDefault="003C5E89" w:rsidP="003C5E89">
            <w:pPr>
              <w:jc w:val="center"/>
              <w:rPr>
                <w:rFonts w:ascii="Century Gothic" w:hAnsi="Century Gothic"/>
                <w:sz w:val="20"/>
                <w:szCs w:val="20"/>
              </w:rPr>
            </w:pPr>
          </w:p>
        </w:tc>
        <w:tc>
          <w:tcPr>
            <w:tcW w:w="686" w:type="dxa"/>
          </w:tcPr>
          <w:p w14:paraId="51DF9B7F" w14:textId="77777777" w:rsidR="003C5E89" w:rsidRPr="00970221" w:rsidRDefault="003C5E89" w:rsidP="003C5E89">
            <w:pPr>
              <w:jc w:val="center"/>
              <w:rPr>
                <w:rFonts w:ascii="Century Gothic" w:hAnsi="Century Gothic"/>
                <w:sz w:val="20"/>
                <w:szCs w:val="20"/>
              </w:rPr>
            </w:pPr>
          </w:p>
        </w:tc>
        <w:tc>
          <w:tcPr>
            <w:tcW w:w="687" w:type="dxa"/>
          </w:tcPr>
          <w:p w14:paraId="0A5D2BA9" w14:textId="77777777" w:rsidR="003C5E89" w:rsidRPr="00970221" w:rsidRDefault="003C5E89" w:rsidP="003C5E89">
            <w:pPr>
              <w:jc w:val="center"/>
              <w:rPr>
                <w:rFonts w:ascii="Century Gothic" w:hAnsi="Century Gothic"/>
                <w:sz w:val="20"/>
                <w:szCs w:val="20"/>
              </w:rPr>
            </w:pPr>
          </w:p>
        </w:tc>
        <w:tc>
          <w:tcPr>
            <w:tcW w:w="687" w:type="dxa"/>
          </w:tcPr>
          <w:p w14:paraId="3360A1AD" w14:textId="77777777" w:rsidR="003C5E89" w:rsidRPr="00970221" w:rsidRDefault="003C5E89" w:rsidP="003C5E89">
            <w:pPr>
              <w:jc w:val="center"/>
              <w:rPr>
                <w:rFonts w:ascii="Century Gothic" w:hAnsi="Century Gothic"/>
                <w:sz w:val="20"/>
                <w:szCs w:val="20"/>
              </w:rPr>
            </w:pPr>
          </w:p>
        </w:tc>
        <w:tc>
          <w:tcPr>
            <w:tcW w:w="687" w:type="dxa"/>
          </w:tcPr>
          <w:p w14:paraId="1D2734EE"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4264217" w14:textId="77777777" w:rsidR="003C5E89" w:rsidRPr="00970221" w:rsidRDefault="003C5E89" w:rsidP="003C5E89">
            <w:pPr>
              <w:jc w:val="center"/>
              <w:rPr>
                <w:rFonts w:ascii="Century Gothic" w:hAnsi="Century Gothic"/>
                <w:sz w:val="20"/>
                <w:szCs w:val="20"/>
              </w:rPr>
            </w:pPr>
          </w:p>
        </w:tc>
        <w:tc>
          <w:tcPr>
            <w:tcW w:w="687" w:type="dxa"/>
          </w:tcPr>
          <w:p w14:paraId="4AC2259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5295618" w14:textId="77777777" w:rsidR="003C5E89" w:rsidRPr="00970221" w:rsidRDefault="003C5E89" w:rsidP="003C5E89">
            <w:pPr>
              <w:jc w:val="center"/>
              <w:rPr>
                <w:rFonts w:ascii="Century Gothic" w:hAnsi="Century Gothic"/>
                <w:sz w:val="20"/>
                <w:szCs w:val="20"/>
              </w:rPr>
            </w:pPr>
          </w:p>
        </w:tc>
        <w:tc>
          <w:tcPr>
            <w:tcW w:w="687" w:type="dxa"/>
          </w:tcPr>
          <w:p w14:paraId="6DD8A5B1" w14:textId="77777777" w:rsidR="003C5E89" w:rsidRPr="00970221" w:rsidRDefault="003C5E89" w:rsidP="003C5E89">
            <w:pPr>
              <w:jc w:val="center"/>
              <w:rPr>
                <w:rFonts w:ascii="Century Gothic" w:hAnsi="Century Gothic"/>
                <w:sz w:val="20"/>
                <w:szCs w:val="20"/>
              </w:rPr>
            </w:pPr>
          </w:p>
        </w:tc>
        <w:tc>
          <w:tcPr>
            <w:tcW w:w="687" w:type="dxa"/>
          </w:tcPr>
          <w:p w14:paraId="2B596260" w14:textId="77777777" w:rsidR="003C5E89" w:rsidRPr="00970221" w:rsidRDefault="003C5E89" w:rsidP="003C5E89">
            <w:pPr>
              <w:jc w:val="center"/>
              <w:rPr>
                <w:rFonts w:ascii="Century Gothic" w:hAnsi="Century Gothic"/>
                <w:sz w:val="20"/>
                <w:szCs w:val="20"/>
              </w:rPr>
            </w:pPr>
          </w:p>
        </w:tc>
        <w:tc>
          <w:tcPr>
            <w:tcW w:w="660" w:type="dxa"/>
          </w:tcPr>
          <w:p w14:paraId="1F1FC615" w14:textId="77777777" w:rsidR="003C5E89" w:rsidRPr="00970221" w:rsidRDefault="003C5E89" w:rsidP="003C5E89">
            <w:pPr>
              <w:jc w:val="center"/>
              <w:rPr>
                <w:rFonts w:ascii="Century Gothic" w:hAnsi="Century Gothic"/>
                <w:sz w:val="20"/>
                <w:szCs w:val="20"/>
              </w:rPr>
            </w:pPr>
          </w:p>
        </w:tc>
        <w:tc>
          <w:tcPr>
            <w:tcW w:w="688" w:type="dxa"/>
          </w:tcPr>
          <w:p w14:paraId="20FED8DD" w14:textId="77777777" w:rsidR="003C5E89" w:rsidRPr="00970221" w:rsidRDefault="003C5E89" w:rsidP="003C5E89">
            <w:pPr>
              <w:jc w:val="center"/>
              <w:rPr>
                <w:rFonts w:ascii="Century Gothic" w:hAnsi="Century Gothic"/>
                <w:sz w:val="20"/>
                <w:szCs w:val="20"/>
              </w:rPr>
            </w:pPr>
          </w:p>
        </w:tc>
      </w:tr>
      <w:tr w:rsidR="003C5E89" w:rsidRPr="00970221" w14:paraId="2643DC7A" w14:textId="77777777" w:rsidTr="003C5E89">
        <w:trPr>
          <w:trHeight w:val="149"/>
        </w:trPr>
        <w:tc>
          <w:tcPr>
            <w:tcW w:w="4253" w:type="dxa"/>
          </w:tcPr>
          <w:p w14:paraId="0232D82A" w14:textId="77777777" w:rsidR="003C5E89" w:rsidRPr="00970221" w:rsidRDefault="003C5E89" w:rsidP="003C5E89">
            <w:pPr>
              <w:rPr>
                <w:rFonts w:ascii="Century Gothic" w:hAnsi="Century Gothic"/>
                <w:sz w:val="20"/>
                <w:szCs w:val="20"/>
              </w:rPr>
            </w:pPr>
          </w:p>
        </w:tc>
        <w:tc>
          <w:tcPr>
            <w:tcW w:w="1134" w:type="dxa"/>
          </w:tcPr>
          <w:p w14:paraId="739B7755" w14:textId="77777777" w:rsidR="003C5E89" w:rsidRPr="00970221" w:rsidRDefault="003C5E89" w:rsidP="003C5E89">
            <w:pPr>
              <w:jc w:val="center"/>
              <w:rPr>
                <w:rFonts w:ascii="Century Gothic" w:hAnsi="Century Gothic"/>
                <w:sz w:val="20"/>
                <w:szCs w:val="20"/>
              </w:rPr>
            </w:pPr>
          </w:p>
        </w:tc>
        <w:tc>
          <w:tcPr>
            <w:tcW w:w="709" w:type="dxa"/>
          </w:tcPr>
          <w:p w14:paraId="2E3DDAF0" w14:textId="77777777" w:rsidR="003C5E89" w:rsidRPr="00970221" w:rsidRDefault="003C5E89" w:rsidP="003C5E89">
            <w:pPr>
              <w:jc w:val="center"/>
              <w:rPr>
                <w:rFonts w:ascii="Century Gothic" w:hAnsi="Century Gothic"/>
                <w:sz w:val="20"/>
                <w:szCs w:val="20"/>
              </w:rPr>
            </w:pPr>
          </w:p>
        </w:tc>
        <w:tc>
          <w:tcPr>
            <w:tcW w:w="691" w:type="dxa"/>
          </w:tcPr>
          <w:p w14:paraId="1604F8B0" w14:textId="77777777" w:rsidR="003C5E89" w:rsidRPr="00970221" w:rsidRDefault="003C5E89" w:rsidP="003C5E89">
            <w:pPr>
              <w:jc w:val="center"/>
              <w:rPr>
                <w:rFonts w:ascii="Century Gothic" w:hAnsi="Century Gothic"/>
                <w:sz w:val="20"/>
                <w:szCs w:val="20"/>
              </w:rPr>
            </w:pPr>
          </w:p>
        </w:tc>
        <w:tc>
          <w:tcPr>
            <w:tcW w:w="686" w:type="dxa"/>
          </w:tcPr>
          <w:p w14:paraId="57C54710" w14:textId="77777777" w:rsidR="003C5E89" w:rsidRPr="00970221" w:rsidRDefault="003C5E89" w:rsidP="003C5E89">
            <w:pPr>
              <w:jc w:val="center"/>
              <w:rPr>
                <w:rFonts w:ascii="Century Gothic" w:hAnsi="Century Gothic"/>
                <w:sz w:val="20"/>
                <w:szCs w:val="20"/>
              </w:rPr>
            </w:pPr>
          </w:p>
        </w:tc>
        <w:tc>
          <w:tcPr>
            <w:tcW w:w="686" w:type="dxa"/>
          </w:tcPr>
          <w:p w14:paraId="46440375" w14:textId="77777777" w:rsidR="003C5E89" w:rsidRPr="00970221" w:rsidRDefault="003C5E89" w:rsidP="003C5E89">
            <w:pPr>
              <w:jc w:val="center"/>
              <w:rPr>
                <w:rFonts w:ascii="Century Gothic" w:hAnsi="Century Gothic"/>
                <w:sz w:val="20"/>
                <w:szCs w:val="20"/>
              </w:rPr>
            </w:pPr>
          </w:p>
        </w:tc>
        <w:tc>
          <w:tcPr>
            <w:tcW w:w="686" w:type="dxa"/>
          </w:tcPr>
          <w:p w14:paraId="3A4586C1" w14:textId="77777777" w:rsidR="003C5E89" w:rsidRPr="00970221" w:rsidRDefault="003C5E89" w:rsidP="003C5E89">
            <w:pPr>
              <w:jc w:val="center"/>
              <w:rPr>
                <w:rFonts w:ascii="Century Gothic" w:hAnsi="Century Gothic"/>
                <w:sz w:val="20"/>
                <w:szCs w:val="20"/>
              </w:rPr>
            </w:pPr>
          </w:p>
        </w:tc>
        <w:tc>
          <w:tcPr>
            <w:tcW w:w="686" w:type="dxa"/>
          </w:tcPr>
          <w:p w14:paraId="184F7F7E" w14:textId="77777777" w:rsidR="003C5E89" w:rsidRPr="00970221" w:rsidRDefault="003C5E89" w:rsidP="003C5E89">
            <w:pPr>
              <w:jc w:val="center"/>
              <w:rPr>
                <w:rFonts w:ascii="Century Gothic" w:hAnsi="Century Gothic"/>
                <w:sz w:val="20"/>
                <w:szCs w:val="20"/>
              </w:rPr>
            </w:pPr>
          </w:p>
        </w:tc>
        <w:tc>
          <w:tcPr>
            <w:tcW w:w="687" w:type="dxa"/>
          </w:tcPr>
          <w:p w14:paraId="3CDAD566" w14:textId="77777777" w:rsidR="003C5E89" w:rsidRPr="00970221" w:rsidRDefault="003C5E89" w:rsidP="003C5E89">
            <w:pPr>
              <w:jc w:val="center"/>
              <w:rPr>
                <w:rFonts w:ascii="Century Gothic" w:hAnsi="Century Gothic"/>
                <w:sz w:val="20"/>
                <w:szCs w:val="20"/>
              </w:rPr>
            </w:pPr>
          </w:p>
        </w:tc>
        <w:tc>
          <w:tcPr>
            <w:tcW w:w="687" w:type="dxa"/>
          </w:tcPr>
          <w:p w14:paraId="32396E9E" w14:textId="77777777" w:rsidR="003C5E89" w:rsidRPr="00970221" w:rsidRDefault="003C5E89" w:rsidP="003C5E89">
            <w:pPr>
              <w:jc w:val="center"/>
              <w:rPr>
                <w:rFonts w:ascii="Century Gothic" w:hAnsi="Century Gothic"/>
                <w:sz w:val="20"/>
                <w:szCs w:val="20"/>
              </w:rPr>
            </w:pPr>
          </w:p>
        </w:tc>
        <w:tc>
          <w:tcPr>
            <w:tcW w:w="687" w:type="dxa"/>
          </w:tcPr>
          <w:p w14:paraId="60555E97"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61AB3BA" w14:textId="77777777" w:rsidR="003C5E89" w:rsidRPr="00970221" w:rsidRDefault="003C5E89" w:rsidP="003C5E89">
            <w:pPr>
              <w:jc w:val="center"/>
              <w:rPr>
                <w:rFonts w:ascii="Century Gothic" w:hAnsi="Century Gothic"/>
                <w:sz w:val="20"/>
                <w:szCs w:val="20"/>
              </w:rPr>
            </w:pPr>
          </w:p>
        </w:tc>
        <w:tc>
          <w:tcPr>
            <w:tcW w:w="687" w:type="dxa"/>
          </w:tcPr>
          <w:p w14:paraId="096DBD7E"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20B32DC" w14:textId="77777777" w:rsidR="003C5E89" w:rsidRPr="00970221" w:rsidRDefault="003C5E89" w:rsidP="003C5E89">
            <w:pPr>
              <w:jc w:val="center"/>
              <w:rPr>
                <w:rFonts w:ascii="Century Gothic" w:hAnsi="Century Gothic"/>
                <w:sz w:val="20"/>
                <w:szCs w:val="20"/>
              </w:rPr>
            </w:pPr>
          </w:p>
        </w:tc>
        <w:tc>
          <w:tcPr>
            <w:tcW w:w="687" w:type="dxa"/>
          </w:tcPr>
          <w:p w14:paraId="12AB0295" w14:textId="77777777" w:rsidR="003C5E89" w:rsidRPr="00970221" w:rsidRDefault="003C5E89" w:rsidP="003C5E89">
            <w:pPr>
              <w:jc w:val="center"/>
              <w:rPr>
                <w:rFonts w:ascii="Century Gothic" w:hAnsi="Century Gothic"/>
                <w:sz w:val="20"/>
                <w:szCs w:val="20"/>
              </w:rPr>
            </w:pPr>
          </w:p>
        </w:tc>
        <w:tc>
          <w:tcPr>
            <w:tcW w:w="687" w:type="dxa"/>
          </w:tcPr>
          <w:p w14:paraId="458ECDBE" w14:textId="77777777" w:rsidR="003C5E89" w:rsidRPr="00970221" w:rsidRDefault="003C5E89" w:rsidP="003C5E89">
            <w:pPr>
              <w:jc w:val="center"/>
              <w:rPr>
                <w:rFonts w:ascii="Century Gothic" w:hAnsi="Century Gothic"/>
                <w:sz w:val="20"/>
                <w:szCs w:val="20"/>
              </w:rPr>
            </w:pPr>
          </w:p>
        </w:tc>
        <w:tc>
          <w:tcPr>
            <w:tcW w:w="660" w:type="dxa"/>
          </w:tcPr>
          <w:p w14:paraId="1277D408" w14:textId="77777777" w:rsidR="003C5E89" w:rsidRPr="00970221" w:rsidRDefault="003C5E89" w:rsidP="003C5E89">
            <w:pPr>
              <w:jc w:val="center"/>
              <w:rPr>
                <w:rFonts w:ascii="Century Gothic" w:hAnsi="Century Gothic"/>
                <w:sz w:val="20"/>
                <w:szCs w:val="20"/>
              </w:rPr>
            </w:pPr>
          </w:p>
        </w:tc>
        <w:tc>
          <w:tcPr>
            <w:tcW w:w="688" w:type="dxa"/>
          </w:tcPr>
          <w:p w14:paraId="1A0E00DD" w14:textId="77777777" w:rsidR="003C5E89" w:rsidRPr="00970221" w:rsidRDefault="003C5E89" w:rsidP="003C5E89">
            <w:pPr>
              <w:jc w:val="center"/>
              <w:rPr>
                <w:rFonts w:ascii="Century Gothic" w:hAnsi="Century Gothic"/>
                <w:sz w:val="20"/>
                <w:szCs w:val="20"/>
              </w:rPr>
            </w:pPr>
          </w:p>
        </w:tc>
      </w:tr>
      <w:tr w:rsidR="003C5E89" w:rsidRPr="00970221" w14:paraId="5BC35C58" w14:textId="77777777" w:rsidTr="003C5E89">
        <w:trPr>
          <w:trHeight w:val="371"/>
        </w:trPr>
        <w:tc>
          <w:tcPr>
            <w:tcW w:w="16375" w:type="dxa"/>
            <w:gridSpan w:val="18"/>
            <w:vAlign w:val="center"/>
          </w:tcPr>
          <w:p w14:paraId="146E0505" w14:textId="77777777" w:rsidR="003C5E89" w:rsidRPr="00970221" w:rsidRDefault="003C5E89" w:rsidP="003C5E89">
            <w:pPr>
              <w:rPr>
                <w:rFonts w:ascii="Century Gothic" w:hAnsi="Century Gothic"/>
                <w:b/>
                <w:bCs/>
                <w:sz w:val="20"/>
                <w:szCs w:val="20"/>
              </w:rPr>
            </w:pPr>
            <w:r>
              <w:rPr>
                <w:rFonts w:ascii="Century Gothic" w:hAnsi="Century Gothic"/>
                <w:b/>
                <w:bCs/>
                <w:sz w:val="20"/>
                <w:szCs w:val="20"/>
              </w:rPr>
              <w:t xml:space="preserve">RECREATION AREAS </w:t>
            </w:r>
            <w:r w:rsidRPr="00970221">
              <w:rPr>
                <w:rFonts w:ascii="Century Gothic" w:hAnsi="Century Gothic"/>
                <w:b/>
                <w:bCs/>
                <w:sz w:val="20"/>
                <w:szCs w:val="20"/>
              </w:rPr>
              <w:t xml:space="preserve">    </w:t>
            </w:r>
          </w:p>
        </w:tc>
      </w:tr>
      <w:tr w:rsidR="003C5E89" w:rsidRPr="00970221" w14:paraId="2D72805C" w14:textId="77777777" w:rsidTr="003C5E89">
        <w:trPr>
          <w:trHeight w:val="149"/>
        </w:trPr>
        <w:tc>
          <w:tcPr>
            <w:tcW w:w="4253" w:type="dxa"/>
          </w:tcPr>
          <w:p w14:paraId="70BA7967"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Repair/Maintain Deck </w:t>
            </w:r>
          </w:p>
        </w:tc>
        <w:tc>
          <w:tcPr>
            <w:tcW w:w="1134" w:type="dxa"/>
          </w:tcPr>
          <w:p w14:paraId="3CD051AA"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1ED9BA4E"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91" w:type="dxa"/>
          </w:tcPr>
          <w:p w14:paraId="21CD0A1F" w14:textId="77777777" w:rsidR="003C5E89" w:rsidRPr="00970221" w:rsidRDefault="003C5E89" w:rsidP="003C5E89">
            <w:pPr>
              <w:jc w:val="center"/>
              <w:rPr>
                <w:rFonts w:ascii="Century Gothic" w:hAnsi="Century Gothic"/>
                <w:sz w:val="20"/>
                <w:szCs w:val="20"/>
              </w:rPr>
            </w:pPr>
          </w:p>
        </w:tc>
        <w:tc>
          <w:tcPr>
            <w:tcW w:w="686" w:type="dxa"/>
          </w:tcPr>
          <w:p w14:paraId="5209FB30" w14:textId="77777777" w:rsidR="003C5E89" w:rsidRPr="00970221" w:rsidRDefault="003C5E89" w:rsidP="003C5E89">
            <w:pPr>
              <w:jc w:val="center"/>
              <w:rPr>
                <w:rFonts w:ascii="Century Gothic" w:hAnsi="Century Gothic"/>
                <w:sz w:val="20"/>
                <w:szCs w:val="20"/>
              </w:rPr>
            </w:pPr>
          </w:p>
        </w:tc>
        <w:tc>
          <w:tcPr>
            <w:tcW w:w="686" w:type="dxa"/>
          </w:tcPr>
          <w:p w14:paraId="63F6358E" w14:textId="77777777" w:rsidR="003C5E89" w:rsidRPr="00970221" w:rsidRDefault="003C5E89" w:rsidP="003C5E89">
            <w:pPr>
              <w:jc w:val="center"/>
              <w:rPr>
                <w:rFonts w:ascii="Century Gothic" w:hAnsi="Century Gothic"/>
                <w:sz w:val="20"/>
                <w:szCs w:val="20"/>
              </w:rPr>
            </w:pPr>
          </w:p>
        </w:tc>
        <w:tc>
          <w:tcPr>
            <w:tcW w:w="686" w:type="dxa"/>
          </w:tcPr>
          <w:p w14:paraId="77716F9C" w14:textId="77777777" w:rsidR="003C5E89" w:rsidRPr="00970221" w:rsidRDefault="003C5E89" w:rsidP="003C5E89">
            <w:pPr>
              <w:jc w:val="center"/>
              <w:rPr>
                <w:rFonts w:ascii="Century Gothic" w:hAnsi="Century Gothic"/>
                <w:sz w:val="20"/>
                <w:szCs w:val="20"/>
              </w:rPr>
            </w:pPr>
          </w:p>
        </w:tc>
        <w:tc>
          <w:tcPr>
            <w:tcW w:w="686" w:type="dxa"/>
          </w:tcPr>
          <w:p w14:paraId="55D3AA82" w14:textId="77777777" w:rsidR="003C5E89" w:rsidRPr="00970221" w:rsidRDefault="003C5E89" w:rsidP="003C5E89">
            <w:pPr>
              <w:jc w:val="center"/>
              <w:rPr>
                <w:rFonts w:ascii="Century Gothic" w:hAnsi="Century Gothic"/>
                <w:sz w:val="20"/>
                <w:szCs w:val="20"/>
              </w:rPr>
            </w:pPr>
          </w:p>
        </w:tc>
        <w:tc>
          <w:tcPr>
            <w:tcW w:w="687" w:type="dxa"/>
          </w:tcPr>
          <w:p w14:paraId="34411A5D" w14:textId="77777777" w:rsidR="003C5E89" w:rsidRPr="00970221" w:rsidRDefault="003C5E89" w:rsidP="003C5E89">
            <w:pPr>
              <w:jc w:val="center"/>
              <w:rPr>
                <w:rFonts w:ascii="Century Gothic" w:hAnsi="Century Gothic"/>
                <w:sz w:val="20"/>
                <w:szCs w:val="20"/>
              </w:rPr>
            </w:pPr>
          </w:p>
        </w:tc>
        <w:tc>
          <w:tcPr>
            <w:tcW w:w="687" w:type="dxa"/>
          </w:tcPr>
          <w:p w14:paraId="409D3328" w14:textId="77777777" w:rsidR="003C5E89" w:rsidRPr="00970221" w:rsidRDefault="003C5E89" w:rsidP="003C5E89">
            <w:pPr>
              <w:jc w:val="center"/>
              <w:rPr>
                <w:rFonts w:ascii="Century Gothic" w:hAnsi="Century Gothic"/>
                <w:sz w:val="20"/>
                <w:szCs w:val="20"/>
              </w:rPr>
            </w:pPr>
          </w:p>
        </w:tc>
        <w:tc>
          <w:tcPr>
            <w:tcW w:w="687" w:type="dxa"/>
          </w:tcPr>
          <w:p w14:paraId="69C06969"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598BFDB" w14:textId="77777777" w:rsidR="003C5E89" w:rsidRPr="00970221" w:rsidRDefault="003C5E89" w:rsidP="003C5E89">
            <w:pPr>
              <w:jc w:val="center"/>
              <w:rPr>
                <w:rFonts w:ascii="Century Gothic" w:hAnsi="Century Gothic"/>
                <w:sz w:val="20"/>
                <w:szCs w:val="20"/>
              </w:rPr>
            </w:pPr>
          </w:p>
        </w:tc>
        <w:tc>
          <w:tcPr>
            <w:tcW w:w="687" w:type="dxa"/>
          </w:tcPr>
          <w:p w14:paraId="2004FED1"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AB04BA0" w14:textId="77777777" w:rsidR="003C5E89" w:rsidRPr="00970221" w:rsidRDefault="003C5E89" w:rsidP="003C5E89">
            <w:pPr>
              <w:jc w:val="center"/>
              <w:rPr>
                <w:rFonts w:ascii="Century Gothic" w:hAnsi="Century Gothic"/>
                <w:sz w:val="20"/>
                <w:szCs w:val="20"/>
              </w:rPr>
            </w:pPr>
          </w:p>
        </w:tc>
        <w:tc>
          <w:tcPr>
            <w:tcW w:w="687" w:type="dxa"/>
          </w:tcPr>
          <w:p w14:paraId="58521FB3" w14:textId="77777777" w:rsidR="003C5E89" w:rsidRPr="00970221" w:rsidRDefault="003C5E89" w:rsidP="003C5E89">
            <w:pPr>
              <w:jc w:val="center"/>
              <w:rPr>
                <w:rFonts w:ascii="Century Gothic" w:hAnsi="Century Gothic"/>
                <w:sz w:val="20"/>
                <w:szCs w:val="20"/>
              </w:rPr>
            </w:pPr>
          </w:p>
        </w:tc>
        <w:tc>
          <w:tcPr>
            <w:tcW w:w="687" w:type="dxa"/>
          </w:tcPr>
          <w:p w14:paraId="6197097D" w14:textId="77777777" w:rsidR="003C5E89" w:rsidRPr="00970221" w:rsidRDefault="003C5E89" w:rsidP="003C5E89">
            <w:pPr>
              <w:jc w:val="center"/>
              <w:rPr>
                <w:rFonts w:ascii="Century Gothic" w:hAnsi="Century Gothic"/>
                <w:sz w:val="20"/>
                <w:szCs w:val="20"/>
              </w:rPr>
            </w:pPr>
          </w:p>
        </w:tc>
        <w:tc>
          <w:tcPr>
            <w:tcW w:w="660" w:type="dxa"/>
          </w:tcPr>
          <w:p w14:paraId="7A53FD16" w14:textId="77777777" w:rsidR="003C5E89" w:rsidRPr="00970221" w:rsidRDefault="003C5E89" w:rsidP="003C5E89">
            <w:pPr>
              <w:jc w:val="center"/>
              <w:rPr>
                <w:rFonts w:ascii="Century Gothic" w:hAnsi="Century Gothic"/>
                <w:sz w:val="20"/>
                <w:szCs w:val="20"/>
              </w:rPr>
            </w:pPr>
          </w:p>
        </w:tc>
        <w:tc>
          <w:tcPr>
            <w:tcW w:w="688" w:type="dxa"/>
          </w:tcPr>
          <w:p w14:paraId="03213ECA" w14:textId="77777777" w:rsidR="003C5E89" w:rsidRPr="00970221" w:rsidRDefault="003C5E89" w:rsidP="003C5E89">
            <w:pPr>
              <w:jc w:val="center"/>
              <w:rPr>
                <w:rFonts w:ascii="Century Gothic" w:hAnsi="Century Gothic"/>
                <w:sz w:val="20"/>
                <w:szCs w:val="20"/>
              </w:rPr>
            </w:pPr>
          </w:p>
        </w:tc>
      </w:tr>
      <w:tr w:rsidR="003C5E89" w:rsidRPr="00970221" w14:paraId="49C1BDA4" w14:textId="77777777" w:rsidTr="003C5E89">
        <w:trPr>
          <w:trHeight w:val="149"/>
        </w:trPr>
        <w:tc>
          <w:tcPr>
            <w:tcW w:w="4253" w:type="dxa"/>
          </w:tcPr>
          <w:p w14:paraId="1CB30D03" w14:textId="77777777" w:rsidR="003C5E89" w:rsidRPr="00970221" w:rsidRDefault="003C5E89" w:rsidP="003C5E89">
            <w:pPr>
              <w:rPr>
                <w:rFonts w:ascii="Century Gothic" w:hAnsi="Century Gothic"/>
                <w:sz w:val="20"/>
                <w:szCs w:val="20"/>
              </w:rPr>
            </w:pPr>
          </w:p>
        </w:tc>
        <w:tc>
          <w:tcPr>
            <w:tcW w:w="1134" w:type="dxa"/>
          </w:tcPr>
          <w:p w14:paraId="1C06F06D" w14:textId="77777777" w:rsidR="003C5E89" w:rsidRPr="00970221" w:rsidRDefault="003C5E89" w:rsidP="003C5E89">
            <w:pPr>
              <w:jc w:val="center"/>
              <w:rPr>
                <w:rFonts w:ascii="Century Gothic" w:hAnsi="Century Gothic"/>
                <w:sz w:val="20"/>
                <w:szCs w:val="20"/>
              </w:rPr>
            </w:pPr>
          </w:p>
        </w:tc>
        <w:tc>
          <w:tcPr>
            <w:tcW w:w="709" w:type="dxa"/>
          </w:tcPr>
          <w:p w14:paraId="51425240" w14:textId="77777777" w:rsidR="003C5E89" w:rsidRPr="00970221" w:rsidRDefault="003C5E89" w:rsidP="003C5E89">
            <w:pPr>
              <w:jc w:val="center"/>
              <w:rPr>
                <w:rFonts w:ascii="Century Gothic" w:hAnsi="Century Gothic"/>
                <w:sz w:val="20"/>
                <w:szCs w:val="20"/>
              </w:rPr>
            </w:pPr>
          </w:p>
        </w:tc>
        <w:tc>
          <w:tcPr>
            <w:tcW w:w="691" w:type="dxa"/>
          </w:tcPr>
          <w:p w14:paraId="785A341E" w14:textId="77777777" w:rsidR="003C5E89" w:rsidRPr="00970221" w:rsidRDefault="003C5E89" w:rsidP="003C5E89">
            <w:pPr>
              <w:jc w:val="center"/>
              <w:rPr>
                <w:rFonts w:ascii="Century Gothic" w:hAnsi="Century Gothic"/>
                <w:sz w:val="20"/>
                <w:szCs w:val="20"/>
              </w:rPr>
            </w:pPr>
          </w:p>
        </w:tc>
        <w:tc>
          <w:tcPr>
            <w:tcW w:w="686" w:type="dxa"/>
          </w:tcPr>
          <w:p w14:paraId="378E5F0E" w14:textId="77777777" w:rsidR="003C5E89" w:rsidRPr="00970221" w:rsidRDefault="003C5E89" w:rsidP="003C5E89">
            <w:pPr>
              <w:jc w:val="center"/>
              <w:rPr>
                <w:rFonts w:ascii="Century Gothic" w:hAnsi="Century Gothic"/>
                <w:sz w:val="20"/>
                <w:szCs w:val="20"/>
              </w:rPr>
            </w:pPr>
          </w:p>
        </w:tc>
        <w:tc>
          <w:tcPr>
            <w:tcW w:w="686" w:type="dxa"/>
          </w:tcPr>
          <w:p w14:paraId="6BE1752C" w14:textId="77777777" w:rsidR="003C5E89" w:rsidRPr="00970221" w:rsidRDefault="003C5E89" w:rsidP="003C5E89">
            <w:pPr>
              <w:jc w:val="center"/>
              <w:rPr>
                <w:rFonts w:ascii="Century Gothic" w:hAnsi="Century Gothic"/>
                <w:sz w:val="20"/>
                <w:szCs w:val="20"/>
              </w:rPr>
            </w:pPr>
          </w:p>
        </w:tc>
        <w:tc>
          <w:tcPr>
            <w:tcW w:w="686" w:type="dxa"/>
          </w:tcPr>
          <w:p w14:paraId="43591810" w14:textId="77777777" w:rsidR="003C5E89" w:rsidRPr="00970221" w:rsidRDefault="003C5E89" w:rsidP="003C5E89">
            <w:pPr>
              <w:jc w:val="center"/>
              <w:rPr>
                <w:rFonts w:ascii="Century Gothic" w:hAnsi="Century Gothic"/>
                <w:sz w:val="20"/>
                <w:szCs w:val="20"/>
              </w:rPr>
            </w:pPr>
          </w:p>
        </w:tc>
        <w:tc>
          <w:tcPr>
            <w:tcW w:w="686" w:type="dxa"/>
          </w:tcPr>
          <w:p w14:paraId="4BFCFA0C" w14:textId="77777777" w:rsidR="003C5E89" w:rsidRPr="00970221" w:rsidRDefault="003C5E89" w:rsidP="003C5E89">
            <w:pPr>
              <w:jc w:val="center"/>
              <w:rPr>
                <w:rFonts w:ascii="Century Gothic" w:hAnsi="Century Gothic"/>
                <w:sz w:val="20"/>
                <w:szCs w:val="20"/>
              </w:rPr>
            </w:pPr>
          </w:p>
        </w:tc>
        <w:tc>
          <w:tcPr>
            <w:tcW w:w="687" w:type="dxa"/>
          </w:tcPr>
          <w:p w14:paraId="43118F34" w14:textId="77777777" w:rsidR="003C5E89" w:rsidRPr="00970221" w:rsidRDefault="003C5E89" w:rsidP="003C5E89">
            <w:pPr>
              <w:jc w:val="center"/>
              <w:rPr>
                <w:rFonts w:ascii="Century Gothic" w:hAnsi="Century Gothic"/>
                <w:sz w:val="20"/>
                <w:szCs w:val="20"/>
              </w:rPr>
            </w:pPr>
          </w:p>
        </w:tc>
        <w:tc>
          <w:tcPr>
            <w:tcW w:w="687" w:type="dxa"/>
          </w:tcPr>
          <w:p w14:paraId="13AF8680" w14:textId="77777777" w:rsidR="003C5E89" w:rsidRPr="00970221" w:rsidRDefault="003C5E89" w:rsidP="003C5E89">
            <w:pPr>
              <w:jc w:val="center"/>
              <w:rPr>
                <w:rFonts w:ascii="Century Gothic" w:hAnsi="Century Gothic"/>
                <w:sz w:val="20"/>
                <w:szCs w:val="20"/>
              </w:rPr>
            </w:pPr>
          </w:p>
        </w:tc>
        <w:tc>
          <w:tcPr>
            <w:tcW w:w="687" w:type="dxa"/>
          </w:tcPr>
          <w:p w14:paraId="4FC7905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5F99AD9" w14:textId="77777777" w:rsidR="003C5E89" w:rsidRPr="00970221" w:rsidRDefault="003C5E89" w:rsidP="003C5E89">
            <w:pPr>
              <w:jc w:val="center"/>
              <w:rPr>
                <w:rFonts w:ascii="Century Gothic" w:hAnsi="Century Gothic"/>
                <w:sz w:val="20"/>
                <w:szCs w:val="20"/>
              </w:rPr>
            </w:pPr>
          </w:p>
        </w:tc>
        <w:tc>
          <w:tcPr>
            <w:tcW w:w="687" w:type="dxa"/>
          </w:tcPr>
          <w:p w14:paraId="43B63B9E"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119EC7F" w14:textId="77777777" w:rsidR="003C5E89" w:rsidRPr="00970221" w:rsidRDefault="003C5E89" w:rsidP="003C5E89">
            <w:pPr>
              <w:jc w:val="center"/>
              <w:rPr>
                <w:rFonts w:ascii="Century Gothic" w:hAnsi="Century Gothic"/>
                <w:sz w:val="20"/>
                <w:szCs w:val="20"/>
              </w:rPr>
            </w:pPr>
          </w:p>
        </w:tc>
        <w:tc>
          <w:tcPr>
            <w:tcW w:w="687" w:type="dxa"/>
          </w:tcPr>
          <w:p w14:paraId="1A92A4A6" w14:textId="77777777" w:rsidR="003C5E89" w:rsidRPr="00970221" w:rsidRDefault="003C5E89" w:rsidP="003C5E89">
            <w:pPr>
              <w:jc w:val="center"/>
              <w:rPr>
                <w:rFonts w:ascii="Century Gothic" w:hAnsi="Century Gothic"/>
                <w:sz w:val="20"/>
                <w:szCs w:val="20"/>
              </w:rPr>
            </w:pPr>
          </w:p>
        </w:tc>
        <w:tc>
          <w:tcPr>
            <w:tcW w:w="687" w:type="dxa"/>
          </w:tcPr>
          <w:p w14:paraId="06C325FC" w14:textId="77777777" w:rsidR="003C5E89" w:rsidRPr="00970221" w:rsidRDefault="003C5E89" w:rsidP="003C5E89">
            <w:pPr>
              <w:jc w:val="center"/>
              <w:rPr>
                <w:rFonts w:ascii="Century Gothic" w:hAnsi="Century Gothic"/>
                <w:sz w:val="20"/>
                <w:szCs w:val="20"/>
              </w:rPr>
            </w:pPr>
          </w:p>
        </w:tc>
        <w:tc>
          <w:tcPr>
            <w:tcW w:w="660" w:type="dxa"/>
          </w:tcPr>
          <w:p w14:paraId="0794F870" w14:textId="77777777" w:rsidR="003C5E89" w:rsidRPr="00970221" w:rsidRDefault="003C5E89" w:rsidP="003C5E89">
            <w:pPr>
              <w:jc w:val="center"/>
              <w:rPr>
                <w:rFonts w:ascii="Century Gothic" w:hAnsi="Century Gothic"/>
                <w:sz w:val="20"/>
                <w:szCs w:val="20"/>
              </w:rPr>
            </w:pPr>
          </w:p>
        </w:tc>
        <w:tc>
          <w:tcPr>
            <w:tcW w:w="688" w:type="dxa"/>
          </w:tcPr>
          <w:p w14:paraId="790B8387" w14:textId="77777777" w:rsidR="003C5E89" w:rsidRPr="00970221" w:rsidRDefault="003C5E89" w:rsidP="003C5E89">
            <w:pPr>
              <w:jc w:val="center"/>
              <w:rPr>
                <w:rFonts w:ascii="Century Gothic" w:hAnsi="Century Gothic"/>
                <w:sz w:val="20"/>
                <w:szCs w:val="20"/>
              </w:rPr>
            </w:pPr>
          </w:p>
        </w:tc>
      </w:tr>
      <w:tr w:rsidR="003C5E89" w:rsidRPr="00970221" w14:paraId="79986367" w14:textId="77777777" w:rsidTr="003C5E89">
        <w:trPr>
          <w:trHeight w:val="371"/>
        </w:trPr>
        <w:tc>
          <w:tcPr>
            <w:tcW w:w="16375" w:type="dxa"/>
            <w:gridSpan w:val="18"/>
            <w:vAlign w:val="center"/>
          </w:tcPr>
          <w:p w14:paraId="28951020" w14:textId="77777777" w:rsidR="003C5E89" w:rsidRPr="00970221" w:rsidRDefault="003C5E89" w:rsidP="003C5E89">
            <w:pPr>
              <w:rPr>
                <w:rFonts w:ascii="Century Gothic" w:hAnsi="Century Gothic"/>
                <w:b/>
                <w:bCs/>
                <w:sz w:val="20"/>
                <w:szCs w:val="20"/>
              </w:rPr>
            </w:pPr>
            <w:r>
              <w:rPr>
                <w:rFonts w:ascii="Century Gothic" w:hAnsi="Century Gothic"/>
                <w:b/>
                <w:bCs/>
                <w:sz w:val="20"/>
                <w:szCs w:val="20"/>
              </w:rPr>
              <w:t xml:space="preserve">POOL AREAS  </w:t>
            </w:r>
            <w:r w:rsidRPr="00970221">
              <w:rPr>
                <w:rFonts w:ascii="Century Gothic" w:hAnsi="Century Gothic"/>
                <w:b/>
                <w:bCs/>
                <w:sz w:val="20"/>
                <w:szCs w:val="20"/>
              </w:rPr>
              <w:t xml:space="preserve">    </w:t>
            </w:r>
          </w:p>
        </w:tc>
      </w:tr>
      <w:tr w:rsidR="003C5E89" w:rsidRPr="00970221" w14:paraId="27FF4757" w14:textId="77777777" w:rsidTr="003C5E89">
        <w:trPr>
          <w:trHeight w:val="149"/>
        </w:trPr>
        <w:tc>
          <w:tcPr>
            <w:tcW w:w="4253" w:type="dxa"/>
          </w:tcPr>
          <w:p w14:paraId="662A6711"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Maintain/Repair Blower </w:t>
            </w:r>
          </w:p>
        </w:tc>
        <w:tc>
          <w:tcPr>
            <w:tcW w:w="1134" w:type="dxa"/>
          </w:tcPr>
          <w:p w14:paraId="03C0F2BD"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1C2CDDEE" w14:textId="77777777" w:rsidR="003C5E89" w:rsidRPr="00970221" w:rsidRDefault="003C5E89" w:rsidP="003C5E89">
            <w:pPr>
              <w:jc w:val="center"/>
              <w:rPr>
                <w:rFonts w:ascii="Century Gothic" w:hAnsi="Century Gothic"/>
                <w:sz w:val="20"/>
                <w:szCs w:val="20"/>
              </w:rPr>
            </w:pPr>
          </w:p>
        </w:tc>
        <w:tc>
          <w:tcPr>
            <w:tcW w:w="691" w:type="dxa"/>
          </w:tcPr>
          <w:p w14:paraId="004ABFD1" w14:textId="77777777" w:rsidR="003C5E89" w:rsidRPr="00970221" w:rsidRDefault="003C5E89" w:rsidP="003C5E89">
            <w:pPr>
              <w:jc w:val="center"/>
              <w:rPr>
                <w:rFonts w:ascii="Century Gothic" w:hAnsi="Century Gothic"/>
                <w:sz w:val="20"/>
                <w:szCs w:val="20"/>
              </w:rPr>
            </w:pPr>
          </w:p>
        </w:tc>
        <w:tc>
          <w:tcPr>
            <w:tcW w:w="686" w:type="dxa"/>
          </w:tcPr>
          <w:p w14:paraId="4EAD6BEC" w14:textId="77777777" w:rsidR="003C5E89" w:rsidRPr="00970221" w:rsidRDefault="003C5E89" w:rsidP="003C5E89">
            <w:pPr>
              <w:jc w:val="center"/>
              <w:rPr>
                <w:rFonts w:ascii="Century Gothic" w:hAnsi="Century Gothic"/>
                <w:sz w:val="20"/>
                <w:szCs w:val="20"/>
              </w:rPr>
            </w:pPr>
          </w:p>
        </w:tc>
        <w:tc>
          <w:tcPr>
            <w:tcW w:w="686" w:type="dxa"/>
          </w:tcPr>
          <w:p w14:paraId="6E122303" w14:textId="77777777" w:rsidR="003C5E89" w:rsidRPr="00970221" w:rsidRDefault="003C5E89" w:rsidP="003C5E89">
            <w:pPr>
              <w:jc w:val="center"/>
              <w:rPr>
                <w:rFonts w:ascii="Century Gothic" w:hAnsi="Century Gothic"/>
                <w:sz w:val="20"/>
                <w:szCs w:val="20"/>
              </w:rPr>
            </w:pPr>
          </w:p>
        </w:tc>
        <w:tc>
          <w:tcPr>
            <w:tcW w:w="686" w:type="dxa"/>
          </w:tcPr>
          <w:p w14:paraId="48D60FFE" w14:textId="77777777" w:rsidR="003C5E89" w:rsidRPr="00970221" w:rsidRDefault="003C5E89" w:rsidP="003C5E89">
            <w:pPr>
              <w:jc w:val="center"/>
              <w:rPr>
                <w:rFonts w:ascii="Century Gothic" w:hAnsi="Century Gothic"/>
                <w:sz w:val="20"/>
                <w:szCs w:val="20"/>
              </w:rPr>
            </w:pPr>
          </w:p>
        </w:tc>
        <w:tc>
          <w:tcPr>
            <w:tcW w:w="686" w:type="dxa"/>
          </w:tcPr>
          <w:p w14:paraId="57305E4F" w14:textId="77777777" w:rsidR="003C5E89" w:rsidRPr="00970221" w:rsidRDefault="003C5E89" w:rsidP="003C5E89">
            <w:pPr>
              <w:jc w:val="center"/>
              <w:rPr>
                <w:rFonts w:ascii="Century Gothic" w:hAnsi="Century Gothic"/>
                <w:sz w:val="20"/>
                <w:szCs w:val="20"/>
              </w:rPr>
            </w:pPr>
          </w:p>
        </w:tc>
        <w:tc>
          <w:tcPr>
            <w:tcW w:w="687" w:type="dxa"/>
          </w:tcPr>
          <w:p w14:paraId="759EF123" w14:textId="77777777" w:rsidR="003C5E89" w:rsidRPr="00970221" w:rsidRDefault="003C5E89" w:rsidP="003C5E89">
            <w:pPr>
              <w:jc w:val="center"/>
              <w:rPr>
                <w:rFonts w:ascii="Century Gothic" w:hAnsi="Century Gothic"/>
                <w:sz w:val="20"/>
                <w:szCs w:val="20"/>
              </w:rPr>
            </w:pPr>
          </w:p>
        </w:tc>
        <w:tc>
          <w:tcPr>
            <w:tcW w:w="687" w:type="dxa"/>
          </w:tcPr>
          <w:p w14:paraId="6D95AFE4" w14:textId="77777777" w:rsidR="003C5E89" w:rsidRPr="00970221" w:rsidRDefault="003C5E89" w:rsidP="003C5E89">
            <w:pPr>
              <w:jc w:val="center"/>
              <w:rPr>
                <w:rFonts w:ascii="Century Gothic" w:hAnsi="Century Gothic"/>
                <w:sz w:val="20"/>
                <w:szCs w:val="20"/>
              </w:rPr>
            </w:pPr>
          </w:p>
        </w:tc>
        <w:tc>
          <w:tcPr>
            <w:tcW w:w="687" w:type="dxa"/>
          </w:tcPr>
          <w:p w14:paraId="2289B87D"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877543A"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tcPr>
          <w:p w14:paraId="34E6ED1E"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A236CA5" w14:textId="77777777" w:rsidR="003C5E89" w:rsidRPr="00970221" w:rsidRDefault="003C5E89" w:rsidP="003C5E89">
            <w:pPr>
              <w:jc w:val="center"/>
              <w:rPr>
                <w:rFonts w:ascii="Century Gothic" w:hAnsi="Century Gothic"/>
                <w:sz w:val="20"/>
                <w:szCs w:val="20"/>
              </w:rPr>
            </w:pPr>
          </w:p>
        </w:tc>
        <w:tc>
          <w:tcPr>
            <w:tcW w:w="687" w:type="dxa"/>
          </w:tcPr>
          <w:p w14:paraId="5C0BBA20" w14:textId="77777777" w:rsidR="003C5E89" w:rsidRPr="00970221" w:rsidRDefault="003C5E89" w:rsidP="003C5E89">
            <w:pPr>
              <w:jc w:val="center"/>
              <w:rPr>
                <w:rFonts w:ascii="Century Gothic" w:hAnsi="Century Gothic"/>
                <w:sz w:val="20"/>
                <w:szCs w:val="20"/>
              </w:rPr>
            </w:pPr>
          </w:p>
        </w:tc>
        <w:tc>
          <w:tcPr>
            <w:tcW w:w="687" w:type="dxa"/>
          </w:tcPr>
          <w:p w14:paraId="48F042B4" w14:textId="77777777" w:rsidR="003C5E89" w:rsidRPr="00970221" w:rsidRDefault="003C5E89" w:rsidP="003C5E89">
            <w:pPr>
              <w:jc w:val="center"/>
              <w:rPr>
                <w:rFonts w:ascii="Century Gothic" w:hAnsi="Century Gothic"/>
                <w:sz w:val="20"/>
                <w:szCs w:val="20"/>
              </w:rPr>
            </w:pPr>
          </w:p>
        </w:tc>
        <w:tc>
          <w:tcPr>
            <w:tcW w:w="660" w:type="dxa"/>
          </w:tcPr>
          <w:p w14:paraId="443BCE81" w14:textId="77777777" w:rsidR="003C5E89" w:rsidRPr="00970221" w:rsidRDefault="003C5E89" w:rsidP="003C5E89">
            <w:pPr>
              <w:jc w:val="center"/>
              <w:rPr>
                <w:rFonts w:ascii="Century Gothic" w:hAnsi="Century Gothic"/>
                <w:sz w:val="20"/>
                <w:szCs w:val="20"/>
              </w:rPr>
            </w:pPr>
          </w:p>
        </w:tc>
        <w:tc>
          <w:tcPr>
            <w:tcW w:w="688" w:type="dxa"/>
          </w:tcPr>
          <w:p w14:paraId="456DFFE8" w14:textId="77777777" w:rsidR="003C5E89" w:rsidRPr="00970221" w:rsidRDefault="003C5E89" w:rsidP="003C5E89">
            <w:pPr>
              <w:jc w:val="center"/>
              <w:rPr>
                <w:rFonts w:ascii="Century Gothic" w:hAnsi="Century Gothic"/>
                <w:sz w:val="20"/>
                <w:szCs w:val="20"/>
              </w:rPr>
            </w:pPr>
          </w:p>
        </w:tc>
      </w:tr>
      <w:tr w:rsidR="003C5E89" w:rsidRPr="00970221" w14:paraId="378FE8FE" w14:textId="77777777" w:rsidTr="003C5E89">
        <w:trPr>
          <w:trHeight w:val="149"/>
        </w:trPr>
        <w:tc>
          <w:tcPr>
            <w:tcW w:w="4253" w:type="dxa"/>
          </w:tcPr>
          <w:p w14:paraId="0760A934" w14:textId="77777777" w:rsidR="003C5E89" w:rsidRPr="00970221" w:rsidRDefault="003C5E89" w:rsidP="003C5E89">
            <w:pPr>
              <w:rPr>
                <w:rFonts w:ascii="Century Gothic" w:hAnsi="Century Gothic"/>
                <w:sz w:val="20"/>
                <w:szCs w:val="20"/>
              </w:rPr>
            </w:pPr>
            <w:r>
              <w:rPr>
                <w:rFonts w:ascii="Century Gothic" w:hAnsi="Century Gothic"/>
                <w:sz w:val="20"/>
                <w:szCs w:val="20"/>
              </w:rPr>
              <w:t>Maintain Concourse</w:t>
            </w:r>
          </w:p>
        </w:tc>
        <w:tc>
          <w:tcPr>
            <w:tcW w:w="1134" w:type="dxa"/>
          </w:tcPr>
          <w:p w14:paraId="2247E624"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3B54BA09" w14:textId="77777777" w:rsidR="003C5E89" w:rsidRPr="00970221" w:rsidRDefault="003C5E89" w:rsidP="003C5E89">
            <w:pPr>
              <w:jc w:val="center"/>
              <w:rPr>
                <w:rFonts w:ascii="Century Gothic" w:hAnsi="Century Gothic"/>
                <w:sz w:val="20"/>
                <w:szCs w:val="20"/>
              </w:rPr>
            </w:pPr>
          </w:p>
        </w:tc>
        <w:tc>
          <w:tcPr>
            <w:tcW w:w="691" w:type="dxa"/>
          </w:tcPr>
          <w:p w14:paraId="3C71C5A2" w14:textId="77777777" w:rsidR="003C5E89" w:rsidRPr="00970221" w:rsidRDefault="003C5E89" w:rsidP="003C5E89">
            <w:pPr>
              <w:jc w:val="center"/>
              <w:rPr>
                <w:rFonts w:ascii="Century Gothic" w:hAnsi="Century Gothic"/>
                <w:sz w:val="20"/>
                <w:szCs w:val="20"/>
              </w:rPr>
            </w:pPr>
          </w:p>
        </w:tc>
        <w:tc>
          <w:tcPr>
            <w:tcW w:w="686" w:type="dxa"/>
          </w:tcPr>
          <w:p w14:paraId="73B7B3F0" w14:textId="77777777" w:rsidR="003C5E89" w:rsidRPr="00970221" w:rsidRDefault="003C5E89" w:rsidP="003C5E89">
            <w:pPr>
              <w:jc w:val="center"/>
              <w:rPr>
                <w:rFonts w:ascii="Century Gothic" w:hAnsi="Century Gothic"/>
                <w:sz w:val="20"/>
                <w:szCs w:val="20"/>
              </w:rPr>
            </w:pPr>
          </w:p>
        </w:tc>
        <w:tc>
          <w:tcPr>
            <w:tcW w:w="686" w:type="dxa"/>
          </w:tcPr>
          <w:p w14:paraId="697EE117" w14:textId="77777777" w:rsidR="003C5E89" w:rsidRPr="00970221" w:rsidRDefault="003C5E89" w:rsidP="003C5E89">
            <w:pPr>
              <w:jc w:val="center"/>
              <w:rPr>
                <w:rFonts w:ascii="Century Gothic" w:hAnsi="Century Gothic"/>
                <w:sz w:val="20"/>
                <w:szCs w:val="20"/>
              </w:rPr>
            </w:pPr>
          </w:p>
        </w:tc>
        <w:tc>
          <w:tcPr>
            <w:tcW w:w="686" w:type="dxa"/>
          </w:tcPr>
          <w:p w14:paraId="438E2691"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F6A6224" w14:textId="77777777" w:rsidR="003C5E89" w:rsidRPr="00970221" w:rsidRDefault="003C5E89" w:rsidP="003C5E89">
            <w:pPr>
              <w:jc w:val="center"/>
              <w:rPr>
                <w:rFonts w:ascii="Century Gothic" w:hAnsi="Century Gothic"/>
                <w:sz w:val="20"/>
                <w:szCs w:val="20"/>
              </w:rPr>
            </w:pPr>
          </w:p>
        </w:tc>
        <w:tc>
          <w:tcPr>
            <w:tcW w:w="687" w:type="dxa"/>
          </w:tcPr>
          <w:p w14:paraId="6F43D445" w14:textId="77777777" w:rsidR="003C5E89" w:rsidRPr="00970221" w:rsidRDefault="003C5E89" w:rsidP="003C5E89">
            <w:pPr>
              <w:jc w:val="center"/>
              <w:rPr>
                <w:rFonts w:ascii="Century Gothic" w:hAnsi="Century Gothic"/>
                <w:sz w:val="20"/>
                <w:szCs w:val="20"/>
              </w:rPr>
            </w:pPr>
          </w:p>
        </w:tc>
        <w:tc>
          <w:tcPr>
            <w:tcW w:w="687" w:type="dxa"/>
          </w:tcPr>
          <w:p w14:paraId="18334910" w14:textId="77777777" w:rsidR="003C5E89" w:rsidRPr="00970221" w:rsidRDefault="003C5E89" w:rsidP="003C5E89">
            <w:pPr>
              <w:jc w:val="center"/>
              <w:rPr>
                <w:rFonts w:ascii="Century Gothic" w:hAnsi="Century Gothic"/>
                <w:sz w:val="20"/>
                <w:szCs w:val="20"/>
              </w:rPr>
            </w:pPr>
          </w:p>
        </w:tc>
        <w:tc>
          <w:tcPr>
            <w:tcW w:w="687" w:type="dxa"/>
          </w:tcPr>
          <w:p w14:paraId="0286B72B"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52DA39F" w14:textId="77777777" w:rsidR="003C5E89" w:rsidRPr="00970221" w:rsidRDefault="003C5E89" w:rsidP="003C5E89">
            <w:pPr>
              <w:jc w:val="center"/>
              <w:rPr>
                <w:rFonts w:ascii="Century Gothic" w:hAnsi="Century Gothic"/>
                <w:sz w:val="20"/>
                <w:szCs w:val="20"/>
              </w:rPr>
            </w:pPr>
          </w:p>
        </w:tc>
        <w:tc>
          <w:tcPr>
            <w:tcW w:w="687" w:type="dxa"/>
          </w:tcPr>
          <w:p w14:paraId="42EACAAE"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46E3D5C" w14:textId="77777777" w:rsidR="003C5E89" w:rsidRPr="00970221" w:rsidRDefault="003C5E89" w:rsidP="003C5E89">
            <w:pPr>
              <w:jc w:val="center"/>
              <w:rPr>
                <w:rFonts w:ascii="Century Gothic" w:hAnsi="Century Gothic"/>
                <w:sz w:val="20"/>
                <w:szCs w:val="20"/>
              </w:rPr>
            </w:pPr>
          </w:p>
        </w:tc>
        <w:tc>
          <w:tcPr>
            <w:tcW w:w="687" w:type="dxa"/>
          </w:tcPr>
          <w:p w14:paraId="5434B9E7" w14:textId="77777777" w:rsidR="003C5E89" w:rsidRPr="00970221" w:rsidRDefault="003C5E89" w:rsidP="003C5E89">
            <w:pPr>
              <w:jc w:val="center"/>
              <w:rPr>
                <w:rFonts w:ascii="Century Gothic" w:hAnsi="Century Gothic"/>
                <w:sz w:val="20"/>
                <w:szCs w:val="20"/>
              </w:rPr>
            </w:pPr>
          </w:p>
        </w:tc>
        <w:tc>
          <w:tcPr>
            <w:tcW w:w="687" w:type="dxa"/>
          </w:tcPr>
          <w:p w14:paraId="05CCB7B3" w14:textId="77777777" w:rsidR="003C5E89" w:rsidRPr="00970221" w:rsidRDefault="003C5E89" w:rsidP="003C5E89">
            <w:pPr>
              <w:jc w:val="center"/>
              <w:rPr>
                <w:rFonts w:ascii="Century Gothic" w:hAnsi="Century Gothic"/>
                <w:sz w:val="20"/>
                <w:szCs w:val="20"/>
              </w:rPr>
            </w:pPr>
          </w:p>
        </w:tc>
        <w:tc>
          <w:tcPr>
            <w:tcW w:w="660" w:type="dxa"/>
          </w:tcPr>
          <w:p w14:paraId="19B00D45" w14:textId="77777777" w:rsidR="003C5E89" w:rsidRPr="00970221" w:rsidRDefault="003C5E89" w:rsidP="003C5E89">
            <w:pPr>
              <w:jc w:val="center"/>
              <w:rPr>
                <w:rFonts w:ascii="Century Gothic" w:hAnsi="Century Gothic"/>
                <w:sz w:val="20"/>
                <w:szCs w:val="20"/>
              </w:rPr>
            </w:pPr>
          </w:p>
        </w:tc>
        <w:tc>
          <w:tcPr>
            <w:tcW w:w="688" w:type="dxa"/>
          </w:tcPr>
          <w:p w14:paraId="11F9CF3C" w14:textId="77777777" w:rsidR="003C5E89" w:rsidRPr="00970221" w:rsidRDefault="003C5E89" w:rsidP="003C5E89">
            <w:pPr>
              <w:jc w:val="center"/>
              <w:rPr>
                <w:rFonts w:ascii="Century Gothic" w:hAnsi="Century Gothic"/>
                <w:sz w:val="20"/>
                <w:szCs w:val="20"/>
              </w:rPr>
            </w:pPr>
          </w:p>
        </w:tc>
      </w:tr>
      <w:tr w:rsidR="003C5E89" w:rsidRPr="00970221" w14:paraId="07613212" w14:textId="77777777" w:rsidTr="003C5E89">
        <w:trPr>
          <w:trHeight w:val="149"/>
        </w:trPr>
        <w:tc>
          <w:tcPr>
            <w:tcW w:w="4253" w:type="dxa"/>
          </w:tcPr>
          <w:p w14:paraId="26EA3AF5" w14:textId="77777777" w:rsidR="003C5E89" w:rsidRPr="00970221" w:rsidRDefault="003C5E89" w:rsidP="003C5E89">
            <w:pPr>
              <w:rPr>
                <w:rFonts w:ascii="Century Gothic" w:hAnsi="Century Gothic"/>
                <w:sz w:val="20"/>
                <w:szCs w:val="20"/>
              </w:rPr>
            </w:pPr>
            <w:r>
              <w:rPr>
                <w:rFonts w:ascii="Century Gothic" w:hAnsi="Century Gothic"/>
                <w:sz w:val="20"/>
                <w:szCs w:val="20"/>
              </w:rPr>
              <w:t>Maintain/Replace Heater</w:t>
            </w:r>
          </w:p>
        </w:tc>
        <w:tc>
          <w:tcPr>
            <w:tcW w:w="1134" w:type="dxa"/>
          </w:tcPr>
          <w:p w14:paraId="02E484F3"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13CD1DBF" w14:textId="77777777" w:rsidR="003C5E89" w:rsidRPr="00970221" w:rsidRDefault="003C5E89" w:rsidP="003C5E89">
            <w:pPr>
              <w:jc w:val="center"/>
              <w:rPr>
                <w:rFonts w:ascii="Century Gothic" w:hAnsi="Century Gothic"/>
                <w:sz w:val="20"/>
                <w:szCs w:val="20"/>
              </w:rPr>
            </w:pPr>
          </w:p>
        </w:tc>
        <w:tc>
          <w:tcPr>
            <w:tcW w:w="691" w:type="dxa"/>
          </w:tcPr>
          <w:p w14:paraId="3EFAD619" w14:textId="77777777" w:rsidR="003C5E89" w:rsidRPr="00970221" w:rsidRDefault="003C5E89" w:rsidP="003C5E89">
            <w:pPr>
              <w:jc w:val="center"/>
              <w:rPr>
                <w:rFonts w:ascii="Century Gothic" w:hAnsi="Century Gothic"/>
                <w:sz w:val="20"/>
                <w:szCs w:val="20"/>
              </w:rPr>
            </w:pPr>
          </w:p>
        </w:tc>
        <w:tc>
          <w:tcPr>
            <w:tcW w:w="686" w:type="dxa"/>
          </w:tcPr>
          <w:p w14:paraId="37F43FEB"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044F51C" w14:textId="77777777" w:rsidR="003C5E89" w:rsidRPr="00970221" w:rsidRDefault="003C5E89" w:rsidP="003C5E89">
            <w:pPr>
              <w:jc w:val="center"/>
              <w:rPr>
                <w:rFonts w:ascii="Century Gothic" w:hAnsi="Century Gothic"/>
                <w:sz w:val="20"/>
                <w:szCs w:val="20"/>
              </w:rPr>
            </w:pPr>
          </w:p>
        </w:tc>
        <w:tc>
          <w:tcPr>
            <w:tcW w:w="686" w:type="dxa"/>
          </w:tcPr>
          <w:p w14:paraId="607C0BBC" w14:textId="77777777" w:rsidR="003C5E89" w:rsidRPr="00970221" w:rsidRDefault="003C5E89" w:rsidP="003C5E89">
            <w:pPr>
              <w:jc w:val="center"/>
              <w:rPr>
                <w:rFonts w:ascii="Century Gothic" w:hAnsi="Century Gothic"/>
                <w:sz w:val="20"/>
                <w:szCs w:val="20"/>
              </w:rPr>
            </w:pPr>
          </w:p>
        </w:tc>
        <w:tc>
          <w:tcPr>
            <w:tcW w:w="686" w:type="dxa"/>
          </w:tcPr>
          <w:p w14:paraId="11DB1FF7" w14:textId="77777777" w:rsidR="003C5E89" w:rsidRPr="00970221" w:rsidRDefault="003C5E89" w:rsidP="003C5E89">
            <w:pPr>
              <w:jc w:val="center"/>
              <w:rPr>
                <w:rFonts w:ascii="Century Gothic" w:hAnsi="Century Gothic"/>
                <w:sz w:val="20"/>
                <w:szCs w:val="20"/>
              </w:rPr>
            </w:pPr>
          </w:p>
        </w:tc>
        <w:tc>
          <w:tcPr>
            <w:tcW w:w="687" w:type="dxa"/>
          </w:tcPr>
          <w:p w14:paraId="1E65F317" w14:textId="77777777" w:rsidR="003C5E89" w:rsidRPr="00970221" w:rsidRDefault="003C5E89" w:rsidP="003C5E89">
            <w:pPr>
              <w:jc w:val="center"/>
              <w:rPr>
                <w:rFonts w:ascii="Century Gothic" w:hAnsi="Century Gothic"/>
                <w:sz w:val="20"/>
                <w:szCs w:val="20"/>
              </w:rPr>
            </w:pPr>
          </w:p>
        </w:tc>
        <w:tc>
          <w:tcPr>
            <w:tcW w:w="687" w:type="dxa"/>
          </w:tcPr>
          <w:p w14:paraId="482B8136" w14:textId="77777777" w:rsidR="003C5E89" w:rsidRPr="00970221" w:rsidRDefault="003C5E89" w:rsidP="003C5E89">
            <w:pPr>
              <w:jc w:val="center"/>
              <w:rPr>
                <w:rFonts w:ascii="Century Gothic" w:hAnsi="Century Gothic"/>
                <w:sz w:val="20"/>
                <w:szCs w:val="20"/>
              </w:rPr>
            </w:pPr>
          </w:p>
        </w:tc>
        <w:tc>
          <w:tcPr>
            <w:tcW w:w="687" w:type="dxa"/>
          </w:tcPr>
          <w:p w14:paraId="4808D5E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601C360" w14:textId="77777777" w:rsidR="003C5E89" w:rsidRPr="00970221" w:rsidRDefault="003C5E89" w:rsidP="003C5E89">
            <w:pPr>
              <w:jc w:val="center"/>
              <w:rPr>
                <w:rFonts w:ascii="Century Gothic" w:hAnsi="Century Gothic"/>
                <w:sz w:val="20"/>
                <w:szCs w:val="20"/>
              </w:rPr>
            </w:pPr>
          </w:p>
        </w:tc>
        <w:tc>
          <w:tcPr>
            <w:tcW w:w="687" w:type="dxa"/>
          </w:tcPr>
          <w:p w14:paraId="5CB0FAE9"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C96AFF6" w14:textId="77777777" w:rsidR="003C5E89" w:rsidRPr="00970221" w:rsidRDefault="003C5E89" w:rsidP="003C5E89">
            <w:pPr>
              <w:jc w:val="center"/>
              <w:rPr>
                <w:rFonts w:ascii="Century Gothic" w:hAnsi="Century Gothic"/>
                <w:sz w:val="20"/>
                <w:szCs w:val="20"/>
              </w:rPr>
            </w:pPr>
          </w:p>
        </w:tc>
        <w:tc>
          <w:tcPr>
            <w:tcW w:w="687" w:type="dxa"/>
          </w:tcPr>
          <w:p w14:paraId="0BE938C0" w14:textId="77777777" w:rsidR="003C5E89" w:rsidRPr="00970221" w:rsidRDefault="003C5E89" w:rsidP="003C5E89">
            <w:pPr>
              <w:jc w:val="center"/>
              <w:rPr>
                <w:rFonts w:ascii="Century Gothic" w:hAnsi="Century Gothic"/>
                <w:sz w:val="20"/>
                <w:szCs w:val="20"/>
              </w:rPr>
            </w:pPr>
          </w:p>
        </w:tc>
        <w:tc>
          <w:tcPr>
            <w:tcW w:w="687" w:type="dxa"/>
          </w:tcPr>
          <w:p w14:paraId="0D32E310" w14:textId="77777777" w:rsidR="003C5E89" w:rsidRPr="00970221" w:rsidRDefault="003C5E89" w:rsidP="003C5E89">
            <w:pPr>
              <w:jc w:val="center"/>
              <w:rPr>
                <w:rFonts w:ascii="Century Gothic" w:hAnsi="Century Gothic"/>
                <w:sz w:val="20"/>
                <w:szCs w:val="20"/>
              </w:rPr>
            </w:pPr>
          </w:p>
        </w:tc>
        <w:tc>
          <w:tcPr>
            <w:tcW w:w="660" w:type="dxa"/>
          </w:tcPr>
          <w:p w14:paraId="743D90F6" w14:textId="77777777" w:rsidR="003C5E89" w:rsidRPr="00970221" w:rsidRDefault="003C5E89" w:rsidP="003C5E89">
            <w:pPr>
              <w:jc w:val="center"/>
              <w:rPr>
                <w:rFonts w:ascii="Century Gothic" w:hAnsi="Century Gothic"/>
                <w:sz w:val="20"/>
                <w:szCs w:val="20"/>
              </w:rPr>
            </w:pPr>
          </w:p>
        </w:tc>
        <w:tc>
          <w:tcPr>
            <w:tcW w:w="688" w:type="dxa"/>
          </w:tcPr>
          <w:p w14:paraId="78EF1763" w14:textId="77777777" w:rsidR="003C5E89" w:rsidRPr="00970221" w:rsidRDefault="003C5E89" w:rsidP="003C5E89">
            <w:pPr>
              <w:jc w:val="center"/>
              <w:rPr>
                <w:rFonts w:ascii="Century Gothic" w:hAnsi="Century Gothic"/>
                <w:sz w:val="20"/>
                <w:szCs w:val="20"/>
              </w:rPr>
            </w:pPr>
          </w:p>
        </w:tc>
      </w:tr>
      <w:tr w:rsidR="003C5E89" w:rsidRPr="00970221" w14:paraId="14D55B7C" w14:textId="77777777" w:rsidTr="003C5E89">
        <w:trPr>
          <w:trHeight w:val="149"/>
        </w:trPr>
        <w:tc>
          <w:tcPr>
            <w:tcW w:w="4253" w:type="dxa"/>
          </w:tcPr>
          <w:p w14:paraId="36CA8ED1"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Lighting </w:t>
            </w:r>
          </w:p>
        </w:tc>
        <w:tc>
          <w:tcPr>
            <w:tcW w:w="1134" w:type="dxa"/>
          </w:tcPr>
          <w:p w14:paraId="13D5BD32"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09C7F5C4" w14:textId="77777777" w:rsidR="003C5E89" w:rsidRPr="00970221" w:rsidRDefault="003C5E89" w:rsidP="003C5E89">
            <w:pPr>
              <w:jc w:val="center"/>
              <w:rPr>
                <w:rFonts w:ascii="Century Gothic" w:hAnsi="Century Gothic"/>
                <w:sz w:val="20"/>
                <w:szCs w:val="20"/>
              </w:rPr>
            </w:pPr>
          </w:p>
        </w:tc>
        <w:tc>
          <w:tcPr>
            <w:tcW w:w="691" w:type="dxa"/>
          </w:tcPr>
          <w:p w14:paraId="572C286F" w14:textId="77777777" w:rsidR="003C5E89" w:rsidRPr="00970221" w:rsidRDefault="003C5E89" w:rsidP="003C5E89">
            <w:pPr>
              <w:jc w:val="center"/>
              <w:rPr>
                <w:rFonts w:ascii="Century Gothic" w:hAnsi="Century Gothic"/>
                <w:sz w:val="20"/>
                <w:szCs w:val="20"/>
              </w:rPr>
            </w:pPr>
          </w:p>
        </w:tc>
        <w:tc>
          <w:tcPr>
            <w:tcW w:w="686" w:type="dxa"/>
          </w:tcPr>
          <w:p w14:paraId="5418080F" w14:textId="77777777" w:rsidR="003C5E89" w:rsidRPr="00970221" w:rsidRDefault="003C5E89" w:rsidP="003C5E89">
            <w:pPr>
              <w:jc w:val="center"/>
              <w:rPr>
                <w:rFonts w:ascii="Century Gothic" w:hAnsi="Century Gothic"/>
                <w:sz w:val="20"/>
                <w:szCs w:val="20"/>
              </w:rPr>
            </w:pPr>
          </w:p>
        </w:tc>
        <w:tc>
          <w:tcPr>
            <w:tcW w:w="686" w:type="dxa"/>
          </w:tcPr>
          <w:p w14:paraId="38FA0A35" w14:textId="77777777" w:rsidR="003C5E89" w:rsidRPr="00970221" w:rsidRDefault="003C5E89" w:rsidP="003C5E89">
            <w:pPr>
              <w:jc w:val="center"/>
              <w:rPr>
                <w:rFonts w:ascii="Century Gothic" w:hAnsi="Century Gothic"/>
                <w:sz w:val="20"/>
                <w:szCs w:val="20"/>
              </w:rPr>
            </w:pPr>
          </w:p>
        </w:tc>
        <w:tc>
          <w:tcPr>
            <w:tcW w:w="686" w:type="dxa"/>
          </w:tcPr>
          <w:p w14:paraId="6B66562A" w14:textId="77777777" w:rsidR="003C5E89" w:rsidRPr="00970221" w:rsidRDefault="003C5E89" w:rsidP="003C5E89">
            <w:pPr>
              <w:jc w:val="center"/>
              <w:rPr>
                <w:rFonts w:ascii="Century Gothic" w:hAnsi="Century Gothic"/>
                <w:sz w:val="20"/>
                <w:szCs w:val="20"/>
              </w:rPr>
            </w:pPr>
          </w:p>
        </w:tc>
        <w:tc>
          <w:tcPr>
            <w:tcW w:w="686" w:type="dxa"/>
          </w:tcPr>
          <w:p w14:paraId="50046AF7" w14:textId="77777777" w:rsidR="003C5E89" w:rsidRPr="00970221" w:rsidRDefault="003C5E89" w:rsidP="003C5E89">
            <w:pPr>
              <w:jc w:val="center"/>
              <w:rPr>
                <w:rFonts w:ascii="Century Gothic" w:hAnsi="Century Gothic"/>
                <w:sz w:val="20"/>
                <w:szCs w:val="20"/>
              </w:rPr>
            </w:pPr>
          </w:p>
        </w:tc>
        <w:tc>
          <w:tcPr>
            <w:tcW w:w="687" w:type="dxa"/>
          </w:tcPr>
          <w:p w14:paraId="54885A2C" w14:textId="77777777" w:rsidR="003C5E89" w:rsidRPr="00970221" w:rsidRDefault="003C5E89" w:rsidP="003C5E89">
            <w:pPr>
              <w:jc w:val="center"/>
              <w:rPr>
                <w:rFonts w:ascii="Century Gothic" w:hAnsi="Century Gothic"/>
                <w:sz w:val="20"/>
                <w:szCs w:val="20"/>
              </w:rPr>
            </w:pPr>
          </w:p>
        </w:tc>
        <w:tc>
          <w:tcPr>
            <w:tcW w:w="687" w:type="dxa"/>
          </w:tcPr>
          <w:p w14:paraId="0DF83F07" w14:textId="77777777" w:rsidR="003C5E89" w:rsidRPr="00970221" w:rsidRDefault="003C5E89" w:rsidP="003C5E89">
            <w:pPr>
              <w:jc w:val="center"/>
              <w:rPr>
                <w:rFonts w:ascii="Century Gothic" w:hAnsi="Century Gothic"/>
                <w:sz w:val="20"/>
                <w:szCs w:val="20"/>
              </w:rPr>
            </w:pPr>
          </w:p>
        </w:tc>
        <w:tc>
          <w:tcPr>
            <w:tcW w:w="687" w:type="dxa"/>
          </w:tcPr>
          <w:p w14:paraId="07969862"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7" w:type="dxa"/>
          </w:tcPr>
          <w:p w14:paraId="37609ADA" w14:textId="77777777" w:rsidR="003C5E89" w:rsidRPr="00970221" w:rsidRDefault="003C5E89" w:rsidP="003C5E89">
            <w:pPr>
              <w:jc w:val="center"/>
              <w:rPr>
                <w:rFonts w:ascii="Century Gothic" w:hAnsi="Century Gothic"/>
                <w:sz w:val="20"/>
                <w:szCs w:val="20"/>
              </w:rPr>
            </w:pPr>
          </w:p>
        </w:tc>
        <w:tc>
          <w:tcPr>
            <w:tcW w:w="687" w:type="dxa"/>
          </w:tcPr>
          <w:p w14:paraId="10218054"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044D5E7" w14:textId="77777777" w:rsidR="003C5E89" w:rsidRPr="00970221" w:rsidRDefault="003C5E89" w:rsidP="003C5E89">
            <w:pPr>
              <w:jc w:val="center"/>
              <w:rPr>
                <w:rFonts w:ascii="Century Gothic" w:hAnsi="Century Gothic"/>
                <w:sz w:val="20"/>
                <w:szCs w:val="20"/>
              </w:rPr>
            </w:pPr>
          </w:p>
        </w:tc>
        <w:tc>
          <w:tcPr>
            <w:tcW w:w="687" w:type="dxa"/>
          </w:tcPr>
          <w:p w14:paraId="1BCEF263" w14:textId="77777777" w:rsidR="003C5E89" w:rsidRPr="00970221" w:rsidRDefault="003C5E89" w:rsidP="003C5E89">
            <w:pPr>
              <w:jc w:val="center"/>
              <w:rPr>
                <w:rFonts w:ascii="Century Gothic" w:hAnsi="Century Gothic"/>
                <w:sz w:val="20"/>
                <w:szCs w:val="20"/>
              </w:rPr>
            </w:pPr>
          </w:p>
        </w:tc>
        <w:tc>
          <w:tcPr>
            <w:tcW w:w="687" w:type="dxa"/>
          </w:tcPr>
          <w:p w14:paraId="6D356FFE" w14:textId="77777777" w:rsidR="003C5E89" w:rsidRPr="00970221" w:rsidRDefault="003C5E89" w:rsidP="003C5E89">
            <w:pPr>
              <w:jc w:val="center"/>
              <w:rPr>
                <w:rFonts w:ascii="Century Gothic" w:hAnsi="Century Gothic"/>
                <w:sz w:val="20"/>
                <w:szCs w:val="20"/>
              </w:rPr>
            </w:pPr>
          </w:p>
        </w:tc>
        <w:tc>
          <w:tcPr>
            <w:tcW w:w="660" w:type="dxa"/>
          </w:tcPr>
          <w:p w14:paraId="36164DAC" w14:textId="77777777" w:rsidR="003C5E89" w:rsidRPr="00970221" w:rsidRDefault="003C5E89" w:rsidP="003C5E89">
            <w:pPr>
              <w:jc w:val="center"/>
              <w:rPr>
                <w:rFonts w:ascii="Century Gothic" w:hAnsi="Century Gothic"/>
                <w:sz w:val="20"/>
                <w:szCs w:val="20"/>
              </w:rPr>
            </w:pPr>
          </w:p>
        </w:tc>
        <w:tc>
          <w:tcPr>
            <w:tcW w:w="688" w:type="dxa"/>
          </w:tcPr>
          <w:p w14:paraId="10AE96A1" w14:textId="77777777" w:rsidR="003C5E89" w:rsidRPr="00970221" w:rsidRDefault="003C5E89" w:rsidP="003C5E89">
            <w:pPr>
              <w:jc w:val="center"/>
              <w:rPr>
                <w:rFonts w:ascii="Century Gothic" w:hAnsi="Century Gothic"/>
                <w:sz w:val="20"/>
                <w:szCs w:val="20"/>
              </w:rPr>
            </w:pPr>
          </w:p>
        </w:tc>
      </w:tr>
      <w:tr w:rsidR="003C5E89" w:rsidRPr="00970221" w14:paraId="5495C248" w14:textId="77777777" w:rsidTr="003C5E89">
        <w:trPr>
          <w:trHeight w:val="149"/>
        </w:trPr>
        <w:tc>
          <w:tcPr>
            <w:tcW w:w="4253" w:type="dxa"/>
          </w:tcPr>
          <w:p w14:paraId="582351FA" w14:textId="77777777" w:rsidR="003C5E89" w:rsidRPr="00970221" w:rsidRDefault="003C5E89" w:rsidP="003C5E89">
            <w:pPr>
              <w:rPr>
                <w:rFonts w:ascii="Century Gothic" w:hAnsi="Century Gothic"/>
                <w:sz w:val="20"/>
                <w:szCs w:val="20"/>
              </w:rPr>
            </w:pPr>
            <w:r>
              <w:rPr>
                <w:rFonts w:ascii="Century Gothic" w:hAnsi="Century Gothic"/>
                <w:sz w:val="20"/>
                <w:szCs w:val="20"/>
              </w:rPr>
              <w:t>Maintain Surface</w:t>
            </w:r>
          </w:p>
        </w:tc>
        <w:tc>
          <w:tcPr>
            <w:tcW w:w="1134" w:type="dxa"/>
          </w:tcPr>
          <w:p w14:paraId="5E0CCAEC"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2BD1972D" w14:textId="77777777" w:rsidR="003C5E89" w:rsidRPr="00970221" w:rsidRDefault="003C5E89" w:rsidP="003C5E89">
            <w:pPr>
              <w:jc w:val="center"/>
              <w:rPr>
                <w:rFonts w:ascii="Century Gothic" w:hAnsi="Century Gothic"/>
                <w:sz w:val="20"/>
                <w:szCs w:val="20"/>
              </w:rPr>
            </w:pPr>
          </w:p>
        </w:tc>
        <w:tc>
          <w:tcPr>
            <w:tcW w:w="691" w:type="dxa"/>
          </w:tcPr>
          <w:p w14:paraId="22A17237" w14:textId="77777777" w:rsidR="003C5E89" w:rsidRPr="00970221" w:rsidRDefault="003C5E89" w:rsidP="003C5E89">
            <w:pPr>
              <w:jc w:val="center"/>
              <w:rPr>
                <w:rFonts w:ascii="Century Gothic" w:hAnsi="Century Gothic"/>
                <w:sz w:val="20"/>
                <w:szCs w:val="20"/>
              </w:rPr>
            </w:pPr>
          </w:p>
        </w:tc>
        <w:tc>
          <w:tcPr>
            <w:tcW w:w="686" w:type="dxa"/>
          </w:tcPr>
          <w:p w14:paraId="26A76BCB"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7FDF0CFB" w14:textId="77777777" w:rsidR="003C5E89" w:rsidRPr="00970221" w:rsidRDefault="003C5E89" w:rsidP="003C5E89">
            <w:pPr>
              <w:jc w:val="center"/>
              <w:rPr>
                <w:rFonts w:ascii="Century Gothic" w:hAnsi="Century Gothic"/>
                <w:sz w:val="20"/>
                <w:szCs w:val="20"/>
              </w:rPr>
            </w:pPr>
          </w:p>
        </w:tc>
        <w:tc>
          <w:tcPr>
            <w:tcW w:w="686" w:type="dxa"/>
          </w:tcPr>
          <w:p w14:paraId="2B01E8E7" w14:textId="77777777" w:rsidR="003C5E89" w:rsidRPr="00970221" w:rsidRDefault="003C5E89" w:rsidP="003C5E89">
            <w:pPr>
              <w:jc w:val="center"/>
              <w:rPr>
                <w:rFonts w:ascii="Century Gothic" w:hAnsi="Century Gothic"/>
                <w:sz w:val="20"/>
                <w:szCs w:val="20"/>
              </w:rPr>
            </w:pPr>
          </w:p>
        </w:tc>
        <w:tc>
          <w:tcPr>
            <w:tcW w:w="686" w:type="dxa"/>
          </w:tcPr>
          <w:p w14:paraId="0350B92B" w14:textId="77777777" w:rsidR="003C5E89" w:rsidRPr="00970221" w:rsidRDefault="003C5E89" w:rsidP="003C5E89">
            <w:pPr>
              <w:jc w:val="center"/>
              <w:rPr>
                <w:rFonts w:ascii="Century Gothic" w:hAnsi="Century Gothic"/>
                <w:sz w:val="20"/>
                <w:szCs w:val="20"/>
              </w:rPr>
            </w:pPr>
          </w:p>
        </w:tc>
        <w:tc>
          <w:tcPr>
            <w:tcW w:w="687" w:type="dxa"/>
          </w:tcPr>
          <w:p w14:paraId="4ADC5287" w14:textId="77777777" w:rsidR="003C5E89" w:rsidRPr="00970221" w:rsidRDefault="003C5E89" w:rsidP="003C5E89">
            <w:pPr>
              <w:jc w:val="center"/>
              <w:rPr>
                <w:rFonts w:ascii="Century Gothic" w:hAnsi="Century Gothic"/>
                <w:sz w:val="20"/>
                <w:szCs w:val="20"/>
              </w:rPr>
            </w:pPr>
          </w:p>
        </w:tc>
        <w:tc>
          <w:tcPr>
            <w:tcW w:w="687" w:type="dxa"/>
          </w:tcPr>
          <w:p w14:paraId="0156EFD3" w14:textId="77777777" w:rsidR="003C5E89" w:rsidRPr="00970221" w:rsidRDefault="003C5E89" w:rsidP="003C5E89">
            <w:pPr>
              <w:jc w:val="center"/>
              <w:rPr>
                <w:rFonts w:ascii="Century Gothic" w:hAnsi="Century Gothic"/>
                <w:sz w:val="20"/>
                <w:szCs w:val="20"/>
              </w:rPr>
            </w:pPr>
          </w:p>
        </w:tc>
        <w:tc>
          <w:tcPr>
            <w:tcW w:w="687" w:type="dxa"/>
          </w:tcPr>
          <w:p w14:paraId="7F3B0F8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7D059E9" w14:textId="77777777" w:rsidR="003C5E89" w:rsidRPr="00970221" w:rsidRDefault="003C5E89" w:rsidP="003C5E89">
            <w:pPr>
              <w:jc w:val="center"/>
              <w:rPr>
                <w:rFonts w:ascii="Century Gothic" w:hAnsi="Century Gothic"/>
                <w:sz w:val="20"/>
                <w:szCs w:val="20"/>
              </w:rPr>
            </w:pPr>
          </w:p>
        </w:tc>
        <w:tc>
          <w:tcPr>
            <w:tcW w:w="687" w:type="dxa"/>
          </w:tcPr>
          <w:p w14:paraId="2F15FBD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96A2EEE" w14:textId="77777777" w:rsidR="003C5E89" w:rsidRPr="00970221" w:rsidRDefault="003C5E89" w:rsidP="003C5E89">
            <w:pPr>
              <w:jc w:val="center"/>
              <w:rPr>
                <w:rFonts w:ascii="Century Gothic" w:hAnsi="Century Gothic"/>
                <w:sz w:val="20"/>
                <w:szCs w:val="20"/>
              </w:rPr>
            </w:pPr>
          </w:p>
        </w:tc>
        <w:tc>
          <w:tcPr>
            <w:tcW w:w="687" w:type="dxa"/>
          </w:tcPr>
          <w:p w14:paraId="79974E87" w14:textId="77777777" w:rsidR="003C5E89" w:rsidRPr="00970221" w:rsidRDefault="003C5E89" w:rsidP="003C5E89">
            <w:pPr>
              <w:jc w:val="center"/>
              <w:rPr>
                <w:rFonts w:ascii="Century Gothic" w:hAnsi="Century Gothic"/>
                <w:sz w:val="20"/>
                <w:szCs w:val="20"/>
              </w:rPr>
            </w:pPr>
          </w:p>
        </w:tc>
        <w:tc>
          <w:tcPr>
            <w:tcW w:w="687" w:type="dxa"/>
          </w:tcPr>
          <w:p w14:paraId="3CAC8ACD" w14:textId="77777777" w:rsidR="003C5E89" w:rsidRPr="00970221" w:rsidRDefault="003C5E89" w:rsidP="003C5E89">
            <w:pPr>
              <w:jc w:val="center"/>
              <w:rPr>
                <w:rFonts w:ascii="Century Gothic" w:hAnsi="Century Gothic"/>
                <w:sz w:val="20"/>
                <w:szCs w:val="20"/>
              </w:rPr>
            </w:pPr>
          </w:p>
        </w:tc>
        <w:tc>
          <w:tcPr>
            <w:tcW w:w="660" w:type="dxa"/>
          </w:tcPr>
          <w:p w14:paraId="4255BAC1" w14:textId="77777777" w:rsidR="003C5E89" w:rsidRPr="00970221" w:rsidRDefault="003C5E89" w:rsidP="003C5E89">
            <w:pPr>
              <w:jc w:val="center"/>
              <w:rPr>
                <w:rFonts w:ascii="Century Gothic" w:hAnsi="Century Gothic"/>
                <w:sz w:val="20"/>
                <w:szCs w:val="20"/>
              </w:rPr>
            </w:pPr>
          </w:p>
        </w:tc>
        <w:tc>
          <w:tcPr>
            <w:tcW w:w="688" w:type="dxa"/>
          </w:tcPr>
          <w:p w14:paraId="6DEA679C" w14:textId="77777777" w:rsidR="003C5E89" w:rsidRPr="00970221" w:rsidRDefault="003C5E89" w:rsidP="003C5E89">
            <w:pPr>
              <w:jc w:val="center"/>
              <w:rPr>
                <w:rFonts w:ascii="Century Gothic" w:hAnsi="Century Gothic"/>
                <w:sz w:val="20"/>
                <w:szCs w:val="20"/>
              </w:rPr>
            </w:pPr>
          </w:p>
        </w:tc>
      </w:tr>
      <w:tr w:rsidR="003C5E89" w:rsidRPr="00970221" w14:paraId="4900937B" w14:textId="77777777" w:rsidTr="003C5E89">
        <w:trPr>
          <w:trHeight w:val="149"/>
        </w:trPr>
        <w:tc>
          <w:tcPr>
            <w:tcW w:w="4253" w:type="dxa"/>
          </w:tcPr>
          <w:p w14:paraId="104B32AE"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Signage </w:t>
            </w:r>
          </w:p>
        </w:tc>
        <w:tc>
          <w:tcPr>
            <w:tcW w:w="1134" w:type="dxa"/>
          </w:tcPr>
          <w:p w14:paraId="2FE3ED9E"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561F86E9" w14:textId="77777777" w:rsidR="003C5E89" w:rsidRPr="00970221" w:rsidRDefault="003C5E89" w:rsidP="003C5E89">
            <w:pPr>
              <w:jc w:val="center"/>
              <w:rPr>
                <w:rFonts w:ascii="Century Gothic" w:hAnsi="Century Gothic"/>
                <w:sz w:val="20"/>
                <w:szCs w:val="20"/>
              </w:rPr>
            </w:pPr>
          </w:p>
        </w:tc>
        <w:tc>
          <w:tcPr>
            <w:tcW w:w="691" w:type="dxa"/>
          </w:tcPr>
          <w:p w14:paraId="1287818C" w14:textId="77777777" w:rsidR="003C5E89" w:rsidRPr="00970221" w:rsidRDefault="003C5E89" w:rsidP="003C5E89">
            <w:pPr>
              <w:jc w:val="center"/>
              <w:rPr>
                <w:rFonts w:ascii="Century Gothic" w:hAnsi="Century Gothic"/>
                <w:sz w:val="20"/>
                <w:szCs w:val="20"/>
              </w:rPr>
            </w:pPr>
          </w:p>
        </w:tc>
        <w:tc>
          <w:tcPr>
            <w:tcW w:w="686" w:type="dxa"/>
          </w:tcPr>
          <w:p w14:paraId="738196B9" w14:textId="77777777" w:rsidR="003C5E89" w:rsidRPr="00970221" w:rsidRDefault="003C5E89" w:rsidP="003C5E89">
            <w:pPr>
              <w:jc w:val="center"/>
              <w:rPr>
                <w:rFonts w:ascii="Century Gothic" w:hAnsi="Century Gothic"/>
                <w:sz w:val="20"/>
                <w:szCs w:val="20"/>
              </w:rPr>
            </w:pPr>
          </w:p>
        </w:tc>
        <w:tc>
          <w:tcPr>
            <w:tcW w:w="686" w:type="dxa"/>
          </w:tcPr>
          <w:p w14:paraId="4D802042" w14:textId="77777777" w:rsidR="003C5E89" w:rsidRPr="00970221" w:rsidRDefault="003C5E89" w:rsidP="003C5E89">
            <w:pPr>
              <w:jc w:val="center"/>
              <w:rPr>
                <w:rFonts w:ascii="Century Gothic" w:hAnsi="Century Gothic"/>
                <w:sz w:val="20"/>
                <w:szCs w:val="20"/>
              </w:rPr>
            </w:pPr>
          </w:p>
        </w:tc>
        <w:tc>
          <w:tcPr>
            <w:tcW w:w="686" w:type="dxa"/>
          </w:tcPr>
          <w:p w14:paraId="476250EE" w14:textId="77777777" w:rsidR="003C5E89" w:rsidRPr="00970221" w:rsidRDefault="003C5E89" w:rsidP="003C5E89">
            <w:pPr>
              <w:jc w:val="center"/>
              <w:rPr>
                <w:rFonts w:ascii="Century Gothic" w:hAnsi="Century Gothic"/>
                <w:sz w:val="20"/>
                <w:szCs w:val="20"/>
              </w:rPr>
            </w:pPr>
          </w:p>
        </w:tc>
        <w:tc>
          <w:tcPr>
            <w:tcW w:w="686" w:type="dxa"/>
          </w:tcPr>
          <w:p w14:paraId="21C782D8" w14:textId="77777777" w:rsidR="003C5E89" w:rsidRPr="00970221" w:rsidRDefault="003C5E89" w:rsidP="003C5E89">
            <w:pPr>
              <w:jc w:val="center"/>
              <w:rPr>
                <w:rFonts w:ascii="Century Gothic" w:hAnsi="Century Gothic"/>
                <w:sz w:val="20"/>
                <w:szCs w:val="20"/>
              </w:rPr>
            </w:pPr>
          </w:p>
        </w:tc>
        <w:tc>
          <w:tcPr>
            <w:tcW w:w="687" w:type="dxa"/>
          </w:tcPr>
          <w:p w14:paraId="7DF35DC6" w14:textId="77777777" w:rsidR="003C5E89" w:rsidRPr="00970221" w:rsidRDefault="003C5E89" w:rsidP="003C5E89">
            <w:pPr>
              <w:jc w:val="center"/>
              <w:rPr>
                <w:rFonts w:ascii="Century Gothic" w:hAnsi="Century Gothic"/>
                <w:sz w:val="20"/>
                <w:szCs w:val="20"/>
              </w:rPr>
            </w:pPr>
          </w:p>
        </w:tc>
        <w:tc>
          <w:tcPr>
            <w:tcW w:w="687" w:type="dxa"/>
          </w:tcPr>
          <w:p w14:paraId="7C6175CE" w14:textId="77777777" w:rsidR="003C5E89" w:rsidRPr="00970221" w:rsidRDefault="003C5E89" w:rsidP="003C5E89">
            <w:pPr>
              <w:jc w:val="center"/>
              <w:rPr>
                <w:rFonts w:ascii="Century Gothic" w:hAnsi="Century Gothic"/>
                <w:sz w:val="20"/>
                <w:szCs w:val="20"/>
              </w:rPr>
            </w:pPr>
          </w:p>
        </w:tc>
        <w:tc>
          <w:tcPr>
            <w:tcW w:w="687" w:type="dxa"/>
          </w:tcPr>
          <w:p w14:paraId="41F149DC"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7" w:type="dxa"/>
          </w:tcPr>
          <w:p w14:paraId="60AB57A9" w14:textId="77777777" w:rsidR="003C5E89" w:rsidRPr="00970221" w:rsidRDefault="003C5E89" w:rsidP="003C5E89">
            <w:pPr>
              <w:jc w:val="center"/>
              <w:rPr>
                <w:rFonts w:ascii="Century Gothic" w:hAnsi="Century Gothic"/>
                <w:sz w:val="20"/>
                <w:szCs w:val="20"/>
              </w:rPr>
            </w:pPr>
          </w:p>
        </w:tc>
        <w:tc>
          <w:tcPr>
            <w:tcW w:w="687" w:type="dxa"/>
          </w:tcPr>
          <w:p w14:paraId="284EC6F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13399AA" w14:textId="77777777" w:rsidR="003C5E89" w:rsidRPr="00970221" w:rsidRDefault="003C5E89" w:rsidP="003C5E89">
            <w:pPr>
              <w:jc w:val="center"/>
              <w:rPr>
                <w:rFonts w:ascii="Century Gothic" w:hAnsi="Century Gothic"/>
                <w:sz w:val="20"/>
                <w:szCs w:val="20"/>
              </w:rPr>
            </w:pPr>
          </w:p>
        </w:tc>
        <w:tc>
          <w:tcPr>
            <w:tcW w:w="687" w:type="dxa"/>
          </w:tcPr>
          <w:p w14:paraId="639B07D7" w14:textId="77777777" w:rsidR="003C5E89" w:rsidRPr="00970221" w:rsidRDefault="003C5E89" w:rsidP="003C5E89">
            <w:pPr>
              <w:jc w:val="center"/>
              <w:rPr>
                <w:rFonts w:ascii="Century Gothic" w:hAnsi="Century Gothic"/>
                <w:sz w:val="20"/>
                <w:szCs w:val="20"/>
              </w:rPr>
            </w:pPr>
          </w:p>
        </w:tc>
        <w:tc>
          <w:tcPr>
            <w:tcW w:w="687" w:type="dxa"/>
          </w:tcPr>
          <w:p w14:paraId="4D88B153" w14:textId="77777777" w:rsidR="003C5E89" w:rsidRPr="00970221" w:rsidRDefault="003C5E89" w:rsidP="003C5E89">
            <w:pPr>
              <w:jc w:val="center"/>
              <w:rPr>
                <w:rFonts w:ascii="Century Gothic" w:hAnsi="Century Gothic"/>
                <w:sz w:val="20"/>
                <w:szCs w:val="20"/>
              </w:rPr>
            </w:pPr>
          </w:p>
        </w:tc>
        <w:tc>
          <w:tcPr>
            <w:tcW w:w="660" w:type="dxa"/>
          </w:tcPr>
          <w:p w14:paraId="10079E6A" w14:textId="77777777" w:rsidR="003C5E89" w:rsidRPr="00970221" w:rsidRDefault="003C5E89" w:rsidP="003C5E89">
            <w:pPr>
              <w:jc w:val="center"/>
              <w:rPr>
                <w:rFonts w:ascii="Century Gothic" w:hAnsi="Century Gothic"/>
                <w:sz w:val="20"/>
                <w:szCs w:val="20"/>
              </w:rPr>
            </w:pPr>
          </w:p>
        </w:tc>
        <w:tc>
          <w:tcPr>
            <w:tcW w:w="688" w:type="dxa"/>
          </w:tcPr>
          <w:p w14:paraId="0F54F325" w14:textId="77777777" w:rsidR="003C5E89" w:rsidRPr="00970221" w:rsidRDefault="003C5E89" w:rsidP="003C5E89">
            <w:pPr>
              <w:jc w:val="center"/>
              <w:rPr>
                <w:rFonts w:ascii="Century Gothic" w:hAnsi="Century Gothic"/>
                <w:sz w:val="20"/>
                <w:szCs w:val="20"/>
              </w:rPr>
            </w:pPr>
          </w:p>
        </w:tc>
      </w:tr>
      <w:tr w:rsidR="003C5E89" w:rsidRPr="00970221" w14:paraId="6AE8F9F5" w14:textId="77777777" w:rsidTr="003C5E89">
        <w:trPr>
          <w:trHeight w:val="149"/>
        </w:trPr>
        <w:tc>
          <w:tcPr>
            <w:tcW w:w="4253" w:type="dxa"/>
          </w:tcPr>
          <w:p w14:paraId="3626A2A3" w14:textId="77777777" w:rsidR="003C5E89" w:rsidRPr="00970221" w:rsidRDefault="003C5E89" w:rsidP="003C5E89">
            <w:pPr>
              <w:rPr>
                <w:rFonts w:ascii="Century Gothic" w:hAnsi="Century Gothic"/>
                <w:sz w:val="20"/>
                <w:szCs w:val="20"/>
              </w:rPr>
            </w:pPr>
            <w:r>
              <w:rPr>
                <w:rFonts w:ascii="Century Gothic" w:hAnsi="Century Gothic"/>
                <w:sz w:val="20"/>
                <w:szCs w:val="20"/>
              </w:rPr>
              <w:t>Maintain/Repair Pump</w:t>
            </w:r>
          </w:p>
        </w:tc>
        <w:tc>
          <w:tcPr>
            <w:tcW w:w="1134" w:type="dxa"/>
          </w:tcPr>
          <w:p w14:paraId="033A0F9A"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657525E4" w14:textId="77777777" w:rsidR="003C5E89" w:rsidRPr="00970221" w:rsidRDefault="003C5E89" w:rsidP="003C5E89">
            <w:pPr>
              <w:jc w:val="center"/>
              <w:rPr>
                <w:rFonts w:ascii="Century Gothic" w:hAnsi="Century Gothic"/>
                <w:sz w:val="20"/>
                <w:szCs w:val="20"/>
              </w:rPr>
            </w:pPr>
          </w:p>
        </w:tc>
        <w:tc>
          <w:tcPr>
            <w:tcW w:w="691" w:type="dxa"/>
          </w:tcPr>
          <w:p w14:paraId="5A3B7658" w14:textId="77777777" w:rsidR="003C5E89" w:rsidRPr="00970221" w:rsidRDefault="003C5E89" w:rsidP="003C5E89">
            <w:pPr>
              <w:jc w:val="center"/>
              <w:rPr>
                <w:rFonts w:ascii="Century Gothic" w:hAnsi="Century Gothic"/>
                <w:sz w:val="20"/>
                <w:szCs w:val="20"/>
              </w:rPr>
            </w:pPr>
          </w:p>
        </w:tc>
        <w:tc>
          <w:tcPr>
            <w:tcW w:w="686" w:type="dxa"/>
          </w:tcPr>
          <w:p w14:paraId="3637E8A2"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19E46073" w14:textId="77777777" w:rsidR="003C5E89" w:rsidRPr="00970221" w:rsidRDefault="003C5E89" w:rsidP="003C5E89">
            <w:pPr>
              <w:jc w:val="center"/>
              <w:rPr>
                <w:rFonts w:ascii="Century Gothic" w:hAnsi="Century Gothic"/>
                <w:sz w:val="20"/>
                <w:szCs w:val="20"/>
              </w:rPr>
            </w:pPr>
          </w:p>
        </w:tc>
        <w:tc>
          <w:tcPr>
            <w:tcW w:w="686" w:type="dxa"/>
          </w:tcPr>
          <w:p w14:paraId="6954EE32" w14:textId="77777777" w:rsidR="003C5E89" w:rsidRPr="00970221" w:rsidRDefault="003C5E89" w:rsidP="003C5E89">
            <w:pPr>
              <w:jc w:val="center"/>
              <w:rPr>
                <w:rFonts w:ascii="Century Gothic" w:hAnsi="Century Gothic"/>
                <w:sz w:val="20"/>
                <w:szCs w:val="20"/>
              </w:rPr>
            </w:pPr>
          </w:p>
        </w:tc>
        <w:tc>
          <w:tcPr>
            <w:tcW w:w="686" w:type="dxa"/>
          </w:tcPr>
          <w:p w14:paraId="7A42ECDF" w14:textId="77777777" w:rsidR="003C5E89" w:rsidRPr="00970221" w:rsidRDefault="003C5E89" w:rsidP="003C5E89">
            <w:pPr>
              <w:jc w:val="center"/>
              <w:rPr>
                <w:rFonts w:ascii="Century Gothic" w:hAnsi="Century Gothic"/>
                <w:sz w:val="20"/>
                <w:szCs w:val="20"/>
              </w:rPr>
            </w:pPr>
          </w:p>
        </w:tc>
        <w:tc>
          <w:tcPr>
            <w:tcW w:w="687" w:type="dxa"/>
          </w:tcPr>
          <w:p w14:paraId="748618C0" w14:textId="77777777" w:rsidR="003C5E89" w:rsidRPr="00970221" w:rsidRDefault="003C5E89" w:rsidP="003C5E89">
            <w:pPr>
              <w:jc w:val="center"/>
              <w:rPr>
                <w:rFonts w:ascii="Century Gothic" w:hAnsi="Century Gothic"/>
                <w:sz w:val="20"/>
                <w:szCs w:val="20"/>
              </w:rPr>
            </w:pPr>
          </w:p>
        </w:tc>
        <w:tc>
          <w:tcPr>
            <w:tcW w:w="687" w:type="dxa"/>
          </w:tcPr>
          <w:p w14:paraId="577073C3" w14:textId="77777777" w:rsidR="003C5E89" w:rsidRPr="00970221" w:rsidRDefault="003C5E89" w:rsidP="003C5E89">
            <w:pPr>
              <w:jc w:val="center"/>
              <w:rPr>
                <w:rFonts w:ascii="Century Gothic" w:hAnsi="Century Gothic"/>
                <w:sz w:val="20"/>
                <w:szCs w:val="20"/>
              </w:rPr>
            </w:pPr>
          </w:p>
        </w:tc>
        <w:tc>
          <w:tcPr>
            <w:tcW w:w="687" w:type="dxa"/>
          </w:tcPr>
          <w:p w14:paraId="1015DCFB"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1CB3432" w14:textId="77777777" w:rsidR="003C5E89" w:rsidRPr="00970221" w:rsidRDefault="003C5E89" w:rsidP="003C5E89">
            <w:pPr>
              <w:jc w:val="center"/>
              <w:rPr>
                <w:rFonts w:ascii="Century Gothic" w:hAnsi="Century Gothic"/>
                <w:sz w:val="20"/>
                <w:szCs w:val="20"/>
              </w:rPr>
            </w:pPr>
          </w:p>
        </w:tc>
        <w:tc>
          <w:tcPr>
            <w:tcW w:w="687" w:type="dxa"/>
          </w:tcPr>
          <w:p w14:paraId="5B9E1FAE"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C3234EB" w14:textId="77777777" w:rsidR="003C5E89" w:rsidRPr="00970221" w:rsidRDefault="003C5E89" w:rsidP="003C5E89">
            <w:pPr>
              <w:jc w:val="center"/>
              <w:rPr>
                <w:rFonts w:ascii="Century Gothic" w:hAnsi="Century Gothic"/>
                <w:sz w:val="20"/>
                <w:szCs w:val="20"/>
              </w:rPr>
            </w:pPr>
          </w:p>
        </w:tc>
        <w:tc>
          <w:tcPr>
            <w:tcW w:w="687" w:type="dxa"/>
          </w:tcPr>
          <w:p w14:paraId="0D250BFE" w14:textId="77777777" w:rsidR="003C5E89" w:rsidRPr="00970221" w:rsidRDefault="003C5E89" w:rsidP="003C5E89">
            <w:pPr>
              <w:jc w:val="center"/>
              <w:rPr>
                <w:rFonts w:ascii="Century Gothic" w:hAnsi="Century Gothic"/>
                <w:sz w:val="20"/>
                <w:szCs w:val="20"/>
              </w:rPr>
            </w:pPr>
          </w:p>
        </w:tc>
        <w:tc>
          <w:tcPr>
            <w:tcW w:w="687" w:type="dxa"/>
          </w:tcPr>
          <w:p w14:paraId="6149C2F9" w14:textId="77777777" w:rsidR="003C5E89" w:rsidRPr="00970221" w:rsidRDefault="003C5E89" w:rsidP="003C5E89">
            <w:pPr>
              <w:jc w:val="center"/>
              <w:rPr>
                <w:rFonts w:ascii="Century Gothic" w:hAnsi="Century Gothic"/>
                <w:sz w:val="20"/>
                <w:szCs w:val="20"/>
              </w:rPr>
            </w:pPr>
          </w:p>
        </w:tc>
        <w:tc>
          <w:tcPr>
            <w:tcW w:w="660" w:type="dxa"/>
          </w:tcPr>
          <w:p w14:paraId="65C9B108" w14:textId="77777777" w:rsidR="003C5E89" w:rsidRPr="00970221" w:rsidRDefault="003C5E89" w:rsidP="003C5E89">
            <w:pPr>
              <w:jc w:val="center"/>
              <w:rPr>
                <w:rFonts w:ascii="Century Gothic" w:hAnsi="Century Gothic"/>
                <w:sz w:val="20"/>
                <w:szCs w:val="20"/>
              </w:rPr>
            </w:pPr>
          </w:p>
        </w:tc>
        <w:tc>
          <w:tcPr>
            <w:tcW w:w="688" w:type="dxa"/>
          </w:tcPr>
          <w:p w14:paraId="0599734D" w14:textId="77777777" w:rsidR="003C5E89" w:rsidRPr="00970221" w:rsidRDefault="003C5E89" w:rsidP="003C5E89">
            <w:pPr>
              <w:jc w:val="center"/>
              <w:rPr>
                <w:rFonts w:ascii="Century Gothic" w:hAnsi="Century Gothic"/>
                <w:sz w:val="20"/>
                <w:szCs w:val="20"/>
              </w:rPr>
            </w:pPr>
          </w:p>
        </w:tc>
      </w:tr>
      <w:tr w:rsidR="003C5E89" w:rsidRPr="00970221" w14:paraId="5B1417CA" w14:textId="77777777" w:rsidTr="003C5E89">
        <w:trPr>
          <w:trHeight w:val="149"/>
        </w:trPr>
        <w:tc>
          <w:tcPr>
            <w:tcW w:w="4253" w:type="dxa"/>
          </w:tcPr>
          <w:p w14:paraId="06CA138F"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Maintain/Repair Filter </w:t>
            </w:r>
          </w:p>
        </w:tc>
        <w:tc>
          <w:tcPr>
            <w:tcW w:w="1134" w:type="dxa"/>
          </w:tcPr>
          <w:p w14:paraId="115D09A1"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39470D33" w14:textId="77777777" w:rsidR="003C5E89" w:rsidRPr="00970221" w:rsidRDefault="003C5E89" w:rsidP="003C5E89">
            <w:pPr>
              <w:jc w:val="center"/>
              <w:rPr>
                <w:rFonts w:ascii="Century Gothic" w:hAnsi="Century Gothic"/>
                <w:sz w:val="20"/>
                <w:szCs w:val="20"/>
              </w:rPr>
            </w:pPr>
          </w:p>
        </w:tc>
        <w:tc>
          <w:tcPr>
            <w:tcW w:w="691" w:type="dxa"/>
          </w:tcPr>
          <w:p w14:paraId="75D241B4" w14:textId="77777777" w:rsidR="003C5E89" w:rsidRPr="00970221" w:rsidRDefault="003C5E89" w:rsidP="003C5E89">
            <w:pPr>
              <w:jc w:val="center"/>
              <w:rPr>
                <w:rFonts w:ascii="Century Gothic" w:hAnsi="Century Gothic"/>
                <w:sz w:val="20"/>
                <w:szCs w:val="20"/>
              </w:rPr>
            </w:pPr>
          </w:p>
        </w:tc>
        <w:tc>
          <w:tcPr>
            <w:tcW w:w="686" w:type="dxa"/>
          </w:tcPr>
          <w:p w14:paraId="1E2F90FA"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21D98098" w14:textId="77777777" w:rsidR="003C5E89" w:rsidRPr="00970221" w:rsidRDefault="003C5E89" w:rsidP="003C5E89">
            <w:pPr>
              <w:jc w:val="center"/>
              <w:rPr>
                <w:rFonts w:ascii="Century Gothic" w:hAnsi="Century Gothic"/>
                <w:sz w:val="20"/>
                <w:szCs w:val="20"/>
              </w:rPr>
            </w:pPr>
          </w:p>
        </w:tc>
        <w:tc>
          <w:tcPr>
            <w:tcW w:w="686" w:type="dxa"/>
          </w:tcPr>
          <w:p w14:paraId="3026FC6B" w14:textId="77777777" w:rsidR="003C5E89" w:rsidRPr="00970221" w:rsidRDefault="003C5E89" w:rsidP="003C5E89">
            <w:pPr>
              <w:jc w:val="center"/>
              <w:rPr>
                <w:rFonts w:ascii="Century Gothic" w:hAnsi="Century Gothic"/>
                <w:sz w:val="20"/>
                <w:szCs w:val="20"/>
              </w:rPr>
            </w:pPr>
          </w:p>
        </w:tc>
        <w:tc>
          <w:tcPr>
            <w:tcW w:w="686" w:type="dxa"/>
          </w:tcPr>
          <w:p w14:paraId="62AE6D5C" w14:textId="77777777" w:rsidR="003C5E89" w:rsidRPr="00970221" w:rsidRDefault="003C5E89" w:rsidP="003C5E89">
            <w:pPr>
              <w:jc w:val="center"/>
              <w:rPr>
                <w:rFonts w:ascii="Century Gothic" w:hAnsi="Century Gothic"/>
                <w:sz w:val="20"/>
                <w:szCs w:val="20"/>
              </w:rPr>
            </w:pPr>
          </w:p>
        </w:tc>
        <w:tc>
          <w:tcPr>
            <w:tcW w:w="687" w:type="dxa"/>
          </w:tcPr>
          <w:p w14:paraId="58A6501E" w14:textId="77777777" w:rsidR="003C5E89" w:rsidRPr="00970221" w:rsidRDefault="003C5E89" w:rsidP="003C5E89">
            <w:pPr>
              <w:jc w:val="center"/>
              <w:rPr>
                <w:rFonts w:ascii="Century Gothic" w:hAnsi="Century Gothic"/>
                <w:sz w:val="20"/>
                <w:szCs w:val="20"/>
              </w:rPr>
            </w:pPr>
          </w:p>
        </w:tc>
        <w:tc>
          <w:tcPr>
            <w:tcW w:w="687" w:type="dxa"/>
          </w:tcPr>
          <w:p w14:paraId="7F5C65BD" w14:textId="77777777" w:rsidR="003C5E89" w:rsidRPr="00970221" w:rsidRDefault="003C5E89" w:rsidP="003C5E89">
            <w:pPr>
              <w:jc w:val="center"/>
              <w:rPr>
                <w:rFonts w:ascii="Century Gothic" w:hAnsi="Century Gothic"/>
                <w:sz w:val="20"/>
                <w:szCs w:val="20"/>
              </w:rPr>
            </w:pPr>
          </w:p>
        </w:tc>
        <w:tc>
          <w:tcPr>
            <w:tcW w:w="687" w:type="dxa"/>
          </w:tcPr>
          <w:p w14:paraId="16B7F18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9B8C6CB" w14:textId="77777777" w:rsidR="003C5E89" w:rsidRPr="00970221" w:rsidRDefault="003C5E89" w:rsidP="003C5E89">
            <w:pPr>
              <w:jc w:val="center"/>
              <w:rPr>
                <w:rFonts w:ascii="Century Gothic" w:hAnsi="Century Gothic"/>
                <w:sz w:val="20"/>
                <w:szCs w:val="20"/>
              </w:rPr>
            </w:pPr>
          </w:p>
        </w:tc>
        <w:tc>
          <w:tcPr>
            <w:tcW w:w="687" w:type="dxa"/>
          </w:tcPr>
          <w:p w14:paraId="30AF26E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A750905" w14:textId="77777777" w:rsidR="003C5E89" w:rsidRPr="00970221" w:rsidRDefault="003C5E89" w:rsidP="003C5E89">
            <w:pPr>
              <w:jc w:val="center"/>
              <w:rPr>
                <w:rFonts w:ascii="Century Gothic" w:hAnsi="Century Gothic"/>
                <w:sz w:val="20"/>
                <w:szCs w:val="20"/>
              </w:rPr>
            </w:pPr>
          </w:p>
        </w:tc>
        <w:tc>
          <w:tcPr>
            <w:tcW w:w="687" w:type="dxa"/>
          </w:tcPr>
          <w:p w14:paraId="06E7E421" w14:textId="77777777" w:rsidR="003C5E89" w:rsidRPr="00970221" w:rsidRDefault="003C5E89" w:rsidP="003C5E89">
            <w:pPr>
              <w:jc w:val="center"/>
              <w:rPr>
                <w:rFonts w:ascii="Century Gothic" w:hAnsi="Century Gothic"/>
                <w:sz w:val="20"/>
                <w:szCs w:val="20"/>
              </w:rPr>
            </w:pPr>
          </w:p>
        </w:tc>
        <w:tc>
          <w:tcPr>
            <w:tcW w:w="687" w:type="dxa"/>
          </w:tcPr>
          <w:p w14:paraId="09277B44" w14:textId="77777777" w:rsidR="003C5E89" w:rsidRPr="00970221" w:rsidRDefault="003C5E89" w:rsidP="003C5E89">
            <w:pPr>
              <w:jc w:val="center"/>
              <w:rPr>
                <w:rFonts w:ascii="Century Gothic" w:hAnsi="Century Gothic"/>
                <w:sz w:val="20"/>
                <w:szCs w:val="20"/>
              </w:rPr>
            </w:pPr>
          </w:p>
        </w:tc>
        <w:tc>
          <w:tcPr>
            <w:tcW w:w="660" w:type="dxa"/>
          </w:tcPr>
          <w:p w14:paraId="4AB098CC" w14:textId="77777777" w:rsidR="003C5E89" w:rsidRPr="00970221" w:rsidRDefault="003C5E89" w:rsidP="003C5E89">
            <w:pPr>
              <w:jc w:val="center"/>
              <w:rPr>
                <w:rFonts w:ascii="Century Gothic" w:hAnsi="Century Gothic"/>
                <w:sz w:val="20"/>
                <w:szCs w:val="20"/>
              </w:rPr>
            </w:pPr>
          </w:p>
        </w:tc>
        <w:tc>
          <w:tcPr>
            <w:tcW w:w="688" w:type="dxa"/>
          </w:tcPr>
          <w:p w14:paraId="73E2B3AE" w14:textId="77777777" w:rsidR="003C5E89" w:rsidRPr="00970221" w:rsidRDefault="003C5E89" w:rsidP="003C5E89">
            <w:pPr>
              <w:jc w:val="center"/>
              <w:rPr>
                <w:rFonts w:ascii="Century Gothic" w:hAnsi="Century Gothic"/>
                <w:sz w:val="20"/>
                <w:szCs w:val="20"/>
              </w:rPr>
            </w:pPr>
          </w:p>
        </w:tc>
      </w:tr>
      <w:tr w:rsidR="003C5E89" w:rsidRPr="00970221" w14:paraId="27835F42" w14:textId="77777777" w:rsidTr="003C5E89">
        <w:trPr>
          <w:trHeight w:val="149"/>
        </w:trPr>
        <w:tc>
          <w:tcPr>
            <w:tcW w:w="4253" w:type="dxa"/>
          </w:tcPr>
          <w:p w14:paraId="2CE18AB5" w14:textId="77777777" w:rsidR="003C5E89" w:rsidRPr="00970221" w:rsidRDefault="003C5E89" w:rsidP="003C5E89">
            <w:pPr>
              <w:rPr>
                <w:rFonts w:ascii="Century Gothic" w:hAnsi="Century Gothic"/>
                <w:sz w:val="20"/>
                <w:szCs w:val="20"/>
              </w:rPr>
            </w:pPr>
          </w:p>
        </w:tc>
        <w:tc>
          <w:tcPr>
            <w:tcW w:w="1134" w:type="dxa"/>
          </w:tcPr>
          <w:p w14:paraId="639311ED" w14:textId="77777777" w:rsidR="003C5E89" w:rsidRPr="00970221" w:rsidRDefault="003C5E89" w:rsidP="003C5E89">
            <w:pPr>
              <w:jc w:val="center"/>
              <w:rPr>
                <w:rFonts w:ascii="Century Gothic" w:hAnsi="Century Gothic"/>
                <w:sz w:val="20"/>
                <w:szCs w:val="20"/>
              </w:rPr>
            </w:pPr>
          </w:p>
        </w:tc>
        <w:tc>
          <w:tcPr>
            <w:tcW w:w="709" w:type="dxa"/>
          </w:tcPr>
          <w:p w14:paraId="1C239893" w14:textId="77777777" w:rsidR="003C5E89" w:rsidRPr="00970221" w:rsidRDefault="003C5E89" w:rsidP="003C5E89">
            <w:pPr>
              <w:jc w:val="center"/>
              <w:rPr>
                <w:rFonts w:ascii="Century Gothic" w:hAnsi="Century Gothic"/>
                <w:sz w:val="20"/>
                <w:szCs w:val="20"/>
              </w:rPr>
            </w:pPr>
          </w:p>
        </w:tc>
        <w:tc>
          <w:tcPr>
            <w:tcW w:w="691" w:type="dxa"/>
          </w:tcPr>
          <w:p w14:paraId="1CA11353" w14:textId="77777777" w:rsidR="003C5E89" w:rsidRPr="00970221" w:rsidRDefault="003C5E89" w:rsidP="003C5E89">
            <w:pPr>
              <w:jc w:val="center"/>
              <w:rPr>
                <w:rFonts w:ascii="Century Gothic" w:hAnsi="Century Gothic"/>
                <w:sz w:val="20"/>
                <w:szCs w:val="20"/>
              </w:rPr>
            </w:pPr>
          </w:p>
        </w:tc>
        <w:tc>
          <w:tcPr>
            <w:tcW w:w="686" w:type="dxa"/>
          </w:tcPr>
          <w:p w14:paraId="6A6F1B69" w14:textId="77777777" w:rsidR="003C5E89" w:rsidRPr="00970221" w:rsidRDefault="003C5E89" w:rsidP="003C5E89">
            <w:pPr>
              <w:jc w:val="center"/>
              <w:rPr>
                <w:rFonts w:ascii="Century Gothic" w:hAnsi="Century Gothic"/>
                <w:sz w:val="20"/>
                <w:szCs w:val="20"/>
              </w:rPr>
            </w:pPr>
          </w:p>
        </w:tc>
        <w:tc>
          <w:tcPr>
            <w:tcW w:w="686" w:type="dxa"/>
          </w:tcPr>
          <w:p w14:paraId="437B7731" w14:textId="77777777" w:rsidR="003C5E89" w:rsidRPr="00970221" w:rsidRDefault="003C5E89" w:rsidP="003C5E89">
            <w:pPr>
              <w:jc w:val="center"/>
              <w:rPr>
                <w:rFonts w:ascii="Century Gothic" w:hAnsi="Century Gothic"/>
                <w:sz w:val="20"/>
                <w:szCs w:val="20"/>
              </w:rPr>
            </w:pPr>
          </w:p>
        </w:tc>
        <w:tc>
          <w:tcPr>
            <w:tcW w:w="686" w:type="dxa"/>
          </w:tcPr>
          <w:p w14:paraId="729869CA" w14:textId="77777777" w:rsidR="003C5E89" w:rsidRPr="00970221" w:rsidRDefault="003C5E89" w:rsidP="003C5E89">
            <w:pPr>
              <w:jc w:val="center"/>
              <w:rPr>
                <w:rFonts w:ascii="Century Gothic" w:hAnsi="Century Gothic"/>
                <w:sz w:val="20"/>
                <w:szCs w:val="20"/>
              </w:rPr>
            </w:pPr>
          </w:p>
        </w:tc>
        <w:tc>
          <w:tcPr>
            <w:tcW w:w="686" w:type="dxa"/>
          </w:tcPr>
          <w:p w14:paraId="5C1F662A" w14:textId="77777777" w:rsidR="003C5E89" w:rsidRPr="00970221" w:rsidRDefault="003C5E89" w:rsidP="003C5E89">
            <w:pPr>
              <w:jc w:val="center"/>
              <w:rPr>
                <w:rFonts w:ascii="Century Gothic" w:hAnsi="Century Gothic"/>
                <w:sz w:val="20"/>
                <w:szCs w:val="20"/>
              </w:rPr>
            </w:pPr>
          </w:p>
        </w:tc>
        <w:tc>
          <w:tcPr>
            <w:tcW w:w="687" w:type="dxa"/>
          </w:tcPr>
          <w:p w14:paraId="3B9F35CB" w14:textId="77777777" w:rsidR="003C5E89" w:rsidRPr="00970221" w:rsidRDefault="003C5E89" w:rsidP="003C5E89">
            <w:pPr>
              <w:jc w:val="center"/>
              <w:rPr>
                <w:rFonts w:ascii="Century Gothic" w:hAnsi="Century Gothic"/>
                <w:sz w:val="20"/>
                <w:szCs w:val="20"/>
              </w:rPr>
            </w:pPr>
          </w:p>
        </w:tc>
        <w:tc>
          <w:tcPr>
            <w:tcW w:w="687" w:type="dxa"/>
          </w:tcPr>
          <w:p w14:paraId="65DF9319" w14:textId="77777777" w:rsidR="003C5E89" w:rsidRPr="00970221" w:rsidRDefault="003C5E89" w:rsidP="003C5E89">
            <w:pPr>
              <w:jc w:val="center"/>
              <w:rPr>
                <w:rFonts w:ascii="Century Gothic" w:hAnsi="Century Gothic"/>
                <w:sz w:val="20"/>
                <w:szCs w:val="20"/>
              </w:rPr>
            </w:pPr>
          </w:p>
        </w:tc>
        <w:tc>
          <w:tcPr>
            <w:tcW w:w="687" w:type="dxa"/>
          </w:tcPr>
          <w:p w14:paraId="4D1B0491"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08B0A64" w14:textId="77777777" w:rsidR="003C5E89" w:rsidRPr="00970221" w:rsidRDefault="003C5E89" w:rsidP="003C5E89">
            <w:pPr>
              <w:jc w:val="center"/>
              <w:rPr>
                <w:rFonts w:ascii="Century Gothic" w:hAnsi="Century Gothic"/>
                <w:sz w:val="20"/>
                <w:szCs w:val="20"/>
              </w:rPr>
            </w:pPr>
          </w:p>
        </w:tc>
        <w:tc>
          <w:tcPr>
            <w:tcW w:w="687" w:type="dxa"/>
          </w:tcPr>
          <w:p w14:paraId="111A5E65"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BA407C8" w14:textId="77777777" w:rsidR="003C5E89" w:rsidRPr="00970221" w:rsidRDefault="003C5E89" w:rsidP="003C5E89">
            <w:pPr>
              <w:jc w:val="center"/>
              <w:rPr>
                <w:rFonts w:ascii="Century Gothic" w:hAnsi="Century Gothic"/>
                <w:sz w:val="20"/>
                <w:szCs w:val="20"/>
              </w:rPr>
            </w:pPr>
          </w:p>
        </w:tc>
        <w:tc>
          <w:tcPr>
            <w:tcW w:w="687" w:type="dxa"/>
          </w:tcPr>
          <w:p w14:paraId="1ECB5B40" w14:textId="77777777" w:rsidR="003C5E89" w:rsidRPr="00970221" w:rsidRDefault="003C5E89" w:rsidP="003C5E89">
            <w:pPr>
              <w:jc w:val="center"/>
              <w:rPr>
                <w:rFonts w:ascii="Century Gothic" w:hAnsi="Century Gothic"/>
                <w:sz w:val="20"/>
                <w:szCs w:val="20"/>
              </w:rPr>
            </w:pPr>
          </w:p>
        </w:tc>
        <w:tc>
          <w:tcPr>
            <w:tcW w:w="687" w:type="dxa"/>
          </w:tcPr>
          <w:p w14:paraId="7A7866AF" w14:textId="77777777" w:rsidR="003C5E89" w:rsidRPr="00970221" w:rsidRDefault="003C5E89" w:rsidP="003C5E89">
            <w:pPr>
              <w:jc w:val="center"/>
              <w:rPr>
                <w:rFonts w:ascii="Century Gothic" w:hAnsi="Century Gothic"/>
                <w:sz w:val="20"/>
                <w:szCs w:val="20"/>
              </w:rPr>
            </w:pPr>
          </w:p>
        </w:tc>
        <w:tc>
          <w:tcPr>
            <w:tcW w:w="660" w:type="dxa"/>
          </w:tcPr>
          <w:p w14:paraId="78084FDE" w14:textId="77777777" w:rsidR="003C5E89" w:rsidRPr="00970221" w:rsidRDefault="003C5E89" w:rsidP="003C5E89">
            <w:pPr>
              <w:jc w:val="center"/>
              <w:rPr>
                <w:rFonts w:ascii="Century Gothic" w:hAnsi="Century Gothic"/>
                <w:sz w:val="20"/>
                <w:szCs w:val="20"/>
              </w:rPr>
            </w:pPr>
          </w:p>
        </w:tc>
        <w:tc>
          <w:tcPr>
            <w:tcW w:w="688" w:type="dxa"/>
          </w:tcPr>
          <w:p w14:paraId="71ECE112" w14:textId="77777777" w:rsidR="003C5E89" w:rsidRPr="00970221" w:rsidRDefault="003C5E89" w:rsidP="003C5E89">
            <w:pPr>
              <w:jc w:val="center"/>
              <w:rPr>
                <w:rFonts w:ascii="Century Gothic" w:hAnsi="Century Gothic"/>
                <w:sz w:val="20"/>
                <w:szCs w:val="20"/>
              </w:rPr>
            </w:pPr>
          </w:p>
        </w:tc>
      </w:tr>
      <w:tr w:rsidR="003C5E89" w:rsidRPr="00970221" w14:paraId="35C86EFB" w14:textId="77777777" w:rsidTr="003C5E89">
        <w:trPr>
          <w:trHeight w:val="371"/>
        </w:trPr>
        <w:tc>
          <w:tcPr>
            <w:tcW w:w="16375" w:type="dxa"/>
            <w:gridSpan w:val="18"/>
            <w:vAlign w:val="center"/>
          </w:tcPr>
          <w:p w14:paraId="75EA3A38" w14:textId="77777777" w:rsidR="003C5E89" w:rsidRPr="00970221" w:rsidRDefault="003C5E89" w:rsidP="003C5E89">
            <w:pPr>
              <w:rPr>
                <w:rFonts w:ascii="Century Gothic" w:hAnsi="Century Gothic"/>
                <w:b/>
                <w:bCs/>
                <w:sz w:val="20"/>
                <w:szCs w:val="20"/>
              </w:rPr>
            </w:pPr>
            <w:bookmarkStart w:id="2" w:name="_Hlk102734382"/>
            <w:r>
              <w:rPr>
                <w:rFonts w:ascii="Century Gothic" w:hAnsi="Century Gothic"/>
                <w:b/>
                <w:bCs/>
                <w:sz w:val="20"/>
                <w:szCs w:val="20"/>
              </w:rPr>
              <w:t xml:space="preserve">ROOF ACCESS  </w:t>
            </w:r>
            <w:r w:rsidRPr="00970221">
              <w:rPr>
                <w:rFonts w:ascii="Century Gothic" w:hAnsi="Century Gothic"/>
                <w:b/>
                <w:bCs/>
                <w:sz w:val="20"/>
                <w:szCs w:val="20"/>
              </w:rPr>
              <w:t xml:space="preserve">    </w:t>
            </w:r>
          </w:p>
        </w:tc>
      </w:tr>
      <w:bookmarkEnd w:id="2"/>
      <w:tr w:rsidR="003C5E89" w:rsidRPr="00970221" w14:paraId="7B2172D6" w14:textId="77777777" w:rsidTr="003C5E89">
        <w:trPr>
          <w:trHeight w:val="149"/>
        </w:trPr>
        <w:tc>
          <w:tcPr>
            <w:tcW w:w="4253" w:type="dxa"/>
          </w:tcPr>
          <w:p w14:paraId="655657BE"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Service/Replace Access Ladder </w:t>
            </w:r>
          </w:p>
        </w:tc>
        <w:tc>
          <w:tcPr>
            <w:tcW w:w="1134" w:type="dxa"/>
          </w:tcPr>
          <w:p w14:paraId="3C70F595"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548A1BA3" w14:textId="77777777" w:rsidR="003C5E89" w:rsidRPr="00970221" w:rsidRDefault="003C5E89" w:rsidP="003C5E89">
            <w:pPr>
              <w:jc w:val="center"/>
              <w:rPr>
                <w:rFonts w:ascii="Century Gothic" w:hAnsi="Century Gothic"/>
                <w:sz w:val="20"/>
                <w:szCs w:val="20"/>
              </w:rPr>
            </w:pPr>
          </w:p>
        </w:tc>
        <w:tc>
          <w:tcPr>
            <w:tcW w:w="691" w:type="dxa"/>
          </w:tcPr>
          <w:p w14:paraId="51531322" w14:textId="77777777" w:rsidR="003C5E89" w:rsidRPr="00970221" w:rsidRDefault="003C5E89" w:rsidP="003C5E89">
            <w:pPr>
              <w:jc w:val="center"/>
              <w:rPr>
                <w:rFonts w:ascii="Century Gothic" w:hAnsi="Century Gothic"/>
                <w:sz w:val="20"/>
                <w:szCs w:val="20"/>
              </w:rPr>
            </w:pPr>
          </w:p>
        </w:tc>
        <w:tc>
          <w:tcPr>
            <w:tcW w:w="686" w:type="dxa"/>
          </w:tcPr>
          <w:p w14:paraId="7B11CDCC" w14:textId="77777777" w:rsidR="003C5E89" w:rsidRPr="00970221" w:rsidRDefault="003C5E89" w:rsidP="003C5E89">
            <w:pPr>
              <w:jc w:val="center"/>
              <w:rPr>
                <w:rFonts w:ascii="Century Gothic" w:hAnsi="Century Gothic"/>
                <w:sz w:val="20"/>
                <w:szCs w:val="20"/>
              </w:rPr>
            </w:pPr>
          </w:p>
        </w:tc>
        <w:tc>
          <w:tcPr>
            <w:tcW w:w="686" w:type="dxa"/>
          </w:tcPr>
          <w:p w14:paraId="75111221" w14:textId="77777777" w:rsidR="003C5E89" w:rsidRPr="00970221" w:rsidRDefault="003C5E89" w:rsidP="003C5E89">
            <w:pPr>
              <w:jc w:val="center"/>
              <w:rPr>
                <w:rFonts w:ascii="Century Gothic" w:hAnsi="Century Gothic"/>
                <w:sz w:val="20"/>
                <w:szCs w:val="20"/>
              </w:rPr>
            </w:pPr>
          </w:p>
        </w:tc>
        <w:tc>
          <w:tcPr>
            <w:tcW w:w="686" w:type="dxa"/>
          </w:tcPr>
          <w:p w14:paraId="2AF1621E"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94DE28E" w14:textId="77777777" w:rsidR="003C5E89" w:rsidRPr="00970221" w:rsidRDefault="003C5E89" w:rsidP="003C5E89">
            <w:pPr>
              <w:jc w:val="center"/>
              <w:rPr>
                <w:rFonts w:ascii="Century Gothic" w:hAnsi="Century Gothic"/>
                <w:sz w:val="20"/>
                <w:szCs w:val="20"/>
              </w:rPr>
            </w:pPr>
          </w:p>
        </w:tc>
        <w:tc>
          <w:tcPr>
            <w:tcW w:w="687" w:type="dxa"/>
          </w:tcPr>
          <w:p w14:paraId="0BF92A45" w14:textId="77777777" w:rsidR="003C5E89" w:rsidRPr="00970221" w:rsidRDefault="003C5E89" w:rsidP="003C5E89">
            <w:pPr>
              <w:jc w:val="center"/>
              <w:rPr>
                <w:rFonts w:ascii="Century Gothic" w:hAnsi="Century Gothic"/>
                <w:sz w:val="20"/>
                <w:szCs w:val="20"/>
              </w:rPr>
            </w:pPr>
          </w:p>
        </w:tc>
        <w:tc>
          <w:tcPr>
            <w:tcW w:w="687" w:type="dxa"/>
          </w:tcPr>
          <w:p w14:paraId="70D753E2" w14:textId="77777777" w:rsidR="003C5E89" w:rsidRPr="00970221" w:rsidRDefault="003C5E89" w:rsidP="003C5E89">
            <w:pPr>
              <w:jc w:val="center"/>
              <w:rPr>
                <w:rFonts w:ascii="Century Gothic" w:hAnsi="Century Gothic"/>
                <w:sz w:val="20"/>
                <w:szCs w:val="20"/>
              </w:rPr>
            </w:pPr>
          </w:p>
        </w:tc>
        <w:tc>
          <w:tcPr>
            <w:tcW w:w="687" w:type="dxa"/>
          </w:tcPr>
          <w:p w14:paraId="0FB9F57F"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C0BCE4B" w14:textId="77777777" w:rsidR="003C5E89" w:rsidRPr="00970221" w:rsidRDefault="003C5E89" w:rsidP="003C5E89">
            <w:pPr>
              <w:jc w:val="center"/>
              <w:rPr>
                <w:rFonts w:ascii="Century Gothic" w:hAnsi="Century Gothic"/>
                <w:sz w:val="20"/>
                <w:szCs w:val="20"/>
              </w:rPr>
            </w:pPr>
          </w:p>
        </w:tc>
        <w:tc>
          <w:tcPr>
            <w:tcW w:w="687" w:type="dxa"/>
          </w:tcPr>
          <w:p w14:paraId="1BF6063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8582B7D" w14:textId="77777777" w:rsidR="003C5E89" w:rsidRPr="00970221" w:rsidRDefault="003C5E89" w:rsidP="003C5E89">
            <w:pPr>
              <w:jc w:val="center"/>
              <w:rPr>
                <w:rFonts w:ascii="Century Gothic" w:hAnsi="Century Gothic"/>
                <w:sz w:val="20"/>
                <w:szCs w:val="20"/>
              </w:rPr>
            </w:pPr>
          </w:p>
        </w:tc>
        <w:tc>
          <w:tcPr>
            <w:tcW w:w="687" w:type="dxa"/>
          </w:tcPr>
          <w:p w14:paraId="79894242" w14:textId="77777777" w:rsidR="003C5E89" w:rsidRPr="00970221" w:rsidRDefault="003C5E89" w:rsidP="003C5E89">
            <w:pPr>
              <w:jc w:val="center"/>
              <w:rPr>
                <w:rFonts w:ascii="Century Gothic" w:hAnsi="Century Gothic"/>
                <w:sz w:val="20"/>
                <w:szCs w:val="20"/>
              </w:rPr>
            </w:pPr>
          </w:p>
        </w:tc>
        <w:tc>
          <w:tcPr>
            <w:tcW w:w="687" w:type="dxa"/>
          </w:tcPr>
          <w:p w14:paraId="21BFD4BD" w14:textId="77777777" w:rsidR="003C5E89" w:rsidRPr="00970221" w:rsidRDefault="003C5E89" w:rsidP="003C5E89">
            <w:pPr>
              <w:jc w:val="center"/>
              <w:rPr>
                <w:rFonts w:ascii="Century Gothic" w:hAnsi="Century Gothic"/>
                <w:sz w:val="20"/>
                <w:szCs w:val="20"/>
              </w:rPr>
            </w:pPr>
          </w:p>
        </w:tc>
        <w:tc>
          <w:tcPr>
            <w:tcW w:w="660" w:type="dxa"/>
          </w:tcPr>
          <w:p w14:paraId="57512CC0" w14:textId="77777777" w:rsidR="003C5E89" w:rsidRPr="00970221" w:rsidRDefault="003C5E89" w:rsidP="003C5E89">
            <w:pPr>
              <w:jc w:val="center"/>
              <w:rPr>
                <w:rFonts w:ascii="Century Gothic" w:hAnsi="Century Gothic"/>
                <w:sz w:val="20"/>
                <w:szCs w:val="20"/>
              </w:rPr>
            </w:pPr>
          </w:p>
        </w:tc>
        <w:tc>
          <w:tcPr>
            <w:tcW w:w="688" w:type="dxa"/>
          </w:tcPr>
          <w:p w14:paraId="602EB6A3" w14:textId="77777777" w:rsidR="003C5E89" w:rsidRPr="00970221" w:rsidRDefault="003C5E89" w:rsidP="003C5E89">
            <w:pPr>
              <w:jc w:val="center"/>
              <w:rPr>
                <w:rFonts w:ascii="Century Gothic" w:hAnsi="Century Gothic"/>
                <w:sz w:val="20"/>
                <w:szCs w:val="20"/>
              </w:rPr>
            </w:pPr>
          </w:p>
        </w:tc>
      </w:tr>
      <w:tr w:rsidR="003C5E89" w:rsidRPr="00970221" w14:paraId="55321BE5" w14:textId="77777777" w:rsidTr="003C5E89">
        <w:trPr>
          <w:trHeight w:val="149"/>
        </w:trPr>
        <w:tc>
          <w:tcPr>
            <w:tcW w:w="4253" w:type="dxa"/>
          </w:tcPr>
          <w:p w14:paraId="4D3F83F6" w14:textId="77777777" w:rsidR="003C5E89" w:rsidRPr="00970221" w:rsidRDefault="003C5E89" w:rsidP="003C5E89">
            <w:pPr>
              <w:rPr>
                <w:rFonts w:ascii="Century Gothic" w:hAnsi="Century Gothic"/>
                <w:sz w:val="20"/>
                <w:szCs w:val="20"/>
              </w:rPr>
            </w:pPr>
          </w:p>
        </w:tc>
        <w:tc>
          <w:tcPr>
            <w:tcW w:w="1134" w:type="dxa"/>
          </w:tcPr>
          <w:p w14:paraId="18B656E7" w14:textId="77777777" w:rsidR="003C5E89" w:rsidRPr="00970221" w:rsidRDefault="003C5E89" w:rsidP="003C5E89">
            <w:pPr>
              <w:jc w:val="center"/>
              <w:rPr>
                <w:rFonts w:ascii="Century Gothic" w:hAnsi="Century Gothic"/>
                <w:sz w:val="20"/>
                <w:szCs w:val="20"/>
              </w:rPr>
            </w:pPr>
          </w:p>
        </w:tc>
        <w:tc>
          <w:tcPr>
            <w:tcW w:w="709" w:type="dxa"/>
          </w:tcPr>
          <w:p w14:paraId="263089ED" w14:textId="77777777" w:rsidR="003C5E89" w:rsidRPr="00970221" w:rsidRDefault="003C5E89" w:rsidP="003C5E89">
            <w:pPr>
              <w:jc w:val="center"/>
              <w:rPr>
                <w:rFonts w:ascii="Century Gothic" w:hAnsi="Century Gothic"/>
                <w:sz w:val="20"/>
                <w:szCs w:val="20"/>
              </w:rPr>
            </w:pPr>
          </w:p>
        </w:tc>
        <w:tc>
          <w:tcPr>
            <w:tcW w:w="691" w:type="dxa"/>
          </w:tcPr>
          <w:p w14:paraId="2F2810CE" w14:textId="77777777" w:rsidR="003C5E89" w:rsidRPr="00970221" w:rsidRDefault="003C5E89" w:rsidP="003C5E89">
            <w:pPr>
              <w:jc w:val="center"/>
              <w:rPr>
                <w:rFonts w:ascii="Century Gothic" w:hAnsi="Century Gothic"/>
                <w:sz w:val="20"/>
                <w:szCs w:val="20"/>
              </w:rPr>
            </w:pPr>
          </w:p>
        </w:tc>
        <w:tc>
          <w:tcPr>
            <w:tcW w:w="686" w:type="dxa"/>
          </w:tcPr>
          <w:p w14:paraId="2F198228" w14:textId="77777777" w:rsidR="003C5E89" w:rsidRPr="00970221" w:rsidRDefault="003C5E89" w:rsidP="003C5E89">
            <w:pPr>
              <w:jc w:val="center"/>
              <w:rPr>
                <w:rFonts w:ascii="Century Gothic" w:hAnsi="Century Gothic"/>
                <w:sz w:val="20"/>
                <w:szCs w:val="20"/>
              </w:rPr>
            </w:pPr>
          </w:p>
        </w:tc>
        <w:tc>
          <w:tcPr>
            <w:tcW w:w="686" w:type="dxa"/>
          </w:tcPr>
          <w:p w14:paraId="00A311C6" w14:textId="77777777" w:rsidR="003C5E89" w:rsidRPr="00970221" w:rsidRDefault="003C5E89" w:rsidP="003C5E89">
            <w:pPr>
              <w:jc w:val="center"/>
              <w:rPr>
                <w:rFonts w:ascii="Century Gothic" w:hAnsi="Century Gothic"/>
                <w:sz w:val="20"/>
                <w:szCs w:val="20"/>
              </w:rPr>
            </w:pPr>
          </w:p>
        </w:tc>
        <w:tc>
          <w:tcPr>
            <w:tcW w:w="686" w:type="dxa"/>
          </w:tcPr>
          <w:p w14:paraId="0AED9939" w14:textId="77777777" w:rsidR="003C5E89" w:rsidRPr="00970221" w:rsidRDefault="003C5E89" w:rsidP="003C5E89">
            <w:pPr>
              <w:jc w:val="center"/>
              <w:rPr>
                <w:rFonts w:ascii="Century Gothic" w:hAnsi="Century Gothic"/>
                <w:sz w:val="20"/>
                <w:szCs w:val="20"/>
              </w:rPr>
            </w:pPr>
          </w:p>
        </w:tc>
        <w:tc>
          <w:tcPr>
            <w:tcW w:w="686" w:type="dxa"/>
          </w:tcPr>
          <w:p w14:paraId="581BCD57" w14:textId="77777777" w:rsidR="003C5E89" w:rsidRPr="00970221" w:rsidRDefault="003C5E89" w:rsidP="003C5E89">
            <w:pPr>
              <w:jc w:val="center"/>
              <w:rPr>
                <w:rFonts w:ascii="Century Gothic" w:hAnsi="Century Gothic"/>
                <w:sz w:val="20"/>
                <w:szCs w:val="20"/>
              </w:rPr>
            </w:pPr>
          </w:p>
        </w:tc>
        <w:tc>
          <w:tcPr>
            <w:tcW w:w="687" w:type="dxa"/>
          </w:tcPr>
          <w:p w14:paraId="3DA15956" w14:textId="77777777" w:rsidR="003C5E89" w:rsidRPr="00970221" w:rsidRDefault="003C5E89" w:rsidP="003C5E89">
            <w:pPr>
              <w:jc w:val="center"/>
              <w:rPr>
                <w:rFonts w:ascii="Century Gothic" w:hAnsi="Century Gothic"/>
                <w:sz w:val="20"/>
                <w:szCs w:val="20"/>
              </w:rPr>
            </w:pPr>
          </w:p>
        </w:tc>
        <w:tc>
          <w:tcPr>
            <w:tcW w:w="687" w:type="dxa"/>
          </w:tcPr>
          <w:p w14:paraId="71ED086A" w14:textId="77777777" w:rsidR="003C5E89" w:rsidRPr="00970221" w:rsidRDefault="003C5E89" w:rsidP="003C5E89">
            <w:pPr>
              <w:jc w:val="center"/>
              <w:rPr>
                <w:rFonts w:ascii="Century Gothic" w:hAnsi="Century Gothic"/>
                <w:sz w:val="20"/>
                <w:szCs w:val="20"/>
              </w:rPr>
            </w:pPr>
          </w:p>
        </w:tc>
        <w:tc>
          <w:tcPr>
            <w:tcW w:w="687" w:type="dxa"/>
          </w:tcPr>
          <w:p w14:paraId="2D68B1F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480E48B" w14:textId="77777777" w:rsidR="003C5E89" w:rsidRPr="00970221" w:rsidRDefault="003C5E89" w:rsidP="003C5E89">
            <w:pPr>
              <w:jc w:val="center"/>
              <w:rPr>
                <w:rFonts w:ascii="Century Gothic" w:hAnsi="Century Gothic"/>
                <w:sz w:val="20"/>
                <w:szCs w:val="20"/>
              </w:rPr>
            </w:pPr>
          </w:p>
        </w:tc>
        <w:tc>
          <w:tcPr>
            <w:tcW w:w="687" w:type="dxa"/>
          </w:tcPr>
          <w:p w14:paraId="7FCC73B8"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1806821" w14:textId="77777777" w:rsidR="003C5E89" w:rsidRPr="00970221" w:rsidRDefault="003C5E89" w:rsidP="003C5E89">
            <w:pPr>
              <w:jc w:val="center"/>
              <w:rPr>
                <w:rFonts w:ascii="Century Gothic" w:hAnsi="Century Gothic"/>
                <w:sz w:val="20"/>
                <w:szCs w:val="20"/>
              </w:rPr>
            </w:pPr>
          </w:p>
        </w:tc>
        <w:tc>
          <w:tcPr>
            <w:tcW w:w="687" w:type="dxa"/>
          </w:tcPr>
          <w:p w14:paraId="1627B7CC" w14:textId="77777777" w:rsidR="003C5E89" w:rsidRPr="00970221" w:rsidRDefault="003C5E89" w:rsidP="003C5E89">
            <w:pPr>
              <w:jc w:val="center"/>
              <w:rPr>
                <w:rFonts w:ascii="Century Gothic" w:hAnsi="Century Gothic"/>
                <w:sz w:val="20"/>
                <w:szCs w:val="20"/>
              </w:rPr>
            </w:pPr>
          </w:p>
        </w:tc>
        <w:tc>
          <w:tcPr>
            <w:tcW w:w="687" w:type="dxa"/>
          </w:tcPr>
          <w:p w14:paraId="0CC2BF9D" w14:textId="77777777" w:rsidR="003C5E89" w:rsidRPr="00970221" w:rsidRDefault="003C5E89" w:rsidP="003C5E89">
            <w:pPr>
              <w:jc w:val="center"/>
              <w:rPr>
                <w:rFonts w:ascii="Century Gothic" w:hAnsi="Century Gothic"/>
                <w:sz w:val="20"/>
                <w:szCs w:val="20"/>
              </w:rPr>
            </w:pPr>
          </w:p>
        </w:tc>
        <w:tc>
          <w:tcPr>
            <w:tcW w:w="660" w:type="dxa"/>
          </w:tcPr>
          <w:p w14:paraId="263DADD9" w14:textId="77777777" w:rsidR="003C5E89" w:rsidRPr="00970221" w:rsidRDefault="003C5E89" w:rsidP="003C5E89">
            <w:pPr>
              <w:jc w:val="center"/>
              <w:rPr>
                <w:rFonts w:ascii="Century Gothic" w:hAnsi="Century Gothic"/>
                <w:sz w:val="20"/>
                <w:szCs w:val="20"/>
              </w:rPr>
            </w:pPr>
          </w:p>
        </w:tc>
        <w:tc>
          <w:tcPr>
            <w:tcW w:w="688" w:type="dxa"/>
          </w:tcPr>
          <w:p w14:paraId="27432012" w14:textId="77777777" w:rsidR="003C5E89" w:rsidRPr="00970221" w:rsidRDefault="003C5E89" w:rsidP="003C5E89">
            <w:pPr>
              <w:jc w:val="center"/>
              <w:rPr>
                <w:rFonts w:ascii="Century Gothic" w:hAnsi="Century Gothic"/>
                <w:sz w:val="20"/>
                <w:szCs w:val="20"/>
              </w:rPr>
            </w:pPr>
          </w:p>
        </w:tc>
      </w:tr>
      <w:tr w:rsidR="003C5E89" w:rsidRPr="00970221" w14:paraId="01D90218" w14:textId="77777777" w:rsidTr="003C5E89">
        <w:trPr>
          <w:trHeight w:val="371"/>
        </w:trPr>
        <w:tc>
          <w:tcPr>
            <w:tcW w:w="16375" w:type="dxa"/>
            <w:gridSpan w:val="18"/>
            <w:vAlign w:val="center"/>
          </w:tcPr>
          <w:p w14:paraId="7E64F35C" w14:textId="77777777" w:rsidR="003C5E89" w:rsidRPr="00970221" w:rsidRDefault="003C5E89" w:rsidP="003C5E89">
            <w:pPr>
              <w:rPr>
                <w:rFonts w:ascii="Century Gothic" w:hAnsi="Century Gothic"/>
                <w:b/>
                <w:bCs/>
                <w:sz w:val="20"/>
                <w:szCs w:val="20"/>
              </w:rPr>
            </w:pPr>
            <w:r>
              <w:rPr>
                <w:rFonts w:ascii="Century Gothic" w:hAnsi="Century Gothic"/>
                <w:b/>
                <w:bCs/>
                <w:sz w:val="20"/>
                <w:szCs w:val="20"/>
              </w:rPr>
              <w:t xml:space="preserve">SAUNA  </w:t>
            </w:r>
            <w:r w:rsidRPr="00970221">
              <w:rPr>
                <w:rFonts w:ascii="Century Gothic" w:hAnsi="Century Gothic"/>
                <w:b/>
                <w:bCs/>
                <w:sz w:val="20"/>
                <w:szCs w:val="20"/>
              </w:rPr>
              <w:t xml:space="preserve">    </w:t>
            </w:r>
          </w:p>
        </w:tc>
      </w:tr>
      <w:tr w:rsidR="003C5E89" w:rsidRPr="00970221" w14:paraId="7FBEA069" w14:textId="77777777" w:rsidTr="003C5E89">
        <w:trPr>
          <w:trHeight w:val="149"/>
        </w:trPr>
        <w:tc>
          <w:tcPr>
            <w:tcW w:w="4253" w:type="dxa"/>
          </w:tcPr>
          <w:p w14:paraId="7D31F4F5" w14:textId="77777777" w:rsidR="003C5E89" w:rsidRPr="00970221" w:rsidRDefault="003C5E89" w:rsidP="003C5E89">
            <w:pPr>
              <w:rPr>
                <w:rFonts w:ascii="Century Gothic" w:hAnsi="Century Gothic"/>
                <w:sz w:val="20"/>
                <w:szCs w:val="20"/>
              </w:rPr>
            </w:pPr>
            <w:r>
              <w:rPr>
                <w:rFonts w:ascii="Century Gothic" w:hAnsi="Century Gothic"/>
                <w:sz w:val="20"/>
                <w:szCs w:val="20"/>
              </w:rPr>
              <w:t>Maintain/Replace Hot Water Systems</w:t>
            </w:r>
          </w:p>
        </w:tc>
        <w:tc>
          <w:tcPr>
            <w:tcW w:w="1134" w:type="dxa"/>
          </w:tcPr>
          <w:p w14:paraId="008F5B96"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16B9485C" w14:textId="77777777" w:rsidR="003C5E89" w:rsidRPr="00970221" w:rsidRDefault="003C5E89" w:rsidP="003C5E89">
            <w:pPr>
              <w:jc w:val="center"/>
              <w:rPr>
                <w:rFonts w:ascii="Century Gothic" w:hAnsi="Century Gothic"/>
                <w:sz w:val="20"/>
                <w:szCs w:val="20"/>
              </w:rPr>
            </w:pPr>
          </w:p>
        </w:tc>
        <w:tc>
          <w:tcPr>
            <w:tcW w:w="691" w:type="dxa"/>
          </w:tcPr>
          <w:p w14:paraId="5D19B41C" w14:textId="77777777" w:rsidR="003C5E89" w:rsidRPr="00970221" w:rsidRDefault="003C5E89" w:rsidP="003C5E89">
            <w:pPr>
              <w:jc w:val="center"/>
              <w:rPr>
                <w:rFonts w:ascii="Century Gothic" w:hAnsi="Century Gothic"/>
                <w:sz w:val="20"/>
                <w:szCs w:val="20"/>
              </w:rPr>
            </w:pPr>
          </w:p>
        </w:tc>
        <w:tc>
          <w:tcPr>
            <w:tcW w:w="686" w:type="dxa"/>
          </w:tcPr>
          <w:p w14:paraId="3E1F6E7A" w14:textId="77777777" w:rsidR="003C5E89" w:rsidRPr="00970221" w:rsidRDefault="003C5E89" w:rsidP="003C5E89">
            <w:pPr>
              <w:jc w:val="center"/>
              <w:rPr>
                <w:rFonts w:ascii="Century Gothic" w:hAnsi="Century Gothic"/>
                <w:sz w:val="20"/>
                <w:szCs w:val="20"/>
              </w:rPr>
            </w:pPr>
          </w:p>
        </w:tc>
        <w:tc>
          <w:tcPr>
            <w:tcW w:w="686" w:type="dxa"/>
          </w:tcPr>
          <w:p w14:paraId="56DE0773" w14:textId="77777777" w:rsidR="003C5E89" w:rsidRPr="00970221" w:rsidRDefault="003C5E89" w:rsidP="003C5E89">
            <w:pPr>
              <w:jc w:val="center"/>
              <w:rPr>
                <w:rFonts w:ascii="Century Gothic" w:hAnsi="Century Gothic"/>
                <w:sz w:val="20"/>
                <w:szCs w:val="20"/>
              </w:rPr>
            </w:pPr>
          </w:p>
        </w:tc>
        <w:tc>
          <w:tcPr>
            <w:tcW w:w="686" w:type="dxa"/>
          </w:tcPr>
          <w:p w14:paraId="1ED0AB69" w14:textId="77777777" w:rsidR="003C5E89" w:rsidRPr="00970221" w:rsidRDefault="003C5E89" w:rsidP="003C5E89">
            <w:pPr>
              <w:jc w:val="center"/>
              <w:rPr>
                <w:rFonts w:ascii="Century Gothic" w:hAnsi="Century Gothic"/>
                <w:sz w:val="20"/>
                <w:szCs w:val="20"/>
              </w:rPr>
            </w:pPr>
          </w:p>
        </w:tc>
        <w:tc>
          <w:tcPr>
            <w:tcW w:w="686" w:type="dxa"/>
          </w:tcPr>
          <w:p w14:paraId="464C8C73" w14:textId="77777777" w:rsidR="003C5E89" w:rsidRPr="00970221" w:rsidRDefault="003C5E89" w:rsidP="003C5E89">
            <w:pPr>
              <w:jc w:val="center"/>
              <w:rPr>
                <w:rFonts w:ascii="Century Gothic" w:hAnsi="Century Gothic"/>
                <w:sz w:val="20"/>
                <w:szCs w:val="20"/>
              </w:rPr>
            </w:pPr>
          </w:p>
        </w:tc>
        <w:tc>
          <w:tcPr>
            <w:tcW w:w="687" w:type="dxa"/>
          </w:tcPr>
          <w:p w14:paraId="01B4DF30" w14:textId="77777777" w:rsidR="003C5E89" w:rsidRPr="00970221" w:rsidRDefault="003C5E89" w:rsidP="003C5E89">
            <w:pPr>
              <w:jc w:val="center"/>
              <w:rPr>
                <w:rFonts w:ascii="Century Gothic" w:hAnsi="Century Gothic"/>
                <w:sz w:val="20"/>
                <w:szCs w:val="20"/>
              </w:rPr>
            </w:pPr>
          </w:p>
        </w:tc>
        <w:tc>
          <w:tcPr>
            <w:tcW w:w="687" w:type="dxa"/>
          </w:tcPr>
          <w:p w14:paraId="12E2EBE3" w14:textId="77777777" w:rsidR="003C5E89" w:rsidRPr="00970221" w:rsidRDefault="003C5E89" w:rsidP="003C5E89">
            <w:pPr>
              <w:jc w:val="center"/>
              <w:rPr>
                <w:rFonts w:ascii="Century Gothic" w:hAnsi="Century Gothic"/>
                <w:sz w:val="20"/>
                <w:szCs w:val="20"/>
              </w:rPr>
            </w:pPr>
          </w:p>
        </w:tc>
        <w:tc>
          <w:tcPr>
            <w:tcW w:w="687" w:type="dxa"/>
          </w:tcPr>
          <w:p w14:paraId="268026D4"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7" w:type="dxa"/>
          </w:tcPr>
          <w:p w14:paraId="1D5E68D0" w14:textId="77777777" w:rsidR="003C5E89" w:rsidRPr="00970221" w:rsidRDefault="003C5E89" w:rsidP="003C5E89">
            <w:pPr>
              <w:jc w:val="center"/>
              <w:rPr>
                <w:rFonts w:ascii="Century Gothic" w:hAnsi="Century Gothic"/>
                <w:sz w:val="20"/>
                <w:szCs w:val="20"/>
              </w:rPr>
            </w:pPr>
          </w:p>
        </w:tc>
        <w:tc>
          <w:tcPr>
            <w:tcW w:w="687" w:type="dxa"/>
          </w:tcPr>
          <w:p w14:paraId="49E7A637"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6E05DBA" w14:textId="77777777" w:rsidR="003C5E89" w:rsidRPr="00970221" w:rsidRDefault="003C5E89" w:rsidP="003C5E89">
            <w:pPr>
              <w:jc w:val="center"/>
              <w:rPr>
                <w:rFonts w:ascii="Century Gothic" w:hAnsi="Century Gothic"/>
                <w:sz w:val="20"/>
                <w:szCs w:val="20"/>
              </w:rPr>
            </w:pPr>
          </w:p>
        </w:tc>
        <w:tc>
          <w:tcPr>
            <w:tcW w:w="687" w:type="dxa"/>
          </w:tcPr>
          <w:p w14:paraId="787888ED" w14:textId="77777777" w:rsidR="003C5E89" w:rsidRPr="00970221" w:rsidRDefault="003C5E89" w:rsidP="003C5E89">
            <w:pPr>
              <w:jc w:val="center"/>
              <w:rPr>
                <w:rFonts w:ascii="Century Gothic" w:hAnsi="Century Gothic"/>
                <w:sz w:val="20"/>
                <w:szCs w:val="20"/>
              </w:rPr>
            </w:pPr>
          </w:p>
        </w:tc>
        <w:tc>
          <w:tcPr>
            <w:tcW w:w="687" w:type="dxa"/>
          </w:tcPr>
          <w:p w14:paraId="4329DC91" w14:textId="77777777" w:rsidR="003C5E89" w:rsidRPr="00970221" w:rsidRDefault="003C5E89" w:rsidP="003C5E89">
            <w:pPr>
              <w:jc w:val="center"/>
              <w:rPr>
                <w:rFonts w:ascii="Century Gothic" w:hAnsi="Century Gothic"/>
                <w:sz w:val="20"/>
                <w:szCs w:val="20"/>
              </w:rPr>
            </w:pPr>
          </w:p>
        </w:tc>
        <w:tc>
          <w:tcPr>
            <w:tcW w:w="660" w:type="dxa"/>
          </w:tcPr>
          <w:p w14:paraId="37FF72E1" w14:textId="77777777" w:rsidR="003C5E89" w:rsidRPr="00970221" w:rsidRDefault="003C5E89" w:rsidP="003C5E89">
            <w:pPr>
              <w:jc w:val="center"/>
              <w:rPr>
                <w:rFonts w:ascii="Century Gothic" w:hAnsi="Century Gothic"/>
                <w:sz w:val="20"/>
                <w:szCs w:val="20"/>
              </w:rPr>
            </w:pPr>
          </w:p>
        </w:tc>
        <w:tc>
          <w:tcPr>
            <w:tcW w:w="688" w:type="dxa"/>
          </w:tcPr>
          <w:p w14:paraId="5DE6F129" w14:textId="77777777" w:rsidR="003C5E89" w:rsidRPr="00970221" w:rsidRDefault="003C5E89" w:rsidP="003C5E89">
            <w:pPr>
              <w:jc w:val="center"/>
              <w:rPr>
                <w:rFonts w:ascii="Century Gothic" w:hAnsi="Century Gothic"/>
                <w:sz w:val="20"/>
                <w:szCs w:val="20"/>
              </w:rPr>
            </w:pPr>
          </w:p>
        </w:tc>
      </w:tr>
      <w:tr w:rsidR="003C5E89" w:rsidRPr="00970221" w14:paraId="19003956" w14:textId="77777777" w:rsidTr="003C5E89">
        <w:trPr>
          <w:trHeight w:val="149"/>
        </w:trPr>
        <w:tc>
          <w:tcPr>
            <w:tcW w:w="4253" w:type="dxa"/>
          </w:tcPr>
          <w:p w14:paraId="4F1CD946" w14:textId="77777777" w:rsidR="003C5E89" w:rsidRPr="00970221" w:rsidRDefault="003C5E89" w:rsidP="003C5E89">
            <w:pPr>
              <w:rPr>
                <w:rFonts w:ascii="Century Gothic" w:hAnsi="Century Gothic"/>
                <w:sz w:val="20"/>
                <w:szCs w:val="20"/>
              </w:rPr>
            </w:pPr>
          </w:p>
        </w:tc>
        <w:tc>
          <w:tcPr>
            <w:tcW w:w="1134" w:type="dxa"/>
          </w:tcPr>
          <w:p w14:paraId="20C83975" w14:textId="77777777" w:rsidR="003C5E89" w:rsidRPr="00970221" w:rsidRDefault="003C5E89" w:rsidP="003C5E89">
            <w:pPr>
              <w:jc w:val="center"/>
              <w:rPr>
                <w:rFonts w:ascii="Century Gothic" w:hAnsi="Century Gothic"/>
                <w:sz w:val="20"/>
                <w:szCs w:val="20"/>
              </w:rPr>
            </w:pPr>
          </w:p>
        </w:tc>
        <w:tc>
          <w:tcPr>
            <w:tcW w:w="709" w:type="dxa"/>
          </w:tcPr>
          <w:p w14:paraId="3C510DFA" w14:textId="77777777" w:rsidR="003C5E89" w:rsidRPr="00970221" w:rsidRDefault="003C5E89" w:rsidP="003C5E89">
            <w:pPr>
              <w:jc w:val="center"/>
              <w:rPr>
                <w:rFonts w:ascii="Century Gothic" w:hAnsi="Century Gothic"/>
                <w:sz w:val="20"/>
                <w:szCs w:val="20"/>
              </w:rPr>
            </w:pPr>
          </w:p>
        </w:tc>
        <w:tc>
          <w:tcPr>
            <w:tcW w:w="691" w:type="dxa"/>
          </w:tcPr>
          <w:p w14:paraId="0C920CCF" w14:textId="77777777" w:rsidR="003C5E89" w:rsidRPr="00970221" w:rsidRDefault="003C5E89" w:rsidP="003C5E89">
            <w:pPr>
              <w:jc w:val="center"/>
              <w:rPr>
                <w:rFonts w:ascii="Century Gothic" w:hAnsi="Century Gothic"/>
                <w:sz w:val="20"/>
                <w:szCs w:val="20"/>
              </w:rPr>
            </w:pPr>
          </w:p>
        </w:tc>
        <w:tc>
          <w:tcPr>
            <w:tcW w:w="686" w:type="dxa"/>
          </w:tcPr>
          <w:p w14:paraId="5A0224A2" w14:textId="77777777" w:rsidR="003C5E89" w:rsidRPr="00970221" w:rsidRDefault="003C5E89" w:rsidP="003C5E89">
            <w:pPr>
              <w:jc w:val="center"/>
              <w:rPr>
                <w:rFonts w:ascii="Century Gothic" w:hAnsi="Century Gothic"/>
                <w:sz w:val="20"/>
                <w:szCs w:val="20"/>
              </w:rPr>
            </w:pPr>
          </w:p>
        </w:tc>
        <w:tc>
          <w:tcPr>
            <w:tcW w:w="686" w:type="dxa"/>
          </w:tcPr>
          <w:p w14:paraId="1F4446FA" w14:textId="77777777" w:rsidR="003C5E89" w:rsidRPr="00970221" w:rsidRDefault="003C5E89" w:rsidP="003C5E89">
            <w:pPr>
              <w:jc w:val="center"/>
              <w:rPr>
                <w:rFonts w:ascii="Century Gothic" w:hAnsi="Century Gothic"/>
                <w:sz w:val="20"/>
                <w:szCs w:val="20"/>
              </w:rPr>
            </w:pPr>
          </w:p>
        </w:tc>
        <w:tc>
          <w:tcPr>
            <w:tcW w:w="686" w:type="dxa"/>
          </w:tcPr>
          <w:p w14:paraId="19639C6B" w14:textId="77777777" w:rsidR="003C5E89" w:rsidRPr="00970221" w:rsidRDefault="003C5E89" w:rsidP="003C5E89">
            <w:pPr>
              <w:jc w:val="center"/>
              <w:rPr>
                <w:rFonts w:ascii="Century Gothic" w:hAnsi="Century Gothic"/>
                <w:sz w:val="20"/>
                <w:szCs w:val="20"/>
              </w:rPr>
            </w:pPr>
          </w:p>
        </w:tc>
        <w:tc>
          <w:tcPr>
            <w:tcW w:w="686" w:type="dxa"/>
          </w:tcPr>
          <w:p w14:paraId="1D74862C" w14:textId="77777777" w:rsidR="003C5E89" w:rsidRPr="00970221" w:rsidRDefault="003C5E89" w:rsidP="003C5E89">
            <w:pPr>
              <w:jc w:val="center"/>
              <w:rPr>
                <w:rFonts w:ascii="Century Gothic" w:hAnsi="Century Gothic"/>
                <w:sz w:val="20"/>
                <w:szCs w:val="20"/>
              </w:rPr>
            </w:pPr>
          </w:p>
        </w:tc>
        <w:tc>
          <w:tcPr>
            <w:tcW w:w="687" w:type="dxa"/>
          </w:tcPr>
          <w:p w14:paraId="1A4BFC89" w14:textId="77777777" w:rsidR="003C5E89" w:rsidRPr="00970221" w:rsidRDefault="003C5E89" w:rsidP="003C5E89">
            <w:pPr>
              <w:jc w:val="center"/>
              <w:rPr>
                <w:rFonts w:ascii="Century Gothic" w:hAnsi="Century Gothic"/>
                <w:sz w:val="20"/>
                <w:szCs w:val="20"/>
              </w:rPr>
            </w:pPr>
          </w:p>
        </w:tc>
        <w:tc>
          <w:tcPr>
            <w:tcW w:w="687" w:type="dxa"/>
          </w:tcPr>
          <w:p w14:paraId="7023D03C" w14:textId="77777777" w:rsidR="003C5E89" w:rsidRPr="00970221" w:rsidRDefault="003C5E89" w:rsidP="003C5E89">
            <w:pPr>
              <w:jc w:val="center"/>
              <w:rPr>
                <w:rFonts w:ascii="Century Gothic" w:hAnsi="Century Gothic"/>
                <w:sz w:val="20"/>
                <w:szCs w:val="20"/>
              </w:rPr>
            </w:pPr>
          </w:p>
        </w:tc>
        <w:tc>
          <w:tcPr>
            <w:tcW w:w="687" w:type="dxa"/>
          </w:tcPr>
          <w:p w14:paraId="28F87E0B"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008235E" w14:textId="77777777" w:rsidR="003C5E89" w:rsidRPr="00970221" w:rsidRDefault="003C5E89" w:rsidP="003C5E89">
            <w:pPr>
              <w:jc w:val="center"/>
              <w:rPr>
                <w:rFonts w:ascii="Century Gothic" w:hAnsi="Century Gothic"/>
                <w:sz w:val="20"/>
                <w:szCs w:val="20"/>
              </w:rPr>
            </w:pPr>
          </w:p>
        </w:tc>
        <w:tc>
          <w:tcPr>
            <w:tcW w:w="687" w:type="dxa"/>
          </w:tcPr>
          <w:p w14:paraId="3341AFE8"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A061A30" w14:textId="77777777" w:rsidR="003C5E89" w:rsidRPr="00970221" w:rsidRDefault="003C5E89" w:rsidP="003C5E89">
            <w:pPr>
              <w:jc w:val="center"/>
              <w:rPr>
                <w:rFonts w:ascii="Century Gothic" w:hAnsi="Century Gothic"/>
                <w:sz w:val="20"/>
                <w:szCs w:val="20"/>
              </w:rPr>
            </w:pPr>
          </w:p>
        </w:tc>
        <w:tc>
          <w:tcPr>
            <w:tcW w:w="687" w:type="dxa"/>
          </w:tcPr>
          <w:p w14:paraId="5727AB82" w14:textId="77777777" w:rsidR="003C5E89" w:rsidRPr="00970221" w:rsidRDefault="003C5E89" w:rsidP="003C5E89">
            <w:pPr>
              <w:jc w:val="center"/>
              <w:rPr>
                <w:rFonts w:ascii="Century Gothic" w:hAnsi="Century Gothic"/>
                <w:sz w:val="20"/>
                <w:szCs w:val="20"/>
              </w:rPr>
            </w:pPr>
          </w:p>
        </w:tc>
        <w:tc>
          <w:tcPr>
            <w:tcW w:w="687" w:type="dxa"/>
          </w:tcPr>
          <w:p w14:paraId="27EB6EAC" w14:textId="77777777" w:rsidR="003C5E89" w:rsidRPr="00970221" w:rsidRDefault="003C5E89" w:rsidP="003C5E89">
            <w:pPr>
              <w:jc w:val="center"/>
              <w:rPr>
                <w:rFonts w:ascii="Century Gothic" w:hAnsi="Century Gothic"/>
                <w:sz w:val="20"/>
                <w:szCs w:val="20"/>
              </w:rPr>
            </w:pPr>
          </w:p>
        </w:tc>
        <w:tc>
          <w:tcPr>
            <w:tcW w:w="660" w:type="dxa"/>
          </w:tcPr>
          <w:p w14:paraId="0E018B2A" w14:textId="77777777" w:rsidR="003C5E89" w:rsidRPr="00970221" w:rsidRDefault="003C5E89" w:rsidP="003C5E89">
            <w:pPr>
              <w:jc w:val="center"/>
              <w:rPr>
                <w:rFonts w:ascii="Century Gothic" w:hAnsi="Century Gothic"/>
                <w:sz w:val="20"/>
                <w:szCs w:val="20"/>
              </w:rPr>
            </w:pPr>
          </w:p>
        </w:tc>
        <w:tc>
          <w:tcPr>
            <w:tcW w:w="688" w:type="dxa"/>
          </w:tcPr>
          <w:p w14:paraId="6C447317" w14:textId="77777777" w:rsidR="003C5E89" w:rsidRPr="00970221" w:rsidRDefault="003C5E89" w:rsidP="003C5E89">
            <w:pPr>
              <w:jc w:val="center"/>
              <w:rPr>
                <w:rFonts w:ascii="Century Gothic" w:hAnsi="Century Gothic"/>
                <w:sz w:val="20"/>
                <w:szCs w:val="20"/>
              </w:rPr>
            </w:pPr>
          </w:p>
        </w:tc>
      </w:tr>
      <w:tr w:rsidR="003C5E89" w:rsidRPr="00970221" w14:paraId="135E137B" w14:textId="77777777" w:rsidTr="003C5E89">
        <w:trPr>
          <w:trHeight w:val="371"/>
        </w:trPr>
        <w:tc>
          <w:tcPr>
            <w:tcW w:w="16375" w:type="dxa"/>
            <w:gridSpan w:val="18"/>
            <w:vAlign w:val="center"/>
          </w:tcPr>
          <w:p w14:paraId="38A45503" w14:textId="77777777" w:rsidR="003C5E89" w:rsidRPr="00970221" w:rsidRDefault="003C5E89" w:rsidP="003C5E89">
            <w:pPr>
              <w:rPr>
                <w:rFonts w:ascii="Century Gothic" w:hAnsi="Century Gothic"/>
                <w:b/>
                <w:bCs/>
                <w:sz w:val="20"/>
                <w:szCs w:val="20"/>
              </w:rPr>
            </w:pPr>
            <w:bookmarkStart w:id="3" w:name="_Hlk102734912"/>
            <w:r>
              <w:rPr>
                <w:rFonts w:ascii="Century Gothic" w:hAnsi="Century Gothic"/>
                <w:b/>
                <w:bCs/>
                <w:sz w:val="20"/>
                <w:szCs w:val="20"/>
              </w:rPr>
              <w:t xml:space="preserve">STAIRWELL  </w:t>
            </w:r>
            <w:r w:rsidRPr="00970221">
              <w:rPr>
                <w:rFonts w:ascii="Century Gothic" w:hAnsi="Century Gothic"/>
                <w:b/>
                <w:bCs/>
                <w:sz w:val="20"/>
                <w:szCs w:val="20"/>
              </w:rPr>
              <w:t xml:space="preserve">    </w:t>
            </w:r>
          </w:p>
        </w:tc>
      </w:tr>
      <w:bookmarkEnd w:id="3"/>
      <w:tr w:rsidR="003C5E89" w:rsidRPr="00970221" w14:paraId="478FFAC5" w14:textId="77777777" w:rsidTr="003C5E89">
        <w:trPr>
          <w:trHeight w:val="149"/>
        </w:trPr>
        <w:tc>
          <w:tcPr>
            <w:tcW w:w="4253" w:type="dxa"/>
          </w:tcPr>
          <w:p w14:paraId="1B1E22CA"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Repaint walls </w:t>
            </w:r>
          </w:p>
        </w:tc>
        <w:tc>
          <w:tcPr>
            <w:tcW w:w="1134" w:type="dxa"/>
          </w:tcPr>
          <w:p w14:paraId="6E294F56"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41D579AC" w14:textId="77777777" w:rsidR="003C5E89" w:rsidRPr="00970221" w:rsidRDefault="003C5E89" w:rsidP="003C5E89">
            <w:pPr>
              <w:jc w:val="center"/>
              <w:rPr>
                <w:rFonts w:ascii="Century Gothic" w:hAnsi="Century Gothic"/>
                <w:sz w:val="20"/>
                <w:szCs w:val="20"/>
              </w:rPr>
            </w:pPr>
          </w:p>
        </w:tc>
        <w:tc>
          <w:tcPr>
            <w:tcW w:w="691" w:type="dxa"/>
          </w:tcPr>
          <w:p w14:paraId="35A996D3" w14:textId="77777777" w:rsidR="003C5E89" w:rsidRPr="00970221" w:rsidRDefault="003C5E89" w:rsidP="003C5E89">
            <w:pPr>
              <w:jc w:val="center"/>
              <w:rPr>
                <w:rFonts w:ascii="Century Gothic" w:hAnsi="Century Gothic"/>
                <w:sz w:val="20"/>
                <w:szCs w:val="20"/>
              </w:rPr>
            </w:pPr>
          </w:p>
        </w:tc>
        <w:tc>
          <w:tcPr>
            <w:tcW w:w="686" w:type="dxa"/>
          </w:tcPr>
          <w:p w14:paraId="460BE03D"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50A657DB" w14:textId="77777777" w:rsidR="003C5E89" w:rsidRPr="00970221" w:rsidRDefault="003C5E89" w:rsidP="003C5E89">
            <w:pPr>
              <w:jc w:val="center"/>
              <w:rPr>
                <w:rFonts w:ascii="Century Gothic" w:hAnsi="Century Gothic"/>
                <w:sz w:val="20"/>
                <w:szCs w:val="20"/>
              </w:rPr>
            </w:pPr>
          </w:p>
        </w:tc>
        <w:tc>
          <w:tcPr>
            <w:tcW w:w="686" w:type="dxa"/>
          </w:tcPr>
          <w:p w14:paraId="18854247" w14:textId="77777777" w:rsidR="003C5E89" w:rsidRPr="00970221" w:rsidRDefault="003C5E89" w:rsidP="003C5E89">
            <w:pPr>
              <w:jc w:val="center"/>
              <w:rPr>
                <w:rFonts w:ascii="Century Gothic" w:hAnsi="Century Gothic"/>
                <w:sz w:val="20"/>
                <w:szCs w:val="20"/>
              </w:rPr>
            </w:pPr>
          </w:p>
        </w:tc>
        <w:tc>
          <w:tcPr>
            <w:tcW w:w="686" w:type="dxa"/>
          </w:tcPr>
          <w:p w14:paraId="4B4C6FD7" w14:textId="77777777" w:rsidR="003C5E89" w:rsidRPr="00970221" w:rsidRDefault="003C5E89" w:rsidP="003C5E89">
            <w:pPr>
              <w:jc w:val="center"/>
              <w:rPr>
                <w:rFonts w:ascii="Century Gothic" w:hAnsi="Century Gothic"/>
                <w:sz w:val="20"/>
                <w:szCs w:val="20"/>
              </w:rPr>
            </w:pPr>
          </w:p>
        </w:tc>
        <w:tc>
          <w:tcPr>
            <w:tcW w:w="687" w:type="dxa"/>
          </w:tcPr>
          <w:p w14:paraId="4E6B60F9" w14:textId="77777777" w:rsidR="003C5E89" w:rsidRPr="00970221" w:rsidRDefault="003C5E89" w:rsidP="003C5E89">
            <w:pPr>
              <w:jc w:val="center"/>
              <w:rPr>
                <w:rFonts w:ascii="Century Gothic" w:hAnsi="Century Gothic"/>
                <w:sz w:val="20"/>
                <w:szCs w:val="20"/>
              </w:rPr>
            </w:pPr>
          </w:p>
        </w:tc>
        <w:tc>
          <w:tcPr>
            <w:tcW w:w="687" w:type="dxa"/>
          </w:tcPr>
          <w:p w14:paraId="08741072" w14:textId="77777777" w:rsidR="003C5E89" w:rsidRPr="00970221" w:rsidRDefault="003C5E89" w:rsidP="003C5E89">
            <w:pPr>
              <w:jc w:val="center"/>
              <w:rPr>
                <w:rFonts w:ascii="Century Gothic" w:hAnsi="Century Gothic"/>
                <w:sz w:val="20"/>
                <w:szCs w:val="20"/>
              </w:rPr>
            </w:pPr>
          </w:p>
        </w:tc>
        <w:tc>
          <w:tcPr>
            <w:tcW w:w="687" w:type="dxa"/>
          </w:tcPr>
          <w:p w14:paraId="67A78CAD"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1CCA995" w14:textId="77777777" w:rsidR="003C5E89" w:rsidRPr="00970221" w:rsidRDefault="003C5E89" w:rsidP="003C5E89">
            <w:pPr>
              <w:jc w:val="center"/>
              <w:rPr>
                <w:rFonts w:ascii="Century Gothic" w:hAnsi="Century Gothic"/>
                <w:sz w:val="20"/>
                <w:szCs w:val="20"/>
              </w:rPr>
            </w:pPr>
          </w:p>
        </w:tc>
        <w:tc>
          <w:tcPr>
            <w:tcW w:w="687" w:type="dxa"/>
          </w:tcPr>
          <w:p w14:paraId="43927FB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63A4700" w14:textId="77777777" w:rsidR="003C5E89" w:rsidRPr="00970221" w:rsidRDefault="003C5E89" w:rsidP="003C5E89">
            <w:pPr>
              <w:jc w:val="center"/>
              <w:rPr>
                <w:rFonts w:ascii="Century Gothic" w:hAnsi="Century Gothic"/>
                <w:sz w:val="20"/>
                <w:szCs w:val="20"/>
              </w:rPr>
            </w:pPr>
          </w:p>
        </w:tc>
        <w:tc>
          <w:tcPr>
            <w:tcW w:w="687" w:type="dxa"/>
          </w:tcPr>
          <w:p w14:paraId="64C2BBB1" w14:textId="77777777" w:rsidR="003C5E89" w:rsidRPr="00970221" w:rsidRDefault="003C5E89" w:rsidP="003C5E89">
            <w:pPr>
              <w:jc w:val="center"/>
              <w:rPr>
                <w:rFonts w:ascii="Century Gothic" w:hAnsi="Century Gothic"/>
                <w:sz w:val="20"/>
                <w:szCs w:val="20"/>
              </w:rPr>
            </w:pPr>
          </w:p>
        </w:tc>
        <w:tc>
          <w:tcPr>
            <w:tcW w:w="687" w:type="dxa"/>
          </w:tcPr>
          <w:p w14:paraId="1DA75656" w14:textId="77777777" w:rsidR="003C5E89" w:rsidRPr="00970221" w:rsidRDefault="003C5E89" w:rsidP="003C5E89">
            <w:pPr>
              <w:jc w:val="center"/>
              <w:rPr>
                <w:rFonts w:ascii="Century Gothic" w:hAnsi="Century Gothic"/>
                <w:sz w:val="20"/>
                <w:szCs w:val="20"/>
              </w:rPr>
            </w:pPr>
          </w:p>
        </w:tc>
        <w:tc>
          <w:tcPr>
            <w:tcW w:w="660" w:type="dxa"/>
          </w:tcPr>
          <w:p w14:paraId="37A7DD56" w14:textId="77777777" w:rsidR="003C5E89" w:rsidRPr="00970221" w:rsidRDefault="003C5E89" w:rsidP="003C5E89">
            <w:pPr>
              <w:jc w:val="center"/>
              <w:rPr>
                <w:rFonts w:ascii="Century Gothic" w:hAnsi="Century Gothic"/>
                <w:sz w:val="20"/>
                <w:szCs w:val="20"/>
              </w:rPr>
            </w:pPr>
          </w:p>
        </w:tc>
        <w:tc>
          <w:tcPr>
            <w:tcW w:w="688" w:type="dxa"/>
          </w:tcPr>
          <w:p w14:paraId="3DE2F9A5" w14:textId="77777777" w:rsidR="003C5E89" w:rsidRPr="00970221" w:rsidRDefault="003C5E89" w:rsidP="003C5E89">
            <w:pPr>
              <w:jc w:val="center"/>
              <w:rPr>
                <w:rFonts w:ascii="Century Gothic" w:hAnsi="Century Gothic"/>
                <w:sz w:val="20"/>
                <w:szCs w:val="20"/>
              </w:rPr>
            </w:pPr>
          </w:p>
        </w:tc>
      </w:tr>
      <w:tr w:rsidR="003C5E89" w:rsidRPr="00970221" w14:paraId="67FD9D57" w14:textId="77777777" w:rsidTr="00FB5CB2">
        <w:trPr>
          <w:trHeight w:val="149"/>
        </w:trPr>
        <w:tc>
          <w:tcPr>
            <w:tcW w:w="4253" w:type="dxa"/>
          </w:tcPr>
          <w:p w14:paraId="09C35CA6" w14:textId="77777777" w:rsidR="003C5E89" w:rsidRDefault="003C5E89" w:rsidP="003C5E89">
            <w:pPr>
              <w:rPr>
                <w:rFonts w:ascii="Century Gothic" w:hAnsi="Century Gothic"/>
                <w:sz w:val="20"/>
                <w:szCs w:val="20"/>
              </w:rPr>
            </w:pPr>
          </w:p>
        </w:tc>
        <w:tc>
          <w:tcPr>
            <w:tcW w:w="1134" w:type="dxa"/>
            <w:shd w:val="clear" w:color="auto" w:fill="DEFAF7"/>
          </w:tcPr>
          <w:p w14:paraId="26C60241" w14:textId="6A3AD5C9" w:rsidR="003C5E89" w:rsidRDefault="003C5E89" w:rsidP="003C5E89">
            <w:pPr>
              <w:jc w:val="center"/>
              <w:rPr>
                <w:rFonts w:ascii="Century Gothic" w:hAnsi="Century Gothic"/>
                <w:sz w:val="20"/>
                <w:szCs w:val="20"/>
              </w:rPr>
            </w:pPr>
            <w:r w:rsidRPr="00970221">
              <w:rPr>
                <w:rFonts w:ascii="Century Gothic" w:hAnsi="Century Gothic"/>
                <w:sz w:val="20"/>
                <w:szCs w:val="20"/>
              </w:rPr>
              <w:t>ESL</w:t>
            </w:r>
          </w:p>
        </w:tc>
        <w:tc>
          <w:tcPr>
            <w:tcW w:w="709" w:type="dxa"/>
            <w:shd w:val="clear" w:color="auto" w:fill="DEFAF7"/>
            <w:vAlign w:val="center"/>
          </w:tcPr>
          <w:p w14:paraId="15514910" w14:textId="6E285FC4"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2022</w:t>
            </w:r>
          </w:p>
        </w:tc>
        <w:tc>
          <w:tcPr>
            <w:tcW w:w="691" w:type="dxa"/>
            <w:shd w:val="clear" w:color="auto" w:fill="DEFAF7"/>
            <w:vAlign w:val="center"/>
          </w:tcPr>
          <w:p w14:paraId="6A6CAF4B" w14:textId="1DEED85E"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2023</w:t>
            </w:r>
          </w:p>
        </w:tc>
        <w:tc>
          <w:tcPr>
            <w:tcW w:w="686" w:type="dxa"/>
            <w:shd w:val="clear" w:color="auto" w:fill="DEFAF7"/>
            <w:vAlign w:val="center"/>
          </w:tcPr>
          <w:p w14:paraId="668DD132" w14:textId="6EEF52DB" w:rsidR="003C5E89" w:rsidRPr="00970221" w:rsidRDefault="003C5E89" w:rsidP="003C5E89">
            <w:pPr>
              <w:jc w:val="center"/>
              <w:rPr>
                <w:rFonts w:asciiTheme="minorHAnsi" w:hAnsiTheme="minorHAnsi" w:cstheme="minorHAnsi"/>
                <w:color w:val="00B1A1"/>
                <w:sz w:val="20"/>
                <w:szCs w:val="20"/>
              </w:rPr>
            </w:pPr>
            <w:r w:rsidRPr="00970221">
              <w:rPr>
                <w:rFonts w:ascii="Century Gothic" w:hAnsi="Century Gothic"/>
                <w:sz w:val="20"/>
                <w:szCs w:val="20"/>
              </w:rPr>
              <w:t>2024</w:t>
            </w:r>
          </w:p>
        </w:tc>
        <w:tc>
          <w:tcPr>
            <w:tcW w:w="686" w:type="dxa"/>
            <w:shd w:val="clear" w:color="auto" w:fill="DEFAF7"/>
            <w:vAlign w:val="center"/>
          </w:tcPr>
          <w:p w14:paraId="699F5C27" w14:textId="6E4A8B0D"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2025</w:t>
            </w:r>
          </w:p>
        </w:tc>
        <w:tc>
          <w:tcPr>
            <w:tcW w:w="686" w:type="dxa"/>
            <w:shd w:val="clear" w:color="auto" w:fill="DEFAF7"/>
            <w:vAlign w:val="center"/>
          </w:tcPr>
          <w:p w14:paraId="219F4113" w14:textId="3CC5565A"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2026</w:t>
            </w:r>
          </w:p>
        </w:tc>
        <w:tc>
          <w:tcPr>
            <w:tcW w:w="686" w:type="dxa"/>
            <w:shd w:val="clear" w:color="auto" w:fill="DEFAF7"/>
            <w:vAlign w:val="center"/>
          </w:tcPr>
          <w:p w14:paraId="759047DF" w14:textId="798E926F"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2027</w:t>
            </w:r>
          </w:p>
        </w:tc>
        <w:tc>
          <w:tcPr>
            <w:tcW w:w="687" w:type="dxa"/>
            <w:shd w:val="clear" w:color="auto" w:fill="DEFAF7"/>
            <w:vAlign w:val="center"/>
          </w:tcPr>
          <w:p w14:paraId="3B222B46" w14:textId="6D94A10F"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2028</w:t>
            </w:r>
          </w:p>
        </w:tc>
        <w:tc>
          <w:tcPr>
            <w:tcW w:w="687" w:type="dxa"/>
            <w:shd w:val="clear" w:color="auto" w:fill="DEFAF7"/>
            <w:vAlign w:val="center"/>
          </w:tcPr>
          <w:p w14:paraId="28E3009C" w14:textId="79F3BCA6"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2029</w:t>
            </w:r>
          </w:p>
        </w:tc>
        <w:tc>
          <w:tcPr>
            <w:tcW w:w="687" w:type="dxa"/>
            <w:shd w:val="clear" w:color="auto" w:fill="DEFAF7"/>
            <w:vAlign w:val="center"/>
          </w:tcPr>
          <w:p w14:paraId="279B34E5" w14:textId="1699246B" w:rsidR="003C5E89" w:rsidRPr="00970221" w:rsidRDefault="003C5E89" w:rsidP="003C5E89">
            <w:pPr>
              <w:jc w:val="center"/>
              <w:rPr>
                <w:rFonts w:asciiTheme="minorHAnsi" w:hAnsiTheme="minorHAnsi" w:cstheme="minorHAnsi"/>
                <w:color w:val="00B1A1"/>
                <w:sz w:val="20"/>
                <w:szCs w:val="20"/>
              </w:rPr>
            </w:pPr>
            <w:r w:rsidRPr="00970221">
              <w:rPr>
                <w:rFonts w:ascii="Century Gothic" w:hAnsi="Century Gothic"/>
                <w:sz w:val="20"/>
                <w:szCs w:val="20"/>
              </w:rPr>
              <w:t>2030</w:t>
            </w:r>
          </w:p>
        </w:tc>
        <w:tc>
          <w:tcPr>
            <w:tcW w:w="687" w:type="dxa"/>
            <w:shd w:val="clear" w:color="auto" w:fill="DEFAF7"/>
            <w:vAlign w:val="center"/>
          </w:tcPr>
          <w:p w14:paraId="0848EEF7" w14:textId="0C16D6F2"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2031</w:t>
            </w:r>
          </w:p>
        </w:tc>
        <w:tc>
          <w:tcPr>
            <w:tcW w:w="687" w:type="dxa"/>
            <w:shd w:val="clear" w:color="auto" w:fill="DEFAF7"/>
            <w:vAlign w:val="center"/>
          </w:tcPr>
          <w:p w14:paraId="71042EED" w14:textId="6340AC9F" w:rsidR="003C5E89" w:rsidRPr="00970221" w:rsidRDefault="003C5E89" w:rsidP="003C5E89">
            <w:pPr>
              <w:jc w:val="center"/>
              <w:rPr>
                <w:rFonts w:asciiTheme="minorHAnsi" w:hAnsiTheme="minorHAnsi" w:cstheme="minorHAnsi"/>
                <w:color w:val="00B1A1"/>
                <w:sz w:val="20"/>
                <w:szCs w:val="20"/>
              </w:rPr>
            </w:pPr>
            <w:r w:rsidRPr="00970221">
              <w:rPr>
                <w:rFonts w:ascii="Century Gothic" w:hAnsi="Century Gothic"/>
                <w:sz w:val="20"/>
                <w:szCs w:val="20"/>
              </w:rPr>
              <w:t>2032</w:t>
            </w:r>
          </w:p>
        </w:tc>
        <w:tc>
          <w:tcPr>
            <w:tcW w:w="687" w:type="dxa"/>
            <w:shd w:val="clear" w:color="auto" w:fill="DEFAF7"/>
            <w:vAlign w:val="center"/>
          </w:tcPr>
          <w:p w14:paraId="488938F3" w14:textId="432B3E22"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2033</w:t>
            </w:r>
          </w:p>
        </w:tc>
        <w:tc>
          <w:tcPr>
            <w:tcW w:w="687" w:type="dxa"/>
            <w:shd w:val="clear" w:color="auto" w:fill="DEFAF7"/>
            <w:vAlign w:val="center"/>
          </w:tcPr>
          <w:p w14:paraId="535AB00C" w14:textId="6CFB672E"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2034</w:t>
            </w:r>
          </w:p>
        </w:tc>
        <w:tc>
          <w:tcPr>
            <w:tcW w:w="687" w:type="dxa"/>
            <w:shd w:val="clear" w:color="auto" w:fill="DEFAF7"/>
            <w:vAlign w:val="center"/>
          </w:tcPr>
          <w:p w14:paraId="59209A2B" w14:textId="03B23ED5"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2035</w:t>
            </w:r>
          </w:p>
        </w:tc>
        <w:tc>
          <w:tcPr>
            <w:tcW w:w="660" w:type="dxa"/>
            <w:shd w:val="clear" w:color="auto" w:fill="DEFAF7"/>
            <w:vAlign w:val="center"/>
          </w:tcPr>
          <w:p w14:paraId="52C74D58" w14:textId="6821333D"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2036</w:t>
            </w:r>
          </w:p>
        </w:tc>
        <w:tc>
          <w:tcPr>
            <w:tcW w:w="688" w:type="dxa"/>
            <w:shd w:val="clear" w:color="auto" w:fill="DEFAF7"/>
            <w:vAlign w:val="center"/>
          </w:tcPr>
          <w:p w14:paraId="42EF0E1F" w14:textId="5CB79E66" w:rsidR="003C5E89" w:rsidRPr="00970221" w:rsidRDefault="003C5E89" w:rsidP="003C5E89">
            <w:pPr>
              <w:jc w:val="center"/>
              <w:rPr>
                <w:rFonts w:ascii="Century Gothic" w:hAnsi="Century Gothic"/>
                <w:sz w:val="20"/>
                <w:szCs w:val="20"/>
              </w:rPr>
            </w:pPr>
            <w:r w:rsidRPr="00970221">
              <w:rPr>
                <w:rFonts w:ascii="Century Gothic" w:hAnsi="Century Gothic"/>
                <w:sz w:val="20"/>
                <w:szCs w:val="20"/>
              </w:rPr>
              <w:t>2037</w:t>
            </w:r>
          </w:p>
        </w:tc>
      </w:tr>
      <w:tr w:rsidR="003C5E89" w:rsidRPr="00970221" w14:paraId="220F01B3" w14:textId="77777777" w:rsidTr="003C5E89">
        <w:trPr>
          <w:trHeight w:val="149"/>
        </w:trPr>
        <w:tc>
          <w:tcPr>
            <w:tcW w:w="4253" w:type="dxa"/>
          </w:tcPr>
          <w:p w14:paraId="79942A82"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Repaint Ceilings </w:t>
            </w:r>
          </w:p>
        </w:tc>
        <w:tc>
          <w:tcPr>
            <w:tcW w:w="1134" w:type="dxa"/>
          </w:tcPr>
          <w:p w14:paraId="442FC05A"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76F311BC" w14:textId="77777777" w:rsidR="003C5E89" w:rsidRPr="00970221" w:rsidRDefault="003C5E89" w:rsidP="003C5E89">
            <w:pPr>
              <w:jc w:val="center"/>
              <w:rPr>
                <w:rFonts w:ascii="Century Gothic" w:hAnsi="Century Gothic"/>
                <w:sz w:val="20"/>
                <w:szCs w:val="20"/>
              </w:rPr>
            </w:pPr>
          </w:p>
        </w:tc>
        <w:tc>
          <w:tcPr>
            <w:tcW w:w="691" w:type="dxa"/>
          </w:tcPr>
          <w:p w14:paraId="65FC5FB7" w14:textId="77777777" w:rsidR="003C5E89" w:rsidRPr="00970221" w:rsidRDefault="003C5E89" w:rsidP="003C5E89">
            <w:pPr>
              <w:jc w:val="center"/>
              <w:rPr>
                <w:rFonts w:ascii="Century Gothic" w:hAnsi="Century Gothic"/>
                <w:sz w:val="20"/>
                <w:szCs w:val="20"/>
              </w:rPr>
            </w:pPr>
          </w:p>
        </w:tc>
        <w:tc>
          <w:tcPr>
            <w:tcW w:w="686" w:type="dxa"/>
          </w:tcPr>
          <w:p w14:paraId="1DF0EA97"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3E64670A" w14:textId="77777777" w:rsidR="003C5E89" w:rsidRPr="00970221" w:rsidRDefault="003C5E89" w:rsidP="003C5E89">
            <w:pPr>
              <w:jc w:val="center"/>
              <w:rPr>
                <w:rFonts w:ascii="Century Gothic" w:hAnsi="Century Gothic"/>
                <w:sz w:val="20"/>
                <w:szCs w:val="20"/>
              </w:rPr>
            </w:pPr>
          </w:p>
        </w:tc>
        <w:tc>
          <w:tcPr>
            <w:tcW w:w="686" w:type="dxa"/>
          </w:tcPr>
          <w:p w14:paraId="2CD1CFB6" w14:textId="77777777" w:rsidR="003C5E89" w:rsidRPr="00970221" w:rsidRDefault="003C5E89" w:rsidP="003C5E89">
            <w:pPr>
              <w:jc w:val="center"/>
              <w:rPr>
                <w:rFonts w:ascii="Century Gothic" w:hAnsi="Century Gothic"/>
                <w:sz w:val="20"/>
                <w:szCs w:val="20"/>
              </w:rPr>
            </w:pPr>
          </w:p>
        </w:tc>
        <w:tc>
          <w:tcPr>
            <w:tcW w:w="686" w:type="dxa"/>
          </w:tcPr>
          <w:p w14:paraId="081A543C" w14:textId="77777777" w:rsidR="003C5E89" w:rsidRPr="00970221" w:rsidRDefault="003C5E89" w:rsidP="003C5E89">
            <w:pPr>
              <w:jc w:val="center"/>
              <w:rPr>
                <w:rFonts w:ascii="Century Gothic" w:hAnsi="Century Gothic"/>
                <w:sz w:val="20"/>
                <w:szCs w:val="20"/>
              </w:rPr>
            </w:pPr>
          </w:p>
        </w:tc>
        <w:tc>
          <w:tcPr>
            <w:tcW w:w="687" w:type="dxa"/>
          </w:tcPr>
          <w:p w14:paraId="751E3079" w14:textId="77777777" w:rsidR="003C5E89" w:rsidRPr="00970221" w:rsidRDefault="003C5E89" w:rsidP="003C5E89">
            <w:pPr>
              <w:jc w:val="center"/>
              <w:rPr>
                <w:rFonts w:ascii="Century Gothic" w:hAnsi="Century Gothic"/>
                <w:sz w:val="20"/>
                <w:szCs w:val="20"/>
              </w:rPr>
            </w:pPr>
          </w:p>
        </w:tc>
        <w:tc>
          <w:tcPr>
            <w:tcW w:w="687" w:type="dxa"/>
          </w:tcPr>
          <w:p w14:paraId="22369861" w14:textId="77777777" w:rsidR="003C5E89" w:rsidRPr="00970221" w:rsidRDefault="003C5E89" w:rsidP="003C5E89">
            <w:pPr>
              <w:jc w:val="center"/>
              <w:rPr>
                <w:rFonts w:ascii="Century Gothic" w:hAnsi="Century Gothic"/>
                <w:sz w:val="20"/>
                <w:szCs w:val="20"/>
              </w:rPr>
            </w:pPr>
          </w:p>
        </w:tc>
        <w:tc>
          <w:tcPr>
            <w:tcW w:w="687" w:type="dxa"/>
          </w:tcPr>
          <w:p w14:paraId="238095F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706A8BC" w14:textId="77777777" w:rsidR="003C5E89" w:rsidRPr="00970221" w:rsidRDefault="003C5E89" w:rsidP="003C5E89">
            <w:pPr>
              <w:jc w:val="center"/>
              <w:rPr>
                <w:rFonts w:ascii="Century Gothic" w:hAnsi="Century Gothic"/>
                <w:sz w:val="20"/>
                <w:szCs w:val="20"/>
              </w:rPr>
            </w:pPr>
          </w:p>
        </w:tc>
        <w:tc>
          <w:tcPr>
            <w:tcW w:w="687" w:type="dxa"/>
          </w:tcPr>
          <w:p w14:paraId="7583F30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20E9533" w14:textId="77777777" w:rsidR="003C5E89" w:rsidRPr="00970221" w:rsidRDefault="003C5E89" w:rsidP="003C5E89">
            <w:pPr>
              <w:jc w:val="center"/>
              <w:rPr>
                <w:rFonts w:ascii="Century Gothic" w:hAnsi="Century Gothic"/>
                <w:sz w:val="20"/>
                <w:szCs w:val="20"/>
              </w:rPr>
            </w:pPr>
          </w:p>
        </w:tc>
        <w:tc>
          <w:tcPr>
            <w:tcW w:w="687" w:type="dxa"/>
          </w:tcPr>
          <w:p w14:paraId="647EC0EF" w14:textId="77777777" w:rsidR="003C5E89" w:rsidRPr="00970221" w:rsidRDefault="003C5E89" w:rsidP="003C5E89">
            <w:pPr>
              <w:jc w:val="center"/>
              <w:rPr>
                <w:rFonts w:ascii="Century Gothic" w:hAnsi="Century Gothic"/>
                <w:sz w:val="20"/>
                <w:szCs w:val="20"/>
              </w:rPr>
            </w:pPr>
          </w:p>
        </w:tc>
        <w:tc>
          <w:tcPr>
            <w:tcW w:w="687" w:type="dxa"/>
          </w:tcPr>
          <w:p w14:paraId="6DBC70E1" w14:textId="77777777" w:rsidR="003C5E89" w:rsidRPr="00970221" w:rsidRDefault="003C5E89" w:rsidP="003C5E89">
            <w:pPr>
              <w:jc w:val="center"/>
              <w:rPr>
                <w:rFonts w:ascii="Century Gothic" w:hAnsi="Century Gothic"/>
                <w:sz w:val="20"/>
                <w:szCs w:val="20"/>
              </w:rPr>
            </w:pPr>
          </w:p>
        </w:tc>
        <w:tc>
          <w:tcPr>
            <w:tcW w:w="660" w:type="dxa"/>
          </w:tcPr>
          <w:p w14:paraId="714362B1" w14:textId="77777777" w:rsidR="003C5E89" w:rsidRPr="00970221" w:rsidRDefault="003C5E89" w:rsidP="003C5E89">
            <w:pPr>
              <w:jc w:val="center"/>
              <w:rPr>
                <w:rFonts w:ascii="Century Gothic" w:hAnsi="Century Gothic"/>
                <w:sz w:val="20"/>
                <w:szCs w:val="20"/>
              </w:rPr>
            </w:pPr>
          </w:p>
        </w:tc>
        <w:tc>
          <w:tcPr>
            <w:tcW w:w="688" w:type="dxa"/>
          </w:tcPr>
          <w:p w14:paraId="412E235A" w14:textId="77777777" w:rsidR="003C5E89" w:rsidRPr="00970221" w:rsidRDefault="003C5E89" w:rsidP="003C5E89">
            <w:pPr>
              <w:jc w:val="center"/>
              <w:rPr>
                <w:rFonts w:ascii="Century Gothic" w:hAnsi="Century Gothic"/>
                <w:sz w:val="20"/>
                <w:szCs w:val="20"/>
              </w:rPr>
            </w:pPr>
          </w:p>
        </w:tc>
      </w:tr>
      <w:tr w:rsidR="003C5E89" w:rsidRPr="00970221" w14:paraId="7BCED22F" w14:textId="77777777" w:rsidTr="003C5E89">
        <w:trPr>
          <w:trHeight w:val="149"/>
        </w:trPr>
        <w:tc>
          <w:tcPr>
            <w:tcW w:w="4253" w:type="dxa"/>
          </w:tcPr>
          <w:p w14:paraId="34C0E6E0"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Repaint Door Faces/Frames </w:t>
            </w:r>
          </w:p>
        </w:tc>
        <w:tc>
          <w:tcPr>
            <w:tcW w:w="1134" w:type="dxa"/>
          </w:tcPr>
          <w:p w14:paraId="6765F7B7"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4DDD073D" w14:textId="77777777" w:rsidR="003C5E89" w:rsidRPr="00970221" w:rsidRDefault="003C5E89" w:rsidP="003C5E89">
            <w:pPr>
              <w:jc w:val="center"/>
              <w:rPr>
                <w:rFonts w:ascii="Century Gothic" w:hAnsi="Century Gothic"/>
                <w:sz w:val="20"/>
                <w:szCs w:val="20"/>
              </w:rPr>
            </w:pPr>
          </w:p>
        </w:tc>
        <w:tc>
          <w:tcPr>
            <w:tcW w:w="691" w:type="dxa"/>
          </w:tcPr>
          <w:p w14:paraId="336B8E3F" w14:textId="77777777" w:rsidR="003C5E89" w:rsidRPr="00970221" w:rsidRDefault="003C5E89" w:rsidP="003C5E89">
            <w:pPr>
              <w:jc w:val="center"/>
              <w:rPr>
                <w:rFonts w:ascii="Century Gothic" w:hAnsi="Century Gothic"/>
                <w:sz w:val="20"/>
                <w:szCs w:val="20"/>
              </w:rPr>
            </w:pPr>
          </w:p>
        </w:tc>
        <w:tc>
          <w:tcPr>
            <w:tcW w:w="686" w:type="dxa"/>
          </w:tcPr>
          <w:p w14:paraId="403CCD9F"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77A91238" w14:textId="77777777" w:rsidR="003C5E89" w:rsidRPr="00970221" w:rsidRDefault="003C5E89" w:rsidP="003C5E89">
            <w:pPr>
              <w:jc w:val="center"/>
              <w:rPr>
                <w:rFonts w:ascii="Century Gothic" w:hAnsi="Century Gothic"/>
                <w:sz w:val="20"/>
                <w:szCs w:val="20"/>
              </w:rPr>
            </w:pPr>
          </w:p>
        </w:tc>
        <w:tc>
          <w:tcPr>
            <w:tcW w:w="686" w:type="dxa"/>
          </w:tcPr>
          <w:p w14:paraId="2C2CD6CC" w14:textId="77777777" w:rsidR="003C5E89" w:rsidRPr="00970221" w:rsidRDefault="003C5E89" w:rsidP="003C5E89">
            <w:pPr>
              <w:jc w:val="center"/>
              <w:rPr>
                <w:rFonts w:ascii="Century Gothic" w:hAnsi="Century Gothic"/>
                <w:sz w:val="20"/>
                <w:szCs w:val="20"/>
              </w:rPr>
            </w:pPr>
          </w:p>
        </w:tc>
        <w:tc>
          <w:tcPr>
            <w:tcW w:w="686" w:type="dxa"/>
          </w:tcPr>
          <w:p w14:paraId="4F390BAD" w14:textId="77777777" w:rsidR="003C5E89" w:rsidRPr="00970221" w:rsidRDefault="003C5E89" w:rsidP="003C5E89">
            <w:pPr>
              <w:jc w:val="center"/>
              <w:rPr>
                <w:rFonts w:ascii="Century Gothic" w:hAnsi="Century Gothic"/>
                <w:sz w:val="20"/>
                <w:szCs w:val="20"/>
              </w:rPr>
            </w:pPr>
          </w:p>
        </w:tc>
        <w:tc>
          <w:tcPr>
            <w:tcW w:w="687" w:type="dxa"/>
          </w:tcPr>
          <w:p w14:paraId="5A81D532" w14:textId="77777777" w:rsidR="003C5E89" w:rsidRPr="00970221" w:rsidRDefault="003C5E89" w:rsidP="003C5E89">
            <w:pPr>
              <w:jc w:val="center"/>
              <w:rPr>
                <w:rFonts w:ascii="Century Gothic" w:hAnsi="Century Gothic"/>
                <w:sz w:val="20"/>
                <w:szCs w:val="20"/>
              </w:rPr>
            </w:pPr>
          </w:p>
        </w:tc>
        <w:tc>
          <w:tcPr>
            <w:tcW w:w="687" w:type="dxa"/>
          </w:tcPr>
          <w:p w14:paraId="41DCC7D7" w14:textId="77777777" w:rsidR="003C5E89" w:rsidRPr="00970221" w:rsidRDefault="003C5E89" w:rsidP="003C5E89">
            <w:pPr>
              <w:jc w:val="center"/>
              <w:rPr>
                <w:rFonts w:ascii="Century Gothic" w:hAnsi="Century Gothic"/>
                <w:sz w:val="20"/>
                <w:szCs w:val="20"/>
              </w:rPr>
            </w:pPr>
          </w:p>
        </w:tc>
        <w:tc>
          <w:tcPr>
            <w:tcW w:w="687" w:type="dxa"/>
          </w:tcPr>
          <w:p w14:paraId="4DEB536E"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7EC7202" w14:textId="77777777" w:rsidR="003C5E89" w:rsidRPr="00970221" w:rsidRDefault="003C5E89" w:rsidP="003C5E89">
            <w:pPr>
              <w:jc w:val="center"/>
              <w:rPr>
                <w:rFonts w:ascii="Century Gothic" w:hAnsi="Century Gothic"/>
                <w:sz w:val="20"/>
                <w:szCs w:val="20"/>
              </w:rPr>
            </w:pPr>
          </w:p>
        </w:tc>
        <w:tc>
          <w:tcPr>
            <w:tcW w:w="687" w:type="dxa"/>
          </w:tcPr>
          <w:p w14:paraId="24DEA8C5"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CFD5294" w14:textId="77777777" w:rsidR="003C5E89" w:rsidRPr="00970221" w:rsidRDefault="003C5E89" w:rsidP="003C5E89">
            <w:pPr>
              <w:jc w:val="center"/>
              <w:rPr>
                <w:rFonts w:ascii="Century Gothic" w:hAnsi="Century Gothic"/>
                <w:sz w:val="20"/>
                <w:szCs w:val="20"/>
              </w:rPr>
            </w:pPr>
          </w:p>
        </w:tc>
        <w:tc>
          <w:tcPr>
            <w:tcW w:w="687" w:type="dxa"/>
          </w:tcPr>
          <w:p w14:paraId="6D55B667" w14:textId="77777777" w:rsidR="003C5E89" w:rsidRPr="00970221" w:rsidRDefault="003C5E89" w:rsidP="003C5E89">
            <w:pPr>
              <w:jc w:val="center"/>
              <w:rPr>
                <w:rFonts w:ascii="Century Gothic" w:hAnsi="Century Gothic"/>
                <w:sz w:val="20"/>
                <w:szCs w:val="20"/>
              </w:rPr>
            </w:pPr>
          </w:p>
        </w:tc>
        <w:tc>
          <w:tcPr>
            <w:tcW w:w="687" w:type="dxa"/>
          </w:tcPr>
          <w:p w14:paraId="0C4387EE" w14:textId="77777777" w:rsidR="003C5E89" w:rsidRPr="00970221" w:rsidRDefault="003C5E89" w:rsidP="003C5E89">
            <w:pPr>
              <w:jc w:val="center"/>
              <w:rPr>
                <w:rFonts w:ascii="Century Gothic" w:hAnsi="Century Gothic"/>
                <w:sz w:val="20"/>
                <w:szCs w:val="20"/>
              </w:rPr>
            </w:pPr>
          </w:p>
        </w:tc>
        <w:tc>
          <w:tcPr>
            <w:tcW w:w="660" w:type="dxa"/>
          </w:tcPr>
          <w:p w14:paraId="15C26857" w14:textId="77777777" w:rsidR="003C5E89" w:rsidRPr="00970221" w:rsidRDefault="003C5E89" w:rsidP="003C5E89">
            <w:pPr>
              <w:jc w:val="center"/>
              <w:rPr>
                <w:rFonts w:ascii="Century Gothic" w:hAnsi="Century Gothic"/>
                <w:sz w:val="20"/>
                <w:szCs w:val="20"/>
              </w:rPr>
            </w:pPr>
          </w:p>
        </w:tc>
        <w:tc>
          <w:tcPr>
            <w:tcW w:w="688" w:type="dxa"/>
          </w:tcPr>
          <w:p w14:paraId="5E2991E4" w14:textId="77777777" w:rsidR="003C5E89" w:rsidRPr="00970221" w:rsidRDefault="003C5E89" w:rsidP="003C5E89">
            <w:pPr>
              <w:jc w:val="center"/>
              <w:rPr>
                <w:rFonts w:ascii="Century Gothic" w:hAnsi="Century Gothic"/>
                <w:sz w:val="20"/>
                <w:szCs w:val="20"/>
              </w:rPr>
            </w:pPr>
          </w:p>
        </w:tc>
      </w:tr>
      <w:tr w:rsidR="003C5E89" w:rsidRPr="00970221" w14:paraId="13A5F1DC" w14:textId="77777777" w:rsidTr="003C5E89">
        <w:trPr>
          <w:trHeight w:val="149"/>
        </w:trPr>
        <w:tc>
          <w:tcPr>
            <w:tcW w:w="4253" w:type="dxa"/>
          </w:tcPr>
          <w:p w14:paraId="486246AA"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Lighting </w:t>
            </w:r>
          </w:p>
        </w:tc>
        <w:tc>
          <w:tcPr>
            <w:tcW w:w="1134" w:type="dxa"/>
          </w:tcPr>
          <w:p w14:paraId="7D3DCFAE"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475543F1" w14:textId="77777777" w:rsidR="003C5E89" w:rsidRPr="00970221" w:rsidRDefault="003C5E89" w:rsidP="003C5E89">
            <w:pPr>
              <w:jc w:val="center"/>
              <w:rPr>
                <w:rFonts w:ascii="Century Gothic" w:hAnsi="Century Gothic"/>
                <w:sz w:val="20"/>
                <w:szCs w:val="20"/>
              </w:rPr>
            </w:pPr>
          </w:p>
        </w:tc>
        <w:tc>
          <w:tcPr>
            <w:tcW w:w="691" w:type="dxa"/>
          </w:tcPr>
          <w:p w14:paraId="2D1C4699" w14:textId="77777777" w:rsidR="003C5E89" w:rsidRPr="00970221" w:rsidRDefault="003C5E89" w:rsidP="003C5E89">
            <w:pPr>
              <w:jc w:val="center"/>
              <w:rPr>
                <w:rFonts w:ascii="Century Gothic" w:hAnsi="Century Gothic"/>
                <w:sz w:val="20"/>
                <w:szCs w:val="20"/>
              </w:rPr>
            </w:pPr>
          </w:p>
        </w:tc>
        <w:tc>
          <w:tcPr>
            <w:tcW w:w="686" w:type="dxa"/>
          </w:tcPr>
          <w:p w14:paraId="30CD3173" w14:textId="77777777" w:rsidR="003C5E89" w:rsidRPr="00970221" w:rsidRDefault="003C5E89" w:rsidP="003C5E89">
            <w:pPr>
              <w:jc w:val="center"/>
              <w:rPr>
                <w:rFonts w:ascii="Century Gothic" w:hAnsi="Century Gothic"/>
                <w:sz w:val="20"/>
                <w:szCs w:val="20"/>
              </w:rPr>
            </w:pPr>
          </w:p>
        </w:tc>
        <w:tc>
          <w:tcPr>
            <w:tcW w:w="686" w:type="dxa"/>
          </w:tcPr>
          <w:p w14:paraId="4AEEE8C3" w14:textId="77777777" w:rsidR="003C5E89" w:rsidRPr="00970221" w:rsidRDefault="003C5E89" w:rsidP="003C5E89">
            <w:pPr>
              <w:jc w:val="center"/>
              <w:rPr>
                <w:rFonts w:ascii="Century Gothic" w:hAnsi="Century Gothic"/>
                <w:sz w:val="20"/>
                <w:szCs w:val="20"/>
              </w:rPr>
            </w:pPr>
          </w:p>
        </w:tc>
        <w:tc>
          <w:tcPr>
            <w:tcW w:w="686" w:type="dxa"/>
          </w:tcPr>
          <w:p w14:paraId="4A644E77" w14:textId="77777777" w:rsidR="003C5E89" w:rsidRPr="00970221" w:rsidRDefault="003C5E89" w:rsidP="003C5E89">
            <w:pPr>
              <w:jc w:val="center"/>
              <w:rPr>
                <w:rFonts w:ascii="Century Gothic" w:hAnsi="Century Gothic"/>
                <w:sz w:val="20"/>
                <w:szCs w:val="20"/>
              </w:rPr>
            </w:pPr>
          </w:p>
        </w:tc>
        <w:tc>
          <w:tcPr>
            <w:tcW w:w="686" w:type="dxa"/>
          </w:tcPr>
          <w:p w14:paraId="05230BF8" w14:textId="77777777" w:rsidR="003C5E89" w:rsidRPr="00970221" w:rsidRDefault="003C5E89" w:rsidP="003C5E89">
            <w:pPr>
              <w:jc w:val="center"/>
              <w:rPr>
                <w:rFonts w:ascii="Century Gothic" w:hAnsi="Century Gothic"/>
                <w:sz w:val="20"/>
                <w:szCs w:val="20"/>
              </w:rPr>
            </w:pPr>
          </w:p>
        </w:tc>
        <w:tc>
          <w:tcPr>
            <w:tcW w:w="687" w:type="dxa"/>
          </w:tcPr>
          <w:p w14:paraId="2C8EC950" w14:textId="77777777" w:rsidR="003C5E89" w:rsidRPr="00970221" w:rsidRDefault="003C5E89" w:rsidP="003C5E89">
            <w:pPr>
              <w:jc w:val="center"/>
              <w:rPr>
                <w:rFonts w:ascii="Century Gothic" w:hAnsi="Century Gothic"/>
                <w:sz w:val="20"/>
                <w:szCs w:val="20"/>
              </w:rPr>
            </w:pPr>
          </w:p>
        </w:tc>
        <w:tc>
          <w:tcPr>
            <w:tcW w:w="687" w:type="dxa"/>
          </w:tcPr>
          <w:p w14:paraId="7CCDDFF2"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7" w:type="dxa"/>
          </w:tcPr>
          <w:p w14:paraId="0115379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6031658" w14:textId="77777777" w:rsidR="003C5E89" w:rsidRPr="00970221" w:rsidRDefault="003C5E89" w:rsidP="003C5E89">
            <w:pPr>
              <w:jc w:val="center"/>
              <w:rPr>
                <w:rFonts w:ascii="Century Gothic" w:hAnsi="Century Gothic"/>
                <w:sz w:val="20"/>
                <w:szCs w:val="20"/>
              </w:rPr>
            </w:pPr>
          </w:p>
        </w:tc>
        <w:tc>
          <w:tcPr>
            <w:tcW w:w="687" w:type="dxa"/>
          </w:tcPr>
          <w:p w14:paraId="5F7CEA1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62C40B7" w14:textId="77777777" w:rsidR="003C5E89" w:rsidRPr="00970221" w:rsidRDefault="003C5E89" w:rsidP="003C5E89">
            <w:pPr>
              <w:jc w:val="center"/>
              <w:rPr>
                <w:rFonts w:ascii="Century Gothic" w:hAnsi="Century Gothic"/>
                <w:sz w:val="20"/>
                <w:szCs w:val="20"/>
              </w:rPr>
            </w:pPr>
          </w:p>
        </w:tc>
        <w:tc>
          <w:tcPr>
            <w:tcW w:w="687" w:type="dxa"/>
          </w:tcPr>
          <w:p w14:paraId="7ABB86FE" w14:textId="77777777" w:rsidR="003C5E89" w:rsidRPr="00970221" w:rsidRDefault="003C5E89" w:rsidP="003C5E89">
            <w:pPr>
              <w:jc w:val="center"/>
              <w:rPr>
                <w:rFonts w:ascii="Century Gothic" w:hAnsi="Century Gothic"/>
                <w:sz w:val="20"/>
                <w:szCs w:val="20"/>
              </w:rPr>
            </w:pPr>
          </w:p>
        </w:tc>
        <w:tc>
          <w:tcPr>
            <w:tcW w:w="687" w:type="dxa"/>
          </w:tcPr>
          <w:p w14:paraId="0736A84D" w14:textId="77777777" w:rsidR="003C5E89" w:rsidRPr="00970221" w:rsidRDefault="003C5E89" w:rsidP="003C5E89">
            <w:pPr>
              <w:jc w:val="center"/>
              <w:rPr>
                <w:rFonts w:ascii="Century Gothic" w:hAnsi="Century Gothic"/>
                <w:sz w:val="20"/>
                <w:szCs w:val="20"/>
              </w:rPr>
            </w:pPr>
          </w:p>
        </w:tc>
        <w:tc>
          <w:tcPr>
            <w:tcW w:w="660" w:type="dxa"/>
          </w:tcPr>
          <w:p w14:paraId="56E34659" w14:textId="77777777" w:rsidR="003C5E89" w:rsidRPr="00970221" w:rsidRDefault="003C5E89" w:rsidP="003C5E89">
            <w:pPr>
              <w:jc w:val="center"/>
              <w:rPr>
                <w:rFonts w:ascii="Century Gothic" w:hAnsi="Century Gothic"/>
                <w:sz w:val="20"/>
                <w:szCs w:val="20"/>
              </w:rPr>
            </w:pPr>
          </w:p>
        </w:tc>
        <w:tc>
          <w:tcPr>
            <w:tcW w:w="688" w:type="dxa"/>
          </w:tcPr>
          <w:p w14:paraId="680E9CE5" w14:textId="77777777" w:rsidR="003C5E89" w:rsidRPr="00970221" w:rsidRDefault="003C5E89" w:rsidP="003C5E89">
            <w:pPr>
              <w:jc w:val="center"/>
              <w:rPr>
                <w:rFonts w:ascii="Century Gothic" w:hAnsi="Century Gothic"/>
                <w:sz w:val="20"/>
                <w:szCs w:val="20"/>
              </w:rPr>
            </w:pPr>
          </w:p>
        </w:tc>
      </w:tr>
      <w:tr w:rsidR="003C5E89" w:rsidRPr="00970221" w14:paraId="26BFC3D6" w14:textId="77777777" w:rsidTr="003C5E89">
        <w:trPr>
          <w:trHeight w:val="149"/>
        </w:trPr>
        <w:tc>
          <w:tcPr>
            <w:tcW w:w="4253" w:type="dxa"/>
          </w:tcPr>
          <w:p w14:paraId="603C3147"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signage </w:t>
            </w:r>
          </w:p>
        </w:tc>
        <w:tc>
          <w:tcPr>
            <w:tcW w:w="1134" w:type="dxa"/>
          </w:tcPr>
          <w:p w14:paraId="003B5F04"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00B8D75A" w14:textId="77777777" w:rsidR="003C5E89" w:rsidRPr="00970221" w:rsidRDefault="003C5E89" w:rsidP="003C5E89">
            <w:pPr>
              <w:jc w:val="center"/>
              <w:rPr>
                <w:rFonts w:ascii="Century Gothic" w:hAnsi="Century Gothic"/>
                <w:sz w:val="20"/>
                <w:szCs w:val="20"/>
              </w:rPr>
            </w:pPr>
          </w:p>
        </w:tc>
        <w:tc>
          <w:tcPr>
            <w:tcW w:w="691" w:type="dxa"/>
          </w:tcPr>
          <w:p w14:paraId="4E2A4255" w14:textId="77777777" w:rsidR="003C5E89" w:rsidRPr="00970221" w:rsidRDefault="003C5E89" w:rsidP="003C5E89">
            <w:pPr>
              <w:jc w:val="center"/>
              <w:rPr>
                <w:rFonts w:ascii="Century Gothic" w:hAnsi="Century Gothic"/>
                <w:sz w:val="20"/>
                <w:szCs w:val="20"/>
              </w:rPr>
            </w:pPr>
          </w:p>
        </w:tc>
        <w:tc>
          <w:tcPr>
            <w:tcW w:w="686" w:type="dxa"/>
          </w:tcPr>
          <w:p w14:paraId="463F864A" w14:textId="77777777" w:rsidR="003C5E89" w:rsidRPr="00970221" w:rsidRDefault="003C5E89" w:rsidP="003C5E89">
            <w:pPr>
              <w:jc w:val="center"/>
              <w:rPr>
                <w:rFonts w:ascii="Century Gothic" w:hAnsi="Century Gothic"/>
                <w:sz w:val="20"/>
                <w:szCs w:val="20"/>
              </w:rPr>
            </w:pPr>
          </w:p>
        </w:tc>
        <w:tc>
          <w:tcPr>
            <w:tcW w:w="686" w:type="dxa"/>
          </w:tcPr>
          <w:p w14:paraId="0E0FA804"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9AD60D9" w14:textId="77777777" w:rsidR="003C5E89" w:rsidRPr="00970221" w:rsidRDefault="003C5E89" w:rsidP="003C5E89">
            <w:pPr>
              <w:jc w:val="center"/>
              <w:rPr>
                <w:rFonts w:ascii="Century Gothic" w:hAnsi="Century Gothic"/>
                <w:sz w:val="20"/>
                <w:szCs w:val="20"/>
              </w:rPr>
            </w:pPr>
          </w:p>
        </w:tc>
        <w:tc>
          <w:tcPr>
            <w:tcW w:w="686" w:type="dxa"/>
          </w:tcPr>
          <w:p w14:paraId="5B690B92" w14:textId="77777777" w:rsidR="003C5E89" w:rsidRPr="00970221" w:rsidRDefault="003C5E89" w:rsidP="003C5E89">
            <w:pPr>
              <w:jc w:val="center"/>
              <w:rPr>
                <w:rFonts w:ascii="Century Gothic" w:hAnsi="Century Gothic"/>
                <w:sz w:val="20"/>
                <w:szCs w:val="20"/>
              </w:rPr>
            </w:pPr>
          </w:p>
        </w:tc>
        <w:tc>
          <w:tcPr>
            <w:tcW w:w="687" w:type="dxa"/>
          </w:tcPr>
          <w:p w14:paraId="67EDB65B" w14:textId="77777777" w:rsidR="003C5E89" w:rsidRPr="00970221" w:rsidRDefault="003C5E89" w:rsidP="003C5E89">
            <w:pPr>
              <w:jc w:val="center"/>
              <w:rPr>
                <w:rFonts w:ascii="Century Gothic" w:hAnsi="Century Gothic"/>
                <w:sz w:val="20"/>
                <w:szCs w:val="20"/>
              </w:rPr>
            </w:pPr>
          </w:p>
        </w:tc>
        <w:tc>
          <w:tcPr>
            <w:tcW w:w="687" w:type="dxa"/>
          </w:tcPr>
          <w:p w14:paraId="2579A47E" w14:textId="77777777" w:rsidR="003C5E89" w:rsidRPr="00970221" w:rsidRDefault="003C5E89" w:rsidP="003C5E89">
            <w:pPr>
              <w:jc w:val="center"/>
              <w:rPr>
                <w:rFonts w:ascii="Century Gothic" w:hAnsi="Century Gothic"/>
                <w:sz w:val="20"/>
                <w:szCs w:val="20"/>
              </w:rPr>
            </w:pPr>
          </w:p>
        </w:tc>
        <w:tc>
          <w:tcPr>
            <w:tcW w:w="687" w:type="dxa"/>
          </w:tcPr>
          <w:p w14:paraId="46A82AA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C79EB77" w14:textId="77777777" w:rsidR="003C5E89" w:rsidRPr="00970221" w:rsidRDefault="003C5E89" w:rsidP="003C5E89">
            <w:pPr>
              <w:jc w:val="center"/>
              <w:rPr>
                <w:rFonts w:ascii="Century Gothic" w:hAnsi="Century Gothic"/>
                <w:sz w:val="20"/>
                <w:szCs w:val="20"/>
              </w:rPr>
            </w:pPr>
          </w:p>
        </w:tc>
        <w:tc>
          <w:tcPr>
            <w:tcW w:w="687" w:type="dxa"/>
          </w:tcPr>
          <w:p w14:paraId="2C4B0C0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619FDB4" w14:textId="77777777" w:rsidR="003C5E89" w:rsidRPr="00970221" w:rsidRDefault="003C5E89" w:rsidP="003C5E89">
            <w:pPr>
              <w:jc w:val="center"/>
              <w:rPr>
                <w:rFonts w:ascii="Century Gothic" w:hAnsi="Century Gothic"/>
                <w:sz w:val="20"/>
                <w:szCs w:val="20"/>
              </w:rPr>
            </w:pPr>
          </w:p>
        </w:tc>
        <w:tc>
          <w:tcPr>
            <w:tcW w:w="687" w:type="dxa"/>
          </w:tcPr>
          <w:p w14:paraId="3E26B7F6" w14:textId="77777777" w:rsidR="003C5E89" w:rsidRPr="00970221" w:rsidRDefault="003C5E89" w:rsidP="003C5E89">
            <w:pPr>
              <w:jc w:val="center"/>
              <w:rPr>
                <w:rFonts w:ascii="Century Gothic" w:hAnsi="Century Gothic"/>
                <w:sz w:val="20"/>
                <w:szCs w:val="20"/>
              </w:rPr>
            </w:pPr>
          </w:p>
        </w:tc>
        <w:tc>
          <w:tcPr>
            <w:tcW w:w="687" w:type="dxa"/>
          </w:tcPr>
          <w:p w14:paraId="6E6C1C79" w14:textId="77777777" w:rsidR="003C5E89" w:rsidRPr="00970221" w:rsidRDefault="003C5E89" w:rsidP="003C5E89">
            <w:pPr>
              <w:jc w:val="center"/>
              <w:rPr>
                <w:rFonts w:ascii="Century Gothic" w:hAnsi="Century Gothic"/>
                <w:sz w:val="20"/>
                <w:szCs w:val="20"/>
              </w:rPr>
            </w:pPr>
          </w:p>
        </w:tc>
        <w:tc>
          <w:tcPr>
            <w:tcW w:w="660" w:type="dxa"/>
          </w:tcPr>
          <w:p w14:paraId="448D526E" w14:textId="77777777" w:rsidR="003C5E89" w:rsidRPr="00970221" w:rsidRDefault="003C5E89" w:rsidP="003C5E89">
            <w:pPr>
              <w:jc w:val="center"/>
              <w:rPr>
                <w:rFonts w:ascii="Century Gothic" w:hAnsi="Century Gothic"/>
                <w:sz w:val="20"/>
                <w:szCs w:val="20"/>
              </w:rPr>
            </w:pPr>
          </w:p>
        </w:tc>
        <w:tc>
          <w:tcPr>
            <w:tcW w:w="688" w:type="dxa"/>
          </w:tcPr>
          <w:p w14:paraId="7CA02531" w14:textId="77777777" w:rsidR="003C5E89" w:rsidRPr="00970221" w:rsidRDefault="003C5E89" w:rsidP="003C5E89">
            <w:pPr>
              <w:jc w:val="center"/>
              <w:rPr>
                <w:rFonts w:ascii="Century Gothic" w:hAnsi="Century Gothic"/>
                <w:sz w:val="20"/>
                <w:szCs w:val="20"/>
              </w:rPr>
            </w:pPr>
          </w:p>
        </w:tc>
      </w:tr>
      <w:tr w:rsidR="003C5E89" w:rsidRPr="00970221" w14:paraId="1EEF0D6D" w14:textId="77777777" w:rsidTr="003C5E89">
        <w:trPr>
          <w:trHeight w:val="149"/>
        </w:trPr>
        <w:tc>
          <w:tcPr>
            <w:tcW w:w="4253" w:type="dxa"/>
          </w:tcPr>
          <w:p w14:paraId="25C8A61C"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Repaint Handrails </w:t>
            </w:r>
          </w:p>
        </w:tc>
        <w:tc>
          <w:tcPr>
            <w:tcW w:w="1134" w:type="dxa"/>
          </w:tcPr>
          <w:p w14:paraId="1D9950F2"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1DC3266A"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91" w:type="dxa"/>
          </w:tcPr>
          <w:p w14:paraId="62A56375" w14:textId="77777777" w:rsidR="003C5E89" w:rsidRPr="00970221" w:rsidRDefault="003C5E89" w:rsidP="003C5E89">
            <w:pPr>
              <w:jc w:val="center"/>
              <w:rPr>
                <w:rFonts w:ascii="Century Gothic" w:hAnsi="Century Gothic"/>
                <w:sz w:val="20"/>
                <w:szCs w:val="20"/>
              </w:rPr>
            </w:pPr>
          </w:p>
        </w:tc>
        <w:tc>
          <w:tcPr>
            <w:tcW w:w="686" w:type="dxa"/>
          </w:tcPr>
          <w:p w14:paraId="7DE56D1F" w14:textId="77777777" w:rsidR="003C5E89" w:rsidRPr="00970221" w:rsidRDefault="003C5E89" w:rsidP="003C5E89">
            <w:pPr>
              <w:jc w:val="center"/>
              <w:rPr>
                <w:rFonts w:ascii="Century Gothic" w:hAnsi="Century Gothic"/>
                <w:sz w:val="20"/>
                <w:szCs w:val="20"/>
              </w:rPr>
            </w:pPr>
          </w:p>
        </w:tc>
        <w:tc>
          <w:tcPr>
            <w:tcW w:w="686" w:type="dxa"/>
          </w:tcPr>
          <w:p w14:paraId="6598347F" w14:textId="77777777" w:rsidR="003C5E89" w:rsidRPr="00970221" w:rsidRDefault="003C5E89" w:rsidP="003C5E89">
            <w:pPr>
              <w:jc w:val="center"/>
              <w:rPr>
                <w:rFonts w:ascii="Century Gothic" w:hAnsi="Century Gothic"/>
                <w:sz w:val="20"/>
                <w:szCs w:val="20"/>
              </w:rPr>
            </w:pPr>
          </w:p>
        </w:tc>
        <w:tc>
          <w:tcPr>
            <w:tcW w:w="686" w:type="dxa"/>
          </w:tcPr>
          <w:p w14:paraId="1B22DE41" w14:textId="77777777" w:rsidR="003C5E89" w:rsidRPr="00970221" w:rsidRDefault="003C5E89" w:rsidP="003C5E89">
            <w:pPr>
              <w:jc w:val="center"/>
              <w:rPr>
                <w:rFonts w:ascii="Century Gothic" w:hAnsi="Century Gothic"/>
                <w:sz w:val="20"/>
                <w:szCs w:val="20"/>
              </w:rPr>
            </w:pPr>
          </w:p>
        </w:tc>
        <w:tc>
          <w:tcPr>
            <w:tcW w:w="686" w:type="dxa"/>
          </w:tcPr>
          <w:p w14:paraId="23B52F98" w14:textId="77777777" w:rsidR="003C5E89" w:rsidRPr="00970221" w:rsidRDefault="003C5E89" w:rsidP="003C5E89">
            <w:pPr>
              <w:jc w:val="center"/>
              <w:rPr>
                <w:rFonts w:ascii="Century Gothic" w:hAnsi="Century Gothic"/>
                <w:sz w:val="20"/>
                <w:szCs w:val="20"/>
              </w:rPr>
            </w:pPr>
          </w:p>
        </w:tc>
        <w:tc>
          <w:tcPr>
            <w:tcW w:w="687" w:type="dxa"/>
          </w:tcPr>
          <w:p w14:paraId="78EF94BC" w14:textId="77777777" w:rsidR="003C5E89" w:rsidRPr="00970221" w:rsidRDefault="003C5E89" w:rsidP="003C5E89">
            <w:pPr>
              <w:jc w:val="center"/>
              <w:rPr>
                <w:rFonts w:ascii="Century Gothic" w:hAnsi="Century Gothic"/>
                <w:sz w:val="20"/>
                <w:szCs w:val="20"/>
              </w:rPr>
            </w:pPr>
          </w:p>
        </w:tc>
        <w:tc>
          <w:tcPr>
            <w:tcW w:w="687" w:type="dxa"/>
          </w:tcPr>
          <w:p w14:paraId="1A29EB2F" w14:textId="77777777" w:rsidR="003C5E89" w:rsidRPr="00970221" w:rsidRDefault="003C5E89" w:rsidP="003C5E89">
            <w:pPr>
              <w:jc w:val="center"/>
              <w:rPr>
                <w:rFonts w:ascii="Century Gothic" w:hAnsi="Century Gothic"/>
                <w:sz w:val="20"/>
                <w:szCs w:val="20"/>
              </w:rPr>
            </w:pPr>
          </w:p>
        </w:tc>
        <w:tc>
          <w:tcPr>
            <w:tcW w:w="687" w:type="dxa"/>
          </w:tcPr>
          <w:p w14:paraId="5530195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1498323" w14:textId="77777777" w:rsidR="003C5E89" w:rsidRPr="00970221" w:rsidRDefault="003C5E89" w:rsidP="003C5E89">
            <w:pPr>
              <w:jc w:val="center"/>
              <w:rPr>
                <w:rFonts w:ascii="Century Gothic" w:hAnsi="Century Gothic"/>
                <w:sz w:val="20"/>
                <w:szCs w:val="20"/>
              </w:rPr>
            </w:pPr>
          </w:p>
        </w:tc>
        <w:tc>
          <w:tcPr>
            <w:tcW w:w="687" w:type="dxa"/>
          </w:tcPr>
          <w:p w14:paraId="6C38AFB4"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5B96C00" w14:textId="77777777" w:rsidR="003C5E89" w:rsidRPr="00970221" w:rsidRDefault="003C5E89" w:rsidP="003C5E89">
            <w:pPr>
              <w:jc w:val="center"/>
              <w:rPr>
                <w:rFonts w:ascii="Century Gothic" w:hAnsi="Century Gothic"/>
                <w:sz w:val="20"/>
                <w:szCs w:val="20"/>
              </w:rPr>
            </w:pPr>
          </w:p>
        </w:tc>
        <w:tc>
          <w:tcPr>
            <w:tcW w:w="687" w:type="dxa"/>
          </w:tcPr>
          <w:p w14:paraId="45710D26" w14:textId="77777777" w:rsidR="003C5E89" w:rsidRPr="00970221" w:rsidRDefault="003C5E89" w:rsidP="003C5E89">
            <w:pPr>
              <w:jc w:val="center"/>
              <w:rPr>
                <w:rFonts w:ascii="Century Gothic" w:hAnsi="Century Gothic"/>
                <w:sz w:val="20"/>
                <w:szCs w:val="20"/>
              </w:rPr>
            </w:pPr>
          </w:p>
        </w:tc>
        <w:tc>
          <w:tcPr>
            <w:tcW w:w="687" w:type="dxa"/>
          </w:tcPr>
          <w:p w14:paraId="1D1239C8" w14:textId="77777777" w:rsidR="003C5E89" w:rsidRPr="00970221" w:rsidRDefault="003C5E89" w:rsidP="003C5E89">
            <w:pPr>
              <w:jc w:val="center"/>
              <w:rPr>
                <w:rFonts w:ascii="Century Gothic" w:hAnsi="Century Gothic"/>
                <w:sz w:val="20"/>
                <w:szCs w:val="20"/>
              </w:rPr>
            </w:pPr>
          </w:p>
        </w:tc>
        <w:tc>
          <w:tcPr>
            <w:tcW w:w="660" w:type="dxa"/>
          </w:tcPr>
          <w:p w14:paraId="5F3F725D" w14:textId="77777777" w:rsidR="003C5E89" w:rsidRPr="00970221" w:rsidRDefault="003C5E89" w:rsidP="003C5E89">
            <w:pPr>
              <w:jc w:val="center"/>
              <w:rPr>
                <w:rFonts w:ascii="Century Gothic" w:hAnsi="Century Gothic"/>
                <w:sz w:val="20"/>
                <w:szCs w:val="20"/>
              </w:rPr>
            </w:pPr>
          </w:p>
        </w:tc>
        <w:tc>
          <w:tcPr>
            <w:tcW w:w="688" w:type="dxa"/>
          </w:tcPr>
          <w:p w14:paraId="20134948" w14:textId="77777777" w:rsidR="003C5E89" w:rsidRPr="00970221" w:rsidRDefault="003C5E89" w:rsidP="003C5E89">
            <w:pPr>
              <w:jc w:val="center"/>
              <w:rPr>
                <w:rFonts w:ascii="Century Gothic" w:hAnsi="Century Gothic"/>
                <w:sz w:val="20"/>
                <w:szCs w:val="20"/>
              </w:rPr>
            </w:pPr>
          </w:p>
        </w:tc>
      </w:tr>
      <w:tr w:rsidR="003C5E89" w:rsidRPr="00970221" w14:paraId="6B782344" w14:textId="77777777" w:rsidTr="003C5E89">
        <w:trPr>
          <w:trHeight w:val="149"/>
        </w:trPr>
        <w:tc>
          <w:tcPr>
            <w:tcW w:w="4253" w:type="dxa"/>
          </w:tcPr>
          <w:p w14:paraId="53E2BFE6"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Repair/Maintain Balustrade &amp;Handrail Fixings </w:t>
            </w:r>
          </w:p>
        </w:tc>
        <w:tc>
          <w:tcPr>
            <w:tcW w:w="1134" w:type="dxa"/>
          </w:tcPr>
          <w:p w14:paraId="3CE8C853"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20</w:t>
            </w:r>
          </w:p>
        </w:tc>
        <w:tc>
          <w:tcPr>
            <w:tcW w:w="709" w:type="dxa"/>
          </w:tcPr>
          <w:p w14:paraId="4959F5F6" w14:textId="77777777" w:rsidR="003C5E89" w:rsidRPr="00970221" w:rsidRDefault="003C5E89" w:rsidP="003C5E89">
            <w:pPr>
              <w:jc w:val="center"/>
              <w:rPr>
                <w:rFonts w:ascii="Century Gothic" w:hAnsi="Century Gothic"/>
                <w:sz w:val="20"/>
                <w:szCs w:val="20"/>
              </w:rPr>
            </w:pPr>
          </w:p>
        </w:tc>
        <w:tc>
          <w:tcPr>
            <w:tcW w:w="691" w:type="dxa"/>
          </w:tcPr>
          <w:p w14:paraId="1B3DC818" w14:textId="77777777" w:rsidR="003C5E89" w:rsidRPr="00970221" w:rsidRDefault="003C5E89" w:rsidP="003C5E89">
            <w:pPr>
              <w:jc w:val="center"/>
              <w:rPr>
                <w:rFonts w:ascii="Century Gothic" w:hAnsi="Century Gothic"/>
                <w:sz w:val="20"/>
                <w:szCs w:val="20"/>
              </w:rPr>
            </w:pPr>
          </w:p>
        </w:tc>
        <w:tc>
          <w:tcPr>
            <w:tcW w:w="686" w:type="dxa"/>
          </w:tcPr>
          <w:p w14:paraId="2C31FF83" w14:textId="77777777" w:rsidR="003C5E89" w:rsidRPr="00970221" w:rsidRDefault="003C5E89" w:rsidP="003C5E89">
            <w:pPr>
              <w:jc w:val="center"/>
              <w:rPr>
                <w:rFonts w:ascii="Century Gothic" w:hAnsi="Century Gothic"/>
                <w:sz w:val="20"/>
                <w:szCs w:val="20"/>
              </w:rPr>
            </w:pPr>
          </w:p>
        </w:tc>
        <w:tc>
          <w:tcPr>
            <w:tcW w:w="686" w:type="dxa"/>
          </w:tcPr>
          <w:p w14:paraId="15240050" w14:textId="77777777" w:rsidR="003C5E89" w:rsidRPr="00970221" w:rsidRDefault="003C5E89" w:rsidP="003C5E89">
            <w:pPr>
              <w:jc w:val="center"/>
              <w:rPr>
                <w:rFonts w:ascii="Century Gothic" w:hAnsi="Century Gothic"/>
                <w:sz w:val="20"/>
                <w:szCs w:val="20"/>
              </w:rPr>
            </w:pPr>
          </w:p>
        </w:tc>
        <w:tc>
          <w:tcPr>
            <w:tcW w:w="686" w:type="dxa"/>
          </w:tcPr>
          <w:p w14:paraId="212CA7A0" w14:textId="77777777" w:rsidR="003C5E89" w:rsidRPr="00970221" w:rsidRDefault="003C5E89" w:rsidP="003C5E89">
            <w:pPr>
              <w:jc w:val="center"/>
              <w:rPr>
                <w:rFonts w:ascii="Century Gothic" w:hAnsi="Century Gothic"/>
                <w:sz w:val="20"/>
                <w:szCs w:val="20"/>
              </w:rPr>
            </w:pPr>
          </w:p>
        </w:tc>
        <w:tc>
          <w:tcPr>
            <w:tcW w:w="686" w:type="dxa"/>
          </w:tcPr>
          <w:p w14:paraId="49275F32" w14:textId="77777777" w:rsidR="003C5E89" w:rsidRPr="00970221" w:rsidRDefault="003C5E89" w:rsidP="003C5E89">
            <w:pPr>
              <w:jc w:val="center"/>
              <w:rPr>
                <w:rFonts w:ascii="Century Gothic" w:hAnsi="Century Gothic"/>
                <w:sz w:val="20"/>
                <w:szCs w:val="20"/>
              </w:rPr>
            </w:pPr>
          </w:p>
        </w:tc>
        <w:tc>
          <w:tcPr>
            <w:tcW w:w="687" w:type="dxa"/>
          </w:tcPr>
          <w:p w14:paraId="067BD23E" w14:textId="77777777" w:rsidR="003C5E89" w:rsidRPr="00970221" w:rsidRDefault="003C5E89" w:rsidP="003C5E89">
            <w:pPr>
              <w:jc w:val="center"/>
              <w:rPr>
                <w:rFonts w:ascii="Century Gothic" w:hAnsi="Century Gothic"/>
                <w:sz w:val="20"/>
                <w:szCs w:val="20"/>
              </w:rPr>
            </w:pPr>
          </w:p>
        </w:tc>
        <w:tc>
          <w:tcPr>
            <w:tcW w:w="687" w:type="dxa"/>
          </w:tcPr>
          <w:p w14:paraId="573D362A" w14:textId="77777777" w:rsidR="003C5E89" w:rsidRPr="00970221" w:rsidRDefault="003C5E89" w:rsidP="003C5E89">
            <w:pPr>
              <w:jc w:val="center"/>
              <w:rPr>
                <w:rFonts w:ascii="Century Gothic" w:hAnsi="Century Gothic"/>
                <w:sz w:val="20"/>
                <w:szCs w:val="20"/>
              </w:rPr>
            </w:pPr>
          </w:p>
        </w:tc>
        <w:tc>
          <w:tcPr>
            <w:tcW w:w="687" w:type="dxa"/>
          </w:tcPr>
          <w:p w14:paraId="6253D873"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5A3A2E5" w14:textId="77777777" w:rsidR="003C5E89" w:rsidRPr="00970221" w:rsidRDefault="003C5E89" w:rsidP="003C5E89">
            <w:pPr>
              <w:jc w:val="center"/>
              <w:rPr>
                <w:rFonts w:ascii="Century Gothic" w:hAnsi="Century Gothic"/>
                <w:sz w:val="20"/>
                <w:szCs w:val="20"/>
              </w:rPr>
            </w:pPr>
          </w:p>
        </w:tc>
        <w:tc>
          <w:tcPr>
            <w:tcW w:w="687" w:type="dxa"/>
          </w:tcPr>
          <w:p w14:paraId="31AD1358"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7" w:type="dxa"/>
          </w:tcPr>
          <w:p w14:paraId="57CBDCE0" w14:textId="77777777" w:rsidR="003C5E89" w:rsidRPr="00970221" w:rsidRDefault="003C5E89" w:rsidP="003C5E89">
            <w:pPr>
              <w:jc w:val="center"/>
              <w:rPr>
                <w:rFonts w:ascii="Century Gothic" w:hAnsi="Century Gothic"/>
                <w:sz w:val="20"/>
                <w:szCs w:val="20"/>
              </w:rPr>
            </w:pPr>
          </w:p>
        </w:tc>
        <w:tc>
          <w:tcPr>
            <w:tcW w:w="687" w:type="dxa"/>
          </w:tcPr>
          <w:p w14:paraId="42E56946" w14:textId="77777777" w:rsidR="003C5E89" w:rsidRPr="00970221" w:rsidRDefault="003C5E89" w:rsidP="003C5E89">
            <w:pPr>
              <w:jc w:val="center"/>
              <w:rPr>
                <w:rFonts w:ascii="Century Gothic" w:hAnsi="Century Gothic"/>
                <w:sz w:val="20"/>
                <w:szCs w:val="20"/>
              </w:rPr>
            </w:pPr>
          </w:p>
        </w:tc>
        <w:tc>
          <w:tcPr>
            <w:tcW w:w="687" w:type="dxa"/>
          </w:tcPr>
          <w:p w14:paraId="76046B7B" w14:textId="77777777" w:rsidR="003C5E89" w:rsidRPr="00970221" w:rsidRDefault="003C5E89" w:rsidP="003C5E89">
            <w:pPr>
              <w:jc w:val="center"/>
              <w:rPr>
                <w:rFonts w:ascii="Century Gothic" w:hAnsi="Century Gothic"/>
                <w:sz w:val="20"/>
                <w:szCs w:val="20"/>
              </w:rPr>
            </w:pPr>
          </w:p>
        </w:tc>
        <w:tc>
          <w:tcPr>
            <w:tcW w:w="660" w:type="dxa"/>
          </w:tcPr>
          <w:p w14:paraId="229C51B6" w14:textId="77777777" w:rsidR="003C5E89" w:rsidRPr="00970221" w:rsidRDefault="003C5E89" w:rsidP="003C5E89">
            <w:pPr>
              <w:jc w:val="center"/>
              <w:rPr>
                <w:rFonts w:ascii="Century Gothic" w:hAnsi="Century Gothic"/>
                <w:sz w:val="20"/>
                <w:szCs w:val="20"/>
              </w:rPr>
            </w:pPr>
          </w:p>
        </w:tc>
        <w:tc>
          <w:tcPr>
            <w:tcW w:w="688" w:type="dxa"/>
          </w:tcPr>
          <w:p w14:paraId="61F768B0" w14:textId="77777777" w:rsidR="003C5E89" w:rsidRPr="00970221" w:rsidRDefault="003C5E89" w:rsidP="003C5E89">
            <w:pPr>
              <w:jc w:val="center"/>
              <w:rPr>
                <w:rFonts w:ascii="Century Gothic" w:hAnsi="Century Gothic"/>
                <w:sz w:val="20"/>
                <w:szCs w:val="20"/>
              </w:rPr>
            </w:pPr>
          </w:p>
        </w:tc>
      </w:tr>
      <w:tr w:rsidR="003C5E89" w:rsidRPr="00970221" w14:paraId="540BF3E3" w14:textId="77777777" w:rsidTr="003C5E89">
        <w:trPr>
          <w:trHeight w:val="149"/>
        </w:trPr>
        <w:tc>
          <w:tcPr>
            <w:tcW w:w="4253" w:type="dxa"/>
          </w:tcPr>
          <w:p w14:paraId="7AEDE727"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Maintain/Replace Floor Tiles </w:t>
            </w:r>
          </w:p>
        </w:tc>
        <w:tc>
          <w:tcPr>
            <w:tcW w:w="1134" w:type="dxa"/>
          </w:tcPr>
          <w:p w14:paraId="13C9C253"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3E30A712" w14:textId="77777777" w:rsidR="003C5E89" w:rsidRPr="00970221" w:rsidRDefault="003C5E89" w:rsidP="003C5E89">
            <w:pPr>
              <w:jc w:val="center"/>
              <w:rPr>
                <w:rFonts w:ascii="Century Gothic" w:hAnsi="Century Gothic"/>
                <w:sz w:val="20"/>
                <w:szCs w:val="20"/>
              </w:rPr>
            </w:pPr>
          </w:p>
        </w:tc>
        <w:tc>
          <w:tcPr>
            <w:tcW w:w="691" w:type="dxa"/>
          </w:tcPr>
          <w:p w14:paraId="6B862ADD"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15274B83" w14:textId="77777777" w:rsidR="003C5E89" w:rsidRPr="00970221" w:rsidRDefault="003C5E89" w:rsidP="003C5E89">
            <w:pPr>
              <w:jc w:val="center"/>
              <w:rPr>
                <w:rFonts w:ascii="Century Gothic" w:hAnsi="Century Gothic"/>
                <w:sz w:val="20"/>
                <w:szCs w:val="20"/>
              </w:rPr>
            </w:pPr>
          </w:p>
        </w:tc>
        <w:tc>
          <w:tcPr>
            <w:tcW w:w="686" w:type="dxa"/>
          </w:tcPr>
          <w:p w14:paraId="1F88915F" w14:textId="77777777" w:rsidR="003C5E89" w:rsidRPr="00970221" w:rsidRDefault="003C5E89" w:rsidP="003C5E89">
            <w:pPr>
              <w:jc w:val="center"/>
              <w:rPr>
                <w:rFonts w:ascii="Century Gothic" w:hAnsi="Century Gothic"/>
                <w:sz w:val="20"/>
                <w:szCs w:val="20"/>
              </w:rPr>
            </w:pPr>
          </w:p>
        </w:tc>
        <w:tc>
          <w:tcPr>
            <w:tcW w:w="686" w:type="dxa"/>
          </w:tcPr>
          <w:p w14:paraId="553DA681" w14:textId="77777777" w:rsidR="003C5E89" w:rsidRPr="00970221" w:rsidRDefault="003C5E89" w:rsidP="003C5E89">
            <w:pPr>
              <w:jc w:val="center"/>
              <w:rPr>
                <w:rFonts w:ascii="Century Gothic" w:hAnsi="Century Gothic"/>
                <w:sz w:val="20"/>
                <w:szCs w:val="20"/>
              </w:rPr>
            </w:pPr>
          </w:p>
        </w:tc>
        <w:tc>
          <w:tcPr>
            <w:tcW w:w="686" w:type="dxa"/>
          </w:tcPr>
          <w:p w14:paraId="39297729" w14:textId="77777777" w:rsidR="003C5E89" w:rsidRPr="00970221" w:rsidRDefault="003C5E89" w:rsidP="003C5E89">
            <w:pPr>
              <w:jc w:val="center"/>
              <w:rPr>
                <w:rFonts w:ascii="Century Gothic" w:hAnsi="Century Gothic"/>
                <w:sz w:val="20"/>
                <w:szCs w:val="20"/>
              </w:rPr>
            </w:pPr>
          </w:p>
        </w:tc>
        <w:tc>
          <w:tcPr>
            <w:tcW w:w="687" w:type="dxa"/>
          </w:tcPr>
          <w:p w14:paraId="06CD20A3" w14:textId="77777777" w:rsidR="003C5E89" w:rsidRPr="00970221" w:rsidRDefault="003C5E89" w:rsidP="003C5E89">
            <w:pPr>
              <w:jc w:val="center"/>
              <w:rPr>
                <w:rFonts w:ascii="Century Gothic" w:hAnsi="Century Gothic"/>
                <w:sz w:val="20"/>
                <w:szCs w:val="20"/>
              </w:rPr>
            </w:pPr>
          </w:p>
        </w:tc>
        <w:tc>
          <w:tcPr>
            <w:tcW w:w="687" w:type="dxa"/>
          </w:tcPr>
          <w:p w14:paraId="0669BE4C" w14:textId="77777777" w:rsidR="003C5E89" w:rsidRPr="00970221" w:rsidRDefault="003C5E89" w:rsidP="003C5E89">
            <w:pPr>
              <w:jc w:val="center"/>
              <w:rPr>
                <w:rFonts w:ascii="Century Gothic" w:hAnsi="Century Gothic"/>
                <w:sz w:val="20"/>
                <w:szCs w:val="20"/>
              </w:rPr>
            </w:pPr>
          </w:p>
        </w:tc>
        <w:tc>
          <w:tcPr>
            <w:tcW w:w="687" w:type="dxa"/>
          </w:tcPr>
          <w:p w14:paraId="21B61C1D"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2614858" w14:textId="77777777" w:rsidR="003C5E89" w:rsidRPr="00970221" w:rsidRDefault="003C5E89" w:rsidP="003C5E89">
            <w:pPr>
              <w:jc w:val="center"/>
              <w:rPr>
                <w:rFonts w:ascii="Century Gothic" w:hAnsi="Century Gothic"/>
                <w:sz w:val="20"/>
                <w:szCs w:val="20"/>
              </w:rPr>
            </w:pPr>
          </w:p>
        </w:tc>
        <w:tc>
          <w:tcPr>
            <w:tcW w:w="687" w:type="dxa"/>
          </w:tcPr>
          <w:p w14:paraId="4921409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BB6EA65" w14:textId="77777777" w:rsidR="003C5E89" w:rsidRPr="00970221" w:rsidRDefault="003C5E89" w:rsidP="003C5E89">
            <w:pPr>
              <w:jc w:val="center"/>
              <w:rPr>
                <w:rFonts w:ascii="Century Gothic" w:hAnsi="Century Gothic"/>
                <w:sz w:val="20"/>
                <w:szCs w:val="20"/>
              </w:rPr>
            </w:pPr>
          </w:p>
        </w:tc>
        <w:tc>
          <w:tcPr>
            <w:tcW w:w="687" w:type="dxa"/>
          </w:tcPr>
          <w:p w14:paraId="534AF7DC" w14:textId="77777777" w:rsidR="003C5E89" w:rsidRPr="00970221" w:rsidRDefault="003C5E89" w:rsidP="003C5E89">
            <w:pPr>
              <w:jc w:val="center"/>
              <w:rPr>
                <w:rFonts w:ascii="Century Gothic" w:hAnsi="Century Gothic"/>
                <w:sz w:val="20"/>
                <w:szCs w:val="20"/>
              </w:rPr>
            </w:pPr>
          </w:p>
        </w:tc>
        <w:tc>
          <w:tcPr>
            <w:tcW w:w="687" w:type="dxa"/>
          </w:tcPr>
          <w:p w14:paraId="7E13A496" w14:textId="77777777" w:rsidR="003C5E89" w:rsidRPr="00970221" w:rsidRDefault="003C5E89" w:rsidP="003C5E89">
            <w:pPr>
              <w:jc w:val="center"/>
              <w:rPr>
                <w:rFonts w:ascii="Century Gothic" w:hAnsi="Century Gothic"/>
                <w:sz w:val="20"/>
                <w:szCs w:val="20"/>
              </w:rPr>
            </w:pPr>
          </w:p>
        </w:tc>
        <w:tc>
          <w:tcPr>
            <w:tcW w:w="660" w:type="dxa"/>
          </w:tcPr>
          <w:p w14:paraId="529DFD63" w14:textId="77777777" w:rsidR="003C5E89" w:rsidRPr="00970221" w:rsidRDefault="003C5E89" w:rsidP="003C5E89">
            <w:pPr>
              <w:jc w:val="center"/>
              <w:rPr>
                <w:rFonts w:ascii="Century Gothic" w:hAnsi="Century Gothic"/>
                <w:sz w:val="20"/>
                <w:szCs w:val="20"/>
              </w:rPr>
            </w:pPr>
          </w:p>
        </w:tc>
        <w:tc>
          <w:tcPr>
            <w:tcW w:w="688" w:type="dxa"/>
          </w:tcPr>
          <w:p w14:paraId="120E9237" w14:textId="77777777" w:rsidR="003C5E89" w:rsidRPr="00970221" w:rsidRDefault="003C5E89" w:rsidP="003C5E89">
            <w:pPr>
              <w:jc w:val="center"/>
              <w:rPr>
                <w:rFonts w:ascii="Century Gothic" w:hAnsi="Century Gothic"/>
                <w:sz w:val="20"/>
                <w:szCs w:val="20"/>
              </w:rPr>
            </w:pPr>
          </w:p>
        </w:tc>
      </w:tr>
      <w:tr w:rsidR="003C5E89" w:rsidRPr="00970221" w14:paraId="4CF3ADF5" w14:textId="77777777" w:rsidTr="003C5E89">
        <w:trPr>
          <w:trHeight w:val="149"/>
        </w:trPr>
        <w:tc>
          <w:tcPr>
            <w:tcW w:w="4253" w:type="dxa"/>
          </w:tcPr>
          <w:p w14:paraId="6998363C" w14:textId="77777777" w:rsidR="003C5E89" w:rsidRPr="00970221" w:rsidRDefault="003C5E89" w:rsidP="003C5E89">
            <w:pPr>
              <w:rPr>
                <w:rFonts w:ascii="Century Gothic" w:hAnsi="Century Gothic"/>
                <w:sz w:val="20"/>
                <w:szCs w:val="20"/>
              </w:rPr>
            </w:pPr>
          </w:p>
        </w:tc>
        <w:tc>
          <w:tcPr>
            <w:tcW w:w="1134" w:type="dxa"/>
          </w:tcPr>
          <w:p w14:paraId="0F6595C9" w14:textId="77777777" w:rsidR="003C5E89" w:rsidRPr="00970221" w:rsidRDefault="003C5E89" w:rsidP="003C5E89">
            <w:pPr>
              <w:jc w:val="center"/>
              <w:rPr>
                <w:rFonts w:ascii="Century Gothic" w:hAnsi="Century Gothic"/>
                <w:sz w:val="20"/>
                <w:szCs w:val="20"/>
              </w:rPr>
            </w:pPr>
          </w:p>
        </w:tc>
        <w:tc>
          <w:tcPr>
            <w:tcW w:w="709" w:type="dxa"/>
          </w:tcPr>
          <w:p w14:paraId="472FE868" w14:textId="77777777" w:rsidR="003C5E89" w:rsidRPr="00970221" w:rsidRDefault="003C5E89" w:rsidP="003C5E89">
            <w:pPr>
              <w:jc w:val="center"/>
              <w:rPr>
                <w:rFonts w:ascii="Century Gothic" w:hAnsi="Century Gothic"/>
                <w:sz w:val="20"/>
                <w:szCs w:val="20"/>
              </w:rPr>
            </w:pPr>
          </w:p>
        </w:tc>
        <w:tc>
          <w:tcPr>
            <w:tcW w:w="691" w:type="dxa"/>
          </w:tcPr>
          <w:p w14:paraId="13F3B3F4" w14:textId="77777777" w:rsidR="003C5E89" w:rsidRPr="00970221" w:rsidRDefault="003C5E89" w:rsidP="003C5E89">
            <w:pPr>
              <w:jc w:val="center"/>
              <w:rPr>
                <w:rFonts w:ascii="Century Gothic" w:hAnsi="Century Gothic"/>
                <w:sz w:val="20"/>
                <w:szCs w:val="20"/>
              </w:rPr>
            </w:pPr>
          </w:p>
        </w:tc>
        <w:tc>
          <w:tcPr>
            <w:tcW w:w="686" w:type="dxa"/>
          </w:tcPr>
          <w:p w14:paraId="074B46C6" w14:textId="77777777" w:rsidR="003C5E89" w:rsidRPr="00970221" w:rsidRDefault="003C5E89" w:rsidP="003C5E89">
            <w:pPr>
              <w:jc w:val="center"/>
              <w:rPr>
                <w:rFonts w:ascii="Century Gothic" w:hAnsi="Century Gothic"/>
                <w:sz w:val="20"/>
                <w:szCs w:val="20"/>
              </w:rPr>
            </w:pPr>
          </w:p>
        </w:tc>
        <w:tc>
          <w:tcPr>
            <w:tcW w:w="686" w:type="dxa"/>
          </w:tcPr>
          <w:p w14:paraId="6DE6D712" w14:textId="77777777" w:rsidR="003C5E89" w:rsidRPr="00970221" w:rsidRDefault="003C5E89" w:rsidP="003C5E89">
            <w:pPr>
              <w:jc w:val="center"/>
              <w:rPr>
                <w:rFonts w:ascii="Century Gothic" w:hAnsi="Century Gothic"/>
                <w:sz w:val="20"/>
                <w:szCs w:val="20"/>
              </w:rPr>
            </w:pPr>
          </w:p>
        </w:tc>
        <w:tc>
          <w:tcPr>
            <w:tcW w:w="686" w:type="dxa"/>
          </w:tcPr>
          <w:p w14:paraId="4BD5AFC5" w14:textId="77777777" w:rsidR="003C5E89" w:rsidRPr="00970221" w:rsidRDefault="003C5E89" w:rsidP="003C5E89">
            <w:pPr>
              <w:jc w:val="center"/>
              <w:rPr>
                <w:rFonts w:ascii="Century Gothic" w:hAnsi="Century Gothic"/>
                <w:sz w:val="20"/>
                <w:szCs w:val="20"/>
              </w:rPr>
            </w:pPr>
          </w:p>
        </w:tc>
        <w:tc>
          <w:tcPr>
            <w:tcW w:w="686" w:type="dxa"/>
          </w:tcPr>
          <w:p w14:paraId="5FC4F780" w14:textId="77777777" w:rsidR="003C5E89" w:rsidRPr="00970221" w:rsidRDefault="003C5E89" w:rsidP="003C5E89">
            <w:pPr>
              <w:jc w:val="center"/>
              <w:rPr>
                <w:rFonts w:ascii="Century Gothic" w:hAnsi="Century Gothic"/>
                <w:sz w:val="20"/>
                <w:szCs w:val="20"/>
              </w:rPr>
            </w:pPr>
          </w:p>
        </w:tc>
        <w:tc>
          <w:tcPr>
            <w:tcW w:w="687" w:type="dxa"/>
          </w:tcPr>
          <w:p w14:paraId="2257C8A9" w14:textId="77777777" w:rsidR="003C5E89" w:rsidRPr="00970221" w:rsidRDefault="003C5E89" w:rsidP="003C5E89">
            <w:pPr>
              <w:jc w:val="center"/>
              <w:rPr>
                <w:rFonts w:ascii="Century Gothic" w:hAnsi="Century Gothic"/>
                <w:sz w:val="20"/>
                <w:szCs w:val="20"/>
              </w:rPr>
            </w:pPr>
          </w:p>
        </w:tc>
        <w:tc>
          <w:tcPr>
            <w:tcW w:w="687" w:type="dxa"/>
          </w:tcPr>
          <w:p w14:paraId="1CB9C919" w14:textId="77777777" w:rsidR="003C5E89" w:rsidRPr="00970221" w:rsidRDefault="003C5E89" w:rsidP="003C5E89">
            <w:pPr>
              <w:jc w:val="center"/>
              <w:rPr>
                <w:rFonts w:ascii="Century Gothic" w:hAnsi="Century Gothic"/>
                <w:sz w:val="20"/>
                <w:szCs w:val="20"/>
              </w:rPr>
            </w:pPr>
          </w:p>
        </w:tc>
        <w:tc>
          <w:tcPr>
            <w:tcW w:w="687" w:type="dxa"/>
          </w:tcPr>
          <w:p w14:paraId="1E64856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15F42B3" w14:textId="77777777" w:rsidR="003C5E89" w:rsidRPr="00970221" w:rsidRDefault="003C5E89" w:rsidP="003C5E89">
            <w:pPr>
              <w:jc w:val="center"/>
              <w:rPr>
                <w:rFonts w:ascii="Century Gothic" w:hAnsi="Century Gothic"/>
                <w:sz w:val="20"/>
                <w:szCs w:val="20"/>
              </w:rPr>
            </w:pPr>
          </w:p>
        </w:tc>
        <w:tc>
          <w:tcPr>
            <w:tcW w:w="687" w:type="dxa"/>
          </w:tcPr>
          <w:p w14:paraId="0E8E84ED"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C8E3EE9" w14:textId="77777777" w:rsidR="003C5E89" w:rsidRPr="00970221" w:rsidRDefault="003C5E89" w:rsidP="003C5E89">
            <w:pPr>
              <w:jc w:val="center"/>
              <w:rPr>
                <w:rFonts w:ascii="Century Gothic" w:hAnsi="Century Gothic"/>
                <w:sz w:val="20"/>
                <w:szCs w:val="20"/>
              </w:rPr>
            </w:pPr>
          </w:p>
        </w:tc>
        <w:tc>
          <w:tcPr>
            <w:tcW w:w="687" w:type="dxa"/>
          </w:tcPr>
          <w:p w14:paraId="481016B5" w14:textId="77777777" w:rsidR="003C5E89" w:rsidRPr="00970221" w:rsidRDefault="003C5E89" w:rsidP="003C5E89">
            <w:pPr>
              <w:jc w:val="center"/>
              <w:rPr>
                <w:rFonts w:ascii="Century Gothic" w:hAnsi="Century Gothic"/>
                <w:sz w:val="20"/>
                <w:szCs w:val="20"/>
              </w:rPr>
            </w:pPr>
          </w:p>
        </w:tc>
        <w:tc>
          <w:tcPr>
            <w:tcW w:w="687" w:type="dxa"/>
          </w:tcPr>
          <w:p w14:paraId="2C440216" w14:textId="77777777" w:rsidR="003C5E89" w:rsidRPr="00970221" w:rsidRDefault="003C5E89" w:rsidP="003C5E89">
            <w:pPr>
              <w:jc w:val="center"/>
              <w:rPr>
                <w:rFonts w:ascii="Century Gothic" w:hAnsi="Century Gothic"/>
                <w:sz w:val="20"/>
                <w:szCs w:val="20"/>
              </w:rPr>
            </w:pPr>
          </w:p>
        </w:tc>
        <w:tc>
          <w:tcPr>
            <w:tcW w:w="660" w:type="dxa"/>
          </w:tcPr>
          <w:p w14:paraId="4810C1C9" w14:textId="77777777" w:rsidR="003C5E89" w:rsidRPr="00970221" w:rsidRDefault="003C5E89" w:rsidP="003C5E89">
            <w:pPr>
              <w:jc w:val="center"/>
              <w:rPr>
                <w:rFonts w:ascii="Century Gothic" w:hAnsi="Century Gothic"/>
                <w:sz w:val="20"/>
                <w:szCs w:val="20"/>
              </w:rPr>
            </w:pPr>
          </w:p>
        </w:tc>
        <w:tc>
          <w:tcPr>
            <w:tcW w:w="688" w:type="dxa"/>
          </w:tcPr>
          <w:p w14:paraId="45E713E9" w14:textId="77777777" w:rsidR="003C5E89" w:rsidRPr="00970221" w:rsidRDefault="003C5E89" w:rsidP="003C5E89">
            <w:pPr>
              <w:jc w:val="center"/>
              <w:rPr>
                <w:rFonts w:ascii="Century Gothic" w:hAnsi="Century Gothic"/>
                <w:sz w:val="20"/>
                <w:szCs w:val="20"/>
              </w:rPr>
            </w:pPr>
          </w:p>
        </w:tc>
      </w:tr>
      <w:tr w:rsidR="003C5E89" w:rsidRPr="00970221" w14:paraId="3B5863A0" w14:textId="77777777" w:rsidTr="003C5E89">
        <w:trPr>
          <w:trHeight w:val="371"/>
        </w:trPr>
        <w:tc>
          <w:tcPr>
            <w:tcW w:w="16375" w:type="dxa"/>
            <w:gridSpan w:val="18"/>
            <w:vAlign w:val="center"/>
          </w:tcPr>
          <w:p w14:paraId="3B656174" w14:textId="77777777" w:rsidR="003C5E89" w:rsidRPr="00970221" w:rsidRDefault="003C5E89" w:rsidP="003C5E89">
            <w:pPr>
              <w:rPr>
                <w:rFonts w:ascii="Century Gothic" w:hAnsi="Century Gothic"/>
                <w:b/>
                <w:bCs/>
                <w:sz w:val="20"/>
                <w:szCs w:val="20"/>
              </w:rPr>
            </w:pPr>
            <w:bookmarkStart w:id="4" w:name="_Hlk102735048"/>
            <w:r>
              <w:rPr>
                <w:rFonts w:ascii="Century Gothic" w:hAnsi="Century Gothic"/>
                <w:b/>
                <w:bCs/>
                <w:sz w:val="20"/>
                <w:szCs w:val="20"/>
              </w:rPr>
              <w:t xml:space="preserve">TENNIS COURT </w:t>
            </w:r>
          </w:p>
        </w:tc>
      </w:tr>
      <w:bookmarkEnd w:id="4"/>
      <w:tr w:rsidR="003C5E89" w:rsidRPr="00970221" w14:paraId="7FC064F6" w14:textId="77777777" w:rsidTr="003C5E89">
        <w:trPr>
          <w:trHeight w:val="149"/>
        </w:trPr>
        <w:tc>
          <w:tcPr>
            <w:tcW w:w="4253" w:type="dxa"/>
          </w:tcPr>
          <w:p w14:paraId="48F2CBB7" w14:textId="77777777" w:rsidR="003C5E89" w:rsidRPr="00970221" w:rsidRDefault="003C5E89" w:rsidP="003C5E89">
            <w:pPr>
              <w:rPr>
                <w:rFonts w:ascii="Century Gothic" w:hAnsi="Century Gothic"/>
                <w:sz w:val="20"/>
                <w:szCs w:val="20"/>
              </w:rPr>
            </w:pPr>
            <w:r>
              <w:rPr>
                <w:rFonts w:ascii="Century Gothic" w:hAnsi="Century Gothic"/>
                <w:sz w:val="20"/>
                <w:szCs w:val="20"/>
              </w:rPr>
              <w:t>Maintaining Fencing</w:t>
            </w:r>
          </w:p>
        </w:tc>
        <w:tc>
          <w:tcPr>
            <w:tcW w:w="1134" w:type="dxa"/>
          </w:tcPr>
          <w:p w14:paraId="257DF61C"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6C5766B6" w14:textId="77777777" w:rsidR="003C5E89" w:rsidRPr="00970221" w:rsidRDefault="003C5E89" w:rsidP="003C5E89">
            <w:pPr>
              <w:jc w:val="center"/>
              <w:rPr>
                <w:rFonts w:ascii="Century Gothic" w:hAnsi="Century Gothic"/>
                <w:sz w:val="20"/>
                <w:szCs w:val="20"/>
              </w:rPr>
            </w:pPr>
          </w:p>
        </w:tc>
        <w:tc>
          <w:tcPr>
            <w:tcW w:w="691" w:type="dxa"/>
          </w:tcPr>
          <w:p w14:paraId="700C4C73" w14:textId="77777777" w:rsidR="003C5E89" w:rsidRPr="00970221" w:rsidRDefault="003C5E89" w:rsidP="003C5E89">
            <w:pPr>
              <w:jc w:val="center"/>
              <w:rPr>
                <w:rFonts w:ascii="Century Gothic" w:hAnsi="Century Gothic"/>
                <w:sz w:val="20"/>
                <w:szCs w:val="20"/>
              </w:rPr>
            </w:pPr>
          </w:p>
        </w:tc>
        <w:tc>
          <w:tcPr>
            <w:tcW w:w="686" w:type="dxa"/>
          </w:tcPr>
          <w:p w14:paraId="22DDCD31" w14:textId="77777777" w:rsidR="003C5E89" w:rsidRPr="00970221" w:rsidRDefault="003C5E89" w:rsidP="003C5E89">
            <w:pPr>
              <w:jc w:val="center"/>
              <w:rPr>
                <w:rFonts w:ascii="Century Gothic" w:hAnsi="Century Gothic"/>
                <w:sz w:val="20"/>
                <w:szCs w:val="20"/>
              </w:rPr>
            </w:pPr>
          </w:p>
        </w:tc>
        <w:tc>
          <w:tcPr>
            <w:tcW w:w="686" w:type="dxa"/>
          </w:tcPr>
          <w:p w14:paraId="32159C8E"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223BF91" w14:textId="77777777" w:rsidR="003C5E89" w:rsidRPr="00970221" w:rsidRDefault="003C5E89" w:rsidP="003C5E89">
            <w:pPr>
              <w:jc w:val="center"/>
              <w:rPr>
                <w:rFonts w:ascii="Century Gothic" w:hAnsi="Century Gothic"/>
                <w:sz w:val="20"/>
                <w:szCs w:val="20"/>
              </w:rPr>
            </w:pPr>
          </w:p>
        </w:tc>
        <w:tc>
          <w:tcPr>
            <w:tcW w:w="686" w:type="dxa"/>
          </w:tcPr>
          <w:p w14:paraId="3078D832" w14:textId="77777777" w:rsidR="003C5E89" w:rsidRPr="00970221" w:rsidRDefault="003C5E89" w:rsidP="003C5E89">
            <w:pPr>
              <w:jc w:val="center"/>
              <w:rPr>
                <w:rFonts w:ascii="Century Gothic" w:hAnsi="Century Gothic"/>
                <w:sz w:val="20"/>
                <w:szCs w:val="20"/>
              </w:rPr>
            </w:pPr>
          </w:p>
        </w:tc>
        <w:tc>
          <w:tcPr>
            <w:tcW w:w="687" w:type="dxa"/>
          </w:tcPr>
          <w:p w14:paraId="270ACAB0" w14:textId="77777777" w:rsidR="003C5E89" w:rsidRPr="00970221" w:rsidRDefault="003C5E89" w:rsidP="003C5E89">
            <w:pPr>
              <w:jc w:val="center"/>
              <w:rPr>
                <w:rFonts w:ascii="Century Gothic" w:hAnsi="Century Gothic"/>
                <w:sz w:val="20"/>
                <w:szCs w:val="20"/>
              </w:rPr>
            </w:pPr>
          </w:p>
        </w:tc>
        <w:tc>
          <w:tcPr>
            <w:tcW w:w="687" w:type="dxa"/>
          </w:tcPr>
          <w:p w14:paraId="640E8838" w14:textId="77777777" w:rsidR="003C5E89" w:rsidRPr="00970221" w:rsidRDefault="003C5E89" w:rsidP="003C5E89">
            <w:pPr>
              <w:jc w:val="center"/>
              <w:rPr>
                <w:rFonts w:ascii="Century Gothic" w:hAnsi="Century Gothic"/>
                <w:sz w:val="20"/>
                <w:szCs w:val="20"/>
              </w:rPr>
            </w:pPr>
          </w:p>
        </w:tc>
        <w:tc>
          <w:tcPr>
            <w:tcW w:w="687" w:type="dxa"/>
          </w:tcPr>
          <w:p w14:paraId="1C8CB4B9"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CFDD1A8" w14:textId="77777777" w:rsidR="003C5E89" w:rsidRPr="00970221" w:rsidRDefault="003C5E89" w:rsidP="003C5E89">
            <w:pPr>
              <w:jc w:val="center"/>
              <w:rPr>
                <w:rFonts w:ascii="Century Gothic" w:hAnsi="Century Gothic"/>
                <w:sz w:val="20"/>
                <w:szCs w:val="20"/>
              </w:rPr>
            </w:pPr>
          </w:p>
        </w:tc>
        <w:tc>
          <w:tcPr>
            <w:tcW w:w="687" w:type="dxa"/>
          </w:tcPr>
          <w:p w14:paraId="1060F991"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352F9DA" w14:textId="77777777" w:rsidR="003C5E89" w:rsidRPr="00970221" w:rsidRDefault="003C5E89" w:rsidP="003C5E89">
            <w:pPr>
              <w:jc w:val="center"/>
              <w:rPr>
                <w:rFonts w:ascii="Century Gothic" w:hAnsi="Century Gothic"/>
                <w:sz w:val="20"/>
                <w:szCs w:val="20"/>
              </w:rPr>
            </w:pPr>
          </w:p>
        </w:tc>
        <w:tc>
          <w:tcPr>
            <w:tcW w:w="687" w:type="dxa"/>
          </w:tcPr>
          <w:p w14:paraId="514819A7" w14:textId="77777777" w:rsidR="003C5E89" w:rsidRPr="00970221" w:rsidRDefault="003C5E89" w:rsidP="003C5E89">
            <w:pPr>
              <w:jc w:val="center"/>
              <w:rPr>
                <w:rFonts w:ascii="Century Gothic" w:hAnsi="Century Gothic"/>
                <w:sz w:val="20"/>
                <w:szCs w:val="20"/>
              </w:rPr>
            </w:pPr>
          </w:p>
        </w:tc>
        <w:tc>
          <w:tcPr>
            <w:tcW w:w="687" w:type="dxa"/>
          </w:tcPr>
          <w:p w14:paraId="560D0671" w14:textId="77777777" w:rsidR="003C5E89" w:rsidRPr="00970221" w:rsidRDefault="003C5E89" w:rsidP="003C5E89">
            <w:pPr>
              <w:jc w:val="center"/>
              <w:rPr>
                <w:rFonts w:ascii="Century Gothic" w:hAnsi="Century Gothic"/>
                <w:sz w:val="20"/>
                <w:szCs w:val="20"/>
              </w:rPr>
            </w:pPr>
          </w:p>
        </w:tc>
        <w:tc>
          <w:tcPr>
            <w:tcW w:w="660" w:type="dxa"/>
          </w:tcPr>
          <w:p w14:paraId="4CBCF0AC" w14:textId="77777777" w:rsidR="003C5E89" w:rsidRPr="00970221" w:rsidRDefault="003C5E89" w:rsidP="003C5E89">
            <w:pPr>
              <w:jc w:val="center"/>
              <w:rPr>
                <w:rFonts w:ascii="Century Gothic" w:hAnsi="Century Gothic"/>
                <w:sz w:val="20"/>
                <w:szCs w:val="20"/>
              </w:rPr>
            </w:pPr>
          </w:p>
        </w:tc>
        <w:tc>
          <w:tcPr>
            <w:tcW w:w="688" w:type="dxa"/>
          </w:tcPr>
          <w:p w14:paraId="0769C53D" w14:textId="77777777" w:rsidR="003C5E89" w:rsidRPr="00970221" w:rsidRDefault="003C5E89" w:rsidP="003C5E89">
            <w:pPr>
              <w:jc w:val="center"/>
              <w:rPr>
                <w:rFonts w:ascii="Century Gothic" w:hAnsi="Century Gothic"/>
                <w:sz w:val="20"/>
                <w:szCs w:val="20"/>
              </w:rPr>
            </w:pPr>
          </w:p>
        </w:tc>
      </w:tr>
      <w:tr w:rsidR="003C5E89" w:rsidRPr="00970221" w14:paraId="7BFDF104" w14:textId="77777777" w:rsidTr="003C5E89">
        <w:trPr>
          <w:trHeight w:val="149"/>
        </w:trPr>
        <w:tc>
          <w:tcPr>
            <w:tcW w:w="4253" w:type="dxa"/>
          </w:tcPr>
          <w:p w14:paraId="12EE2D3A" w14:textId="77777777" w:rsidR="003C5E89" w:rsidRPr="00970221" w:rsidRDefault="003C5E89" w:rsidP="003C5E89">
            <w:pPr>
              <w:rPr>
                <w:rFonts w:ascii="Century Gothic" w:hAnsi="Century Gothic"/>
                <w:sz w:val="20"/>
                <w:szCs w:val="20"/>
              </w:rPr>
            </w:pPr>
            <w:r>
              <w:rPr>
                <w:rFonts w:ascii="Century Gothic" w:hAnsi="Century Gothic"/>
                <w:sz w:val="20"/>
                <w:szCs w:val="20"/>
              </w:rPr>
              <w:t>Maintain Court</w:t>
            </w:r>
          </w:p>
        </w:tc>
        <w:tc>
          <w:tcPr>
            <w:tcW w:w="1134" w:type="dxa"/>
          </w:tcPr>
          <w:p w14:paraId="5649C749"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676F24B7" w14:textId="77777777" w:rsidR="003C5E89" w:rsidRPr="00970221" w:rsidRDefault="003C5E89" w:rsidP="003C5E89">
            <w:pPr>
              <w:jc w:val="center"/>
              <w:rPr>
                <w:rFonts w:ascii="Century Gothic" w:hAnsi="Century Gothic"/>
                <w:sz w:val="20"/>
                <w:szCs w:val="20"/>
              </w:rPr>
            </w:pPr>
          </w:p>
        </w:tc>
        <w:tc>
          <w:tcPr>
            <w:tcW w:w="691" w:type="dxa"/>
          </w:tcPr>
          <w:p w14:paraId="2DE08195" w14:textId="77777777" w:rsidR="003C5E89" w:rsidRPr="00970221" w:rsidRDefault="003C5E89" w:rsidP="003C5E89">
            <w:pPr>
              <w:jc w:val="center"/>
              <w:rPr>
                <w:rFonts w:ascii="Century Gothic" w:hAnsi="Century Gothic"/>
                <w:sz w:val="20"/>
                <w:szCs w:val="20"/>
              </w:rPr>
            </w:pPr>
          </w:p>
        </w:tc>
        <w:tc>
          <w:tcPr>
            <w:tcW w:w="686" w:type="dxa"/>
          </w:tcPr>
          <w:p w14:paraId="18D809B2" w14:textId="77777777" w:rsidR="003C5E89" w:rsidRPr="00970221" w:rsidRDefault="003C5E89" w:rsidP="003C5E89">
            <w:pPr>
              <w:jc w:val="center"/>
              <w:rPr>
                <w:rFonts w:ascii="Century Gothic" w:hAnsi="Century Gothic"/>
                <w:sz w:val="20"/>
                <w:szCs w:val="20"/>
              </w:rPr>
            </w:pPr>
          </w:p>
        </w:tc>
        <w:tc>
          <w:tcPr>
            <w:tcW w:w="686" w:type="dxa"/>
          </w:tcPr>
          <w:p w14:paraId="32F8BFF7" w14:textId="77777777" w:rsidR="003C5E89" w:rsidRPr="00970221" w:rsidRDefault="003C5E89" w:rsidP="003C5E89">
            <w:pPr>
              <w:jc w:val="center"/>
              <w:rPr>
                <w:rFonts w:ascii="Century Gothic" w:hAnsi="Century Gothic"/>
                <w:sz w:val="20"/>
                <w:szCs w:val="20"/>
              </w:rPr>
            </w:pPr>
          </w:p>
        </w:tc>
        <w:tc>
          <w:tcPr>
            <w:tcW w:w="686" w:type="dxa"/>
          </w:tcPr>
          <w:p w14:paraId="0BE93974"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D4DDF00" w14:textId="77777777" w:rsidR="003C5E89" w:rsidRPr="00970221" w:rsidRDefault="003C5E89" w:rsidP="003C5E89">
            <w:pPr>
              <w:jc w:val="center"/>
              <w:rPr>
                <w:rFonts w:ascii="Century Gothic" w:hAnsi="Century Gothic"/>
                <w:sz w:val="20"/>
                <w:szCs w:val="20"/>
              </w:rPr>
            </w:pPr>
          </w:p>
        </w:tc>
        <w:tc>
          <w:tcPr>
            <w:tcW w:w="687" w:type="dxa"/>
          </w:tcPr>
          <w:p w14:paraId="7F70BDE4" w14:textId="77777777" w:rsidR="003C5E89" w:rsidRPr="00970221" w:rsidRDefault="003C5E89" w:rsidP="003C5E89">
            <w:pPr>
              <w:jc w:val="center"/>
              <w:rPr>
                <w:rFonts w:ascii="Century Gothic" w:hAnsi="Century Gothic"/>
                <w:sz w:val="20"/>
                <w:szCs w:val="20"/>
              </w:rPr>
            </w:pPr>
          </w:p>
        </w:tc>
        <w:tc>
          <w:tcPr>
            <w:tcW w:w="687" w:type="dxa"/>
          </w:tcPr>
          <w:p w14:paraId="2331CB31" w14:textId="77777777" w:rsidR="003C5E89" w:rsidRPr="00970221" w:rsidRDefault="003C5E89" w:rsidP="003C5E89">
            <w:pPr>
              <w:jc w:val="center"/>
              <w:rPr>
                <w:rFonts w:ascii="Century Gothic" w:hAnsi="Century Gothic"/>
                <w:sz w:val="20"/>
                <w:szCs w:val="20"/>
              </w:rPr>
            </w:pPr>
          </w:p>
        </w:tc>
        <w:tc>
          <w:tcPr>
            <w:tcW w:w="687" w:type="dxa"/>
          </w:tcPr>
          <w:p w14:paraId="484CD7E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4703FFED" w14:textId="77777777" w:rsidR="003C5E89" w:rsidRPr="00970221" w:rsidRDefault="003C5E89" w:rsidP="003C5E89">
            <w:pPr>
              <w:jc w:val="center"/>
              <w:rPr>
                <w:rFonts w:ascii="Century Gothic" w:hAnsi="Century Gothic"/>
                <w:sz w:val="20"/>
                <w:szCs w:val="20"/>
              </w:rPr>
            </w:pPr>
          </w:p>
        </w:tc>
        <w:tc>
          <w:tcPr>
            <w:tcW w:w="687" w:type="dxa"/>
          </w:tcPr>
          <w:p w14:paraId="7F7E11B8"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27AABE4" w14:textId="77777777" w:rsidR="003C5E89" w:rsidRPr="00970221" w:rsidRDefault="003C5E89" w:rsidP="003C5E89">
            <w:pPr>
              <w:jc w:val="center"/>
              <w:rPr>
                <w:rFonts w:ascii="Century Gothic" w:hAnsi="Century Gothic"/>
                <w:sz w:val="20"/>
                <w:szCs w:val="20"/>
              </w:rPr>
            </w:pPr>
          </w:p>
        </w:tc>
        <w:tc>
          <w:tcPr>
            <w:tcW w:w="687" w:type="dxa"/>
          </w:tcPr>
          <w:p w14:paraId="572120F8" w14:textId="77777777" w:rsidR="003C5E89" w:rsidRPr="00970221" w:rsidRDefault="003C5E89" w:rsidP="003C5E89">
            <w:pPr>
              <w:jc w:val="center"/>
              <w:rPr>
                <w:rFonts w:ascii="Century Gothic" w:hAnsi="Century Gothic"/>
                <w:sz w:val="20"/>
                <w:szCs w:val="20"/>
              </w:rPr>
            </w:pPr>
          </w:p>
        </w:tc>
        <w:tc>
          <w:tcPr>
            <w:tcW w:w="687" w:type="dxa"/>
          </w:tcPr>
          <w:p w14:paraId="2CFAAD73" w14:textId="77777777" w:rsidR="003C5E89" w:rsidRPr="00970221" w:rsidRDefault="003C5E89" w:rsidP="003C5E89">
            <w:pPr>
              <w:jc w:val="center"/>
              <w:rPr>
                <w:rFonts w:ascii="Century Gothic" w:hAnsi="Century Gothic"/>
                <w:sz w:val="20"/>
                <w:szCs w:val="20"/>
              </w:rPr>
            </w:pPr>
          </w:p>
        </w:tc>
        <w:tc>
          <w:tcPr>
            <w:tcW w:w="660" w:type="dxa"/>
          </w:tcPr>
          <w:p w14:paraId="27DCE913" w14:textId="77777777" w:rsidR="003C5E89" w:rsidRPr="00970221" w:rsidRDefault="003C5E89" w:rsidP="003C5E89">
            <w:pPr>
              <w:jc w:val="center"/>
              <w:rPr>
                <w:rFonts w:ascii="Century Gothic" w:hAnsi="Century Gothic"/>
                <w:sz w:val="20"/>
                <w:szCs w:val="20"/>
              </w:rPr>
            </w:pPr>
          </w:p>
        </w:tc>
        <w:tc>
          <w:tcPr>
            <w:tcW w:w="688" w:type="dxa"/>
          </w:tcPr>
          <w:p w14:paraId="60E63EA4" w14:textId="77777777" w:rsidR="003C5E89" w:rsidRPr="00970221" w:rsidRDefault="003C5E89" w:rsidP="003C5E89">
            <w:pPr>
              <w:jc w:val="center"/>
              <w:rPr>
                <w:rFonts w:ascii="Century Gothic" w:hAnsi="Century Gothic"/>
                <w:sz w:val="20"/>
                <w:szCs w:val="20"/>
              </w:rPr>
            </w:pPr>
          </w:p>
        </w:tc>
      </w:tr>
      <w:tr w:rsidR="003C5E89" w:rsidRPr="00970221" w14:paraId="7632CE46" w14:textId="77777777" w:rsidTr="003C5E89">
        <w:trPr>
          <w:trHeight w:val="149"/>
        </w:trPr>
        <w:tc>
          <w:tcPr>
            <w:tcW w:w="4253" w:type="dxa"/>
          </w:tcPr>
          <w:p w14:paraId="581425AE"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Lighting </w:t>
            </w:r>
          </w:p>
        </w:tc>
        <w:tc>
          <w:tcPr>
            <w:tcW w:w="1134" w:type="dxa"/>
          </w:tcPr>
          <w:p w14:paraId="17F66E89"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63FB4DF1" w14:textId="77777777" w:rsidR="003C5E89" w:rsidRPr="00970221" w:rsidRDefault="003C5E89" w:rsidP="003C5E89">
            <w:pPr>
              <w:jc w:val="center"/>
              <w:rPr>
                <w:rFonts w:ascii="Century Gothic" w:hAnsi="Century Gothic"/>
                <w:sz w:val="20"/>
                <w:szCs w:val="20"/>
              </w:rPr>
            </w:pPr>
          </w:p>
        </w:tc>
        <w:tc>
          <w:tcPr>
            <w:tcW w:w="691" w:type="dxa"/>
          </w:tcPr>
          <w:p w14:paraId="3AE9FE07" w14:textId="77777777" w:rsidR="003C5E89" w:rsidRPr="00970221" w:rsidRDefault="003C5E89" w:rsidP="003C5E89">
            <w:pPr>
              <w:jc w:val="center"/>
              <w:rPr>
                <w:rFonts w:ascii="Century Gothic" w:hAnsi="Century Gothic"/>
                <w:sz w:val="20"/>
                <w:szCs w:val="20"/>
              </w:rPr>
            </w:pPr>
          </w:p>
        </w:tc>
        <w:tc>
          <w:tcPr>
            <w:tcW w:w="686" w:type="dxa"/>
          </w:tcPr>
          <w:p w14:paraId="3DC32677" w14:textId="77777777" w:rsidR="003C5E89" w:rsidRPr="00970221" w:rsidRDefault="003C5E89" w:rsidP="003C5E89">
            <w:pPr>
              <w:jc w:val="center"/>
              <w:rPr>
                <w:rFonts w:ascii="Century Gothic" w:hAnsi="Century Gothic"/>
                <w:sz w:val="20"/>
                <w:szCs w:val="20"/>
              </w:rPr>
            </w:pPr>
          </w:p>
        </w:tc>
        <w:tc>
          <w:tcPr>
            <w:tcW w:w="686" w:type="dxa"/>
          </w:tcPr>
          <w:p w14:paraId="02A7677F" w14:textId="77777777" w:rsidR="003C5E89" w:rsidRPr="00970221" w:rsidRDefault="003C5E89" w:rsidP="003C5E89">
            <w:pPr>
              <w:jc w:val="center"/>
              <w:rPr>
                <w:rFonts w:ascii="Century Gothic" w:hAnsi="Century Gothic"/>
                <w:sz w:val="20"/>
                <w:szCs w:val="20"/>
              </w:rPr>
            </w:pPr>
          </w:p>
        </w:tc>
        <w:tc>
          <w:tcPr>
            <w:tcW w:w="686" w:type="dxa"/>
          </w:tcPr>
          <w:p w14:paraId="6B3A1274" w14:textId="77777777" w:rsidR="003C5E89" w:rsidRPr="00970221" w:rsidRDefault="003C5E89" w:rsidP="003C5E89">
            <w:pPr>
              <w:jc w:val="center"/>
              <w:rPr>
                <w:rFonts w:ascii="Century Gothic" w:hAnsi="Century Gothic"/>
                <w:sz w:val="20"/>
                <w:szCs w:val="20"/>
              </w:rPr>
            </w:pPr>
          </w:p>
        </w:tc>
        <w:tc>
          <w:tcPr>
            <w:tcW w:w="686" w:type="dxa"/>
          </w:tcPr>
          <w:p w14:paraId="2DE2E980" w14:textId="77777777" w:rsidR="003C5E89" w:rsidRPr="00970221" w:rsidRDefault="003C5E89" w:rsidP="003C5E89">
            <w:pPr>
              <w:jc w:val="center"/>
              <w:rPr>
                <w:rFonts w:ascii="Century Gothic" w:hAnsi="Century Gothic"/>
                <w:sz w:val="20"/>
                <w:szCs w:val="20"/>
              </w:rPr>
            </w:pPr>
          </w:p>
        </w:tc>
        <w:tc>
          <w:tcPr>
            <w:tcW w:w="687" w:type="dxa"/>
          </w:tcPr>
          <w:p w14:paraId="7524998E" w14:textId="77777777" w:rsidR="003C5E89" w:rsidRPr="00970221" w:rsidRDefault="003C5E89" w:rsidP="003C5E89">
            <w:pPr>
              <w:jc w:val="center"/>
              <w:rPr>
                <w:rFonts w:ascii="Century Gothic" w:hAnsi="Century Gothic"/>
                <w:sz w:val="20"/>
                <w:szCs w:val="20"/>
              </w:rPr>
            </w:pPr>
          </w:p>
        </w:tc>
        <w:tc>
          <w:tcPr>
            <w:tcW w:w="687" w:type="dxa"/>
          </w:tcPr>
          <w:p w14:paraId="1823D66C" w14:textId="77777777" w:rsidR="003C5E89" w:rsidRPr="00970221" w:rsidRDefault="003C5E89" w:rsidP="003C5E89">
            <w:pPr>
              <w:jc w:val="center"/>
              <w:rPr>
                <w:rFonts w:ascii="Century Gothic" w:hAnsi="Century Gothic"/>
                <w:sz w:val="20"/>
                <w:szCs w:val="20"/>
              </w:rPr>
            </w:pPr>
          </w:p>
        </w:tc>
        <w:tc>
          <w:tcPr>
            <w:tcW w:w="687" w:type="dxa"/>
          </w:tcPr>
          <w:p w14:paraId="31E5AE33"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7" w:type="dxa"/>
          </w:tcPr>
          <w:p w14:paraId="5358A082" w14:textId="77777777" w:rsidR="003C5E89" w:rsidRPr="00970221" w:rsidRDefault="003C5E89" w:rsidP="003C5E89">
            <w:pPr>
              <w:jc w:val="center"/>
              <w:rPr>
                <w:rFonts w:ascii="Century Gothic" w:hAnsi="Century Gothic"/>
                <w:sz w:val="20"/>
                <w:szCs w:val="20"/>
              </w:rPr>
            </w:pPr>
          </w:p>
        </w:tc>
        <w:tc>
          <w:tcPr>
            <w:tcW w:w="687" w:type="dxa"/>
          </w:tcPr>
          <w:p w14:paraId="0A128E18"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4E1F3A8" w14:textId="77777777" w:rsidR="003C5E89" w:rsidRPr="00970221" w:rsidRDefault="003C5E89" w:rsidP="003C5E89">
            <w:pPr>
              <w:jc w:val="center"/>
              <w:rPr>
                <w:rFonts w:ascii="Century Gothic" w:hAnsi="Century Gothic"/>
                <w:sz w:val="20"/>
                <w:szCs w:val="20"/>
              </w:rPr>
            </w:pPr>
          </w:p>
        </w:tc>
        <w:tc>
          <w:tcPr>
            <w:tcW w:w="687" w:type="dxa"/>
          </w:tcPr>
          <w:p w14:paraId="6B4D2BB3" w14:textId="77777777" w:rsidR="003C5E89" w:rsidRPr="00970221" w:rsidRDefault="003C5E89" w:rsidP="003C5E89">
            <w:pPr>
              <w:jc w:val="center"/>
              <w:rPr>
                <w:rFonts w:ascii="Century Gothic" w:hAnsi="Century Gothic"/>
                <w:sz w:val="20"/>
                <w:szCs w:val="20"/>
              </w:rPr>
            </w:pPr>
          </w:p>
        </w:tc>
        <w:tc>
          <w:tcPr>
            <w:tcW w:w="687" w:type="dxa"/>
          </w:tcPr>
          <w:p w14:paraId="0A9270A9" w14:textId="77777777" w:rsidR="003C5E89" w:rsidRPr="00970221" w:rsidRDefault="003C5E89" w:rsidP="003C5E89">
            <w:pPr>
              <w:jc w:val="center"/>
              <w:rPr>
                <w:rFonts w:ascii="Century Gothic" w:hAnsi="Century Gothic"/>
                <w:sz w:val="20"/>
                <w:szCs w:val="20"/>
              </w:rPr>
            </w:pPr>
          </w:p>
        </w:tc>
        <w:tc>
          <w:tcPr>
            <w:tcW w:w="660" w:type="dxa"/>
          </w:tcPr>
          <w:p w14:paraId="2EF8B5F9" w14:textId="77777777" w:rsidR="003C5E89" w:rsidRPr="00970221" w:rsidRDefault="003C5E89" w:rsidP="003C5E89">
            <w:pPr>
              <w:jc w:val="center"/>
              <w:rPr>
                <w:rFonts w:ascii="Century Gothic" w:hAnsi="Century Gothic"/>
                <w:sz w:val="20"/>
                <w:szCs w:val="20"/>
              </w:rPr>
            </w:pPr>
          </w:p>
        </w:tc>
        <w:tc>
          <w:tcPr>
            <w:tcW w:w="688" w:type="dxa"/>
          </w:tcPr>
          <w:p w14:paraId="1669DC3D" w14:textId="77777777" w:rsidR="003C5E89" w:rsidRPr="00970221" w:rsidRDefault="003C5E89" w:rsidP="003C5E89">
            <w:pPr>
              <w:jc w:val="center"/>
              <w:rPr>
                <w:rFonts w:ascii="Century Gothic" w:hAnsi="Century Gothic"/>
                <w:sz w:val="20"/>
                <w:szCs w:val="20"/>
              </w:rPr>
            </w:pPr>
          </w:p>
        </w:tc>
      </w:tr>
      <w:tr w:rsidR="003C5E89" w:rsidRPr="00970221" w14:paraId="6BE5E514" w14:textId="77777777" w:rsidTr="003C5E89">
        <w:trPr>
          <w:trHeight w:val="149"/>
        </w:trPr>
        <w:tc>
          <w:tcPr>
            <w:tcW w:w="4253" w:type="dxa"/>
          </w:tcPr>
          <w:p w14:paraId="16204386"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Signage </w:t>
            </w:r>
          </w:p>
        </w:tc>
        <w:tc>
          <w:tcPr>
            <w:tcW w:w="1134" w:type="dxa"/>
          </w:tcPr>
          <w:p w14:paraId="6ECB3B53"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05AFE295" w14:textId="77777777" w:rsidR="003C5E89" w:rsidRPr="00970221" w:rsidRDefault="003C5E89" w:rsidP="003C5E89">
            <w:pPr>
              <w:jc w:val="center"/>
              <w:rPr>
                <w:rFonts w:ascii="Century Gothic" w:hAnsi="Century Gothic"/>
                <w:sz w:val="20"/>
                <w:szCs w:val="20"/>
              </w:rPr>
            </w:pPr>
          </w:p>
        </w:tc>
        <w:tc>
          <w:tcPr>
            <w:tcW w:w="691" w:type="dxa"/>
          </w:tcPr>
          <w:p w14:paraId="47941252" w14:textId="77777777" w:rsidR="003C5E89" w:rsidRPr="00970221" w:rsidRDefault="003C5E89" w:rsidP="003C5E89">
            <w:pPr>
              <w:jc w:val="center"/>
              <w:rPr>
                <w:rFonts w:ascii="Century Gothic" w:hAnsi="Century Gothic"/>
                <w:sz w:val="20"/>
                <w:szCs w:val="20"/>
              </w:rPr>
            </w:pPr>
          </w:p>
        </w:tc>
        <w:tc>
          <w:tcPr>
            <w:tcW w:w="686" w:type="dxa"/>
          </w:tcPr>
          <w:p w14:paraId="168FA35E" w14:textId="77777777" w:rsidR="003C5E89" w:rsidRPr="00970221" w:rsidRDefault="003C5E89" w:rsidP="003C5E89">
            <w:pPr>
              <w:jc w:val="center"/>
              <w:rPr>
                <w:rFonts w:ascii="Century Gothic" w:hAnsi="Century Gothic"/>
                <w:sz w:val="20"/>
                <w:szCs w:val="20"/>
              </w:rPr>
            </w:pPr>
          </w:p>
        </w:tc>
        <w:tc>
          <w:tcPr>
            <w:tcW w:w="686" w:type="dxa"/>
          </w:tcPr>
          <w:p w14:paraId="1F7AFCE1"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C441243" w14:textId="77777777" w:rsidR="003C5E89" w:rsidRPr="00970221" w:rsidRDefault="003C5E89" w:rsidP="003C5E89">
            <w:pPr>
              <w:jc w:val="center"/>
              <w:rPr>
                <w:rFonts w:ascii="Century Gothic" w:hAnsi="Century Gothic"/>
                <w:sz w:val="20"/>
                <w:szCs w:val="20"/>
              </w:rPr>
            </w:pPr>
          </w:p>
        </w:tc>
        <w:tc>
          <w:tcPr>
            <w:tcW w:w="686" w:type="dxa"/>
          </w:tcPr>
          <w:p w14:paraId="6A7D7BF7" w14:textId="77777777" w:rsidR="003C5E89" w:rsidRPr="00970221" w:rsidRDefault="003C5E89" w:rsidP="003C5E89">
            <w:pPr>
              <w:jc w:val="center"/>
              <w:rPr>
                <w:rFonts w:ascii="Century Gothic" w:hAnsi="Century Gothic"/>
                <w:sz w:val="20"/>
                <w:szCs w:val="20"/>
              </w:rPr>
            </w:pPr>
          </w:p>
        </w:tc>
        <w:tc>
          <w:tcPr>
            <w:tcW w:w="687" w:type="dxa"/>
          </w:tcPr>
          <w:p w14:paraId="6B099496" w14:textId="77777777" w:rsidR="003C5E89" w:rsidRPr="00970221" w:rsidRDefault="003C5E89" w:rsidP="003C5E89">
            <w:pPr>
              <w:jc w:val="center"/>
              <w:rPr>
                <w:rFonts w:ascii="Century Gothic" w:hAnsi="Century Gothic"/>
                <w:sz w:val="20"/>
                <w:szCs w:val="20"/>
              </w:rPr>
            </w:pPr>
          </w:p>
        </w:tc>
        <w:tc>
          <w:tcPr>
            <w:tcW w:w="687" w:type="dxa"/>
          </w:tcPr>
          <w:p w14:paraId="699620DF" w14:textId="77777777" w:rsidR="003C5E89" w:rsidRPr="00970221" w:rsidRDefault="003C5E89" w:rsidP="003C5E89">
            <w:pPr>
              <w:jc w:val="center"/>
              <w:rPr>
                <w:rFonts w:ascii="Century Gothic" w:hAnsi="Century Gothic"/>
                <w:sz w:val="20"/>
                <w:szCs w:val="20"/>
              </w:rPr>
            </w:pPr>
          </w:p>
        </w:tc>
        <w:tc>
          <w:tcPr>
            <w:tcW w:w="687" w:type="dxa"/>
          </w:tcPr>
          <w:p w14:paraId="3F77F7E2"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86D7004" w14:textId="77777777" w:rsidR="003C5E89" w:rsidRPr="00970221" w:rsidRDefault="003C5E89" w:rsidP="003C5E89">
            <w:pPr>
              <w:jc w:val="center"/>
              <w:rPr>
                <w:rFonts w:ascii="Century Gothic" w:hAnsi="Century Gothic"/>
                <w:sz w:val="20"/>
                <w:szCs w:val="20"/>
              </w:rPr>
            </w:pPr>
          </w:p>
        </w:tc>
        <w:tc>
          <w:tcPr>
            <w:tcW w:w="687" w:type="dxa"/>
          </w:tcPr>
          <w:p w14:paraId="196F3E45"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5BB4976F" w14:textId="77777777" w:rsidR="003C5E89" w:rsidRPr="00970221" w:rsidRDefault="003C5E89" w:rsidP="003C5E89">
            <w:pPr>
              <w:jc w:val="center"/>
              <w:rPr>
                <w:rFonts w:ascii="Century Gothic" w:hAnsi="Century Gothic"/>
                <w:sz w:val="20"/>
                <w:szCs w:val="20"/>
              </w:rPr>
            </w:pPr>
          </w:p>
        </w:tc>
        <w:tc>
          <w:tcPr>
            <w:tcW w:w="687" w:type="dxa"/>
          </w:tcPr>
          <w:p w14:paraId="3A226A45" w14:textId="77777777" w:rsidR="003C5E89" w:rsidRPr="00970221" w:rsidRDefault="003C5E89" w:rsidP="003C5E89">
            <w:pPr>
              <w:jc w:val="center"/>
              <w:rPr>
                <w:rFonts w:ascii="Century Gothic" w:hAnsi="Century Gothic"/>
                <w:sz w:val="20"/>
                <w:szCs w:val="20"/>
              </w:rPr>
            </w:pPr>
          </w:p>
        </w:tc>
        <w:tc>
          <w:tcPr>
            <w:tcW w:w="687" w:type="dxa"/>
          </w:tcPr>
          <w:p w14:paraId="5553B6F3" w14:textId="77777777" w:rsidR="003C5E89" w:rsidRPr="00970221" w:rsidRDefault="003C5E89" w:rsidP="003C5E89">
            <w:pPr>
              <w:jc w:val="center"/>
              <w:rPr>
                <w:rFonts w:ascii="Century Gothic" w:hAnsi="Century Gothic"/>
                <w:sz w:val="20"/>
                <w:szCs w:val="20"/>
              </w:rPr>
            </w:pPr>
          </w:p>
        </w:tc>
        <w:tc>
          <w:tcPr>
            <w:tcW w:w="660" w:type="dxa"/>
          </w:tcPr>
          <w:p w14:paraId="079E78F9" w14:textId="77777777" w:rsidR="003C5E89" w:rsidRPr="00970221" w:rsidRDefault="003C5E89" w:rsidP="003C5E89">
            <w:pPr>
              <w:jc w:val="center"/>
              <w:rPr>
                <w:rFonts w:ascii="Century Gothic" w:hAnsi="Century Gothic"/>
                <w:sz w:val="20"/>
                <w:szCs w:val="20"/>
              </w:rPr>
            </w:pPr>
          </w:p>
        </w:tc>
        <w:tc>
          <w:tcPr>
            <w:tcW w:w="688" w:type="dxa"/>
          </w:tcPr>
          <w:p w14:paraId="6593A320" w14:textId="77777777" w:rsidR="003C5E89" w:rsidRPr="00970221" w:rsidRDefault="003C5E89" w:rsidP="003C5E89">
            <w:pPr>
              <w:jc w:val="center"/>
              <w:rPr>
                <w:rFonts w:ascii="Century Gothic" w:hAnsi="Century Gothic"/>
                <w:sz w:val="20"/>
                <w:szCs w:val="20"/>
              </w:rPr>
            </w:pPr>
          </w:p>
        </w:tc>
      </w:tr>
      <w:tr w:rsidR="003C5E89" w:rsidRPr="00970221" w14:paraId="4F66577C" w14:textId="77777777" w:rsidTr="003C5E89">
        <w:trPr>
          <w:trHeight w:val="149"/>
        </w:trPr>
        <w:tc>
          <w:tcPr>
            <w:tcW w:w="4253" w:type="dxa"/>
          </w:tcPr>
          <w:p w14:paraId="6D922407" w14:textId="77777777" w:rsidR="003C5E89" w:rsidRPr="00970221" w:rsidRDefault="003C5E89" w:rsidP="003C5E89">
            <w:pPr>
              <w:rPr>
                <w:rFonts w:ascii="Century Gothic" w:hAnsi="Century Gothic"/>
                <w:sz w:val="20"/>
                <w:szCs w:val="20"/>
              </w:rPr>
            </w:pPr>
          </w:p>
        </w:tc>
        <w:tc>
          <w:tcPr>
            <w:tcW w:w="1134" w:type="dxa"/>
          </w:tcPr>
          <w:p w14:paraId="1A7D12D0" w14:textId="77777777" w:rsidR="003C5E89" w:rsidRPr="00970221" w:rsidRDefault="003C5E89" w:rsidP="003C5E89">
            <w:pPr>
              <w:jc w:val="center"/>
              <w:rPr>
                <w:rFonts w:ascii="Century Gothic" w:hAnsi="Century Gothic"/>
                <w:sz w:val="20"/>
                <w:szCs w:val="20"/>
              </w:rPr>
            </w:pPr>
          </w:p>
        </w:tc>
        <w:tc>
          <w:tcPr>
            <w:tcW w:w="709" w:type="dxa"/>
          </w:tcPr>
          <w:p w14:paraId="4B476930" w14:textId="77777777" w:rsidR="003C5E89" w:rsidRPr="00970221" w:rsidRDefault="003C5E89" w:rsidP="003C5E89">
            <w:pPr>
              <w:jc w:val="center"/>
              <w:rPr>
                <w:rFonts w:ascii="Century Gothic" w:hAnsi="Century Gothic"/>
                <w:sz w:val="20"/>
                <w:szCs w:val="20"/>
              </w:rPr>
            </w:pPr>
          </w:p>
        </w:tc>
        <w:tc>
          <w:tcPr>
            <w:tcW w:w="691" w:type="dxa"/>
          </w:tcPr>
          <w:p w14:paraId="0D9B360D" w14:textId="77777777" w:rsidR="003C5E89" w:rsidRPr="00970221" w:rsidRDefault="003C5E89" w:rsidP="003C5E89">
            <w:pPr>
              <w:jc w:val="center"/>
              <w:rPr>
                <w:rFonts w:ascii="Century Gothic" w:hAnsi="Century Gothic"/>
                <w:sz w:val="20"/>
                <w:szCs w:val="20"/>
              </w:rPr>
            </w:pPr>
          </w:p>
        </w:tc>
        <w:tc>
          <w:tcPr>
            <w:tcW w:w="686" w:type="dxa"/>
          </w:tcPr>
          <w:p w14:paraId="16753B82" w14:textId="77777777" w:rsidR="003C5E89" w:rsidRPr="00970221" w:rsidRDefault="003C5E89" w:rsidP="003C5E89">
            <w:pPr>
              <w:jc w:val="center"/>
              <w:rPr>
                <w:rFonts w:ascii="Century Gothic" w:hAnsi="Century Gothic"/>
                <w:sz w:val="20"/>
                <w:szCs w:val="20"/>
              </w:rPr>
            </w:pPr>
          </w:p>
        </w:tc>
        <w:tc>
          <w:tcPr>
            <w:tcW w:w="686" w:type="dxa"/>
          </w:tcPr>
          <w:p w14:paraId="2A78B934" w14:textId="77777777" w:rsidR="003C5E89" w:rsidRPr="00970221" w:rsidRDefault="003C5E89" w:rsidP="003C5E89">
            <w:pPr>
              <w:jc w:val="center"/>
              <w:rPr>
                <w:rFonts w:ascii="Century Gothic" w:hAnsi="Century Gothic"/>
                <w:sz w:val="20"/>
                <w:szCs w:val="20"/>
              </w:rPr>
            </w:pPr>
          </w:p>
        </w:tc>
        <w:tc>
          <w:tcPr>
            <w:tcW w:w="686" w:type="dxa"/>
          </w:tcPr>
          <w:p w14:paraId="7465C499" w14:textId="77777777" w:rsidR="003C5E89" w:rsidRPr="00970221" w:rsidRDefault="003C5E89" w:rsidP="003C5E89">
            <w:pPr>
              <w:jc w:val="center"/>
              <w:rPr>
                <w:rFonts w:ascii="Century Gothic" w:hAnsi="Century Gothic"/>
                <w:sz w:val="20"/>
                <w:szCs w:val="20"/>
              </w:rPr>
            </w:pPr>
          </w:p>
        </w:tc>
        <w:tc>
          <w:tcPr>
            <w:tcW w:w="686" w:type="dxa"/>
          </w:tcPr>
          <w:p w14:paraId="7F341112" w14:textId="77777777" w:rsidR="003C5E89" w:rsidRPr="00970221" w:rsidRDefault="003C5E89" w:rsidP="003C5E89">
            <w:pPr>
              <w:jc w:val="center"/>
              <w:rPr>
                <w:rFonts w:ascii="Century Gothic" w:hAnsi="Century Gothic"/>
                <w:sz w:val="20"/>
                <w:szCs w:val="20"/>
              </w:rPr>
            </w:pPr>
          </w:p>
        </w:tc>
        <w:tc>
          <w:tcPr>
            <w:tcW w:w="687" w:type="dxa"/>
          </w:tcPr>
          <w:p w14:paraId="0B7FEA89" w14:textId="77777777" w:rsidR="003C5E89" w:rsidRPr="00970221" w:rsidRDefault="003C5E89" w:rsidP="003C5E89">
            <w:pPr>
              <w:jc w:val="center"/>
              <w:rPr>
                <w:rFonts w:ascii="Century Gothic" w:hAnsi="Century Gothic"/>
                <w:sz w:val="20"/>
                <w:szCs w:val="20"/>
              </w:rPr>
            </w:pPr>
          </w:p>
        </w:tc>
        <w:tc>
          <w:tcPr>
            <w:tcW w:w="687" w:type="dxa"/>
          </w:tcPr>
          <w:p w14:paraId="45553B26" w14:textId="77777777" w:rsidR="003C5E89" w:rsidRPr="00970221" w:rsidRDefault="003C5E89" w:rsidP="003C5E89">
            <w:pPr>
              <w:jc w:val="center"/>
              <w:rPr>
                <w:rFonts w:ascii="Century Gothic" w:hAnsi="Century Gothic"/>
                <w:sz w:val="20"/>
                <w:szCs w:val="20"/>
              </w:rPr>
            </w:pPr>
          </w:p>
        </w:tc>
        <w:tc>
          <w:tcPr>
            <w:tcW w:w="687" w:type="dxa"/>
          </w:tcPr>
          <w:p w14:paraId="71CAEF2D"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1469167" w14:textId="77777777" w:rsidR="003C5E89" w:rsidRPr="00970221" w:rsidRDefault="003C5E89" w:rsidP="003C5E89">
            <w:pPr>
              <w:jc w:val="center"/>
              <w:rPr>
                <w:rFonts w:ascii="Century Gothic" w:hAnsi="Century Gothic"/>
                <w:sz w:val="20"/>
                <w:szCs w:val="20"/>
              </w:rPr>
            </w:pPr>
          </w:p>
        </w:tc>
        <w:tc>
          <w:tcPr>
            <w:tcW w:w="687" w:type="dxa"/>
          </w:tcPr>
          <w:p w14:paraId="5B44E03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C5AF9AB" w14:textId="77777777" w:rsidR="003C5E89" w:rsidRPr="00970221" w:rsidRDefault="003C5E89" w:rsidP="003C5E89">
            <w:pPr>
              <w:jc w:val="center"/>
              <w:rPr>
                <w:rFonts w:ascii="Century Gothic" w:hAnsi="Century Gothic"/>
                <w:sz w:val="20"/>
                <w:szCs w:val="20"/>
              </w:rPr>
            </w:pPr>
          </w:p>
        </w:tc>
        <w:tc>
          <w:tcPr>
            <w:tcW w:w="687" w:type="dxa"/>
          </w:tcPr>
          <w:p w14:paraId="492904D7" w14:textId="77777777" w:rsidR="003C5E89" w:rsidRPr="00970221" w:rsidRDefault="003C5E89" w:rsidP="003C5E89">
            <w:pPr>
              <w:jc w:val="center"/>
              <w:rPr>
                <w:rFonts w:ascii="Century Gothic" w:hAnsi="Century Gothic"/>
                <w:sz w:val="20"/>
                <w:szCs w:val="20"/>
              </w:rPr>
            </w:pPr>
          </w:p>
        </w:tc>
        <w:tc>
          <w:tcPr>
            <w:tcW w:w="687" w:type="dxa"/>
          </w:tcPr>
          <w:p w14:paraId="45AB7F5A" w14:textId="77777777" w:rsidR="003C5E89" w:rsidRPr="00970221" w:rsidRDefault="003C5E89" w:rsidP="003C5E89">
            <w:pPr>
              <w:jc w:val="center"/>
              <w:rPr>
                <w:rFonts w:ascii="Century Gothic" w:hAnsi="Century Gothic"/>
                <w:sz w:val="20"/>
                <w:szCs w:val="20"/>
              </w:rPr>
            </w:pPr>
          </w:p>
        </w:tc>
        <w:tc>
          <w:tcPr>
            <w:tcW w:w="660" w:type="dxa"/>
          </w:tcPr>
          <w:p w14:paraId="5F4171F7" w14:textId="77777777" w:rsidR="003C5E89" w:rsidRPr="00970221" w:rsidRDefault="003C5E89" w:rsidP="003C5E89">
            <w:pPr>
              <w:jc w:val="center"/>
              <w:rPr>
                <w:rFonts w:ascii="Century Gothic" w:hAnsi="Century Gothic"/>
                <w:sz w:val="20"/>
                <w:szCs w:val="20"/>
              </w:rPr>
            </w:pPr>
          </w:p>
        </w:tc>
        <w:tc>
          <w:tcPr>
            <w:tcW w:w="688" w:type="dxa"/>
          </w:tcPr>
          <w:p w14:paraId="6CBDFB80" w14:textId="77777777" w:rsidR="003C5E89" w:rsidRPr="00970221" w:rsidRDefault="003C5E89" w:rsidP="003C5E89">
            <w:pPr>
              <w:jc w:val="center"/>
              <w:rPr>
                <w:rFonts w:ascii="Century Gothic" w:hAnsi="Century Gothic"/>
                <w:sz w:val="20"/>
                <w:szCs w:val="20"/>
              </w:rPr>
            </w:pPr>
          </w:p>
        </w:tc>
      </w:tr>
      <w:tr w:rsidR="003C5E89" w:rsidRPr="00970221" w14:paraId="6CD9AE46" w14:textId="77777777" w:rsidTr="003C5E89">
        <w:trPr>
          <w:trHeight w:val="371"/>
        </w:trPr>
        <w:tc>
          <w:tcPr>
            <w:tcW w:w="16375" w:type="dxa"/>
            <w:gridSpan w:val="18"/>
            <w:vAlign w:val="center"/>
          </w:tcPr>
          <w:p w14:paraId="2436FECC" w14:textId="77777777" w:rsidR="003C5E89" w:rsidRPr="00970221" w:rsidRDefault="003C5E89" w:rsidP="003C5E89">
            <w:pPr>
              <w:rPr>
                <w:rFonts w:ascii="Century Gothic" w:hAnsi="Century Gothic"/>
                <w:b/>
                <w:bCs/>
                <w:sz w:val="20"/>
                <w:szCs w:val="20"/>
              </w:rPr>
            </w:pPr>
            <w:r>
              <w:rPr>
                <w:rFonts w:ascii="Century Gothic" w:hAnsi="Century Gothic"/>
                <w:b/>
                <w:bCs/>
                <w:sz w:val="20"/>
                <w:szCs w:val="20"/>
              </w:rPr>
              <w:t>WASHROOM/BATHROOMS</w:t>
            </w:r>
          </w:p>
        </w:tc>
      </w:tr>
      <w:tr w:rsidR="003C5E89" w:rsidRPr="00970221" w14:paraId="111F1D7A" w14:textId="77777777" w:rsidTr="003C5E89">
        <w:trPr>
          <w:trHeight w:val="149"/>
        </w:trPr>
        <w:tc>
          <w:tcPr>
            <w:tcW w:w="4253" w:type="dxa"/>
          </w:tcPr>
          <w:p w14:paraId="75FFAF48"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Maintain/Replace Toilets and Sinks </w:t>
            </w:r>
          </w:p>
        </w:tc>
        <w:tc>
          <w:tcPr>
            <w:tcW w:w="1134" w:type="dxa"/>
          </w:tcPr>
          <w:p w14:paraId="6CF46719"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5</w:t>
            </w:r>
          </w:p>
        </w:tc>
        <w:tc>
          <w:tcPr>
            <w:tcW w:w="709" w:type="dxa"/>
          </w:tcPr>
          <w:p w14:paraId="7724135A" w14:textId="77777777" w:rsidR="003C5E89" w:rsidRPr="00970221" w:rsidRDefault="003C5E89" w:rsidP="003C5E89">
            <w:pPr>
              <w:jc w:val="center"/>
              <w:rPr>
                <w:rFonts w:ascii="Century Gothic" w:hAnsi="Century Gothic"/>
                <w:sz w:val="20"/>
                <w:szCs w:val="20"/>
              </w:rPr>
            </w:pPr>
          </w:p>
        </w:tc>
        <w:tc>
          <w:tcPr>
            <w:tcW w:w="691" w:type="dxa"/>
          </w:tcPr>
          <w:p w14:paraId="3E076BD7" w14:textId="77777777" w:rsidR="003C5E89" w:rsidRPr="00970221" w:rsidRDefault="003C5E89" w:rsidP="003C5E89">
            <w:pPr>
              <w:jc w:val="center"/>
              <w:rPr>
                <w:rFonts w:ascii="Century Gothic" w:hAnsi="Century Gothic"/>
                <w:sz w:val="20"/>
                <w:szCs w:val="20"/>
              </w:rPr>
            </w:pPr>
          </w:p>
        </w:tc>
        <w:tc>
          <w:tcPr>
            <w:tcW w:w="686" w:type="dxa"/>
          </w:tcPr>
          <w:p w14:paraId="3DC0F298" w14:textId="77777777" w:rsidR="003C5E89" w:rsidRPr="00970221" w:rsidRDefault="003C5E89" w:rsidP="003C5E89">
            <w:pPr>
              <w:jc w:val="center"/>
              <w:rPr>
                <w:rFonts w:ascii="Century Gothic" w:hAnsi="Century Gothic"/>
                <w:sz w:val="20"/>
                <w:szCs w:val="20"/>
              </w:rPr>
            </w:pPr>
          </w:p>
        </w:tc>
        <w:tc>
          <w:tcPr>
            <w:tcW w:w="686" w:type="dxa"/>
          </w:tcPr>
          <w:p w14:paraId="2E2782BE" w14:textId="77777777" w:rsidR="003C5E89" w:rsidRPr="00970221" w:rsidRDefault="003C5E89" w:rsidP="003C5E89">
            <w:pPr>
              <w:jc w:val="center"/>
              <w:rPr>
                <w:rFonts w:ascii="Century Gothic" w:hAnsi="Century Gothic"/>
                <w:sz w:val="20"/>
                <w:szCs w:val="20"/>
              </w:rPr>
            </w:pPr>
          </w:p>
        </w:tc>
        <w:tc>
          <w:tcPr>
            <w:tcW w:w="686" w:type="dxa"/>
          </w:tcPr>
          <w:p w14:paraId="3CCF7E7A"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7F33E4C9" w14:textId="77777777" w:rsidR="003C5E89" w:rsidRPr="00970221" w:rsidRDefault="003C5E89" w:rsidP="003C5E89">
            <w:pPr>
              <w:jc w:val="center"/>
              <w:rPr>
                <w:rFonts w:ascii="Century Gothic" w:hAnsi="Century Gothic"/>
                <w:sz w:val="20"/>
                <w:szCs w:val="20"/>
              </w:rPr>
            </w:pPr>
          </w:p>
        </w:tc>
        <w:tc>
          <w:tcPr>
            <w:tcW w:w="687" w:type="dxa"/>
          </w:tcPr>
          <w:p w14:paraId="04DCE464" w14:textId="77777777" w:rsidR="003C5E89" w:rsidRPr="00970221" w:rsidRDefault="003C5E89" w:rsidP="003C5E89">
            <w:pPr>
              <w:jc w:val="center"/>
              <w:rPr>
                <w:rFonts w:ascii="Century Gothic" w:hAnsi="Century Gothic"/>
                <w:sz w:val="20"/>
                <w:szCs w:val="20"/>
              </w:rPr>
            </w:pPr>
          </w:p>
        </w:tc>
        <w:tc>
          <w:tcPr>
            <w:tcW w:w="687" w:type="dxa"/>
          </w:tcPr>
          <w:p w14:paraId="29327D10" w14:textId="77777777" w:rsidR="003C5E89" w:rsidRPr="00970221" w:rsidRDefault="003C5E89" w:rsidP="003C5E89">
            <w:pPr>
              <w:jc w:val="center"/>
              <w:rPr>
                <w:rFonts w:ascii="Century Gothic" w:hAnsi="Century Gothic"/>
                <w:sz w:val="20"/>
                <w:szCs w:val="20"/>
              </w:rPr>
            </w:pPr>
          </w:p>
        </w:tc>
        <w:tc>
          <w:tcPr>
            <w:tcW w:w="687" w:type="dxa"/>
          </w:tcPr>
          <w:p w14:paraId="10F4932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11BDE576" w14:textId="77777777" w:rsidR="003C5E89" w:rsidRPr="00970221" w:rsidRDefault="003C5E89" w:rsidP="003C5E89">
            <w:pPr>
              <w:jc w:val="center"/>
              <w:rPr>
                <w:rFonts w:ascii="Century Gothic" w:hAnsi="Century Gothic"/>
                <w:sz w:val="20"/>
                <w:szCs w:val="20"/>
              </w:rPr>
            </w:pPr>
          </w:p>
        </w:tc>
        <w:tc>
          <w:tcPr>
            <w:tcW w:w="687" w:type="dxa"/>
          </w:tcPr>
          <w:p w14:paraId="3D188C6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71CE14AA" w14:textId="77777777" w:rsidR="003C5E89" w:rsidRPr="00970221" w:rsidRDefault="003C5E89" w:rsidP="003C5E89">
            <w:pPr>
              <w:jc w:val="center"/>
              <w:rPr>
                <w:rFonts w:ascii="Century Gothic" w:hAnsi="Century Gothic"/>
                <w:sz w:val="20"/>
                <w:szCs w:val="20"/>
              </w:rPr>
            </w:pPr>
          </w:p>
        </w:tc>
        <w:tc>
          <w:tcPr>
            <w:tcW w:w="687" w:type="dxa"/>
          </w:tcPr>
          <w:p w14:paraId="09FBBD24" w14:textId="77777777" w:rsidR="003C5E89" w:rsidRPr="00970221" w:rsidRDefault="003C5E89" w:rsidP="003C5E89">
            <w:pPr>
              <w:jc w:val="center"/>
              <w:rPr>
                <w:rFonts w:ascii="Century Gothic" w:hAnsi="Century Gothic"/>
                <w:sz w:val="20"/>
                <w:szCs w:val="20"/>
              </w:rPr>
            </w:pPr>
          </w:p>
        </w:tc>
        <w:tc>
          <w:tcPr>
            <w:tcW w:w="687" w:type="dxa"/>
          </w:tcPr>
          <w:p w14:paraId="1993B977" w14:textId="77777777" w:rsidR="003C5E89" w:rsidRPr="00970221" w:rsidRDefault="003C5E89" w:rsidP="003C5E89">
            <w:pPr>
              <w:jc w:val="center"/>
              <w:rPr>
                <w:rFonts w:ascii="Century Gothic" w:hAnsi="Century Gothic"/>
                <w:sz w:val="20"/>
                <w:szCs w:val="20"/>
              </w:rPr>
            </w:pPr>
          </w:p>
        </w:tc>
        <w:tc>
          <w:tcPr>
            <w:tcW w:w="660" w:type="dxa"/>
          </w:tcPr>
          <w:p w14:paraId="533EC439" w14:textId="77777777" w:rsidR="003C5E89" w:rsidRPr="00970221" w:rsidRDefault="003C5E89" w:rsidP="003C5E89">
            <w:pPr>
              <w:jc w:val="center"/>
              <w:rPr>
                <w:rFonts w:ascii="Century Gothic" w:hAnsi="Century Gothic"/>
                <w:sz w:val="20"/>
                <w:szCs w:val="20"/>
              </w:rPr>
            </w:pPr>
          </w:p>
        </w:tc>
        <w:tc>
          <w:tcPr>
            <w:tcW w:w="688" w:type="dxa"/>
          </w:tcPr>
          <w:p w14:paraId="29FAAF2D" w14:textId="77777777" w:rsidR="003C5E89" w:rsidRPr="00970221" w:rsidRDefault="003C5E89" w:rsidP="003C5E89">
            <w:pPr>
              <w:jc w:val="center"/>
              <w:rPr>
                <w:rFonts w:ascii="Century Gothic" w:hAnsi="Century Gothic"/>
                <w:sz w:val="20"/>
                <w:szCs w:val="20"/>
              </w:rPr>
            </w:pPr>
          </w:p>
        </w:tc>
      </w:tr>
      <w:tr w:rsidR="003C5E89" w:rsidRPr="00970221" w14:paraId="4F2215FE" w14:textId="77777777" w:rsidTr="003C5E89">
        <w:trPr>
          <w:trHeight w:val="149"/>
        </w:trPr>
        <w:tc>
          <w:tcPr>
            <w:tcW w:w="4253" w:type="dxa"/>
          </w:tcPr>
          <w:p w14:paraId="71BA99C6"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Maintain/Replace Tiles </w:t>
            </w:r>
          </w:p>
        </w:tc>
        <w:tc>
          <w:tcPr>
            <w:tcW w:w="1134" w:type="dxa"/>
          </w:tcPr>
          <w:p w14:paraId="1EAA3393"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02893E96" w14:textId="77777777" w:rsidR="003C5E89" w:rsidRPr="00970221" w:rsidRDefault="003C5E89" w:rsidP="003C5E89">
            <w:pPr>
              <w:jc w:val="center"/>
              <w:rPr>
                <w:rFonts w:ascii="Century Gothic" w:hAnsi="Century Gothic"/>
                <w:sz w:val="20"/>
                <w:szCs w:val="20"/>
              </w:rPr>
            </w:pPr>
          </w:p>
        </w:tc>
        <w:tc>
          <w:tcPr>
            <w:tcW w:w="691" w:type="dxa"/>
          </w:tcPr>
          <w:p w14:paraId="6632AC19" w14:textId="77777777" w:rsidR="003C5E89" w:rsidRPr="00970221" w:rsidRDefault="003C5E89" w:rsidP="003C5E89">
            <w:pPr>
              <w:jc w:val="center"/>
              <w:rPr>
                <w:rFonts w:ascii="Century Gothic" w:hAnsi="Century Gothic"/>
                <w:sz w:val="20"/>
                <w:szCs w:val="20"/>
              </w:rPr>
            </w:pPr>
          </w:p>
        </w:tc>
        <w:tc>
          <w:tcPr>
            <w:tcW w:w="686" w:type="dxa"/>
          </w:tcPr>
          <w:p w14:paraId="41013059"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65A89B13" w14:textId="77777777" w:rsidR="003C5E89" w:rsidRPr="00970221" w:rsidRDefault="003C5E89" w:rsidP="003C5E89">
            <w:pPr>
              <w:jc w:val="center"/>
              <w:rPr>
                <w:rFonts w:ascii="Century Gothic" w:hAnsi="Century Gothic"/>
                <w:sz w:val="20"/>
                <w:szCs w:val="20"/>
              </w:rPr>
            </w:pPr>
          </w:p>
        </w:tc>
        <w:tc>
          <w:tcPr>
            <w:tcW w:w="686" w:type="dxa"/>
          </w:tcPr>
          <w:p w14:paraId="10521274" w14:textId="77777777" w:rsidR="003C5E89" w:rsidRPr="00970221" w:rsidRDefault="003C5E89" w:rsidP="003C5E89">
            <w:pPr>
              <w:jc w:val="center"/>
              <w:rPr>
                <w:rFonts w:ascii="Century Gothic" w:hAnsi="Century Gothic"/>
                <w:sz w:val="20"/>
                <w:szCs w:val="20"/>
              </w:rPr>
            </w:pPr>
          </w:p>
        </w:tc>
        <w:tc>
          <w:tcPr>
            <w:tcW w:w="686" w:type="dxa"/>
          </w:tcPr>
          <w:p w14:paraId="379AAADB" w14:textId="77777777" w:rsidR="003C5E89" w:rsidRPr="00970221" w:rsidRDefault="003C5E89" w:rsidP="003C5E89">
            <w:pPr>
              <w:jc w:val="center"/>
              <w:rPr>
                <w:rFonts w:ascii="Century Gothic" w:hAnsi="Century Gothic"/>
                <w:sz w:val="20"/>
                <w:szCs w:val="20"/>
              </w:rPr>
            </w:pPr>
          </w:p>
        </w:tc>
        <w:tc>
          <w:tcPr>
            <w:tcW w:w="687" w:type="dxa"/>
          </w:tcPr>
          <w:p w14:paraId="43996EAC" w14:textId="77777777" w:rsidR="003C5E89" w:rsidRPr="00970221" w:rsidRDefault="003C5E89" w:rsidP="003C5E89">
            <w:pPr>
              <w:jc w:val="center"/>
              <w:rPr>
                <w:rFonts w:ascii="Century Gothic" w:hAnsi="Century Gothic"/>
                <w:sz w:val="20"/>
                <w:szCs w:val="20"/>
              </w:rPr>
            </w:pPr>
          </w:p>
        </w:tc>
        <w:tc>
          <w:tcPr>
            <w:tcW w:w="687" w:type="dxa"/>
          </w:tcPr>
          <w:p w14:paraId="70379186" w14:textId="77777777" w:rsidR="003C5E89" w:rsidRPr="00970221" w:rsidRDefault="003C5E89" w:rsidP="003C5E89">
            <w:pPr>
              <w:jc w:val="center"/>
              <w:rPr>
                <w:rFonts w:ascii="Century Gothic" w:hAnsi="Century Gothic"/>
                <w:sz w:val="20"/>
                <w:szCs w:val="20"/>
              </w:rPr>
            </w:pPr>
          </w:p>
        </w:tc>
        <w:tc>
          <w:tcPr>
            <w:tcW w:w="687" w:type="dxa"/>
          </w:tcPr>
          <w:p w14:paraId="1ED6C81A"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0C76231" w14:textId="77777777" w:rsidR="003C5E89" w:rsidRPr="00970221" w:rsidRDefault="003C5E89" w:rsidP="003C5E89">
            <w:pPr>
              <w:jc w:val="center"/>
              <w:rPr>
                <w:rFonts w:ascii="Century Gothic" w:hAnsi="Century Gothic"/>
                <w:sz w:val="20"/>
                <w:szCs w:val="20"/>
              </w:rPr>
            </w:pPr>
          </w:p>
        </w:tc>
        <w:tc>
          <w:tcPr>
            <w:tcW w:w="687" w:type="dxa"/>
          </w:tcPr>
          <w:p w14:paraId="6C0EB5FC"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B6869A1" w14:textId="77777777" w:rsidR="003C5E89" w:rsidRPr="00970221" w:rsidRDefault="003C5E89" w:rsidP="003C5E89">
            <w:pPr>
              <w:jc w:val="center"/>
              <w:rPr>
                <w:rFonts w:ascii="Century Gothic" w:hAnsi="Century Gothic"/>
                <w:sz w:val="20"/>
                <w:szCs w:val="20"/>
              </w:rPr>
            </w:pPr>
          </w:p>
        </w:tc>
        <w:tc>
          <w:tcPr>
            <w:tcW w:w="687" w:type="dxa"/>
          </w:tcPr>
          <w:p w14:paraId="3FA8FA50" w14:textId="77777777" w:rsidR="003C5E89" w:rsidRPr="00970221" w:rsidRDefault="003C5E89" w:rsidP="003C5E89">
            <w:pPr>
              <w:jc w:val="center"/>
              <w:rPr>
                <w:rFonts w:ascii="Century Gothic" w:hAnsi="Century Gothic"/>
                <w:sz w:val="20"/>
                <w:szCs w:val="20"/>
              </w:rPr>
            </w:pPr>
          </w:p>
        </w:tc>
        <w:tc>
          <w:tcPr>
            <w:tcW w:w="687" w:type="dxa"/>
          </w:tcPr>
          <w:p w14:paraId="5097AB13" w14:textId="77777777" w:rsidR="003C5E89" w:rsidRPr="00970221" w:rsidRDefault="003C5E89" w:rsidP="003C5E89">
            <w:pPr>
              <w:jc w:val="center"/>
              <w:rPr>
                <w:rFonts w:ascii="Century Gothic" w:hAnsi="Century Gothic"/>
                <w:sz w:val="20"/>
                <w:szCs w:val="20"/>
              </w:rPr>
            </w:pPr>
          </w:p>
        </w:tc>
        <w:tc>
          <w:tcPr>
            <w:tcW w:w="660" w:type="dxa"/>
          </w:tcPr>
          <w:p w14:paraId="658AD3D6" w14:textId="77777777" w:rsidR="003C5E89" w:rsidRPr="00970221" w:rsidRDefault="003C5E89" w:rsidP="003C5E89">
            <w:pPr>
              <w:jc w:val="center"/>
              <w:rPr>
                <w:rFonts w:ascii="Century Gothic" w:hAnsi="Century Gothic"/>
                <w:sz w:val="20"/>
                <w:szCs w:val="20"/>
              </w:rPr>
            </w:pPr>
          </w:p>
        </w:tc>
        <w:tc>
          <w:tcPr>
            <w:tcW w:w="688" w:type="dxa"/>
          </w:tcPr>
          <w:p w14:paraId="19EDB414" w14:textId="77777777" w:rsidR="003C5E89" w:rsidRPr="00970221" w:rsidRDefault="003C5E89" w:rsidP="003C5E89">
            <w:pPr>
              <w:jc w:val="center"/>
              <w:rPr>
                <w:rFonts w:ascii="Century Gothic" w:hAnsi="Century Gothic"/>
                <w:sz w:val="20"/>
                <w:szCs w:val="20"/>
              </w:rPr>
            </w:pPr>
          </w:p>
        </w:tc>
      </w:tr>
      <w:tr w:rsidR="003C5E89" w:rsidRPr="00970221" w14:paraId="29F17E14" w14:textId="77777777" w:rsidTr="003C5E89">
        <w:trPr>
          <w:trHeight w:val="149"/>
        </w:trPr>
        <w:tc>
          <w:tcPr>
            <w:tcW w:w="4253" w:type="dxa"/>
          </w:tcPr>
          <w:p w14:paraId="69B289FC"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Maintain/Replace Suspended Ceiling </w:t>
            </w:r>
          </w:p>
        </w:tc>
        <w:tc>
          <w:tcPr>
            <w:tcW w:w="1134" w:type="dxa"/>
          </w:tcPr>
          <w:p w14:paraId="01648B27"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093AFB49" w14:textId="77777777" w:rsidR="003C5E89" w:rsidRPr="00970221" w:rsidRDefault="003C5E89" w:rsidP="003C5E89">
            <w:pPr>
              <w:jc w:val="center"/>
              <w:rPr>
                <w:rFonts w:ascii="Century Gothic" w:hAnsi="Century Gothic"/>
                <w:sz w:val="20"/>
                <w:szCs w:val="20"/>
              </w:rPr>
            </w:pPr>
          </w:p>
        </w:tc>
        <w:tc>
          <w:tcPr>
            <w:tcW w:w="691" w:type="dxa"/>
          </w:tcPr>
          <w:p w14:paraId="36C6E821"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07C3F958" w14:textId="77777777" w:rsidR="003C5E89" w:rsidRPr="00970221" w:rsidRDefault="003C5E89" w:rsidP="003C5E89">
            <w:pPr>
              <w:jc w:val="center"/>
              <w:rPr>
                <w:rFonts w:ascii="Century Gothic" w:hAnsi="Century Gothic"/>
                <w:sz w:val="20"/>
                <w:szCs w:val="20"/>
              </w:rPr>
            </w:pPr>
          </w:p>
        </w:tc>
        <w:tc>
          <w:tcPr>
            <w:tcW w:w="686" w:type="dxa"/>
          </w:tcPr>
          <w:p w14:paraId="04415B5F" w14:textId="77777777" w:rsidR="003C5E89" w:rsidRPr="00970221" w:rsidRDefault="003C5E89" w:rsidP="003C5E89">
            <w:pPr>
              <w:jc w:val="center"/>
              <w:rPr>
                <w:rFonts w:ascii="Century Gothic" w:hAnsi="Century Gothic"/>
                <w:sz w:val="20"/>
                <w:szCs w:val="20"/>
              </w:rPr>
            </w:pPr>
          </w:p>
        </w:tc>
        <w:tc>
          <w:tcPr>
            <w:tcW w:w="686" w:type="dxa"/>
          </w:tcPr>
          <w:p w14:paraId="5A5AFA0A" w14:textId="77777777" w:rsidR="003C5E89" w:rsidRPr="00970221" w:rsidRDefault="003C5E89" w:rsidP="003C5E89">
            <w:pPr>
              <w:jc w:val="center"/>
              <w:rPr>
                <w:rFonts w:ascii="Century Gothic" w:hAnsi="Century Gothic"/>
                <w:sz w:val="20"/>
                <w:szCs w:val="20"/>
              </w:rPr>
            </w:pPr>
          </w:p>
        </w:tc>
        <w:tc>
          <w:tcPr>
            <w:tcW w:w="686" w:type="dxa"/>
          </w:tcPr>
          <w:p w14:paraId="6F374A1D" w14:textId="77777777" w:rsidR="003C5E89" w:rsidRPr="00970221" w:rsidRDefault="003C5E89" w:rsidP="003C5E89">
            <w:pPr>
              <w:jc w:val="center"/>
              <w:rPr>
                <w:rFonts w:ascii="Century Gothic" w:hAnsi="Century Gothic"/>
                <w:sz w:val="20"/>
                <w:szCs w:val="20"/>
              </w:rPr>
            </w:pPr>
          </w:p>
        </w:tc>
        <w:tc>
          <w:tcPr>
            <w:tcW w:w="687" w:type="dxa"/>
          </w:tcPr>
          <w:p w14:paraId="37233DBC" w14:textId="77777777" w:rsidR="003C5E89" w:rsidRPr="00970221" w:rsidRDefault="003C5E89" w:rsidP="003C5E89">
            <w:pPr>
              <w:jc w:val="center"/>
              <w:rPr>
                <w:rFonts w:ascii="Century Gothic" w:hAnsi="Century Gothic"/>
                <w:sz w:val="20"/>
                <w:szCs w:val="20"/>
              </w:rPr>
            </w:pPr>
          </w:p>
        </w:tc>
        <w:tc>
          <w:tcPr>
            <w:tcW w:w="687" w:type="dxa"/>
          </w:tcPr>
          <w:p w14:paraId="5E04313B" w14:textId="77777777" w:rsidR="003C5E89" w:rsidRPr="00970221" w:rsidRDefault="003C5E89" w:rsidP="003C5E89">
            <w:pPr>
              <w:jc w:val="center"/>
              <w:rPr>
                <w:rFonts w:ascii="Century Gothic" w:hAnsi="Century Gothic"/>
                <w:sz w:val="20"/>
                <w:szCs w:val="20"/>
              </w:rPr>
            </w:pPr>
          </w:p>
        </w:tc>
        <w:tc>
          <w:tcPr>
            <w:tcW w:w="687" w:type="dxa"/>
          </w:tcPr>
          <w:p w14:paraId="61E19FC4"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27BAFB4B" w14:textId="77777777" w:rsidR="003C5E89" w:rsidRPr="00970221" w:rsidRDefault="003C5E89" w:rsidP="003C5E89">
            <w:pPr>
              <w:jc w:val="center"/>
              <w:rPr>
                <w:rFonts w:ascii="Century Gothic" w:hAnsi="Century Gothic"/>
                <w:sz w:val="20"/>
                <w:szCs w:val="20"/>
              </w:rPr>
            </w:pPr>
          </w:p>
        </w:tc>
        <w:tc>
          <w:tcPr>
            <w:tcW w:w="687" w:type="dxa"/>
          </w:tcPr>
          <w:p w14:paraId="4B4744F6"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82D6D9C" w14:textId="77777777" w:rsidR="003C5E89" w:rsidRPr="00970221" w:rsidRDefault="003C5E89" w:rsidP="003C5E89">
            <w:pPr>
              <w:jc w:val="center"/>
              <w:rPr>
                <w:rFonts w:ascii="Century Gothic" w:hAnsi="Century Gothic"/>
                <w:sz w:val="20"/>
                <w:szCs w:val="20"/>
              </w:rPr>
            </w:pPr>
          </w:p>
        </w:tc>
        <w:tc>
          <w:tcPr>
            <w:tcW w:w="687" w:type="dxa"/>
          </w:tcPr>
          <w:p w14:paraId="51D29DC9" w14:textId="77777777" w:rsidR="003C5E89" w:rsidRPr="00970221" w:rsidRDefault="003C5E89" w:rsidP="003C5E89">
            <w:pPr>
              <w:jc w:val="center"/>
              <w:rPr>
                <w:rFonts w:ascii="Century Gothic" w:hAnsi="Century Gothic"/>
                <w:sz w:val="20"/>
                <w:szCs w:val="20"/>
              </w:rPr>
            </w:pPr>
          </w:p>
        </w:tc>
        <w:tc>
          <w:tcPr>
            <w:tcW w:w="687" w:type="dxa"/>
          </w:tcPr>
          <w:p w14:paraId="17FC16FE" w14:textId="77777777" w:rsidR="003C5E89" w:rsidRPr="00970221" w:rsidRDefault="003C5E89" w:rsidP="003C5E89">
            <w:pPr>
              <w:jc w:val="center"/>
              <w:rPr>
                <w:rFonts w:ascii="Century Gothic" w:hAnsi="Century Gothic"/>
                <w:sz w:val="20"/>
                <w:szCs w:val="20"/>
              </w:rPr>
            </w:pPr>
          </w:p>
        </w:tc>
        <w:tc>
          <w:tcPr>
            <w:tcW w:w="660" w:type="dxa"/>
          </w:tcPr>
          <w:p w14:paraId="3D0AC220" w14:textId="77777777" w:rsidR="003C5E89" w:rsidRPr="00970221" w:rsidRDefault="003C5E89" w:rsidP="003C5E89">
            <w:pPr>
              <w:jc w:val="center"/>
              <w:rPr>
                <w:rFonts w:ascii="Century Gothic" w:hAnsi="Century Gothic"/>
                <w:sz w:val="20"/>
                <w:szCs w:val="20"/>
              </w:rPr>
            </w:pPr>
          </w:p>
        </w:tc>
        <w:tc>
          <w:tcPr>
            <w:tcW w:w="688" w:type="dxa"/>
          </w:tcPr>
          <w:p w14:paraId="60C613C6" w14:textId="77777777" w:rsidR="003C5E89" w:rsidRPr="00970221" w:rsidRDefault="003C5E89" w:rsidP="003C5E89">
            <w:pPr>
              <w:jc w:val="center"/>
              <w:rPr>
                <w:rFonts w:ascii="Century Gothic" w:hAnsi="Century Gothic"/>
                <w:sz w:val="20"/>
                <w:szCs w:val="20"/>
              </w:rPr>
            </w:pPr>
          </w:p>
        </w:tc>
      </w:tr>
      <w:tr w:rsidR="003C5E89" w:rsidRPr="00970221" w14:paraId="4AB4FF86" w14:textId="77777777" w:rsidTr="003C5E89">
        <w:trPr>
          <w:trHeight w:val="149"/>
        </w:trPr>
        <w:tc>
          <w:tcPr>
            <w:tcW w:w="4253" w:type="dxa"/>
          </w:tcPr>
          <w:p w14:paraId="307E955E"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Maintain Antenna </w:t>
            </w:r>
          </w:p>
        </w:tc>
        <w:tc>
          <w:tcPr>
            <w:tcW w:w="1134" w:type="dxa"/>
          </w:tcPr>
          <w:p w14:paraId="0334F14C"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2119A24A" w14:textId="77777777" w:rsidR="003C5E89" w:rsidRPr="00970221" w:rsidRDefault="003C5E89" w:rsidP="003C5E89">
            <w:pPr>
              <w:jc w:val="center"/>
              <w:rPr>
                <w:rFonts w:ascii="Century Gothic" w:hAnsi="Century Gothic"/>
                <w:sz w:val="20"/>
                <w:szCs w:val="20"/>
              </w:rPr>
            </w:pPr>
          </w:p>
        </w:tc>
        <w:tc>
          <w:tcPr>
            <w:tcW w:w="691" w:type="dxa"/>
          </w:tcPr>
          <w:p w14:paraId="6F73B4C5" w14:textId="77777777" w:rsidR="003C5E89" w:rsidRPr="00970221" w:rsidRDefault="003C5E89" w:rsidP="003C5E89">
            <w:pPr>
              <w:jc w:val="center"/>
              <w:rPr>
                <w:rFonts w:ascii="Century Gothic" w:hAnsi="Century Gothic"/>
                <w:sz w:val="20"/>
                <w:szCs w:val="20"/>
              </w:rPr>
            </w:pPr>
          </w:p>
        </w:tc>
        <w:tc>
          <w:tcPr>
            <w:tcW w:w="686" w:type="dxa"/>
          </w:tcPr>
          <w:p w14:paraId="44EAC9C6" w14:textId="77777777" w:rsidR="003C5E89" w:rsidRPr="00970221" w:rsidRDefault="003C5E89" w:rsidP="003C5E89">
            <w:pPr>
              <w:jc w:val="center"/>
              <w:rPr>
                <w:rFonts w:ascii="Century Gothic" w:hAnsi="Century Gothic"/>
                <w:sz w:val="20"/>
                <w:szCs w:val="20"/>
              </w:rPr>
            </w:pPr>
          </w:p>
        </w:tc>
        <w:tc>
          <w:tcPr>
            <w:tcW w:w="686" w:type="dxa"/>
          </w:tcPr>
          <w:p w14:paraId="7E4B9375" w14:textId="77777777" w:rsidR="003C5E89" w:rsidRPr="00970221" w:rsidRDefault="003C5E89" w:rsidP="003C5E89">
            <w:pPr>
              <w:jc w:val="center"/>
              <w:rPr>
                <w:rFonts w:ascii="Century Gothic" w:hAnsi="Century Gothic"/>
                <w:sz w:val="20"/>
                <w:szCs w:val="20"/>
              </w:rPr>
            </w:pPr>
          </w:p>
        </w:tc>
        <w:tc>
          <w:tcPr>
            <w:tcW w:w="686" w:type="dxa"/>
          </w:tcPr>
          <w:p w14:paraId="3464EA3D" w14:textId="77777777" w:rsidR="003C5E89" w:rsidRPr="00970221" w:rsidRDefault="003C5E89" w:rsidP="003C5E89">
            <w:pPr>
              <w:jc w:val="center"/>
              <w:rPr>
                <w:rFonts w:ascii="Century Gothic" w:hAnsi="Century Gothic"/>
                <w:sz w:val="20"/>
                <w:szCs w:val="20"/>
              </w:rPr>
            </w:pPr>
          </w:p>
        </w:tc>
        <w:tc>
          <w:tcPr>
            <w:tcW w:w="686" w:type="dxa"/>
          </w:tcPr>
          <w:p w14:paraId="1E7AEE05" w14:textId="77777777" w:rsidR="003C5E89" w:rsidRPr="00970221" w:rsidRDefault="003C5E89" w:rsidP="003C5E89">
            <w:pPr>
              <w:jc w:val="center"/>
              <w:rPr>
                <w:rFonts w:ascii="Century Gothic" w:hAnsi="Century Gothic"/>
                <w:sz w:val="20"/>
                <w:szCs w:val="20"/>
              </w:rPr>
            </w:pPr>
          </w:p>
        </w:tc>
        <w:tc>
          <w:tcPr>
            <w:tcW w:w="687" w:type="dxa"/>
          </w:tcPr>
          <w:p w14:paraId="6D09F0B5" w14:textId="77777777" w:rsidR="003C5E89" w:rsidRPr="00970221" w:rsidRDefault="003C5E89" w:rsidP="003C5E89">
            <w:pPr>
              <w:jc w:val="center"/>
              <w:rPr>
                <w:rFonts w:ascii="Century Gothic" w:hAnsi="Century Gothic"/>
                <w:sz w:val="20"/>
                <w:szCs w:val="20"/>
              </w:rPr>
            </w:pPr>
          </w:p>
        </w:tc>
        <w:tc>
          <w:tcPr>
            <w:tcW w:w="687" w:type="dxa"/>
          </w:tcPr>
          <w:p w14:paraId="3164471E" w14:textId="77777777" w:rsidR="003C5E89" w:rsidRPr="00970221" w:rsidRDefault="003C5E89" w:rsidP="003C5E89">
            <w:pPr>
              <w:jc w:val="center"/>
              <w:rPr>
                <w:rFonts w:ascii="Century Gothic" w:hAnsi="Century Gothic"/>
                <w:sz w:val="20"/>
                <w:szCs w:val="20"/>
              </w:rPr>
            </w:pPr>
          </w:p>
        </w:tc>
        <w:tc>
          <w:tcPr>
            <w:tcW w:w="687" w:type="dxa"/>
          </w:tcPr>
          <w:p w14:paraId="6F090B02" w14:textId="77777777" w:rsidR="003C5E89" w:rsidRPr="00970221" w:rsidRDefault="003C5E89" w:rsidP="003C5E89">
            <w:pPr>
              <w:jc w:val="center"/>
              <w:rPr>
                <w:rFonts w:asciiTheme="minorHAnsi" w:hAnsiTheme="minorHAnsi" w:cstheme="minorHAnsi"/>
                <w:color w:val="00B1A1"/>
                <w:sz w:val="20"/>
                <w:szCs w:val="20"/>
              </w:rPr>
            </w:pPr>
            <w:r w:rsidRPr="00970221">
              <w:rPr>
                <w:rFonts w:asciiTheme="minorHAnsi" w:hAnsiTheme="minorHAnsi" w:cstheme="minorHAnsi"/>
                <w:color w:val="00B1A1"/>
                <w:sz w:val="20"/>
                <w:szCs w:val="20"/>
              </w:rPr>
              <w:sym w:font="Wingdings" w:char="F0FE"/>
            </w:r>
          </w:p>
        </w:tc>
        <w:tc>
          <w:tcPr>
            <w:tcW w:w="687" w:type="dxa"/>
          </w:tcPr>
          <w:p w14:paraId="48F84602" w14:textId="77777777" w:rsidR="003C5E89" w:rsidRPr="00970221" w:rsidRDefault="003C5E89" w:rsidP="003C5E89">
            <w:pPr>
              <w:jc w:val="center"/>
              <w:rPr>
                <w:rFonts w:ascii="Century Gothic" w:hAnsi="Century Gothic"/>
                <w:sz w:val="20"/>
                <w:szCs w:val="20"/>
              </w:rPr>
            </w:pPr>
          </w:p>
        </w:tc>
        <w:tc>
          <w:tcPr>
            <w:tcW w:w="687" w:type="dxa"/>
          </w:tcPr>
          <w:p w14:paraId="77A2A559"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35AE3361" w14:textId="77777777" w:rsidR="003C5E89" w:rsidRPr="00970221" w:rsidRDefault="003C5E89" w:rsidP="003C5E89">
            <w:pPr>
              <w:jc w:val="center"/>
              <w:rPr>
                <w:rFonts w:ascii="Century Gothic" w:hAnsi="Century Gothic"/>
                <w:sz w:val="20"/>
                <w:szCs w:val="20"/>
              </w:rPr>
            </w:pPr>
          </w:p>
        </w:tc>
        <w:tc>
          <w:tcPr>
            <w:tcW w:w="687" w:type="dxa"/>
          </w:tcPr>
          <w:p w14:paraId="76F5E760" w14:textId="77777777" w:rsidR="003C5E89" w:rsidRPr="00970221" w:rsidRDefault="003C5E89" w:rsidP="003C5E89">
            <w:pPr>
              <w:jc w:val="center"/>
              <w:rPr>
                <w:rFonts w:ascii="Century Gothic" w:hAnsi="Century Gothic"/>
                <w:sz w:val="20"/>
                <w:szCs w:val="20"/>
              </w:rPr>
            </w:pPr>
          </w:p>
        </w:tc>
        <w:tc>
          <w:tcPr>
            <w:tcW w:w="687" w:type="dxa"/>
          </w:tcPr>
          <w:p w14:paraId="52BA5798" w14:textId="77777777" w:rsidR="003C5E89" w:rsidRPr="00970221" w:rsidRDefault="003C5E89" w:rsidP="003C5E89">
            <w:pPr>
              <w:jc w:val="center"/>
              <w:rPr>
                <w:rFonts w:ascii="Century Gothic" w:hAnsi="Century Gothic"/>
                <w:sz w:val="20"/>
                <w:szCs w:val="20"/>
              </w:rPr>
            </w:pPr>
          </w:p>
        </w:tc>
        <w:tc>
          <w:tcPr>
            <w:tcW w:w="660" w:type="dxa"/>
          </w:tcPr>
          <w:p w14:paraId="51BF36AA" w14:textId="77777777" w:rsidR="003C5E89" w:rsidRPr="00970221" w:rsidRDefault="003C5E89" w:rsidP="003C5E89">
            <w:pPr>
              <w:jc w:val="center"/>
              <w:rPr>
                <w:rFonts w:ascii="Century Gothic" w:hAnsi="Century Gothic"/>
                <w:sz w:val="20"/>
                <w:szCs w:val="20"/>
              </w:rPr>
            </w:pPr>
          </w:p>
        </w:tc>
        <w:tc>
          <w:tcPr>
            <w:tcW w:w="688" w:type="dxa"/>
          </w:tcPr>
          <w:p w14:paraId="2FA0E66F" w14:textId="77777777" w:rsidR="003C5E89" w:rsidRPr="00970221" w:rsidRDefault="003C5E89" w:rsidP="003C5E89">
            <w:pPr>
              <w:jc w:val="center"/>
              <w:rPr>
                <w:rFonts w:ascii="Century Gothic" w:hAnsi="Century Gothic"/>
                <w:sz w:val="20"/>
                <w:szCs w:val="20"/>
              </w:rPr>
            </w:pPr>
          </w:p>
        </w:tc>
      </w:tr>
      <w:tr w:rsidR="003C5E89" w:rsidRPr="00970221" w14:paraId="7E00A7FC" w14:textId="77777777" w:rsidTr="003C5E89">
        <w:trPr>
          <w:trHeight w:val="149"/>
        </w:trPr>
        <w:tc>
          <w:tcPr>
            <w:tcW w:w="4253" w:type="dxa"/>
          </w:tcPr>
          <w:p w14:paraId="1CBB914C" w14:textId="77777777" w:rsidR="003C5E89" w:rsidRPr="00970221" w:rsidRDefault="003C5E89" w:rsidP="003C5E89">
            <w:pPr>
              <w:rPr>
                <w:rFonts w:ascii="Century Gothic" w:hAnsi="Century Gothic"/>
                <w:sz w:val="20"/>
                <w:szCs w:val="20"/>
              </w:rPr>
            </w:pPr>
            <w:r>
              <w:rPr>
                <w:rFonts w:ascii="Century Gothic" w:hAnsi="Century Gothic"/>
                <w:sz w:val="20"/>
                <w:szCs w:val="20"/>
              </w:rPr>
              <w:t xml:space="preserve">Garbage Shute – Maintain Replace Shute </w:t>
            </w:r>
          </w:p>
        </w:tc>
        <w:tc>
          <w:tcPr>
            <w:tcW w:w="1134" w:type="dxa"/>
          </w:tcPr>
          <w:p w14:paraId="62C1CD60" w14:textId="77777777" w:rsidR="003C5E89" w:rsidRPr="00970221" w:rsidRDefault="003C5E89" w:rsidP="003C5E89">
            <w:pPr>
              <w:jc w:val="center"/>
              <w:rPr>
                <w:rFonts w:ascii="Century Gothic" w:hAnsi="Century Gothic"/>
                <w:sz w:val="20"/>
                <w:szCs w:val="20"/>
              </w:rPr>
            </w:pPr>
            <w:r>
              <w:rPr>
                <w:rFonts w:ascii="Century Gothic" w:hAnsi="Century Gothic"/>
                <w:sz w:val="20"/>
                <w:szCs w:val="20"/>
              </w:rPr>
              <w:t>10</w:t>
            </w:r>
          </w:p>
        </w:tc>
        <w:tc>
          <w:tcPr>
            <w:tcW w:w="709" w:type="dxa"/>
          </w:tcPr>
          <w:p w14:paraId="3FF0C1A1" w14:textId="77777777" w:rsidR="003C5E89" w:rsidRPr="00970221" w:rsidRDefault="003C5E89" w:rsidP="003C5E89">
            <w:pPr>
              <w:jc w:val="center"/>
              <w:rPr>
                <w:rFonts w:ascii="Century Gothic" w:hAnsi="Century Gothic"/>
                <w:sz w:val="20"/>
                <w:szCs w:val="20"/>
              </w:rPr>
            </w:pPr>
          </w:p>
        </w:tc>
        <w:tc>
          <w:tcPr>
            <w:tcW w:w="691" w:type="dxa"/>
          </w:tcPr>
          <w:p w14:paraId="12410A98" w14:textId="77777777" w:rsidR="003C5E89" w:rsidRPr="00970221" w:rsidRDefault="003C5E89" w:rsidP="003C5E89">
            <w:pPr>
              <w:jc w:val="center"/>
              <w:rPr>
                <w:rFonts w:ascii="Century Gothic" w:hAnsi="Century Gothic"/>
                <w:sz w:val="20"/>
                <w:szCs w:val="20"/>
              </w:rPr>
            </w:pPr>
          </w:p>
        </w:tc>
        <w:tc>
          <w:tcPr>
            <w:tcW w:w="686" w:type="dxa"/>
          </w:tcPr>
          <w:p w14:paraId="6440192C" w14:textId="77777777" w:rsidR="003C5E89" w:rsidRPr="00970221" w:rsidRDefault="003C5E89" w:rsidP="003C5E89">
            <w:pPr>
              <w:jc w:val="center"/>
              <w:rPr>
                <w:rFonts w:ascii="Century Gothic" w:hAnsi="Century Gothic"/>
                <w:sz w:val="20"/>
                <w:szCs w:val="20"/>
              </w:rPr>
            </w:pPr>
          </w:p>
        </w:tc>
        <w:tc>
          <w:tcPr>
            <w:tcW w:w="686" w:type="dxa"/>
          </w:tcPr>
          <w:p w14:paraId="0A12906B" w14:textId="77777777" w:rsidR="003C5E89" w:rsidRPr="00970221" w:rsidRDefault="003C5E89" w:rsidP="003C5E89">
            <w:pPr>
              <w:jc w:val="center"/>
              <w:rPr>
                <w:rFonts w:ascii="Century Gothic" w:hAnsi="Century Gothic"/>
                <w:sz w:val="20"/>
                <w:szCs w:val="20"/>
              </w:rPr>
            </w:pPr>
          </w:p>
        </w:tc>
        <w:tc>
          <w:tcPr>
            <w:tcW w:w="686" w:type="dxa"/>
          </w:tcPr>
          <w:p w14:paraId="053B0DC6" w14:textId="77777777" w:rsidR="003C5E89" w:rsidRPr="00970221" w:rsidRDefault="003C5E89" w:rsidP="003C5E89">
            <w:pPr>
              <w:jc w:val="center"/>
              <w:rPr>
                <w:rFonts w:ascii="Century Gothic" w:hAnsi="Century Gothic"/>
                <w:sz w:val="20"/>
                <w:szCs w:val="20"/>
              </w:rPr>
            </w:pPr>
            <w:r w:rsidRPr="00970221">
              <w:rPr>
                <w:rFonts w:asciiTheme="minorHAnsi" w:hAnsiTheme="minorHAnsi" w:cstheme="minorHAnsi"/>
                <w:color w:val="00B1A1"/>
                <w:sz w:val="20"/>
                <w:szCs w:val="20"/>
              </w:rPr>
              <w:sym w:font="Wingdings" w:char="F0FE"/>
            </w:r>
          </w:p>
        </w:tc>
        <w:tc>
          <w:tcPr>
            <w:tcW w:w="686" w:type="dxa"/>
          </w:tcPr>
          <w:p w14:paraId="458C218C" w14:textId="77777777" w:rsidR="003C5E89" w:rsidRPr="00970221" w:rsidRDefault="003C5E89" w:rsidP="003C5E89">
            <w:pPr>
              <w:jc w:val="center"/>
              <w:rPr>
                <w:rFonts w:ascii="Century Gothic" w:hAnsi="Century Gothic"/>
                <w:sz w:val="20"/>
                <w:szCs w:val="20"/>
              </w:rPr>
            </w:pPr>
          </w:p>
        </w:tc>
        <w:tc>
          <w:tcPr>
            <w:tcW w:w="687" w:type="dxa"/>
          </w:tcPr>
          <w:p w14:paraId="2BEFCFAD" w14:textId="77777777" w:rsidR="003C5E89" w:rsidRPr="00970221" w:rsidRDefault="003C5E89" w:rsidP="003C5E89">
            <w:pPr>
              <w:jc w:val="center"/>
              <w:rPr>
                <w:rFonts w:ascii="Century Gothic" w:hAnsi="Century Gothic"/>
                <w:sz w:val="20"/>
                <w:szCs w:val="20"/>
              </w:rPr>
            </w:pPr>
          </w:p>
        </w:tc>
        <w:tc>
          <w:tcPr>
            <w:tcW w:w="687" w:type="dxa"/>
          </w:tcPr>
          <w:p w14:paraId="29FEF531" w14:textId="77777777" w:rsidR="003C5E89" w:rsidRPr="00970221" w:rsidRDefault="003C5E89" w:rsidP="003C5E89">
            <w:pPr>
              <w:jc w:val="center"/>
              <w:rPr>
                <w:rFonts w:ascii="Century Gothic" w:hAnsi="Century Gothic"/>
                <w:sz w:val="20"/>
                <w:szCs w:val="20"/>
              </w:rPr>
            </w:pPr>
          </w:p>
        </w:tc>
        <w:tc>
          <w:tcPr>
            <w:tcW w:w="687" w:type="dxa"/>
          </w:tcPr>
          <w:p w14:paraId="35112E5F"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6F2CB69E" w14:textId="77777777" w:rsidR="003C5E89" w:rsidRPr="00970221" w:rsidRDefault="003C5E89" w:rsidP="003C5E89">
            <w:pPr>
              <w:jc w:val="center"/>
              <w:rPr>
                <w:rFonts w:ascii="Century Gothic" w:hAnsi="Century Gothic"/>
                <w:sz w:val="20"/>
                <w:szCs w:val="20"/>
              </w:rPr>
            </w:pPr>
          </w:p>
        </w:tc>
        <w:tc>
          <w:tcPr>
            <w:tcW w:w="687" w:type="dxa"/>
          </w:tcPr>
          <w:p w14:paraId="2166CFE0" w14:textId="77777777" w:rsidR="003C5E89" w:rsidRPr="00970221" w:rsidRDefault="003C5E89" w:rsidP="003C5E89">
            <w:pPr>
              <w:jc w:val="center"/>
              <w:rPr>
                <w:rFonts w:asciiTheme="minorHAnsi" w:hAnsiTheme="minorHAnsi" w:cstheme="minorHAnsi"/>
                <w:color w:val="00B1A1"/>
                <w:sz w:val="20"/>
                <w:szCs w:val="20"/>
              </w:rPr>
            </w:pPr>
          </w:p>
        </w:tc>
        <w:tc>
          <w:tcPr>
            <w:tcW w:w="687" w:type="dxa"/>
          </w:tcPr>
          <w:p w14:paraId="00417D40" w14:textId="77777777" w:rsidR="003C5E89" w:rsidRPr="00970221" w:rsidRDefault="003C5E89" w:rsidP="003C5E89">
            <w:pPr>
              <w:jc w:val="center"/>
              <w:rPr>
                <w:rFonts w:ascii="Century Gothic" w:hAnsi="Century Gothic"/>
                <w:sz w:val="20"/>
                <w:szCs w:val="20"/>
              </w:rPr>
            </w:pPr>
          </w:p>
        </w:tc>
        <w:tc>
          <w:tcPr>
            <w:tcW w:w="687" w:type="dxa"/>
          </w:tcPr>
          <w:p w14:paraId="6B6EAE8E" w14:textId="77777777" w:rsidR="003C5E89" w:rsidRPr="00970221" w:rsidRDefault="003C5E89" w:rsidP="003C5E89">
            <w:pPr>
              <w:jc w:val="center"/>
              <w:rPr>
                <w:rFonts w:ascii="Century Gothic" w:hAnsi="Century Gothic"/>
                <w:sz w:val="20"/>
                <w:szCs w:val="20"/>
              </w:rPr>
            </w:pPr>
          </w:p>
        </w:tc>
        <w:tc>
          <w:tcPr>
            <w:tcW w:w="687" w:type="dxa"/>
          </w:tcPr>
          <w:p w14:paraId="102B612C" w14:textId="77777777" w:rsidR="003C5E89" w:rsidRPr="00970221" w:rsidRDefault="003C5E89" w:rsidP="003C5E89">
            <w:pPr>
              <w:jc w:val="center"/>
              <w:rPr>
                <w:rFonts w:ascii="Century Gothic" w:hAnsi="Century Gothic"/>
                <w:sz w:val="20"/>
                <w:szCs w:val="20"/>
              </w:rPr>
            </w:pPr>
          </w:p>
        </w:tc>
        <w:tc>
          <w:tcPr>
            <w:tcW w:w="660" w:type="dxa"/>
          </w:tcPr>
          <w:p w14:paraId="6B3B7FEA" w14:textId="77777777" w:rsidR="003C5E89" w:rsidRPr="00970221" w:rsidRDefault="003C5E89" w:rsidP="003C5E89">
            <w:pPr>
              <w:jc w:val="center"/>
              <w:rPr>
                <w:rFonts w:ascii="Century Gothic" w:hAnsi="Century Gothic"/>
                <w:sz w:val="20"/>
                <w:szCs w:val="20"/>
              </w:rPr>
            </w:pPr>
          </w:p>
        </w:tc>
        <w:tc>
          <w:tcPr>
            <w:tcW w:w="688" w:type="dxa"/>
          </w:tcPr>
          <w:p w14:paraId="64A73748" w14:textId="77777777" w:rsidR="003C5E89" w:rsidRPr="00970221" w:rsidRDefault="003C5E89" w:rsidP="003C5E89">
            <w:pPr>
              <w:jc w:val="center"/>
              <w:rPr>
                <w:rFonts w:ascii="Century Gothic" w:hAnsi="Century Gothic"/>
                <w:sz w:val="20"/>
                <w:szCs w:val="20"/>
              </w:rPr>
            </w:pPr>
          </w:p>
        </w:tc>
      </w:tr>
    </w:tbl>
    <w:p w14:paraId="437C3164" w14:textId="77777777" w:rsidR="003C5E89" w:rsidRDefault="003C5E89" w:rsidP="004A46C5">
      <w:pPr>
        <w:pStyle w:val="Default"/>
        <w:jc w:val="both"/>
      </w:pPr>
    </w:p>
    <w:bookmarkEnd w:id="1"/>
    <w:p w14:paraId="1563CC9F" w14:textId="5CFC67D5" w:rsidR="00F02217" w:rsidRDefault="00F02217" w:rsidP="004A46C5">
      <w:pPr>
        <w:pStyle w:val="Default"/>
        <w:jc w:val="both"/>
      </w:pPr>
    </w:p>
    <w:p w14:paraId="5A2844E6" w14:textId="328C85CD" w:rsidR="00F02217" w:rsidRDefault="00F02217" w:rsidP="004A46C5">
      <w:pPr>
        <w:pStyle w:val="Default"/>
        <w:jc w:val="both"/>
      </w:pPr>
    </w:p>
    <w:p w14:paraId="53F5E795" w14:textId="05E68A45" w:rsidR="00F02217" w:rsidRDefault="00F02217" w:rsidP="004A46C5">
      <w:pPr>
        <w:pStyle w:val="Default"/>
        <w:jc w:val="both"/>
      </w:pPr>
    </w:p>
    <w:p w14:paraId="78531C94" w14:textId="277C5DB7" w:rsidR="00ED028B" w:rsidRDefault="00ED028B" w:rsidP="004A46C5">
      <w:pPr>
        <w:pStyle w:val="Default"/>
        <w:jc w:val="both"/>
      </w:pPr>
    </w:p>
    <w:p w14:paraId="69240A5F" w14:textId="26AED700" w:rsidR="00ED028B" w:rsidRDefault="00ED028B" w:rsidP="004A46C5">
      <w:pPr>
        <w:pStyle w:val="Default"/>
        <w:jc w:val="both"/>
      </w:pPr>
    </w:p>
    <w:p w14:paraId="1C7AD17A" w14:textId="2EC2EAD2" w:rsidR="00ED028B" w:rsidRDefault="00ED028B" w:rsidP="004A46C5">
      <w:pPr>
        <w:pStyle w:val="Default"/>
        <w:jc w:val="both"/>
      </w:pPr>
    </w:p>
    <w:p w14:paraId="06B7484B" w14:textId="405D1C18" w:rsidR="00ED028B" w:rsidRDefault="00ED028B" w:rsidP="004A46C5">
      <w:pPr>
        <w:pStyle w:val="Default"/>
        <w:jc w:val="both"/>
      </w:pPr>
    </w:p>
    <w:p w14:paraId="4F0B9D0F" w14:textId="0B952836" w:rsidR="00ED028B" w:rsidRDefault="00ED028B" w:rsidP="004A46C5">
      <w:pPr>
        <w:pStyle w:val="Default"/>
        <w:jc w:val="both"/>
      </w:pPr>
    </w:p>
    <w:p w14:paraId="74345856" w14:textId="172DC857" w:rsidR="00ED028B" w:rsidRDefault="00ED028B" w:rsidP="004A46C5">
      <w:pPr>
        <w:pStyle w:val="Default"/>
        <w:jc w:val="both"/>
      </w:pPr>
    </w:p>
    <w:p w14:paraId="526B7710" w14:textId="16CF5BD5" w:rsidR="00ED028B" w:rsidRDefault="00ED028B" w:rsidP="004A46C5">
      <w:pPr>
        <w:pStyle w:val="Default"/>
        <w:jc w:val="both"/>
      </w:pPr>
    </w:p>
    <w:p w14:paraId="2C02BE57" w14:textId="77777777" w:rsidR="00ED028B" w:rsidRDefault="00ED028B" w:rsidP="004A46C5">
      <w:pPr>
        <w:pStyle w:val="Default"/>
        <w:jc w:val="both"/>
      </w:pPr>
    </w:p>
    <w:p w14:paraId="0113AA75" w14:textId="09A38A2B" w:rsidR="00F02217" w:rsidRDefault="00F02217" w:rsidP="004A46C5">
      <w:pPr>
        <w:pStyle w:val="Default"/>
        <w:jc w:val="both"/>
      </w:pPr>
    </w:p>
    <w:p w14:paraId="5025F634" w14:textId="41AD6A5E" w:rsidR="004A46C5" w:rsidRPr="00ED028B" w:rsidRDefault="004A46C5" w:rsidP="00ED028B">
      <w:pPr>
        <w:rPr>
          <w:rFonts w:ascii="Century Gothic" w:hAnsi="Century Gothic"/>
          <w:sz w:val="36"/>
          <w:szCs w:val="36"/>
        </w:rPr>
      </w:pPr>
      <w:r w:rsidRPr="00ED028B">
        <w:rPr>
          <w:rFonts w:ascii="Century Gothic" w:hAnsi="Century Gothic"/>
          <w:sz w:val="36"/>
          <w:szCs w:val="36"/>
        </w:rPr>
        <w:lastRenderedPageBreak/>
        <w:t>ACT Maintenance Plan</w:t>
      </w:r>
    </w:p>
    <w:p w14:paraId="637F4AFC" w14:textId="12AD654E" w:rsidR="004A46C5" w:rsidRPr="005F124D" w:rsidRDefault="004A46C5" w:rsidP="004A46C5">
      <w:pPr>
        <w:pStyle w:val="Default"/>
        <w:jc w:val="both"/>
        <w:rPr>
          <w:sz w:val="16"/>
          <w:szCs w:val="16"/>
        </w:rPr>
      </w:pPr>
    </w:p>
    <w:p w14:paraId="7C74E69B" w14:textId="77777777" w:rsidR="00ED028B" w:rsidRPr="00F02217" w:rsidRDefault="00ED028B" w:rsidP="00ED028B">
      <w:pPr>
        <w:shd w:val="clear" w:color="auto" w:fill="00B0F0"/>
        <w:rPr>
          <w:b/>
          <w:bCs/>
          <w:color w:val="FFFFFF" w:themeColor="background1"/>
          <w:sz w:val="36"/>
          <w:szCs w:val="36"/>
        </w:rPr>
      </w:pPr>
      <w:r>
        <w:rPr>
          <w:noProof/>
        </w:rPr>
        <mc:AlternateContent>
          <mc:Choice Requires="wps">
            <w:drawing>
              <wp:anchor distT="0" distB="0" distL="114300" distR="114300" simplePos="0" relativeHeight="251720704" behindDoc="0" locked="0" layoutInCell="1" allowOverlap="1" wp14:anchorId="795F059B" wp14:editId="4D67103B">
                <wp:simplePos x="0" y="0"/>
                <wp:positionH relativeFrom="margin">
                  <wp:align>right</wp:align>
                </wp:positionH>
                <wp:positionV relativeFrom="paragraph">
                  <wp:posOffset>365760</wp:posOffset>
                </wp:positionV>
                <wp:extent cx="9753600" cy="1828800"/>
                <wp:effectExtent l="19050" t="19050" r="19050" b="12065"/>
                <wp:wrapSquare wrapText="bothSides"/>
                <wp:docPr id="11" name="Text Box 11"/>
                <wp:cNvGraphicFramePr/>
                <a:graphic xmlns:a="http://schemas.openxmlformats.org/drawingml/2006/main">
                  <a:graphicData uri="http://schemas.microsoft.com/office/word/2010/wordprocessingShape">
                    <wps:wsp>
                      <wps:cNvSpPr txBox="1"/>
                      <wps:spPr>
                        <a:xfrm>
                          <a:off x="0" y="0"/>
                          <a:ext cx="9753600" cy="1828800"/>
                        </a:xfrm>
                        <a:prstGeom prst="rect">
                          <a:avLst/>
                        </a:prstGeom>
                        <a:ln w="38100">
                          <a:solidFill>
                            <a:schemeClr val="accent2">
                              <a:lumMod val="60000"/>
                              <a:lumOff val="40000"/>
                            </a:schemeClr>
                          </a:solidFill>
                        </a:ln>
                      </wps:spPr>
                      <wps:style>
                        <a:lnRef idx="2">
                          <a:schemeClr val="accent5"/>
                        </a:lnRef>
                        <a:fillRef idx="1">
                          <a:schemeClr val="lt1"/>
                        </a:fillRef>
                        <a:effectRef idx="0">
                          <a:schemeClr val="accent5"/>
                        </a:effectRef>
                        <a:fontRef idx="minor">
                          <a:schemeClr val="dk1"/>
                        </a:fontRef>
                      </wps:style>
                      <wps:txbx>
                        <w:txbxContent>
                          <w:p w14:paraId="0DA2E853" w14:textId="77777777" w:rsidR="00ED028B" w:rsidRPr="00F02217" w:rsidRDefault="00ED028B" w:rsidP="00ED028B">
                            <w:pPr>
                              <w:pStyle w:val="Default"/>
                              <w:jc w:val="both"/>
                              <w:rPr>
                                <w:rFonts w:ascii="Arial" w:hAnsi="Arial" w:cs="Arial"/>
                              </w:rPr>
                            </w:pPr>
                            <w:r>
                              <w:rPr>
                                <w:rFonts w:ascii="Arial" w:hAnsi="Arial" w:cs="Arial"/>
                                <w:sz w:val="16"/>
                                <w:szCs w:val="16"/>
                              </w:rPr>
                              <w:t>ROUTINE</w:t>
                            </w:r>
                            <w:r>
                              <w:rPr>
                                <w:rFonts w:ascii="Arial" w:hAnsi="Arial" w:cs="Arial"/>
                                <w:sz w:val="16"/>
                                <w:szCs w:val="16"/>
                              </w:rPr>
                              <w:tab/>
                            </w:r>
                            <w:r>
                              <w:rPr>
                                <w:rFonts w:ascii="Arial" w:hAnsi="Arial" w:cs="Arial"/>
                                <w:sz w:val="16"/>
                                <w:szCs w:val="16"/>
                              </w:rPr>
                              <w:tab/>
                              <w:t>G</w:t>
                            </w:r>
                            <w:r w:rsidRPr="00F02217">
                              <w:rPr>
                                <w:rFonts w:ascii="Arial" w:hAnsi="Arial" w:cs="Arial"/>
                                <w:sz w:val="16"/>
                                <w:szCs w:val="16"/>
                              </w:rPr>
                              <w:t>eneral inspection to determine that the building element is in acceptable order showing no signs of deterioration or damage that may require attention or repair</w:t>
                            </w:r>
                          </w:p>
                          <w:p w14:paraId="3DB768C8" w14:textId="77777777" w:rsidR="00ED028B" w:rsidRPr="00F02217" w:rsidRDefault="00ED028B" w:rsidP="00ED028B">
                            <w:pPr>
                              <w:pStyle w:val="Default"/>
                              <w:jc w:val="both"/>
                              <w:rPr>
                                <w:rFonts w:ascii="Arial" w:hAnsi="Arial" w:cs="Arial"/>
                                <w:sz w:val="16"/>
                                <w:szCs w:val="16"/>
                              </w:rPr>
                            </w:pPr>
                            <w:r>
                              <w:rPr>
                                <w:rFonts w:ascii="Arial" w:hAnsi="Arial" w:cs="Arial"/>
                                <w:sz w:val="16"/>
                                <w:szCs w:val="16"/>
                              </w:rPr>
                              <w:t>ROUTINE/SAFETY</w:t>
                            </w:r>
                            <w:r>
                              <w:rPr>
                                <w:rFonts w:ascii="Arial" w:hAnsi="Arial" w:cs="Arial"/>
                                <w:sz w:val="16"/>
                                <w:szCs w:val="16"/>
                              </w:rPr>
                              <w:tab/>
                            </w:r>
                            <w:r>
                              <w:rPr>
                                <w:rFonts w:ascii="Arial" w:hAnsi="Arial" w:cs="Arial"/>
                                <w:sz w:val="16"/>
                                <w:szCs w:val="16"/>
                              </w:rPr>
                              <w:tab/>
                              <w:t>F</w:t>
                            </w:r>
                            <w:r w:rsidRPr="00F02217">
                              <w:rPr>
                                <w:rFonts w:ascii="Arial" w:hAnsi="Arial" w:cs="Arial"/>
                                <w:sz w:val="16"/>
                                <w:szCs w:val="16"/>
                              </w:rPr>
                              <w:t>ollowing the guidelines of a routine inspection with a particular focus on items that may cause injury to owners/occupants/visitors</w:t>
                            </w:r>
                          </w:p>
                          <w:p w14:paraId="403B9613" w14:textId="77777777" w:rsidR="00ED028B" w:rsidRPr="00F02217" w:rsidRDefault="00ED028B" w:rsidP="00ED028B">
                            <w:pPr>
                              <w:pStyle w:val="Default"/>
                              <w:jc w:val="both"/>
                              <w:rPr>
                                <w:rFonts w:ascii="Arial" w:hAnsi="Arial" w:cs="Arial"/>
                                <w:sz w:val="16"/>
                                <w:szCs w:val="16"/>
                              </w:rPr>
                            </w:pPr>
                            <w:r>
                              <w:rPr>
                                <w:rFonts w:ascii="Arial" w:hAnsi="Arial" w:cs="Arial"/>
                                <w:sz w:val="16"/>
                                <w:szCs w:val="16"/>
                              </w:rPr>
                              <w:t>SERVICE</w:t>
                            </w:r>
                            <w:r>
                              <w:rPr>
                                <w:rFonts w:ascii="Arial" w:hAnsi="Arial" w:cs="Arial"/>
                                <w:sz w:val="16"/>
                                <w:szCs w:val="16"/>
                              </w:rPr>
                              <w:tab/>
                            </w:r>
                            <w:r>
                              <w:rPr>
                                <w:rFonts w:ascii="Arial" w:hAnsi="Arial" w:cs="Arial"/>
                                <w:sz w:val="16"/>
                                <w:szCs w:val="16"/>
                              </w:rPr>
                              <w:tab/>
                            </w:r>
                            <w:r>
                              <w:rPr>
                                <w:rFonts w:ascii="Arial" w:hAnsi="Arial" w:cs="Arial"/>
                                <w:sz w:val="16"/>
                                <w:szCs w:val="16"/>
                              </w:rPr>
                              <w:tab/>
                              <w:t>A</w:t>
                            </w:r>
                            <w:r w:rsidRPr="00F02217">
                              <w:rPr>
                                <w:rFonts w:ascii="Arial" w:hAnsi="Arial" w:cs="Arial"/>
                                <w:sz w:val="16"/>
                                <w:szCs w:val="16"/>
                              </w:rPr>
                              <w:t>n inspection where some additional level of attention or maintenance may be required, e.g. cleaning a pool filter</w:t>
                            </w:r>
                          </w:p>
                          <w:p w14:paraId="48F93370" w14:textId="77777777" w:rsidR="00ED028B" w:rsidRPr="00F02217" w:rsidRDefault="00ED028B" w:rsidP="00ED028B">
                            <w:pPr>
                              <w:pStyle w:val="Default"/>
                              <w:jc w:val="both"/>
                              <w:rPr>
                                <w:rFonts w:ascii="Arial" w:hAnsi="Arial" w:cs="Arial"/>
                                <w:sz w:val="16"/>
                                <w:szCs w:val="16"/>
                              </w:rPr>
                            </w:pPr>
                            <w:r>
                              <w:rPr>
                                <w:rFonts w:ascii="Arial" w:hAnsi="Arial" w:cs="Arial"/>
                                <w:sz w:val="16"/>
                                <w:szCs w:val="16"/>
                              </w:rPr>
                              <w:t>OPERATIONAL</w:t>
                            </w:r>
                            <w:r>
                              <w:rPr>
                                <w:rFonts w:ascii="Arial" w:hAnsi="Arial" w:cs="Arial"/>
                                <w:sz w:val="16"/>
                                <w:szCs w:val="16"/>
                              </w:rPr>
                              <w:tab/>
                            </w:r>
                            <w:r>
                              <w:rPr>
                                <w:rFonts w:ascii="Arial" w:hAnsi="Arial" w:cs="Arial"/>
                                <w:sz w:val="16"/>
                                <w:szCs w:val="16"/>
                              </w:rPr>
                              <w:tab/>
                              <w:t>I</w:t>
                            </w:r>
                            <w:r w:rsidRPr="00F02217">
                              <w:rPr>
                                <w:rFonts w:ascii="Arial" w:hAnsi="Arial" w:cs="Arial"/>
                                <w:sz w:val="16"/>
                                <w:szCs w:val="16"/>
                              </w:rPr>
                              <w:t xml:space="preserve">nspection to ascertain the element is operational </w:t>
                            </w:r>
                          </w:p>
                          <w:p w14:paraId="1B37360B" w14:textId="3E44108A" w:rsidR="00ED028B" w:rsidRDefault="00ED028B" w:rsidP="00ED028B">
                            <w:pPr>
                              <w:pStyle w:val="Default"/>
                              <w:jc w:val="both"/>
                              <w:rPr>
                                <w:rFonts w:ascii="Arial" w:hAnsi="Arial" w:cs="Arial"/>
                                <w:sz w:val="16"/>
                                <w:szCs w:val="16"/>
                              </w:rPr>
                            </w:pPr>
                            <w:r>
                              <w:rPr>
                                <w:rFonts w:ascii="Arial" w:hAnsi="Arial" w:cs="Arial"/>
                                <w:sz w:val="16"/>
                                <w:szCs w:val="16"/>
                              </w:rPr>
                              <w:t>COMPLIANCE</w:t>
                            </w:r>
                            <w:r w:rsidRPr="00F02217">
                              <w:rPr>
                                <w:rFonts w:ascii="Arial" w:hAnsi="Arial" w:cs="Arial"/>
                                <w:sz w:val="16"/>
                                <w:szCs w:val="16"/>
                              </w:rPr>
                              <w:t xml:space="preserve"> </w:t>
                            </w:r>
                            <w:r>
                              <w:rPr>
                                <w:rFonts w:ascii="Arial" w:hAnsi="Arial" w:cs="Arial"/>
                                <w:sz w:val="16"/>
                                <w:szCs w:val="16"/>
                              </w:rPr>
                              <w:tab/>
                            </w:r>
                            <w:r>
                              <w:rPr>
                                <w:rFonts w:ascii="Arial" w:hAnsi="Arial" w:cs="Arial"/>
                                <w:sz w:val="16"/>
                                <w:szCs w:val="16"/>
                              </w:rPr>
                              <w:tab/>
                            </w:r>
                            <w:r w:rsidRPr="00F02217">
                              <w:rPr>
                                <w:rFonts w:ascii="Arial" w:hAnsi="Arial" w:cs="Arial"/>
                                <w:sz w:val="16"/>
                                <w:szCs w:val="16"/>
                              </w:rPr>
                              <w:t>Inspect, test and maintain as required to ensure that the building element meets a particular Regulation or Standard</w:t>
                            </w:r>
                          </w:p>
                          <w:p w14:paraId="543B4E61" w14:textId="59334A95" w:rsidR="001E19F1" w:rsidRPr="00F02217" w:rsidRDefault="001E19F1" w:rsidP="00ED028B">
                            <w:pPr>
                              <w:pStyle w:val="Default"/>
                              <w:jc w:val="both"/>
                              <w:rPr>
                                <w:rFonts w:ascii="Arial" w:hAnsi="Arial" w:cs="Arial"/>
                                <w:sz w:val="16"/>
                                <w:szCs w:val="16"/>
                              </w:rPr>
                            </w:pPr>
                            <w:r>
                              <w:rPr>
                                <w:rFonts w:ascii="Arial" w:hAnsi="Arial" w:cs="Arial"/>
                                <w:sz w:val="16"/>
                                <w:szCs w:val="16"/>
                              </w:rPr>
                              <w:t>SANITATION</w:t>
                            </w:r>
                            <w:r>
                              <w:rPr>
                                <w:rFonts w:ascii="Arial" w:hAnsi="Arial" w:cs="Arial"/>
                                <w:sz w:val="16"/>
                                <w:szCs w:val="16"/>
                              </w:rPr>
                              <w:tab/>
                            </w:r>
                            <w:r>
                              <w:rPr>
                                <w:rFonts w:ascii="Arial" w:hAnsi="Arial" w:cs="Arial"/>
                                <w:sz w:val="16"/>
                                <w:szCs w:val="16"/>
                              </w:rPr>
                              <w:tab/>
                              <w:t>Required Health &amp; Safety check for residents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95F059B" id="Text Box 11" o:spid="_x0000_s1030" type="#_x0000_t202" style="position:absolute;margin-left:716.8pt;margin-top:28.8pt;width:768pt;height:2in;z-index:2517207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" fillcolor="white [3201]" strokecolor="#f4b083 [1941]" strokeweight="3pt">
                <v:textbox style="mso-fit-shape-to-text:t">
                  <w:txbxContent>
                    <w:p w14:paraId="0DA2E853" w14:textId="77777777" w:rsidR="00ED028B" w:rsidRPr="00F02217" w:rsidRDefault="00ED028B" w:rsidP="00ED028B">
                      <w:pPr>
                        <w:pStyle w:val="Default"/>
                        <w:jc w:val="both"/>
                        <w:rPr>
                          <w:rFonts w:ascii="Arial" w:hAnsi="Arial" w:cs="Arial"/>
                        </w:rPr>
                      </w:pPr>
                      <w:r>
                        <w:rPr>
                          <w:rFonts w:ascii="Arial" w:hAnsi="Arial" w:cs="Arial"/>
                          <w:sz w:val="16"/>
                          <w:szCs w:val="16"/>
                        </w:rPr>
                        <w:t>ROUTINE</w:t>
                      </w:r>
                      <w:r>
                        <w:rPr>
                          <w:rFonts w:ascii="Arial" w:hAnsi="Arial" w:cs="Arial"/>
                          <w:sz w:val="16"/>
                          <w:szCs w:val="16"/>
                        </w:rPr>
                        <w:tab/>
                      </w:r>
                      <w:r>
                        <w:rPr>
                          <w:rFonts w:ascii="Arial" w:hAnsi="Arial" w:cs="Arial"/>
                          <w:sz w:val="16"/>
                          <w:szCs w:val="16"/>
                        </w:rPr>
                        <w:tab/>
                        <w:t>G</w:t>
                      </w:r>
                      <w:r w:rsidRPr="00F02217">
                        <w:rPr>
                          <w:rFonts w:ascii="Arial" w:hAnsi="Arial" w:cs="Arial"/>
                          <w:sz w:val="16"/>
                          <w:szCs w:val="16"/>
                        </w:rPr>
                        <w:t>eneral inspection to determine that the building element is in acceptable order showing no signs of deterioration or damage that may require attention or repair</w:t>
                      </w:r>
                    </w:p>
                    <w:p w14:paraId="3DB768C8" w14:textId="77777777" w:rsidR="00ED028B" w:rsidRPr="00F02217" w:rsidRDefault="00ED028B" w:rsidP="00ED028B">
                      <w:pPr>
                        <w:pStyle w:val="Default"/>
                        <w:jc w:val="both"/>
                        <w:rPr>
                          <w:rFonts w:ascii="Arial" w:hAnsi="Arial" w:cs="Arial"/>
                          <w:sz w:val="16"/>
                          <w:szCs w:val="16"/>
                        </w:rPr>
                      </w:pPr>
                      <w:r>
                        <w:rPr>
                          <w:rFonts w:ascii="Arial" w:hAnsi="Arial" w:cs="Arial"/>
                          <w:sz w:val="16"/>
                          <w:szCs w:val="16"/>
                        </w:rPr>
                        <w:t>ROUTINE/SAFETY</w:t>
                      </w:r>
                      <w:r>
                        <w:rPr>
                          <w:rFonts w:ascii="Arial" w:hAnsi="Arial" w:cs="Arial"/>
                          <w:sz w:val="16"/>
                          <w:szCs w:val="16"/>
                        </w:rPr>
                        <w:tab/>
                      </w:r>
                      <w:r>
                        <w:rPr>
                          <w:rFonts w:ascii="Arial" w:hAnsi="Arial" w:cs="Arial"/>
                          <w:sz w:val="16"/>
                          <w:szCs w:val="16"/>
                        </w:rPr>
                        <w:tab/>
                        <w:t>F</w:t>
                      </w:r>
                      <w:r w:rsidRPr="00F02217">
                        <w:rPr>
                          <w:rFonts w:ascii="Arial" w:hAnsi="Arial" w:cs="Arial"/>
                          <w:sz w:val="16"/>
                          <w:szCs w:val="16"/>
                        </w:rPr>
                        <w:t>ollowing the guidelines of a routine inspection with a particular focus on items that may cause injury to owners/occupants/visitors</w:t>
                      </w:r>
                    </w:p>
                    <w:p w14:paraId="403B9613" w14:textId="77777777" w:rsidR="00ED028B" w:rsidRPr="00F02217" w:rsidRDefault="00ED028B" w:rsidP="00ED028B">
                      <w:pPr>
                        <w:pStyle w:val="Default"/>
                        <w:jc w:val="both"/>
                        <w:rPr>
                          <w:rFonts w:ascii="Arial" w:hAnsi="Arial" w:cs="Arial"/>
                          <w:sz w:val="16"/>
                          <w:szCs w:val="16"/>
                        </w:rPr>
                      </w:pPr>
                      <w:r>
                        <w:rPr>
                          <w:rFonts w:ascii="Arial" w:hAnsi="Arial" w:cs="Arial"/>
                          <w:sz w:val="16"/>
                          <w:szCs w:val="16"/>
                        </w:rPr>
                        <w:t>SERVICE</w:t>
                      </w:r>
                      <w:r>
                        <w:rPr>
                          <w:rFonts w:ascii="Arial" w:hAnsi="Arial" w:cs="Arial"/>
                          <w:sz w:val="16"/>
                          <w:szCs w:val="16"/>
                        </w:rPr>
                        <w:tab/>
                      </w:r>
                      <w:r>
                        <w:rPr>
                          <w:rFonts w:ascii="Arial" w:hAnsi="Arial" w:cs="Arial"/>
                          <w:sz w:val="16"/>
                          <w:szCs w:val="16"/>
                        </w:rPr>
                        <w:tab/>
                      </w:r>
                      <w:r>
                        <w:rPr>
                          <w:rFonts w:ascii="Arial" w:hAnsi="Arial" w:cs="Arial"/>
                          <w:sz w:val="16"/>
                          <w:szCs w:val="16"/>
                        </w:rPr>
                        <w:tab/>
                        <w:t>A</w:t>
                      </w:r>
                      <w:r w:rsidRPr="00F02217">
                        <w:rPr>
                          <w:rFonts w:ascii="Arial" w:hAnsi="Arial" w:cs="Arial"/>
                          <w:sz w:val="16"/>
                          <w:szCs w:val="16"/>
                        </w:rPr>
                        <w:t>n inspection where some additional level of attention or maintenance may be required, e.g. cleaning a pool filter</w:t>
                      </w:r>
                    </w:p>
                    <w:p w14:paraId="48F93370" w14:textId="77777777" w:rsidR="00ED028B" w:rsidRPr="00F02217" w:rsidRDefault="00ED028B" w:rsidP="00ED028B">
                      <w:pPr>
                        <w:pStyle w:val="Default"/>
                        <w:jc w:val="both"/>
                        <w:rPr>
                          <w:rFonts w:ascii="Arial" w:hAnsi="Arial" w:cs="Arial"/>
                          <w:sz w:val="16"/>
                          <w:szCs w:val="16"/>
                        </w:rPr>
                      </w:pPr>
                      <w:r>
                        <w:rPr>
                          <w:rFonts w:ascii="Arial" w:hAnsi="Arial" w:cs="Arial"/>
                          <w:sz w:val="16"/>
                          <w:szCs w:val="16"/>
                        </w:rPr>
                        <w:t>OPERATIONAL</w:t>
                      </w:r>
                      <w:r>
                        <w:rPr>
                          <w:rFonts w:ascii="Arial" w:hAnsi="Arial" w:cs="Arial"/>
                          <w:sz w:val="16"/>
                          <w:szCs w:val="16"/>
                        </w:rPr>
                        <w:tab/>
                      </w:r>
                      <w:r>
                        <w:rPr>
                          <w:rFonts w:ascii="Arial" w:hAnsi="Arial" w:cs="Arial"/>
                          <w:sz w:val="16"/>
                          <w:szCs w:val="16"/>
                        </w:rPr>
                        <w:tab/>
                        <w:t>I</w:t>
                      </w:r>
                      <w:r w:rsidRPr="00F02217">
                        <w:rPr>
                          <w:rFonts w:ascii="Arial" w:hAnsi="Arial" w:cs="Arial"/>
                          <w:sz w:val="16"/>
                          <w:szCs w:val="16"/>
                        </w:rPr>
                        <w:t xml:space="preserve">nspection to ascertain the element is operational </w:t>
                      </w:r>
                    </w:p>
                    <w:p w14:paraId="1B37360B" w14:textId="3E44108A" w:rsidR="00ED028B" w:rsidRDefault="00ED028B" w:rsidP="00ED028B">
                      <w:pPr>
                        <w:pStyle w:val="Default"/>
                        <w:jc w:val="both"/>
                        <w:rPr>
                          <w:rFonts w:ascii="Arial" w:hAnsi="Arial" w:cs="Arial"/>
                          <w:sz w:val="16"/>
                          <w:szCs w:val="16"/>
                        </w:rPr>
                      </w:pPr>
                      <w:r>
                        <w:rPr>
                          <w:rFonts w:ascii="Arial" w:hAnsi="Arial" w:cs="Arial"/>
                          <w:sz w:val="16"/>
                          <w:szCs w:val="16"/>
                        </w:rPr>
                        <w:t>COMPLIANCE</w:t>
                      </w:r>
                      <w:r w:rsidRPr="00F02217">
                        <w:rPr>
                          <w:rFonts w:ascii="Arial" w:hAnsi="Arial" w:cs="Arial"/>
                          <w:sz w:val="16"/>
                          <w:szCs w:val="16"/>
                        </w:rPr>
                        <w:t xml:space="preserve"> </w:t>
                      </w:r>
                      <w:r>
                        <w:rPr>
                          <w:rFonts w:ascii="Arial" w:hAnsi="Arial" w:cs="Arial"/>
                          <w:sz w:val="16"/>
                          <w:szCs w:val="16"/>
                        </w:rPr>
                        <w:tab/>
                      </w:r>
                      <w:r>
                        <w:rPr>
                          <w:rFonts w:ascii="Arial" w:hAnsi="Arial" w:cs="Arial"/>
                          <w:sz w:val="16"/>
                          <w:szCs w:val="16"/>
                        </w:rPr>
                        <w:tab/>
                      </w:r>
                      <w:r w:rsidRPr="00F02217">
                        <w:rPr>
                          <w:rFonts w:ascii="Arial" w:hAnsi="Arial" w:cs="Arial"/>
                          <w:sz w:val="16"/>
                          <w:szCs w:val="16"/>
                        </w:rPr>
                        <w:t>Inspect, test and maintain as required to ensure that the building element meets a particular Regulation or Standard</w:t>
                      </w:r>
                    </w:p>
                    <w:p w14:paraId="543B4E61" w14:textId="59334A95" w:rsidR="001E19F1" w:rsidRPr="00F02217" w:rsidRDefault="001E19F1" w:rsidP="00ED028B">
                      <w:pPr>
                        <w:pStyle w:val="Default"/>
                        <w:jc w:val="both"/>
                        <w:rPr>
                          <w:rFonts w:ascii="Arial" w:hAnsi="Arial" w:cs="Arial"/>
                          <w:sz w:val="16"/>
                          <w:szCs w:val="16"/>
                        </w:rPr>
                      </w:pPr>
                      <w:r>
                        <w:rPr>
                          <w:rFonts w:ascii="Arial" w:hAnsi="Arial" w:cs="Arial"/>
                          <w:sz w:val="16"/>
                          <w:szCs w:val="16"/>
                        </w:rPr>
                        <w:t>SANITATION</w:t>
                      </w:r>
                      <w:r>
                        <w:rPr>
                          <w:rFonts w:ascii="Arial" w:hAnsi="Arial" w:cs="Arial"/>
                          <w:sz w:val="16"/>
                          <w:szCs w:val="16"/>
                        </w:rPr>
                        <w:tab/>
                      </w:r>
                      <w:r>
                        <w:rPr>
                          <w:rFonts w:ascii="Arial" w:hAnsi="Arial" w:cs="Arial"/>
                          <w:sz w:val="16"/>
                          <w:szCs w:val="16"/>
                        </w:rPr>
                        <w:tab/>
                        <w:t>Required Health &amp; Safety check for residents</w:t>
                      </w:r>
                    </w:p>
                  </w:txbxContent>
                </v:textbox>
                <w10:wrap type="square" anchorx="margin"/>
              </v:shape>
            </w:pict>
          </mc:Fallback>
        </mc:AlternateContent>
      </w:r>
      <w:r w:rsidRPr="00F02217">
        <w:rPr>
          <w:b/>
          <w:bCs/>
          <w:color w:val="FFFFFF" w:themeColor="background1"/>
          <w:sz w:val="36"/>
          <w:szCs w:val="36"/>
        </w:rPr>
        <w:t>Inspection Types</w:t>
      </w:r>
    </w:p>
    <w:p w14:paraId="6CAEEC0F" w14:textId="40825678" w:rsidR="00ED028B" w:rsidRDefault="00ED028B" w:rsidP="004A46C5">
      <w:pPr>
        <w:pStyle w:val="Default"/>
        <w:jc w:val="both"/>
      </w:pPr>
    </w:p>
    <w:p w14:paraId="633C15C1" w14:textId="1A25E250" w:rsidR="00140798" w:rsidRPr="005B111F" w:rsidRDefault="00140798" w:rsidP="005B111F">
      <w:pPr>
        <w:pStyle w:val="Default"/>
        <w:shd w:val="clear" w:color="auto" w:fill="FFFFFF" w:themeFill="background1"/>
        <w:jc w:val="both"/>
        <w:rPr>
          <w:rFonts w:ascii="Century Gothic" w:hAnsi="Century Gothic"/>
          <w:color w:val="00B0F0"/>
          <w:sz w:val="28"/>
          <w:szCs w:val="28"/>
        </w:rPr>
      </w:pPr>
      <w:r w:rsidRPr="005B111F">
        <w:rPr>
          <w:rFonts w:ascii="Century Gothic" w:hAnsi="Century Gothic"/>
          <w:color w:val="00B0F0"/>
          <w:sz w:val="28"/>
          <w:szCs w:val="28"/>
        </w:rPr>
        <w:t>SUPERSTRUCTURE</w:t>
      </w:r>
    </w:p>
    <w:p w14:paraId="3F82781A" w14:textId="76A76FB7" w:rsidR="001E19F1" w:rsidRPr="005B111F" w:rsidRDefault="00140798" w:rsidP="004A46C5">
      <w:pPr>
        <w:pStyle w:val="Default"/>
        <w:jc w:val="both"/>
        <w:rPr>
          <w:rFonts w:ascii="Arial" w:hAnsi="Arial" w:cs="Arial"/>
          <w:sz w:val="20"/>
          <w:szCs w:val="20"/>
        </w:rPr>
      </w:pPr>
      <w:r w:rsidRPr="005B111F">
        <w:rPr>
          <w:rFonts w:ascii="Arial" w:hAnsi="Arial" w:cs="Arial"/>
          <w:b/>
          <w:bCs/>
          <w:i/>
          <w:iCs/>
          <w:sz w:val="20"/>
          <w:szCs w:val="20"/>
        </w:rPr>
        <w:t>Inspector:</w:t>
      </w:r>
      <w:r w:rsidRPr="005B111F">
        <w:rPr>
          <w:rFonts w:ascii="Arial" w:hAnsi="Arial" w:cs="Arial"/>
          <w:sz w:val="20"/>
          <w:szCs w:val="20"/>
        </w:rPr>
        <w:t xml:space="preserve"> Residential Report</w:t>
      </w:r>
      <w:r w:rsidR="005B111F">
        <w:rPr>
          <w:rFonts w:ascii="Arial" w:hAnsi="Arial" w:cs="Arial"/>
          <w:sz w:val="20"/>
          <w:szCs w:val="20"/>
        </w:rPr>
        <w:t>s</w:t>
      </w:r>
      <w:r w:rsidR="005B111F">
        <w:rPr>
          <w:rFonts w:ascii="Arial" w:hAnsi="Arial" w:cs="Arial"/>
          <w:sz w:val="20"/>
          <w:szCs w:val="20"/>
        </w:rPr>
        <w:tab/>
      </w:r>
      <w:r w:rsidR="005B111F">
        <w:rPr>
          <w:rFonts w:ascii="Arial" w:hAnsi="Arial" w:cs="Arial"/>
          <w:sz w:val="20"/>
          <w:szCs w:val="20"/>
        </w:rPr>
        <w:tab/>
      </w:r>
      <w:r w:rsidRPr="005B111F">
        <w:rPr>
          <w:rFonts w:ascii="Arial" w:hAnsi="Arial" w:cs="Arial"/>
          <w:b/>
          <w:bCs/>
          <w:i/>
          <w:iCs/>
          <w:sz w:val="20"/>
          <w:szCs w:val="20"/>
        </w:rPr>
        <w:t>Inspection Type:</w:t>
      </w:r>
      <w:r w:rsidRPr="005B111F">
        <w:rPr>
          <w:rFonts w:ascii="Arial" w:hAnsi="Arial" w:cs="Arial"/>
          <w:sz w:val="20"/>
          <w:szCs w:val="20"/>
        </w:rPr>
        <w:t xml:space="preserve"> Routine</w:t>
      </w:r>
      <w:r w:rsidR="005B111F">
        <w:rPr>
          <w:rFonts w:ascii="Arial" w:hAnsi="Arial" w:cs="Arial"/>
          <w:sz w:val="20"/>
          <w:szCs w:val="20"/>
        </w:rPr>
        <w:tab/>
      </w:r>
      <w:r w:rsidR="005B111F">
        <w:rPr>
          <w:rFonts w:ascii="Arial" w:hAnsi="Arial" w:cs="Arial"/>
          <w:sz w:val="20"/>
          <w:szCs w:val="20"/>
        </w:rPr>
        <w:tab/>
      </w:r>
      <w:r w:rsidRPr="005B111F">
        <w:rPr>
          <w:rFonts w:ascii="Arial" w:hAnsi="Arial" w:cs="Arial"/>
          <w:b/>
          <w:bCs/>
          <w:i/>
          <w:iCs/>
          <w:sz w:val="20"/>
          <w:szCs w:val="20"/>
        </w:rPr>
        <w:t>Frequency:</w:t>
      </w:r>
      <w:r w:rsidR="005B111F">
        <w:rPr>
          <w:rFonts w:ascii="Arial" w:hAnsi="Arial" w:cs="Arial"/>
          <w:sz w:val="20"/>
          <w:szCs w:val="20"/>
        </w:rPr>
        <w:t xml:space="preserve"> </w:t>
      </w:r>
      <w:r w:rsidRPr="005B111F">
        <w:rPr>
          <w:rFonts w:ascii="Arial" w:hAnsi="Arial" w:cs="Arial"/>
          <w:sz w:val="20"/>
          <w:szCs w:val="20"/>
        </w:rPr>
        <w:t>Annua</w:t>
      </w:r>
      <w:r w:rsidR="005B111F">
        <w:rPr>
          <w:rFonts w:ascii="Arial" w:hAnsi="Arial" w:cs="Arial"/>
          <w:sz w:val="20"/>
          <w:szCs w:val="20"/>
        </w:rPr>
        <w:t>l</w:t>
      </w:r>
      <w:r w:rsidR="005B111F">
        <w:rPr>
          <w:rFonts w:ascii="Arial" w:hAnsi="Arial" w:cs="Arial"/>
          <w:sz w:val="20"/>
          <w:szCs w:val="20"/>
        </w:rPr>
        <w:tab/>
      </w:r>
      <w:r w:rsidR="005B111F">
        <w:rPr>
          <w:rFonts w:ascii="Arial" w:hAnsi="Arial" w:cs="Arial"/>
          <w:sz w:val="20"/>
          <w:szCs w:val="20"/>
        </w:rPr>
        <w:tab/>
      </w:r>
      <w:r w:rsidRPr="005B111F">
        <w:rPr>
          <w:rFonts w:ascii="Arial" w:hAnsi="Arial" w:cs="Arial"/>
          <w:b/>
          <w:bCs/>
          <w:i/>
          <w:iCs/>
          <w:sz w:val="20"/>
          <w:szCs w:val="20"/>
        </w:rPr>
        <w:t>Last Inspection Date:</w:t>
      </w:r>
      <w:r w:rsidR="005B111F">
        <w:rPr>
          <w:rFonts w:ascii="Arial" w:hAnsi="Arial" w:cs="Arial"/>
          <w:sz w:val="20"/>
          <w:szCs w:val="20"/>
        </w:rPr>
        <w:t xml:space="preserve"> </w:t>
      </w:r>
      <w:r w:rsidRPr="005B111F">
        <w:rPr>
          <w:rFonts w:ascii="Arial" w:hAnsi="Arial" w:cs="Arial"/>
          <w:sz w:val="20"/>
          <w:szCs w:val="20"/>
        </w:rPr>
        <w:t>2/5/2022</w:t>
      </w:r>
      <w:r w:rsidRPr="005B111F">
        <w:rPr>
          <w:rFonts w:ascii="Arial" w:hAnsi="Arial" w:cs="Arial"/>
          <w:sz w:val="20"/>
          <w:szCs w:val="20"/>
        </w:rPr>
        <w:tab/>
      </w:r>
    </w:p>
    <w:p w14:paraId="2ECA1950" w14:textId="26BFC6B8" w:rsidR="00140798" w:rsidRDefault="00140798" w:rsidP="004A46C5">
      <w:pPr>
        <w:pStyle w:val="Default"/>
        <w:jc w:val="both"/>
      </w:pPr>
      <w:r w:rsidRPr="005B111F">
        <w:rPr>
          <w:rFonts w:ascii="Arial" w:hAnsi="Arial" w:cs="Arial"/>
          <w:b/>
          <w:bCs/>
          <w:i/>
          <w:iCs/>
          <w:sz w:val="20"/>
          <w:szCs w:val="20"/>
          <w:shd w:val="clear" w:color="auto" w:fill="FBE4D5" w:themeFill="accent2" w:themeFillTint="33"/>
        </w:rPr>
        <w:t>Next Inspection Date:</w:t>
      </w:r>
      <w:r w:rsidRPr="005B111F">
        <w:rPr>
          <w:rFonts w:ascii="Arial" w:hAnsi="Arial" w:cs="Arial"/>
          <w:sz w:val="20"/>
          <w:szCs w:val="20"/>
          <w:shd w:val="clear" w:color="auto" w:fill="FBE4D5" w:themeFill="accent2" w:themeFillTint="33"/>
        </w:rPr>
        <w:t xml:space="preserve"> 2/5/2023</w:t>
      </w:r>
      <w:r>
        <w:tab/>
      </w:r>
    </w:p>
    <w:p w14:paraId="26374A5A" w14:textId="77777777" w:rsidR="00E35286" w:rsidRDefault="00E35286" w:rsidP="004A46C5">
      <w:pPr>
        <w:pStyle w:val="Default"/>
        <w:jc w:val="both"/>
      </w:pPr>
    </w:p>
    <w:tbl>
      <w:tblPr>
        <w:tblStyle w:val="TableGrid"/>
        <w:tblW w:w="1545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none" w:sz="0" w:space="0" w:color="auto"/>
          <w:insideV w:val="none" w:sz="0" w:space="0" w:color="auto"/>
        </w:tblBorders>
        <w:tblLayout w:type="fixed"/>
        <w:tblLook w:val="04A0" w:firstRow="1" w:lastRow="0" w:firstColumn="1" w:lastColumn="0" w:noHBand="0" w:noVBand="1"/>
      </w:tblPr>
      <w:tblGrid>
        <w:gridCol w:w="1555"/>
        <w:gridCol w:w="1701"/>
        <w:gridCol w:w="750"/>
        <w:gridCol w:w="750"/>
        <w:gridCol w:w="59"/>
        <w:gridCol w:w="691"/>
        <w:gridCol w:w="750"/>
        <w:gridCol w:w="686"/>
        <w:gridCol w:w="64"/>
        <w:gridCol w:w="750"/>
        <w:gridCol w:w="637"/>
        <w:gridCol w:w="113"/>
        <w:gridCol w:w="785"/>
        <w:gridCol w:w="750"/>
        <w:gridCol w:w="750"/>
        <w:gridCol w:w="750"/>
        <w:gridCol w:w="750"/>
        <w:gridCol w:w="750"/>
        <w:gridCol w:w="750"/>
        <w:gridCol w:w="750"/>
        <w:gridCol w:w="910"/>
      </w:tblGrid>
      <w:tr w:rsidR="00E35286" w14:paraId="18C0E14B" w14:textId="77777777" w:rsidTr="009419B2">
        <w:tc>
          <w:tcPr>
            <w:tcW w:w="15451" w:type="dxa"/>
            <w:gridSpan w:val="21"/>
            <w:shd w:val="clear" w:color="auto" w:fill="E7F9FF"/>
          </w:tcPr>
          <w:p w14:paraId="16320A46" w14:textId="77777777" w:rsidR="00E35286" w:rsidRPr="005E41BD" w:rsidRDefault="00E35286" w:rsidP="009419B2">
            <w:pPr>
              <w:rPr>
                <w:b/>
                <w:bCs/>
                <w:color w:val="FFFFFF" w:themeColor="background1"/>
                <w:sz w:val="28"/>
                <w:szCs w:val="28"/>
              </w:rPr>
            </w:pPr>
            <w:r>
              <w:rPr>
                <w:b/>
                <w:bCs/>
                <w:sz w:val="28"/>
                <w:szCs w:val="28"/>
              </w:rPr>
              <w:t>BUILDING WATERPROOFING</w:t>
            </w:r>
          </w:p>
        </w:tc>
      </w:tr>
      <w:tr w:rsidR="00E35286" w:rsidRPr="00ED028B" w14:paraId="18D53437" w14:textId="77777777" w:rsidTr="009419B2">
        <w:tc>
          <w:tcPr>
            <w:tcW w:w="3256" w:type="dxa"/>
            <w:gridSpan w:val="2"/>
            <w:shd w:val="clear" w:color="auto" w:fill="EDEDED" w:themeFill="accent3" w:themeFillTint="33"/>
          </w:tcPr>
          <w:p w14:paraId="3A8FC720" w14:textId="77777777" w:rsidR="00E35286" w:rsidRPr="00ED028B" w:rsidRDefault="00E35286" w:rsidP="009419B2">
            <w:pPr>
              <w:rPr>
                <w:rFonts w:asciiTheme="minorHAnsi" w:hAnsiTheme="minorHAnsi" w:cstheme="minorHAnsi"/>
                <w:sz w:val="20"/>
                <w:szCs w:val="20"/>
              </w:rPr>
            </w:pPr>
            <w:r w:rsidRPr="00ED028B">
              <w:rPr>
                <w:rFonts w:asciiTheme="minorHAnsi" w:hAnsiTheme="minorHAnsi" w:cstheme="minorHAnsi"/>
                <w:sz w:val="20"/>
                <w:szCs w:val="20"/>
              </w:rPr>
              <w:t>Estimated Service Lifespan</w:t>
            </w:r>
          </w:p>
        </w:tc>
        <w:tc>
          <w:tcPr>
            <w:tcW w:w="750" w:type="dxa"/>
            <w:shd w:val="clear" w:color="auto" w:fill="F2F2F2" w:themeFill="background1" w:themeFillShade="F2"/>
          </w:tcPr>
          <w:p w14:paraId="38D6D80A" w14:textId="77777777" w:rsidR="00E35286" w:rsidRPr="00ED028B" w:rsidRDefault="00E35286" w:rsidP="009419B2">
            <w:pPr>
              <w:rPr>
                <w:rFonts w:asciiTheme="minorHAnsi" w:hAnsiTheme="minorHAnsi" w:cstheme="minorHAnsi"/>
                <w:sz w:val="20"/>
                <w:szCs w:val="20"/>
              </w:rPr>
            </w:pPr>
            <w:r w:rsidRPr="00ED028B">
              <w:rPr>
                <w:rFonts w:asciiTheme="minorHAnsi" w:hAnsiTheme="minorHAnsi" w:cstheme="minorHAnsi"/>
                <w:sz w:val="20"/>
                <w:szCs w:val="20"/>
              </w:rPr>
              <w:t>2022</w:t>
            </w:r>
          </w:p>
        </w:tc>
        <w:tc>
          <w:tcPr>
            <w:tcW w:w="750" w:type="dxa"/>
            <w:shd w:val="clear" w:color="auto" w:fill="F2F2F2" w:themeFill="background1" w:themeFillShade="F2"/>
          </w:tcPr>
          <w:p w14:paraId="252AC111" w14:textId="77777777" w:rsidR="00E35286" w:rsidRPr="00ED028B" w:rsidRDefault="00E35286" w:rsidP="009419B2">
            <w:pPr>
              <w:rPr>
                <w:rFonts w:asciiTheme="minorHAnsi" w:hAnsiTheme="minorHAnsi" w:cstheme="minorHAnsi"/>
                <w:sz w:val="20"/>
                <w:szCs w:val="20"/>
              </w:rPr>
            </w:pPr>
            <w:r w:rsidRPr="00ED028B">
              <w:rPr>
                <w:rFonts w:asciiTheme="minorHAnsi" w:hAnsiTheme="minorHAnsi" w:cstheme="minorHAnsi"/>
                <w:sz w:val="20"/>
                <w:szCs w:val="20"/>
              </w:rPr>
              <w:t>2023</w:t>
            </w:r>
          </w:p>
        </w:tc>
        <w:tc>
          <w:tcPr>
            <w:tcW w:w="750" w:type="dxa"/>
            <w:gridSpan w:val="2"/>
            <w:shd w:val="clear" w:color="auto" w:fill="F2F2F2" w:themeFill="background1" w:themeFillShade="F2"/>
          </w:tcPr>
          <w:p w14:paraId="743D5CF3" w14:textId="77777777" w:rsidR="00E35286" w:rsidRPr="00ED028B" w:rsidRDefault="00E35286" w:rsidP="009419B2">
            <w:pPr>
              <w:rPr>
                <w:rFonts w:asciiTheme="minorHAnsi" w:hAnsiTheme="minorHAnsi" w:cstheme="minorHAnsi"/>
                <w:sz w:val="20"/>
                <w:szCs w:val="20"/>
              </w:rPr>
            </w:pPr>
            <w:r w:rsidRPr="00ED028B">
              <w:rPr>
                <w:rFonts w:asciiTheme="minorHAnsi" w:hAnsiTheme="minorHAnsi" w:cstheme="minorHAnsi"/>
                <w:sz w:val="20"/>
                <w:szCs w:val="20"/>
              </w:rPr>
              <w:t>2024</w:t>
            </w:r>
          </w:p>
        </w:tc>
        <w:tc>
          <w:tcPr>
            <w:tcW w:w="750" w:type="dxa"/>
            <w:shd w:val="clear" w:color="auto" w:fill="F2F2F2" w:themeFill="background1" w:themeFillShade="F2"/>
          </w:tcPr>
          <w:p w14:paraId="7123C3D2" w14:textId="77777777" w:rsidR="00E35286" w:rsidRPr="00ED028B" w:rsidRDefault="00E35286" w:rsidP="009419B2">
            <w:pPr>
              <w:rPr>
                <w:rFonts w:asciiTheme="minorHAnsi" w:hAnsiTheme="minorHAnsi" w:cstheme="minorHAnsi"/>
                <w:sz w:val="20"/>
                <w:szCs w:val="20"/>
              </w:rPr>
            </w:pPr>
            <w:r w:rsidRPr="00ED028B">
              <w:rPr>
                <w:rFonts w:asciiTheme="minorHAnsi" w:hAnsiTheme="minorHAnsi" w:cstheme="minorHAnsi"/>
                <w:sz w:val="20"/>
                <w:szCs w:val="20"/>
              </w:rPr>
              <w:t>2025</w:t>
            </w:r>
          </w:p>
        </w:tc>
        <w:tc>
          <w:tcPr>
            <w:tcW w:w="750" w:type="dxa"/>
            <w:gridSpan w:val="2"/>
            <w:shd w:val="clear" w:color="auto" w:fill="F2F2F2" w:themeFill="background1" w:themeFillShade="F2"/>
          </w:tcPr>
          <w:p w14:paraId="041C3EB6" w14:textId="77777777" w:rsidR="00E35286" w:rsidRPr="00ED028B" w:rsidRDefault="00E35286" w:rsidP="009419B2">
            <w:pPr>
              <w:rPr>
                <w:rFonts w:asciiTheme="minorHAnsi" w:hAnsiTheme="minorHAnsi" w:cstheme="minorHAnsi"/>
                <w:sz w:val="20"/>
                <w:szCs w:val="20"/>
              </w:rPr>
            </w:pPr>
            <w:r w:rsidRPr="00ED028B">
              <w:rPr>
                <w:rFonts w:asciiTheme="minorHAnsi" w:hAnsiTheme="minorHAnsi" w:cstheme="minorHAnsi"/>
                <w:sz w:val="20"/>
                <w:szCs w:val="20"/>
              </w:rPr>
              <w:t>2026</w:t>
            </w:r>
          </w:p>
        </w:tc>
        <w:tc>
          <w:tcPr>
            <w:tcW w:w="750" w:type="dxa"/>
            <w:shd w:val="clear" w:color="auto" w:fill="F2F2F2" w:themeFill="background1" w:themeFillShade="F2"/>
          </w:tcPr>
          <w:p w14:paraId="4A9E837D" w14:textId="77777777" w:rsidR="00E35286" w:rsidRPr="00ED028B" w:rsidRDefault="00E35286" w:rsidP="009419B2">
            <w:pPr>
              <w:rPr>
                <w:rFonts w:asciiTheme="minorHAnsi" w:hAnsiTheme="minorHAnsi" w:cstheme="minorHAnsi"/>
                <w:sz w:val="20"/>
                <w:szCs w:val="20"/>
              </w:rPr>
            </w:pPr>
            <w:r w:rsidRPr="00ED028B">
              <w:rPr>
                <w:rFonts w:asciiTheme="minorHAnsi" w:hAnsiTheme="minorHAnsi" w:cstheme="minorHAnsi"/>
                <w:sz w:val="20"/>
                <w:szCs w:val="20"/>
              </w:rPr>
              <w:t>2027</w:t>
            </w:r>
          </w:p>
        </w:tc>
        <w:tc>
          <w:tcPr>
            <w:tcW w:w="750" w:type="dxa"/>
            <w:gridSpan w:val="2"/>
            <w:shd w:val="clear" w:color="auto" w:fill="F2F2F2" w:themeFill="background1" w:themeFillShade="F2"/>
          </w:tcPr>
          <w:p w14:paraId="3E27352B" w14:textId="77777777" w:rsidR="00E35286" w:rsidRPr="00ED028B" w:rsidRDefault="00E35286" w:rsidP="009419B2">
            <w:pPr>
              <w:rPr>
                <w:rFonts w:asciiTheme="minorHAnsi" w:hAnsiTheme="minorHAnsi" w:cstheme="minorHAnsi"/>
                <w:sz w:val="20"/>
                <w:szCs w:val="20"/>
              </w:rPr>
            </w:pPr>
            <w:r w:rsidRPr="00ED028B">
              <w:rPr>
                <w:rFonts w:asciiTheme="minorHAnsi" w:hAnsiTheme="minorHAnsi" w:cstheme="minorHAnsi"/>
                <w:sz w:val="20"/>
                <w:szCs w:val="20"/>
              </w:rPr>
              <w:t>2028</w:t>
            </w:r>
          </w:p>
        </w:tc>
        <w:tc>
          <w:tcPr>
            <w:tcW w:w="785" w:type="dxa"/>
            <w:shd w:val="clear" w:color="auto" w:fill="F2F2F2" w:themeFill="background1" w:themeFillShade="F2"/>
          </w:tcPr>
          <w:p w14:paraId="012F7589" w14:textId="77777777" w:rsidR="00E35286" w:rsidRPr="00ED028B" w:rsidRDefault="00E35286" w:rsidP="009419B2">
            <w:pPr>
              <w:rPr>
                <w:rFonts w:asciiTheme="minorHAnsi" w:hAnsiTheme="minorHAnsi" w:cstheme="minorHAnsi"/>
                <w:sz w:val="20"/>
                <w:szCs w:val="20"/>
              </w:rPr>
            </w:pPr>
            <w:r w:rsidRPr="00ED028B">
              <w:rPr>
                <w:rFonts w:asciiTheme="minorHAnsi" w:hAnsiTheme="minorHAnsi" w:cstheme="minorHAnsi"/>
                <w:sz w:val="20"/>
                <w:szCs w:val="20"/>
              </w:rPr>
              <w:t>2029</w:t>
            </w:r>
          </w:p>
        </w:tc>
        <w:tc>
          <w:tcPr>
            <w:tcW w:w="750" w:type="dxa"/>
            <w:shd w:val="clear" w:color="auto" w:fill="F2F2F2" w:themeFill="background1" w:themeFillShade="F2"/>
          </w:tcPr>
          <w:p w14:paraId="14BCC41E" w14:textId="77777777" w:rsidR="00E35286" w:rsidRPr="00ED028B" w:rsidRDefault="00E35286"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2030</w:t>
            </w:r>
          </w:p>
        </w:tc>
        <w:tc>
          <w:tcPr>
            <w:tcW w:w="750" w:type="dxa"/>
            <w:shd w:val="clear" w:color="auto" w:fill="F2F2F2" w:themeFill="background1" w:themeFillShade="F2"/>
          </w:tcPr>
          <w:p w14:paraId="28BC60FB" w14:textId="77777777" w:rsidR="00E35286" w:rsidRPr="00ED028B" w:rsidRDefault="00E35286"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2031</w:t>
            </w:r>
          </w:p>
        </w:tc>
        <w:tc>
          <w:tcPr>
            <w:tcW w:w="750" w:type="dxa"/>
            <w:shd w:val="clear" w:color="auto" w:fill="F2F2F2" w:themeFill="background1" w:themeFillShade="F2"/>
          </w:tcPr>
          <w:p w14:paraId="5DE1575C" w14:textId="77777777" w:rsidR="00E35286" w:rsidRPr="00ED028B" w:rsidRDefault="00E35286"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2032</w:t>
            </w:r>
          </w:p>
        </w:tc>
        <w:tc>
          <w:tcPr>
            <w:tcW w:w="750" w:type="dxa"/>
            <w:shd w:val="clear" w:color="auto" w:fill="F2F2F2" w:themeFill="background1" w:themeFillShade="F2"/>
          </w:tcPr>
          <w:p w14:paraId="28E14245" w14:textId="77777777" w:rsidR="00E35286" w:rsidRPr="00ED028B" w:rsidRDefault="00E35286"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2033</w:t>
            </w:r>
          </w:p>
        </w:tc>
        <w:tc>
          <w:tcPr>
            <w:tcW w:w="750" w:type="dxa"/>
            <w:shd w:val="clear" w:color="auto" w:fill="F2F2F2" w:themeFill="background1" w:themeFillShade="F2"/>
          </w:tcPr>
          <w:p w14:paraId="64B82B21" w14:textId="77777777" w:rsidR="00E35286" w:rsidRPr="00ED028B" w:rsidRDefault="00E35286"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2034</w:t>
            </w:r>
          </w:p>
        </w:tc>
        <w:tc>
          <w:tcPr>
            <w:tcW w:w="750" w:type="dxa"/>
            <w:shd w:val="clear" w:color="auto" w:fill="F2F2F2" w:themeFill="background1" w:themeFillShade="F2"/>
          </w:tcPr>
          <w:p w14:paraId="085B7792" w14:textId="77777777" w:rsidR="00E35286" w:rsidRPr="00ED028B" w:rsidRDefault="00E35286"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2035</w:t>
            </w:r>
          </w:p>
        </w:tc>
        <w:tc>
          <w:tcPr>
            <w:tcW w:w="750" w:type="dxa"/>
            <w:shd w:val="clear" w:color="auto" w:fill="F2F2F2" w:themeFill="background1" w:themeFillShade="F2"/>
          </w:tcPr>
          <w:p w14:paraId="3806C2B4" w14:textId="77777777" w:rsidR="00E35286" w:rsidRPr="00ED028B" w:rsidRDefault="00E35286"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2036</w:t>
            </w:r>
          </w:p>
        </w:tc>
        <w:tc>
          <w:tcPr>
            <w:tcW w:w="910" w:type="dxa"/>
            <w:shd w:val="clear" w:color="auto" w:fill="F2F2F2" w:themeFill="background1" w:themeFillShade="F2"/>
          </w:tcPr>
          <w:p w14:paraId="766842BD" w14:textId="77777777" w:rsidR="00E35286" w:rsidRPr="00ED028B" w:rsidRDefault="00E35286"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2037</w:t>
            </w:r>
          </w:p>
        </w:tc>
      </w:tr>
      <w:tr w:rsidR="00E35286" w:rsidRPr="00ED028B" w14:paraId="4077B91B" w14:textId="77777777" w:rsidTr="009419B2">
        <w:tc>
          <w:tcPr>
            <w:tcW w:w="15451" w:type="dxa"/>
            <w:gridSpan w:val="21"/>
            <w:shd w:val="clear" w:color="auto" w:fill="EDEDED" w:themeFill="accent3" w:themeFillTint="33"/>
          </w:tcPr>
          <w:p w14:paraId="4640D6A8" w14:textId="77777777" w:rsidR="00E35286" w:rsidRPr="00ED028B" w:rsidRDefault="00E35286" w:rsidP="009419B2">
            <w:pPr>
              <w:ind w:left="-812" w:firstLine="812"/>
              <w:rPr>
                <w:rFonts w:asciiTheme="minorHAnsi" w:hAnsiTheme="minorHAnsi" w:cstheme="minorHAnsi"/>
                <w:sz w:val="20"/>
                <w:szCs w:val="20"/>
              </w:rPr>
            </w:pPr>
            <w:r w:rsidRPr="00ED028B">
              <w:rPr>
                <w:rFonts w:asciiTheme="minorHAnsi" w:hAnsiTheme="minorHAnsi" w:cstheme="minorHAnsi"/>
                <w:i/>
                <w:iCs/>
                <w:sz w:val="15"/>
                <w:szCs w:val="15"/>
              </w:rPr>
              <w:t xml:space="preserve">Forecast date where major refurbishment or replacement may be required for each particular asset or capital item.  Where a Sinking Fund has been prepared, </w:t>
            </w:r>
            <w:r>
              <w:rPr>
                <w:rFonts w:asciiTheme="minorHAnsi" w:hAnsiTheme="minorHAnsi" w:cstheme="minorHAnsi"/>
                <w:i/>
                <w:iCs/>
                <w:sz w:val="15"/>
                <w:szCs w:val="15"/>
              </w:rPr>
              <w:t>this</w:t>
            </w:r>
            <w:r w:rsidRPr="00ED028B">
              <w:rPr>
                <w:rFonts w:asciiTheme="minorHAnsi" w:hAnsiTheme="minorHAnsi" w:cstheme="minorHAnsi"/>
                <w:i/>
                <w:iCs/>
                <w:sz w:val="15"/>
                <w:szCs w:val="15"/>
              </w:rPr>
              <w:t xml:space="preserve"> information may represent forecasted expenditure where appropriate.</w:t>
            </w:r>
          </w:p>
        </w:tc>
      </w:tr>
      <w:tr w:rsidR="00E35286" w:rsidRPr="00ED028B" w14:paraId="77C3083A" w14:textId="77777777" w:rsidTr="009419B2">
        <w:tc>
          <w:tcPr>
            <w:tcW w:w="3256" w:type="dxa"/>
            <w:gridSpan w:val="2"/>
            <w:shd w:val="clear" w:color="auto" w:fill="FFFFFF" w:themeFill="background1"/>
            <w:vAlign w:val="center"/>
          </w:tcPr>
          <w:p w14:paraId="4C0524FD" w14:textId="77777777" w:rsidR="00E35286" w:rsidRPr="00ED028B" w:rsidRDefault="00E35286" w:rsidP="009419B2">
            <w:pPr>
              <w:rPr>
                <w:rFonts w:asciiTheme="minorHAnsi" w:hAnsiTheme="minorHAnsi" w:cstheme="minorHAnsi"/>
                <w:sz w:val="20"/>
                <w:szCs w:val="20"/>
              </w:rPr>
            </w:pPr>
            <w:r>
              <w:rPr>
                <w:rFonts w:asciiTheme="minorHAnsi" w:hAnsiTheme="minorHAnsi" w:cstheme="minorHAnsi"/>
                <w:color w:val="FF0000"/>
                <w:sz w:val="20"/>
                <w:szCs w:val="20"/>
              </w:rPr>
              <w:t xml:space="preserve">5 </w:t>
            </w:r>
            <w:r w:rsidRPr="00ED028B">
              <w:rPr>
                <w:rFonts w:asciiTheme="minorHAnsi" w:hAnsiTheme="minorHAnsi" w:cstheme="minorHAnsi"/>
                <w:color w:val="FF0000"/>
                <w:sz w:val="20"/>
                <w:szCs w:val="20"/>
              </w:rPr>
              <w:t>years</w:t>
            </w:r>
          </w:p>
        </w:tc>
        <w:tc>
          <w:tcPr>
            <w:tcW w:w="750" w:type="dxa"/>
          </w:tcPr>
          <w:p w14:paraId="7C68D220" w14:textId="77777777" w:rsidR="00E35286" w:rsidRPr="00ED028B" w:rsidRDefault="00E35286" w:rsidP="009419B2">
            <w:pPr>
              <w:jc w:val="center"/>
              <w:rPr>
                <w:rFonts w:asciiTheme="minorHAnsi" w:hAnsiTheme="minorHAnsi" w:cstheme="minorHAnsi"/>
                <w:sz w:val="36"/>
                <w:szCs w:val="36"/>
              </w:rPr>
            </w:pPr>
          </w:p>
        </w:tc>
        <w:tc>
          <w:tcPr>
            <w:tcW w:w="750" w:type="dxa"/>
          </w:tcPr>
          <w:p w14:paraId="5C521C1F" w14:textId="77777777" w:rsidR="00E35286" w:rsidRPr="00ED028B" w:rsidRDefault="00E35286" w:rsidP="009419B2">
            <w:pPr>
              <w:rPr>
                <w:rFonts w:asciiTheme="minorHAnsi" w:hAnsiTheme="minorHAnsi" w:cstheme="minorHAnsi"/>
                <w:sz w:val="20"/>
                <w:szCs w:val="20"/>
              </w:rPr>
            </w:pPr>
          </w:p>
        </w:tc>
        <w:tc>
          <w:tcPr>
            <w:tcW w:w="750" w:type="dxa"/>
            <w:gridSpan w:val="2"/>
          </w:tcPr>
          <w:p w14:paraId="550DACE6" w14:textId="60D8C71C" w:rsidR="00E35286" w:rsidRPr="00ED028B" w:rsidRDefault="00E35286" w:rsidP="009419B2">
            <w:pPr>
              <w:rPr>
                <w:rFonts w:asciiTheme="minorHAnsi" w:hAnsiTheme="minorHAnsi" w:cstheme="minorHAnsi"/>
                <w:sz w:val="20"/>
                <w:szCs w:val="20"/>
              </w:rPr>
            </w:pPr>
          </w:p>
        </w:tc>
        <w:tc>
          <w:tcPr>
            <w:tcW w:w="750" w:type="dxa"/>
          </w:tcPr>
          <w:p w14:paraId="08AED304" w14:textId="77777777" w:rsidR="00E35286" w:rsidRPr="00ED028B" w:rsidRDefault="00E35286" w:rsidP="009419B2">
            <w:pPr>
              <w:rPr>
                <w:rFonts w:asciiTheme="minorHAnsi" w:hAnsiTheme="minorHAnsi" w:cstheme="minorHAnsi"/>
                <w:sz w:val="20"/>
                <w:szCs w:val="20"/>
              </w:rPr>
            </w:pPr>
          </w:p>
        </w:tc>
        <w:tc>
          <w:tcPr>
            <w:tcW w:w="750" w:type="dxa"/>
            <w:gridSpan w:val="2"/>
          </w:tcPr>
          <w:p w14:paraId="35E203AA" w14:textId="77777777" w:rsidR="00E35286" w:rsidRPr="00ED028B" w:rsidRDefault="00E35286" w:rsidP="009419B2">
            <w:pPr>
              <w:rPr>
                <w:rFonts w:asciiTheme="minorHAnsi" w:hAnsiTheme="minorHAnsi" w:cstheme="minorHAnsi"/>
                <w:sz w:val="20"/>
                <w:szCs w:val="20"/>
              </w:rPr>
            </w:pPr>
          </w:p>
        </w:tc>
        <w:tc>
          <w:tcPr>
            <w:tcW w:w="750" w:type="dxa"/>
          </w:tcPr>
          <w:p w14:paraId="3AB367FA" w14:textId="775B6CD0" w:rsidR="00E35286" w:rsidRPr="00ED028B" w:rsidRDefault="00E35286" w:rsidP="009419B2">
            <w:pPr>
              <w:rPr>
                <w:rFonts w:asciiTheme="minorHAnsi" w:hAnsiTheme="minorHAnsi" w:cstheme="minorHAnsi"/>
                <w:sz w:val="20"/>
                <w:szCs w:val="20"/>
              </w:rPr>
            </w:pPr>
            <w:r w:rsidRPr="00ED028B">
              <w:rPr>
                <w:rFonts w:asciiTheme="minorHAnsi" w:hAnsiTheme="minorHAnsi" w:cstheme="minorHAnsi"/>
                <w:color w:val="00B1A1"/>
                <w:sz w:val="36"/>
                <w:szCs w:val="36"/>
              </w:rPr>
              <w:sym w:font="Wingdings" w:char="F0FE"/>
            </w:r>
          </w:p>
        </w:tc>
        <w:tc>
          <w:tcPr>
            <w:tcW w:w="750" w:type="dxa"/>
            <w:gridSpan w:val="2"/>
          </w:tcPr>
          <w:p w14:paraId="0FA8A5C9" w14:textId="77777777" w:rsidR="00E35286" w:rsidRPr="00ED028B" w:rsidRDefault="00E35286" w:rsidP="009419B2">
            <w:pPr>
              <w:rPr>
                <w:rFonts w:asciiTheme="minorHAnsi" w:hAnsiTheme="minorHAnsi" w:cstheme="minorHAnsi"/>
                <w:sz w:val="20"/>
                <w:szCs w:val="20"/>
              </w:rPr>
            </w:pPr>
          </w:p>
        </w:tc>
        <w:tc>
          <w:tcPr>
            <w:tcW w:w="785" w:type="dxa"/>
          </w:tcPr>
          <w:p w14:paraId="53ECB9D4" w14:textId="77777777" w:rsidR="00E35286" w:rsidRPr="00ED028B" w:rsidRDefault="00E35286" w:rsidP="009419B2">
            <w:pPr>
              <w:rPr>
                <w:rFonts w:asciiTheme="minorHAnsi" w:hAnsiTheme="minorHAnsi" w:cstheme="minorHAnsi"/>
                <w:sz w:val="20"/>
                <w:szCs w:val="20"/>
              </w:rPr>
            </w:pPr>
          </w:p>
        </w:tc>
        <w:tc>
          <w:tcPr>
            <w:tcW w:w="750" w:type="dxa"/>
            <w:shd w:val="clear" w:color="auto" w:fill="FFFFFF" w:themeFill="background1"/>
          </w:tcPr>
          <w:p w14:paraId="3BA1E17E" w14:textId="77777777" w:rsidR="00E35286" w:rsidRPr="00ED028B" w:rsidRDefault="00E35286" w:rsidP="009419B2">
            <w:pPr>
              <w:rPr>
                <w:rFonts w:asciiTheme="minorHAnsi" w:hAnsiTheme="minorHAnsi" w:cstheme="minorHAnsi"/>
                <w:sz w:val="20"/>
                <w:szCs w:val="20"/>
              </w:rPr>
            </w:pPr>
          </w:p>
        </w:tc>
        <w:tc>
          <w:tcPr>
            <w:tcW w:w="750" w:type="dxa"/>
          </w:tcPr>
          <w:p w14:paraId="4C5472B1" w14:textId="77777777" w:rsidR="00E35286" w:rsidRPr="00ED028B" w:rsidRDefault="00E35286" w:rsidP="009419B2">
            <w:pPr>
              <w:ind w:left="-812" w:firstLine="812"/>
              <w:rPr>
                <w:rFonts w:asciiTheme="minorHAnsi" w:hAnsiTheme="minorHAnsi" w:cstheme="minorHAnsi"/>
                <w:sz w:val="20"/>
                <w:szCs w:val="20"/>
              </w:rPr>
            </w:pPr>
          </w:p>
        </w:tc>
        <w:tc>
          <w:tcPr>
            <w:tcW w:w="750" w:type="dxa"/>
          </w:tcPr>
          <w:p w14:paraId="5EC0DAEC" w14:textId="77777777" w:rsidR="00E35286" w:rsidRPr="00ED028B" w:rsidRDefault="00E35286" w:rsidP="009419B2">
            <w:pPr>
              <w:ind w:left="-812" w:firstLine="812"/>
              <w:rPr>
                <w:rFonts w:asciiTheme="minorHAnsi" w:hAnsiTheme="minorHAnsi" w:cstheme="minorHAnsi"/>
                <w:sz w:val="20"/>
                <w:szCs w:val="20"/>
              </w:rPr>
            </w:pPr>
          </w:p>
        </w:tc>
        <w:tc>
          <w:tcPr>
            <w:tcW w:w="750" w:type="dxa"/>
          </w:tcPr>
          <w:p w14:paraId="279B7BC8" w14:textId="77777777" w:rsidR="00E35286" w:rsidRPr="00ED028B" w:rsidRDefault="00E35286" w:rsidP="009419B2">
            <w:pPr>
              <w:ind w:left="-812" w:firstLine="812"/>
              <w:rPr>
                <w:rFonts w:asciiTheme="minorHAnsi" w:hAnsiTheme="minorHAnsi" w:cstheme="minorHAnsi"/>
                <w:sz w:val="20"/>
                <w:szCs w:val="20"/>
              </w:rPr>
            </w:pPr>
          </w:p>
        </w:tc>
        <w:tc>
          <w:tcPr>
            <w:tcW w:w="750" w:type="dxa"/>
          </w:tcPr>
          <w:p w14:paraId="12E87EA7" w14:textId="77777777" w:rsidR="00E35286" w:rsidRPr="00ED028B" w:rsidRDefault="00E35286" w:rsidP="009419B2">
            <w:pPr>
              <w:ind w:left="-812" w:firstLine="812"/>
              <w:rPr>
                <w:rFonts w:asciiTheme="minorHAnsi" w:hAnsiTheme="minorHAnsi" w:cstheme="minorHAnsi"/>
                <w:sz w:val="20"/>
                <w:szCs w:val="20"/>
              </w:rPr>
            </w:pPr>
          </w:p>
        </w:tc>
        <w:tc>
          <w:tcPr>
            <w:tcW w:w="750" w:type="dxa"/>
          </w:tcPr>
          <w:p w14:paraId="7C4F7BB8" w14:textId="77777777" w:rsidR="00E35286" w:rsidRPr="00ED028B" w:rsidRDefault="00E35286" w:rsidP="009419B2">
            <w:pPr>
              <w:ind w:left="-812" w:firstLine="812"/>
              <w:rPr>
                <w:rFonts w:asciiTheme="minorHAnsi" w:hAnsiTheme="minorHAnsi" w:cstheme="minorHAnsi"/>
                <w:sz w:val="20"/>
                <w:szCs w:val="20"/>
              </w:rPr>
            </w:pPr>
          </w:p>
        </w:tc>
        <w:tc>
          <w:tcPr>
            <w:tcW w:w="750" w:type="dxa"/>
          </w:tcPr>
          <w:p w14:paraId="104A44BF" w14:textId="77777777" w:rsidR="00E35286" w:rsidRPr="00ED028B" w:rsidRDefault="00E35286" w:rsidP="009419B2">
            <w:pPr>
              <w:ind w:left="-812" w:firstLine="812"/>
              <w:rPr>
                <w:rFonts w:asciiTheme="minorHAnsi" w:hAnsiTheme="minorHAnsi" w:cstheme="minorHAnsi"/>
                <w:sz w:val="20"/>
                <w:szCs w:val="20"/>
              </w:rPr>
            </w:pPr>
          </w:p>
        </w:tc>
        <w:tc>
          <w:tcPr>
            <w:tcW w:w="910" w:type="dxa"/>
          </w:tcPr>
          <w:p w14:paraId="0C3C1374" w14:textId="77777777" w:rsidR="00E35286" w:rsidRPr="00ED028B" w:rsidRDefault="00E35286" w:rsidP="009419B2">
            <w:pPr>
              <w:ind w:left="-812" w:firstLine="812"/>
              <w:rPr>
                <w:rFonts w:asciiTheme="minorHAnsi" w:hAnsiTheme="minorHAnsi" w:cstheme="minorHAnsi"/>
                <w:sz w:val="20"/>
                <w:szCs w:val="20"/>
              </w:rPr>
            </w:pPr>
          </w:p>
        </w:tc>
      </w:tr>
      <w:tr w:rsidR="00E35286" w:rsidRPr="00ED028B" w14:paraId="26F1A80F" w14:textId="77777777" w:rsidTr="009419B2">
        <w:tc>
          <w:tcPr>
            <w:tcW w:w="15451" w:type="dxa"/>
            <w:gridSpan w:val="21"/>
            <w:shd w:val="clear" w:color="auto" w:fill="FFFFFF" w:themeFill="background1"/>
            <w:vAlign w:val="center"/>
          </w:tcPr>
          <w:p w14:paraId="101F9707" w14:textId="77777777" w:rsidR="00E35286" w:rsidRPr="00ED028B" w:rsidRDefault="00E35286" w:rsidP="009419B2">
            <w:pPr>
              <w:ind w:left="-812" w:firstLine="812"/>
              <w:rPr>
                <w:rFonts w:asciiTheme="minorHAnsi" w:hAnsiTheme="minorHAnsi" w:cstheme="minorHAnsi"/>
                <w:sz w:val="20"/>
                <w:szCs w:val="20"/>
              </w:rPr>
            </w:pPr>
            <w:r w:rsidRPr="00ED028B">
              <w:rPr>
                <w:rFonts w:asciiTheme="minorHAnsi" w:hAnsiTheme="minorHAnsi" w:cstheme="minorHAnsi"/>
                <w:b/>
                <w:bCs/>
                <w:i/>
                <w:iCs/>
                <w:sz w:val="18"/>
                <w:szCs w:val="18"/>
              </w:rPr>
              <w:t>Service/Routine Inspection History</w:t>
            </w:r>
          </w:p>
        </w:tc>
      </w:tr>
      <w:tr w:rsidR="00E35286" w:rsidRPr="00ED028B" w14:paraId="755E5894" w14:textId="77777777" w:rsidTr="00FE4CBB">
        <w:tc>
          <w:tcPr>
            <w:tcW w:w="1555" w:type="dxa"/>
            <w:shd w:val="clear" w:color="auto" w:fill="EDEDED" w:themeFill="accent3" w:themeFillTint="33"/>
          </w:tcPr>
          <w:p w14:paraId="1FC909FD" w14:textId="77777777" w:rsidR="00E35286" w:rsidRPr="00ED028B" w:rsidRDefault="00E35286" w:rsidP="009419B2">
            <w:pPr>
              <w:rPr>
                <w:rFonts w:asciiTheme="minorHAnsi" w:hAnsiTheme="minorHAnsi" w:cstheme="minorHAnsi"/>
                <w:sz w:val="16"/>
                <w:szCs w:val="16"/>
              </w:rPr>
            </w:pPr>
            <w:r w:rsidRPr="00ED028B">
              <w:rPr>
                <w:rFonts w:asciiTheme="minorHAnsi" w:hAnsiTheme="minorHAnsi" w:cstheme="minorHAnsi"/>
                <w:sz w:val="16"/>
                <w:szCs w:val="16"/>
              </w:rPr>
              <w:t>Date</w:t>
            </w:r>
          </w:p>
        </w:tc>
        <w:tc>
          <w:tcPr>
            <w:tcW w:w="3260" w:type="dxa"/>
            <w:gridSpan w:val="4"/>
            <w:shd w:val="clear" w:color="auto" w:fill="EDEDED" w:themeFill="accent3" w:themeFillTint="33"/>
          </w:tcPr>
          <w:p w14:paraId="7E90EDC6" w14:textId="77777777" w:rsidR="00E35286" w:rsidRPr="00ED028B" w:rsidRDefault="00E35286" w:rsidP="009419B2">
            <w:pPr>
              <w:rPr>
                <w:rFonts w:asciiTheme="minorHAnsi" w:hAnsiTheme="minorHAnsi" w:cstheme="minorHAnsi"/>
                <w:sz w:val="16"/>
                <w:szCs w:val="16"/>
              </w:rPr>
            </w:pPr>
            <w:r w:rsidRPr="00ED028B">
              <w:rPr>
                <w:rFonts w:asciiTheme="minorHAnsi" w:hAnsiTheme="minorHAnsi" w:cstheme="minorHAnsi"/>
                <w:sz w:val="16"/>
                <w:szCs w:val="16"/>
              </w:rPr>
              <w:t>Company</w:t>
            </w:r>
          </w:p>
        </w:tc>
        <w:tc>
          <w:tcPr>
            <w:tcW w:w="2127" w:type="dxa"/>
            <w:gridSpan w:val="3"/>
            <w:shd w:val="clear" w:color="auto" w:fill="EDEDED" w:themeFill="accent3" w:themeFillTint="33"/>
          </w:tcPr>
          <w:p w14:paraId="18FEADFB" w14:textId="77777777" w:rsidR="00E35286" w:rsidRPr="00ED028B" w:rsidRDefault="00E35286" w:rsidP="009419B2">
            <w:pPr>
              <w:rPr>
                <w:rFonts w:asciiTheme="minorHAnsi" w:hAnsiTheme="minorHAnsi" w:cstheme="minorHAnsi"/>
                <w:sz w:val="16"/>
                <w:szCs w:val="16"/>
              </w:rPr>
            </w:pPr>
            <w:r w:rsidRPr="00ED028B">
              <w:rPr>
                <w:rFonts w:asciiTheme="minorHAnsi" w:hAnsiTheme="minorHAnsi" w:cstheme="minorHAnsi"/>
                <w:sz w:val="16"/>
                <w:szCs w:val="16"/>
              </w:rPr>
              <w:t>Type</w:t>
            </w:r>
          </w:p>
        </w:tc>
        <w:tc>
          <w:tcPr>
            <w:tcW w:w="1451" w:type="dxa"/>
            <w:gridSpan w:val="3"/>
            <w:shd w:val="clear" w:color="auto" w:fill="EDEDED" w:themeFill="accent3" w:themeFillTint="33"/>
          </w:tcPr>
          <w:p w14:paraId="7D654322" w14:textId="77777777" w:rsidR="00E35286" w:rsidRPr="00ED028B" w:rsidRDefault="00E35286" w:rsidP="009419B2">
            <w:pPr>
              <w:rPr>
                <w:rFonts w:asciiTheme="minorHAnsi" w:hAnsiTheme="minorHAnsi" w:cstheme="minorHAnsi"/>
                <w:sz w:val="16"/>
                <w:szCs w:val="16"/>
              </w:rPr>
            </w:pPr>
            <w:r w:rsidRPr="00ED028B">
              <w:rPr>
                <w:rFonts w:asciiTheme="minorHAnsi" w:hAnsiTheme="minorHAnsi" w:cstheme="minorHAnsi"/>
                <w:sz w:val="16"/>
                <w:szCs w:val="16"/>
              </w:rPr>
              <w:t xml:space="preserve">Cost </w:t>
            </w:r>
          </w:p>
        </w:tc>
        <w:tc>
          <w:tcPr>
            <w:tcW w:w="7058" w:type="dxa"/>
            <w:gridSpan w:val="10"/>
            <w:shd w:val="clear" w:color="auto" w:fill="EDEDED" w:themeFill="accent3" w:themeFillTint="33"/>
          </w:tcPr>
          <w:p w14:paraId="519FAA8A" w14:textId="63B02AED" w:rsidR="00E35286" w:rsidRPr="00ED028B" w:rsidRDefault="00E35286" w:rsidP="009419B2">
            <w:pPr>
              <w:rPr>
                <w:rFonts w:asciiTheme="minorHAnsi" w:hAnsiTheme="minorHAnsi" w:cstheme="minorHAnsi"/>
                <w:sz w:val="16"/>
                <w:szCs w:val="16"/>
              </w:rPr>
            </w:pPr>
            <w:r w:rsidRPr="00ED028B">
              <w:rPr>
                <w:rFonts w:asciiTheme="minorHAnsi" w:hAnsiTheme="minorHAnsi" w:cstheme="minorHAnsi"/>
                <w:sz w:val="16"/>
                <w:szCs w:val="16"/>
              </w:rPr>
              <w:t>Details</w:t>
            </w:r>
          </w:p>
        </w:tc>
      </w:tr>
      <w:tr w:rsidR="00E35286" w14:paraId="54A05A94" w14:textId="77777777" w:rsidTr="009B1D24">
        <w:tc>
          <w:tcPr>
            <w:tcW w:w="1555" w:type="dxa"/>
          </w:tcPr>
          <w:p w14:paraId="3F792DE9" w14:textId="5010737D" w:rsidR="00E35286" w:rsidRPr="00394B37" w:rsidRDefault="00E35286" w:rsidP="009419B2">
            <w:pPr>
              <w:rPr>
                <w:rFonts w:asciiTheme="minorHAnsi" w:hAnsiTheme="minorHAnsi" w:cstheme="minorHAnsi"/>
                <w:sz w:val="20"/>
                <w:szCs w:val="20"/>
              </w:rPr>
            </w:pPr>
            <w:r>
              <w:rPr>
                <w:rFonts w:asciiTheme="minorHAnsi" w:hAnsiTheme="minorHAnsi" w:cstheme="minorHAnsi"/>
                <w:sz w:val="20"/>
                <w:szCs w:val="20"/>
              </w:rPr>
              <w:t>2017</w:t>
            </w:r>
          </w:p>
        </w:tc>
        <w:tc>
          <w:tcPr>
            <w:tcW w:w="3260" w:type="dxa"/>
            <w:gridSpan w:val="4"/>
          </w:tcPr>
          <w:p w14:paraId="26E31F22" w14:textId="77777777" w:rsidR="00E35286" w:rsidRPr="00394B37" w:rsidRDefault="00E35286" w:rsidP="009419B2">
            <w:pPr>
              <w:rPr>
                <w:rFonts w:asciiTheme="minorHAnsi" w:hAnsiTheme="minorHAnsi" w:cstheme="minorHAnsi"/>
                <w:sz w:val="20"/>
                <w:szCs w:val="20"/>
              </w:rPr>
            </w:pPr>
            <w:r w:rsidRPr="00394B37">
              <w:rPr>
                <w:rFonts w:asciiTheme="minorHAnsi" w:hAnsiTheme="minorHAnsi" w:cstheme="minorHAnsi"/>
                <w:sz w:val="20"/>
                <w:szCs w:val="20"/>
              </w:rPr>
              <w:t>Unknown</w:t>
            </w:r>
          </w:p>
        </w:tc>
        <w:tc>
          <w:tcPr>
            <w:tcW w:w="2127" w:type="dxa"/>
            <w:gridSpan w:val="3"/>
          </w:tcPr>
          <w:p w14:paraId="722E2CDF" w14:textId="0426E26F" w:rsidR="00E35286" w:rsidRPr="00394B37" w:rsidRDefault="00E35286" w:rsidP="009419B2">
            <w:pPr>
              <w:rPr>
                <w:rFonts w:asciiTheme="minorHAnsi" w:hAnsiTheme="minorHAnsi" w:cstheme="minorHAnsi"/>
                <w:sz w:val="20"/>
                <w:szCs w:val="20"/>
              </w:rPr>
            </w:pPr>
            <w:r>
              <w:rPr>
                <w:rFonts w:asciiTheme="minorHAnsi" w:hAnsiTheme="minorHAnsi" w:cstheme="minorHAnsi"/>
                <w:sz w:val="20"/>
                <w:szCs w:val="20"/>
              </w:rPr>
              <w:t>Waterproofing repairs</w:t>
            </w:r>
          </w:p>
        </w:tc>
        <w:tc>
          <w:tcPr>
            <w:tcW w:w="1451" w:type="dxa"/>
            <w:gridSpan w:val="3"/>
          </w:tcPr>
          <w:p w14:paraId="707C58D3" w14:textId="47A873A8" w:rsidR="00E35286" w:rsidRPr="00394B37" w:rsidRDefault="00E35286" w:rsidP="009419B2">
            <w:pPr>
              <w:rPr>
                <w:rFonts w:asciiTheme="minorHAnsi" w:hAnsiTheme="minorHAnsi" w:cstheme="minorHAnsi"/>
                <w:sz w:val="20"/>
                <w:szCs w:val="20"/>
              </w:rPr>
            </w:pPr>
            <w:r>
              <w:rPr>
                <w:rFonts w:asciiTheme="minorHAnsi" w:hAnsiTheme="minorHAnsi" w:cstheme="minorHAnsi"/>
                <w:sz w:val="20"/>
                <w:szCs w:val="20"/>
              </w:rPr>
              <w:t>$41,659</w:t>
            </w:r>
          </w:p>
        </w:tc>
        <w:tc>
          <w:tcPr>
            <w:tcW w:w="7058" w:type="dxa"/>
            <w:gridSpan w:val="10"/>
          </w:tcPr>
          <w:p w14:paraId="5FF1A6FE" w14:textId="2BAFD978" w:rsidR="00E35286" w:rsidRPr="00394B37" w:rsidRDefault="00E35286" w:rsidP="009419B2">
            <w:pPr>
              <w:rPr>
                <w:rFonts w:asciiTheme="minorHAnsi" w:hAnsiTheme="minorHAnsi" w:cstheme="minorHAnsi"/>
                <w:sz w:val="20"/>
                <w:szCs w:val="20"/>
              </w:rPr>
            </w:pPr>
            <w:r w:rsidRPr="00394B37">
              <w:rPr>
                <w:rFonts w:asciiTheme="minorHAnsi" w:hAnsiTheme="minorHAnsi" w:cstheme="minorHAnsi"/>
                <w:sz w:val="20"/>
                <w:szCs w:val="20"/>
              </w:rPr>
              <w:t>Identified in Sinking Fund (prepared July 18 2017)</w:t>
            </w:r>
          </w:p>
        </w:tc>
      </w:tr>
    </w:tbl>
    <w:p w14:paraId="1FB094A4" w14:textId="69FC2000" w:rsidR="00140798" w:rsidRPr="005F124D" w:rsidRDefault="00140798" w:rsidP="004A46C5">
      <w:pPr>
        <w:pStyle w:val="Default"/>
        <w:jc w:val="both"/>
        <w:rPr>
          <w:sz w:val="16"/>
          <w:szCs w:val="16"/>
        </w:rPr>
      </w:pPr>
    </w:p>
    <w:p w14:paraId="08649843" w14:textId="77777777" w:rsidR="00E35286" w:rsidRPr="005F124D" w:rsidRDefault="00E35286" w:rsidP="004A46C5">
      <w:pPr>
        <w:pStyle w:val="Default"/>
        <w:jc w:val="both"/>
        <w:rPr>
          <w:sz w:val="16"/>
          <w:szCs w:val="16"/>
        </w:rPr>
      </w:pPr>
    </w:p>
    <w:tbl>
      <w:tblPr>
        <w:tblStyle w:val="TableGrid"/>
        <w:tblW w:w="1559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none" w:sz="0" w:space="0" w:color="auto"/>
          <w:insideV w:val="none" w:sz="0" w:space="0" w:color="auto"/>
        </w:tblBorders>
        <w:tblLayout w:type="fixed"/>
        <w:tblLook w:val="04A0" w:firstRow="1" w:lastRow="0" w:firstColumn="1" w:lastColumn="0" w:noHBand="0" w:noVBand="1"/>
      </w:tblPr>
      <w:tblGrid>
        <w:gridCol w:w="1550"/>
        <w:gridCol w:w="1276"/>
        <w:gridCol w:w="425"/>
        <w:gridCol w:w="750"/>
        <w:gridCol w:w="41"/>
        <w:gridCol w:w="709"/>
        <w:gridCol w:w="53"/>
        <w:gridCol w:w="697"/>
        <w:gridCol w:w="442"/>
        <w:gridCol w:w="308"/>
        <w:gridCol w:w="680"/>
        <w:gridCol w:w="70"/>
        <w:gridCol w:w="750"/>
        <w:gridCol w:w="610"/>
        <w:gridCol w:w="21"/>
        <w:gridCol w:w="119"/>
        <w:gridCol w:w="785"/>
        <w:gridCol w:w="750"/>
        <w:gridCol w:w="750"/>
        <w:gridCol w:w="750"/>
        <w:gridCol w:w="750"/>
        <w:gridCol w:w="750"/>
        <w:gridCol w:w="750"/>
        <w:gridCol w:w="750"/>
        <w:gridCol w:w="910"/>
        <w:gridCol w:w="147"/>
      </w:tblGrid>
      <w:tr w:rsidR="00140798" w14:paraId="69A9CDAE" w14:textId="77777777" w:rsidTr="004D7B1A">
        <w:trPr>
          <w:gridAfter w:val="1"/>
          <w:wAfter w:w="147" w:type="dxa"/>
        </w:trPr>
        <w:tc>
          <w:tcPr>
            <w:tcW w:w="15446" w:type="dxa"/>
            <w:gridSpan w:val="25"/>
            <w:shd w:val="clear" w:color="auto" w:fill="E7F9FF"/>
          </w:tcPr>
          <w:p w14:paraId="7BC903F5" w14:textId="794CB1CB" w:rsidR="00140798" w:rsidRPr="006B0FEE" w:rsidRDefault="00140798" w:rsidP="00896AC2">
            <w:pPr>
              <w:rPr>
                <w:b/>
                <w:bCs/>
                <w:sz w:val="28"/>
                <w:szCs w:val="28"/>
              </w:rPr>
            </w:pPr>
            <w:r w:rsidRPr="00394B37">
              <w:rPr>
                <w:b/>
                <w:bCs/>
                <w:sz w:val="28"/>
                <w:szCs w:val="28"/>
              </w:rPr>
              <w:t>REPAINT BUILDING EXTERIOR</w:t>
            </w:r>
          </w:p>
        </w:tc>
      </w:tr>
      <w:tr w:rsidR="00140798" w:rsidRPr="00140798" w14:paraId="6E7EC52C" w14:textId="77777777" w:rsidTr="004D7B1A">
        <w:trPr>
          <w:gridAfter w:val="1"/>
          <w:wAfter w:w="147" w:type="dxa"/>
        </w:trPr>
        <w:tc>
          <w:tcPr>
            <w:tcW w:w="2830" w:type="dxa"/>
            <w:gridSpan w:val="2"/>
            <w:shd w:val="clear" w:color="auto" w:fill="EDEDED" w:themeFill="accent3" w:themeFillTint="33"/>
          </w:tcPr>
          <w:p w14:paraId="324479D5" w14:textId="77777777" w:rsidR="00140798" w:rsidRPr="00140798" w:rsidRDefault="00140798" w:rsidP="00896AC2">
            <w:pPr>
              <w:rPr>
                <w:rFonts w:asciiTheme="minorHAnsi" w:hAnsiTheme="minorHAnsi" w:cstheme="minorHAnsi"/>
                <w:sz w:val="16"/>
                <w:szCs w:val="16"/>
              </w:rPr>
            </w:pPr>
            <w:r w:rsidRPr="00140798">
              <w:rPr>
                <w:rFonts w:asciiTheme="minorHAnsi" w:hAnsiTheme="minorHAnsi" w:cstheme="minorHAnsi"/>
                <w:sz w:val="16"/>
                <w:szCs w:val="16"/>
              </w:rPr>
              <w:t>Make/Model</w:t>
            </w:r>
          </w:p>
        </w:tc>
        <w:tc>
          <w:tcPr>
            <w:tcW w:w="3118" w:type="dxa"/>
            <w:gridSpan w:val="7"/>
            <w:shd w:val="clear" w:color="auto" w:fill="EDEDED" w:themeFill="accent3" w:themeFillTint="33"/>
          </w:tcPr>
          <w:p w14:paraId="0802B042" w14:textId="77777777" w:rsidR="00140798" w:rsidRPr="00140798" w:rsidRDefault="00140798" w:rsidP="00896AC2">
            <w:pPr>
              <w:rPr>
                <w:rFonts w:asciiTheme="minorHAnsi" w:hAnsiTheme="minorHAnsi" w:cstheme="minorHAnsi"/>
                <w:sz w:val="16"/>
                <w:szCs w:val="16"/>
              </w:rPr>
            </w:pPr>
            <w:r w:rsidRPr="00140798">
              <w:rPr>
                <w:rFonts w:asciiTheme="minorHAnsi" w:hAnsiTheme="minorHAnsi" w:cstheme="minorHAnsi"/>
                <w:sz w:val="16"/>
                <w:szCs w:val="16"/>
              </w:rPr>
              <w:t>Identifier</w:t>
            </w:r>
          </w:p>
        </w:tc>
        <w:tc>
          <w:tcPr>
            <w:tcW w:w="2418" w:type="dxa"/>
            <w:gridSpan w:val="5"/>
            <w:shd w:val="clear" w:color="auto" w:fill="EDEDED" w:themeFill="accent3" w:themeFillTint="33"/>
          </w:tcPr>
          <w:p w14:paraId="6A307937" w14:textId="77777777" w:rsidR="00140798" w:rsidRPr="00140798" w:rsidRDefault="00140798" w:rsidP="00896AC2">
            <w:pPr>
              <w:rPr>
                <w:rFonts w:asciiTheme="minorHAnsi" w:hAnsiTheme="minorHAnsi" w:cstheme="minorHAnsi"/>
                <w:sz w:val="16"/>
                <w:szCs w:val="16"/>
              </w:rPr>
            </w:pPr>
            <w:r w:rsidRPr="00140798">
              <w:rPr>
                <w:rFonts w:asciiTheme="minorHAnsi" w:hAnsiTheme="minorHAnsi" w:cstheme="minorHAnsi"/>
                <w:sz w:val="16"/>
                <w:szCs w:val="16"/>
              </w:rPr>
              <w:t>Install Date</w:t>
            </w:r>
          </w:p>
        </w:tc>
        <w:tc>
          <w:tcPr>
            <w:tcW w:w="7080" w:type="dxa"/>
            <w:gridSpan w:val="11"/>
            <w:shd w:val="clear" w:color="auto" w:fill="EDEDED" w:themeFill="accent3" w:themeFillTint="33"/>
          </w:tcPr>
          <w:p w14:paraId="18B4E340" w14:textId="40A6D8BE" w:rsidR="00140798" w:rsidRPr="00140798" w:rsidRDefault="00140798" w:rsidP="00896AC2">
            <w:pPr>
              <w:rPr>
                <w:rFonts w:asciiTheme="minorHAnsi" w:hAnsiTheme="minorHAnsi" w:cstheme="minorHAnsi"/>
                <w:sz w:val="16"/>
                <w:szCs w:val="16"/>
              </w:rPr>
            </w:pPr>
            <w:r w:rsidRPr="00140798">
              <w:rPr>
                <w:rFonts w:asciiTheme="minorHAnsi" w:hAnsiTheme="minorHAnsi" w:cstheme="minorHAnsi"/>
                <w:sz w:val="16"/>
                <w:szCs w:val="16"/>
              </w:rPr>
              <w:t>Relevant Standard</w:t>
            </w:r>
          </w:p>
        </w:tc>
      </w:tr>
      <w:tr w:rsidR="00140798" w:rsidRPr="00140798" w14:paraId="10EAFBC4" w14:textId="77777777" w:rsidTr="004D7B1A">
        <w:trPr>
          <w:gridAfter w:val="1"/>
          <w:wAfter w:w="147" w:type="dxa"/>
        </w:trPr>
        <w:tc>
          <w:tcPr>
            <w:tcW w:w="2830" w:type="dxa"/>
            <w:gridSpan w:val="2"/>
          </w:tcPr>
          <w:p w14:paraId="105F084C" w14:textId="7B295586" w:rsidR="00140798" w:rsidRPr="00140798" w:rsidRDefault="00140798" w:rsidP="00896AC2">
            <w:pPr>
              <w:rPr>
                <w:rFonts w:asciiTheme="minorHAnsi" w:hAnsiTheme="minorHAnsi" w:cstheme="minorHAnsi"/>
                <w:sz w:val="20"/>
                <w:szCs w:val="20"/>
              </w:rPr>
            </w:pPr>
            <w:r w:rsidRPr="00140798">
              <w:rPr>
                <w:rFonts w:asciiTheme="minorHAnsi" w:hAnsiTheme="minorHAnsi" w:cstheme="minorHAnsi"/>
                <w:sz w:val="20"/>
                <w:szCs w:val="20"/>
              </w:rPr>
              <w:t>Dulux 29/1/2022</w:t>
            </w:r>
          </w:p>
        </w:tc>
        <w:tc>
          <w:tcPr>
            <w:tcW w:w="3118" w:type="dxa"/>
            <w:gridSpan w:val="7"/>
          </w:tcPr>
          <w:p w14:paraId="28CE00E3" w14:textId="188F74C1" w:rsidR="00140798" w:rsidRPr="00140798" w:rsidRDefault="00140798" w:rsidP="00896AC2">
            <w:pPr>
              <w:rPr>
                <w:rFonts w:asciiTheme="minorHAnsi" w:hAnsiTheme="minorHAnsi" w:cstheme="minorHAnsi"/>
                <w:sz w:val="20"/>
                <w:szCs w:val="20"/>
              </w:rPr>
            </w:pPr>
          </w:p>
        </w:tc>
        <w:tc>
          <w:tcPr>
            <w:tcW w:w="2418" w:type="dxa"/>
            <w:gridSpan w:val="5"/>
          </w:tcPr>
          <w:p w14:paraId="0204BD90" w14:textId="35B11AF9" w:rsidR="00140798" w:rsidRPr="00140798" w:rsidRDefault="00140798" w:rsidP="00896AC2">
            <w:pPr>
              <w:rPr>
                <w:rFonts w:asciiTheme="minorHAnsi" w:hAnsiTheme="minorHAnsi" w:cstheme="minorHAnsi"/>
                <w:sz w:val="20"/>
                <w:szCs w:val="20"/>
              </w:rPr>
            </w:pPr>
            <w:r>
              <w:rPr>
                <w:rFonts w:asciiTheme="minorHAnsi" w:hAnsiTheme="minorHAnsi" w:cstheme="minorHAnsi"/>
                <w:sz w:val="20"/>
                <w:szCs w:val="20"/>
              </w:rPr>
              <w:t>Assume early 2022</w:t>
            </w:r>
          </w:p>
        </w:tc>
        <w:tc>
          <w:tcPr>
            <w:tcW w:w="7080" w:type="dxa"/>
            <w:gridSpan w:val="11"/>
          </w:tcPr>
          <w:p w14:paraId="503B6052" w14:textId="1C48C873" w:rsidR="00140798" w:rsidRPr="00140798" w:rsidRDefault="00140798" w:rsidP="00896AC2">
            <w:pPr>
              <w:rPr>
                <w:rFonts w:asciiTheme="minorHAnsi" w:hAnsiTheme="minorHAnsi" w:cstheme="minorHAnsi"/>
                <w:sz w:val="20"/>
                <w:szCs w:val="20"/>
              </w:rPr>
            </w:pPr>
          </w:p>
        </w:tc>
      </w:tr>
      <w:tr w:rsidR="00966432" w:rsidRPr="00140798" w14:paraId="271149B8" w14:textId="77777777" w:rsidTr="004D7B1A">
        <w:trPr>
          <w:gridAfter w:val="1"/>
          <w:wAfter w:w="147" w:type="dxa"/>
        </w:trPr>
        <w:tc>
          <w:tcPr>
            <w:tcW w:w="15446" w:type="dxa"/>
            <w:gridSpan w:val="25"/>
          </w:tcPr>
          <w:p w14:paraId="68C9F6E3" w14:textId="77777777" w:rsidR="00966432" w:rsidRPr="00140798" w:rsidRDefault="00966432" w:rsidP="00896AC2">
            <w:pPr>
              <w:rPr>
                <w:rFonts w:asciiTheme="minorHAnsi" w:hAnsiTheme="minorHAnsi" w:cstheme="minorHAnsi"/>
                <w:sz w:val="20"/>
                <w:szCs w:val="20"/>
              </w:rPr>
            </w:pPr>
          </w:p>
        </w:tc>
      </w:tr>
      <w:tr w:rsidR="00ED028B" w:rsidRPr="00140798" w14:paraId="75BE4A44" w14:textId="77777777" w:rsidTr="004D7B1A">
        <w:trPr>
          <w:gridAfter w:val="1"/>
          <w:wAfter w:w="147" w:type="dxa"/>
        </w:trPr>
        <w:tc>
          <w:tcPr>
            <w:tcW w:w="3251" w:type="dxa"/>
            <w:gridSpan w:val="3"/>
            <w:shd w:val="clear" w:color="auto" w:fill="EDEDED" w:themeFill="accent3" w:themeFillTint="33"/>
          </w:tcPr>
          <w:p w14:paraId="3F45D4C4" w14:textId="77777777" w:rsidR="004A46C5" w:rsidRPr="00140798" w:rsidRDefault="004A46C5" w:rsidP="00896AC2">
            <w:pPr>
              <w:rPr>
                <w:rFonts w:asciiTheme="minorHAnsi" w:hAnsiTheme="minorHAnsi" w:cstheme="minorHAnsi"/>
                <w:sz w:val="20"/>
                <w:szCs w:val="20"/>
              </w:rPr>
            </w:pPr>
            <w:r w:rsidRPr="00140798">
              <w:rPr>
                <w:rFonts w:asciiTheme="minorHAnsi" w:hAnsiTheme="minorHAnsi" w:cstheme="minorHAnsi"/>
                <w:sz w:val="20"/>
                <w:szCs w:val="20"/>
              </w:rPr>
              <w:t>Estimated Service Lifespan</w:t>
            </w:r>
          </w:p>
        </w:tc>
        <w:tc>
          <w:tcPr>
            <w:tcW w:w="750" w:type="dxa"/>
            <w:shd w:val="clear" w:color="auto" w:fill="F2F2F2" w:themeFill="background1" w:themeFillShade="F2"/>
          </w:tcPr>
          <w:p w14:paraId="75003074" w14:textId="77777777" w:rsidR="004A46C5" w:rsidRPr="00140798" w:rsidRDefault="004A46C5" w:rsidP="00896AC2">
            <w:pPr>
              <w:rPr>
                <w:rFonts w:asciiTheme="minorHAnsi" w:hAnsiTheme="minorHAnsi" w:cstheme="minorHAnsi"/>
                <w:sz w:val="20"/>
                <w:szCs w:val="20"/>
              </w:rPr>
            </w:pPr>
            <w:r w:rsidRPr="00140798">
              <w:rPr>
                <w:rFonts w:asciiTheme="minorHAnsi" w:hAnsiTheme="minorHAnsi" w:cstheme="minorHAnsi"/>
                <w:sz w:val="20"/>
                <w:szCs w:val="20"/>
              </w:rPr>
              <w:t>2022</w:t>
            </w:r>
          </w:p>
        </w:tc>
        <w:tc>
          <w:tcPr>
            <w:tcW w:w="750" w:type="dxa"/>
            <w:gridSpan w:val="2"/>
            <w:shd w:val="clear" w:color="auto" w:fill="F2F2F2" w:themeFill="background1" w:themeFillShade="F2"/>
          </w:tcPr>
          <w:p w14:paraId="234FB666" w14:textId="77777777" w:rsidR="004A46C5" w:rsidRPr="00140798" w:rsidRDefault="004A46C5" w:rsidP="00896AC2">
            <w:pPr>
              <w:rPr>
                <w:rFonts w:asciiTheme="minorHAnsi" w:hAnsiTheme="minorHAnsi" w:cstheme="minorHAnsi"/>
                <w:sz w:val="20"/>
                <w:szCs w:val="20"/>
              </w:rPr>
            </w:pPr>
            <w:r w:rsidRPr="00140798">
              <w:rPr>
                <w:rFonts w:asciiTheme="minorHAnsi" w:hAnsiTheme="minorHAnsi" w:cstheme="minorHAnsi"/>
                <w:sz w:val="20"/>
                <w:szCs w:val="20"/>
              </w:rPr>
              <w:t>2023</w:t>
            </w:r>
          </w:p>
        </w:tc>
        <w:tc>
          <w:tcPr>
            <w:tcW w:w="750" w:type="dxa"/>
            <w:gridSpan w:val="2"/>
            <w:shd w:val="clear" w:color="auto" w:fill="F2F2F2" w:themeFill="background1" w:themeFillShade="F2"/>
          </w:tcPr>
          <w:p w14:paraId="44151C07" w14:textId="77777777" w:rsidR="004A46C5" w:rsidRPr="00140798" w:rsidRDefault="004A46C5" w:rsidP="00896AC2">
            <w:pPr>
              <w:rPr>
                <w:rFonts w:asciiTheme="minorHAnsi" w:hAnsiTheme="minorHAnsi" w:cstheme="minorHAnsi"/>
                <w:sz w:val="20"/>
                <w:szCs w:val="20"/>
              </w:rPr>
            </w:pPr>
            <w:r w:rsidRPr="00140798">
              <w:rPr>
                <w:rFonts w:asciiTheme="minorHAnsi" w:hAnsiTheme="minorHAnsi" w:cstheme="minorHAnsi"/>
                <w:sz w:val="20"/>
                <w:szCs w:val="20"/>
              </w:rPr>
              <w:t>2024</w:t>
            </w:r>
          </w:p>
        </w:tc>
        <w:tc>
          <w:tcPr>
            <w:tcW w:w="750" w:type="dxa"/>
            <w:gridSpan w:val="2"/>
            <w:shd w:val="clear" w:color="auto" w:fill="F2F2F2" w:themeFill="background1" w:themeFillShade="F2"/>
          </w:tcPr>
          <w:p w14:paraId="78E1227D" w14:textId="77777777" w:rsidR="004A46C5" w:rsidRPr="00140798" w:rsidRDefault="004A46C5" w:rsidP="00896AC2">
            <w:pPr>
              <w:rPr>
                <w:rFonts w:asciiTheme="minorHAnsi" w:hAnsiTheme="minorHAnsi" w:cstheme="minorHAnsi"/>
                <w:sz w:val="20"/>
                <w:szCs w:val="20"/>
              </w:rPr>
            </w:pPr>
            <w:r w:rsidRPr="00140798">
              <w:rPr>
                <w:rFonts w:asciiTheme="minorHAnsi" w:hAnsiTheme="minorHAnsi" w:cstheme="minorHAnsi"/>
                <w:sz w:val="20"/>
                <w:szCs w:val="20"/>
              </w:rPr>
              <w:t>2025</w:t>
            </w:r>
          </w:p>
        </w:tc>
        <w:tc>
          <w:tcPr>
            <w:tcW w:w="750" w:type="dxa"/>
            <w:gridSpan w:val="2"/>
            <w:shd w:val="clear" w:color="auto" w:fill="F2F2F2" w:themeFill="background1" w:themeFillShade="F2"/>
          </w:tcPr>
          <w:p w14:paraId="6FF50F77" w14:textId="77777777" w:rsidR="004A46C5" w:rsidRPr="00140798" w:rsidRDefault="004A46C5" w:rsidP="00896AC2">
            <w:pPr>
              <w:rPr>
                <w:rFonts w:asciiTheme="minorHAnsi" w:hAnsiTheme="minorHAnsi" w:cstheme="minorHAnsi"/>
                <w:sz w:val="20"/>
                <w:szCs w:val="20"/>
              </w:rPr>
            </w:pPr>
            <w:r w:rsidRPr="00140798">
              <w:rPr>
                <w:rFonts w:asciiTheme="minorHAnsi" w:hAnsiTheme="minorHAnsi" w:cstheme="minorHAnsi"/>
                <w:sz w:val="20"/>
                <w:szCs w:val="20"/>
              </w:rPr>
              <w:t>2026</w:t>
            </w:r>
          </w:p>
        </w:tc>
        <w:tc>
          <w:tcPr>
            <w:tcW w:w="750" w:type="dxa"/>
            <w:shd w:val="clear" w:color="auto" w:fill="F2F2F2" w:themeFill="background1" w:themeFillShade="F2"/>
          </w:tcPr>
          <w:p w14:paraId="275F4463" w14:textId="77777777" w:rsidR="004A46C5" w:rsidRPr="00140798" w:rsidRDefault="004A46C5" w:rsidP="00896AC2">
            <w:pPr>
              <w:rPr>
                <w:rFonts w:asciiTheme="minorHAnsi" w:hAnsiTheme="minorHAnsi" w:cstheme="minorHAnsi"/>
                <w:sz w:val="20"/>
                <w:szCs w:val="20"/>
              </w:rPr>
            </w:pPr>
            <w:r w:rsidRPr="00140798">
              <w:rPr>
                <w:rFonts w:asciiTheme="minorHAnsi" w:hAnsiTheme="minorHAnsi" w:cstheme="minorHAnsi"/>
                <w:sz w:val="20"/>
                <w:szCs w:val="20"/>
              </w:rPr>
              <w:t>2027</w:t>
            </w:r>
          </w:p>
        </w:tc>
        <w:tc>
          <w:tcPr>
            <w:tcW w:w="750" w:type="dxa"/>
            <w:gridSpan w:val="3"/>
            <w:shd w:val="clear" w:color="auto" w:fill="F2F2F2" w:themeFill="background1" w:themeFillShade="F2"/>
          </w:tcPr>
          <w:p w14:paraId="0CCF630F" w14:textId="77777777" w:rsidR="004A46C5" w:rsidRPr="00140798" w:rsidRDefault="004A46C5" w:rsidP="00896AC2">
            <w:pPr>
              <w:rPr>
                <w:rFonts w:asciiTheme="minorHAnsi" w:hAnsiTheme="minorHAnsi" w:cstheme="minorHAnsi"/>
                <w:sz w:val="20"/>
                <w:szCs w:val="20"/>
              </w:rPr>
            </w:pPr>
            <w:r w:rsidRPr="00140798">
              <w:rPr>
                <w:rFonts w:asciiTheme="minorHAnsi" w:hAnsiTheme="minorHAnsi" w:cstheme="minorHAnsi"/>
                <w:sz w:val="20"/>
                <w:szCs w:val="20"/>
              </w:rPr>
              <w:t>2028</w:t>
            </w:r>
          </w:p>
        </w:tc>
        <w:tc>
          <w:tcPr>
            <w:tcW w:w="785" w:type="dxa"/>
            <w:shd w:val="clear" w:color="auto" w:fill="F2F2F2" w:themeFill="background1" w:themeFillShade="F2"/>
          </w:tcPr>
          <w:p w14:paraId="0B17E8CE" w14:textId="77777777" w:rsidR="004A46C5" w:rsidRPr="00140798" w:rsidRDefault="004A46C5" w:rsidP="00896AC2">
            <w:pPr>
              <w:rPr>
                <w:rFonts w:asciiTheme="minorHAnsi" w:hAnsiTheme="minorHAnsi" w:cstheme="minorHAnsi"/>
                <w:sz w:val="20"/>
                <w:szCs w:val="20"/>
              </w:rPr>
            </w:pPr>
            <w:r w:rsidRPr="00140798">
              <w:rPr>
                <w:rFonts w:asciiTheme="minorHAnsi" w:hAnsiTheme="minorHAnsi" w:cstheme="minorHAnsi"/>
                <w:sz w:val="20"/>
                <w:szCs w:val="20"/>
              </w:rPr>
              <w:t>2029</w:t>
            </w:r>
          </w:p>
        </w:tc>
        <w:tc>
          <w:tcPr>
            <w:tcW w:w="750" w:type="dxa"/>
            <w:shd w:val="clear" w:color="auto" w:fill="F2F2F2" w:themeFill="background1" w:themeFillShade="F2"/>
          </w:tcPr>
          <w:p w14:paraId="2F4ADCB6" w14:textId="77777777" w:rsidR="004A46C5" w:rsidRPr="00140798" w:rsidRDefault="004A46C5" w:rsidP="00896AC2">
            <w:pPr>
              <w:ind w:left="-812" w:firstLine="812"/>
              <w:rPr>
                <w:rFonts w:asciiTheme="minorHAnsi" w:hAnsiTheme="minorHAnsi" w:cstheme="minorHAnsi"/>
                <w:sz w:val="20"/>
                <w:szCs w:val="20"/>
              </w:rPr>
            </w:pPr>
            <w:r w:rsidRPr="00140798">
              <w:rPr>
                <w:rFonts w:asciiTheme="minorHAnsi" w:hAnsiTheme="minorHAnsi" w:cstheme="minorHAnsi"/>
                <w:sz w:val="20"/>
                <w:szCs w:val="20"/>
              </w:rPr>
              <w:t>2030</w:t>
            </w:r>
          </w:p>
        </w:tc>
        <w:tc>
          <w:tcPr>
            <w:tcW w:w="750" w:type="dxa"/>
            <w:shd w:val="clear" w:color="auto" w:fill="F2F2F2" w:themeFill="background1" w:themeFillShade="F2"/>
          </w:tcPr>
          <w:p w14:paraId="6601FC98" w14:textId="77777777" w:rsidR="004A46C5" w:rsidRPr="00140798" w:rsidRDefault="004A46C5" w:rsidP="00896AC2">
            <w:pPr>
              <w:ind w:left="-812" w:firstLine="812"/>
              <w:rPr>
                <w:rFonts w:asciiTheme="minorHAnsi" w:hAnsiTheme="minorHAnsi" w:cstheme="minorHAnsi"/>
                <w:sz w:val="20"/>
                <w:szCs w:val="20"/>
              </w:rPr>
            </w:pPr>
            <w:r w:rsidRPr="00140798">
              <w:rPr>
                <w:rFonts w:asciiTheme="minorHAnsi" w:hAnsiTheme="minorHAnsi" w:cstheme="minorHAnsi"/>
                <w:sz w:val="20"/>
                <w:szCs w:val="20"/>
              </w:rPr>
              <w:t>2031</w:t>
            </w:r>
          </w:p>
        </w:tc>
        <w:tc>
          <w:tcPr>
            <w:tcW w:w="750" w:type="dxa"/>
            <w:shd w:val="clear" w:color="auto" w:fill="F2F2F2" w:themeFill="background1" w:themeFillShade="F2"/>
          </w:tcPr>
          <w:p w14:paraId="7544422F" w14:textId="77777777" w:rsidR="004A46C5" w:rsidRPr="00140798" w:rsidRDefault="004A46C5" w:rsidP="00896AC2">
            <w:pPr>
              <w:ind w:left="-812" w:firstLine="812"/>
              <w:rPr>
                <w:rFonts w:asciiTheme="minorHAnsi" w:hAnsiTheme="minorHAnsi" w:cstheme="minorHAnsi"/>
                <w:sz w:val="20"/>
                <w:szCs w:val="20"/>
              </w:rPr>
            </w:pPr>
            <w:r w:rsidRPr="00140798">
              <w:rPr>
                <w:rFonts w:asciiTheme="minorHAnsi" w:hAnsiTheme="minorHAnsi" w:cstheme="minorHAnsi"/>
                <w:sz w:val="20"/>
                <w:szCs w:val="20"/>
              </w:rPr>
              <w:t>2032</w:t>
            </w:r>
          </w:p>
        </w:tc>
        <w:tc>
          <w:tcPr>
            <w:tcW w:w="750" w:type="dxa"/>
            <w:shd w:val="clear" w:color="auto" w:fill="F2F2F2" w:themeFill="background1" w:themeFillShade="F2"/>
          </w:tcPr>
          <w:p w14:paraId="56AC05A6" w14:textId="77777777" w:rsidR="004A46C5" w:rsidRPr="00140798" w:rsidRDefault="004A46C5" w:rsidP="00896AC2">
            <w:pPr>
              <w:ind w:left="-812" w:firstLine="812"/>
              <w:rPr>
                <w:rFonts w:asciiTheme="minorHAnsi" w:hAnsiTheme="minorHAnsi" w:cstheme="minorHAnsi"/>
                <w:sz w:val="20"/>
                <w:szCs w:val="20"/>
              </w:rPr>
            </w:pPr>
            <w:r w:rsidRPr="00140798">
              <w:rPr>
                <w:rFonts w:asciiTheme="minorHAnsi" w:hAnsiTheme="minorHAnsi" w:cstheme="minorHAnsi"/>
                <w:sz w:val="20"/>
                <w:szCs w:val="20"/>
              </w:rPr>
              <w:t>2033</w:t>
            </w:r>
          </w:p>
        </w:tc>
        <w:tc>
          <w:tcPr>
            <w:tcW w:w="750" w:type="dxa"/>
            <w:shd w:val="clear" w:color="auto" w:fill="F2F2F2" w:themeFill="background1" w:themeFillShade="F2"/>
          </w:tcPr>
          <w:p w14:paraId="2061A5D2" w14:textId="77777777" w:rsidR="004A46C5" w:rsidRPr="00140798" w:rsidRDefault="004A46C5" w:rsidP="00896AC2">
            <w:pPr>
              <w:ind w:left="-812" w:firstLine="812"/>
              <w:rPr>
                <w:rFonts w:asciiTheme="minorHAnsi" w:hAnsiTheme="minorHAnsi" w:cstheme="minorHAnsi"/>
                <w:sz w:val="20"/>
                <w:szCs w:val="20"/>
              </w:rPr>
            </w:pPr>
            <w:r w:rsidRPr="00140798">
              <w:rPr>
                <w:rFonts w:asciiTheme="minorHAnsi" w:hAnsiTheme="minorHAnsi" w:cstheme="minorHAnsi"/>
                <w:sz w:val="20"/>
                <w:szCs w:val="20"/>
              </w:rPr>
              <w:t>2034</w:t>
            </w:r>
          </w:p>
        </w:tc>
        <w:tc>
          <w:tcPr>
            <w:tcW w:w="750" w:type="dxa"/>
            <w:shd w:val="clear" w:color="auto" w:fill="F2F2F2" w:themeFill="background1" w:themeFillShade="F2"/>
          </w:tcPr>
          <w:p w14:paraId="5D232E12" w14:textId="77777777" w:rsidR="004A46C5" w:rsidRPr="00140798" w:rsidRDefault="004A46C5" w:rsidP="00896AC2">
            <w:pPr>
              <w:ind w:left="-812" w:firstLine="812"/>
              <w:rPr>
                <w:rFonts w:asciiTheme="minorHAnsi" w:hAnsiTheme="minorHAnsi" w:cstheme="minorHAnsi"/>
                <w:sz w:val="20"/>
                <w:szCs w:val="20"/>
              </w:rPr>
            </w:pPr>
            <w:r w:rsidRPr="00140798">
              <w:rPr>
                <w:rFonts w:asciiTheme="minorHAnsi" w:hAnsiTheme="minorHAnsi" w:cstheme="minorHAnsi"/>
                <w:sz w:val="20"/>
                <w:szCs w:val="20"/>
              </w:rPr>
              <w:t>2035</w:t>
            </w:r>
          </w:p>
        </w:tc>
        <w:tc>
          <w:tcPr>
            <w:tcW w:w="750" w:type="dxa"/>
            <w:shd w:val="clear" w:color="auto" w:fill="F2F2F2" w:themeFill="background1" w:themeFillShade="F2"/>
          </w:tcPr>
          <w:p w14:paraId="29AB5F01" w14:textId="77777777" w:rsidR="004A46C5" w:rsidRPr="00140798" w:rsidRDefault="004A46C5" w:rsidP="00896AC2">
            <w:pPr>
              <w:ind w:left="-812" w:firstLine="812"/>
              <w:rPr>
                <w:rFonts w:asciiTheme="minorHAnsi" w:hAnsiTheme="minorHAnsi" w:cstheme="minorHAnsi"/>
                <w:sz w:val="20"/>
                <w:szCs w:val="20"/>
              </w:rPr>
            </w:pPr>
            <w:r w:rsidRPr="00140798">
              <w:rPr>
                <w:rFonts w:asciiTheme="minorHAnsi" w:hAnsiTheme="minorHAnsi" w:cstheme="minorHAnsi"/>
                <w:sz w:val="20"/>
                <w:szCs w:val="20"/>
              </w:rPr>
              <w:t>2036</w:t>
            </w:r>
          </w:p>
        </w:tc>
        <w:tc>
          <w:tcPr>
            <w:tcW w:w="910" w:type="dxa"/>
            <w:shd w:val="clear" w:color="auto" w:fill="F2F2F2" w:themeFill="background1" w:themeFillShade="F2"/>
          </w:tcPr>
          <w:p w14:paraId="2E686382" w14:textId="77777777" w:rsidR="004A46C5" w:rsidRPr="00140798" w:rsidRDefault="004A46C5" w:rsidP="00896AC2">
            <w:pPr>
              <w:ind w:left="-812" w:firstLine="812"/>
              <w:rPr>
                <w:rFonts w:asciiTheme="minorHAnsi" w:hAnsiTheme="minorHAnsi" w:cstheme="minorHAnsi"/>
                <w:sz w:val="20"/>
                <w:szCs w:val="20"/>
              </w:rPr>
            </w:pPr>
            <w:r w:rsidRPr="00140798">
              <w:rPr>
                <w:rFonts w:asciiTheme="minorHAnsi" w:hAnsiTheme="minorHAnsi" w:cstheme="minorHAnsi"/>
                <w:sz w:val="20"/>
                <w:szCs w:val="20"/>
              </w:rPr>
              <w:t>2037</w:t>
            </w:r>
          </w:p>
        </w:tc>
      </w:tr>
      <w:tr w:rsidR="00ED028B" w:rsidRPr="00140798" w14:paraId="45D49302" w14:textId="77777777" w:rsidTr="004D7B1A">
        <w:trPr>
          <w:gridAfter w:val="1"/>
          <w:wAfter w:w="147" w:type="dxa"/>
        </w:trPr>
        <w:tc>
          <w:tcPr>
            <w:tcW w:w="15446" w:type="dxa"/>
            <w:gridSpan w:val="25"/>
            <w:shd w:val="clear" w:color="auto" w:fill="EDEDED" w:themeFill="accent3" w:themeFillTint="33"/>
          </w:tcPr>
          <w:p w14:paraId="4B1027D2" w14:textId="20CD5C67" w:rsidR="00ED028B" w:rsidRPr="00140798" w:rsidRDefault="00ED028B" w:rsidP="00896AC2">
            <w:pPr>
              <w:ind w:left="-812" w:firstLine="812"/>
              <w:rPr>
                <w:rFonts w:asciiTheme="minorHAnsi" w:hAnsiTheme="minorHAnsi" w:cstheme="minorHAnsi"/>
                <w:sz w:val="20"/>
                <w:szCs w:val="20"/>
              </w:rPr>
            </w:pPr>
            <w:r w:rsidRPr="00140798">
              <w:rPr>
                <w:rFonts w:asciiTheme="minorHAnsi" w:hAnsiTheme="minorHAnsi" w:cstheme="minorHAnsi"/>
                <w:i/>
                <w:iCs/>
                <w:sz w:val="15"/>
                <w:szCs w:val="15"/>
              </w:rPr>
              <w:t>Forecast date where major refurbishment or replacement may be required for each particular asset or capital item.  Where a Sinking Fund has been prepared, this information may represent forecasted expenditure where appropriate.</w:t>
            </w:r>
          </w:p>
        </w:tc>
      </w:tr>
      <w:tr w:rsidR="004A46C5" w:rsidRPr="00140798" w14:paraId="6CB7A9A8" w14:textId="77777777" w:rsidTr="004D7B1A">
        <w:trPr>
          <w:gridAfter w:val="1"/>
          <w:wAfter w:w="147" w:type="dxa"/>
        </w:trPr>
        <w:tc>
          <w:tcPr>
            <w:tcW w:w="3251" w:type="dxa"/>
            <w:gridSpan w:val="3"/>
            <w:shd w:val="clear" w:color="auto" w:fill="FFFFFF" w:themeFill="background1"/>
            <w:vAlign w:val="center"/>
          </w:tcPr>
          <w:p w14:paraId="2033FCF4" w14:textId="77777777" w:rsidR="004A46C5" w:rsidRPr="00140798" w:rsidRDefault="004A46C5" w:rsidP="00ED028B">
            <w:pPr>
              <w:rPr>
                <w:rFonts w:asciiTheme="minorHAnsi" w:hAnsiTheme="minorHAnsi" w:cstheme="minorHAnsi"/>
                <w:sz w:val="20"/>
                <w:szCs w:val="20"/>
              </w:rPr>
            </w:pPr>
            <w:r w:rsidRPr="00140798">
              <w:rPr>
                <w:rFonts w:asciiTheme="minorHAnsi" w:hAnsiTheme="minorHAnsi" w:cstheme="minorHAnsi"/>
                <w:color w:val="FF0000"/>
                <w:sz w:val="20"/>
                <w:szCs w:val="20"/>
              </w:rPr>
              <w:t>10 years</w:t>
            </w:r>
          </w:p>
        </w:tc>
        <w:tc>
          <w:tcPr>
            <w:tcW w:w="750" w:type="dxa"/>
          </w:tcPr>
          <w:p w14:paraId="057BE600" w14:textId="3998F8B3" w:rsidR="004A46C5" w:rsidRPr="00140798" w:rsidRDefault="004A46C5" w:rsidP="00ED028B">
            <w:pPr>
              <w:jc w:val="center"/>
              <w:rPr>
                <w:rFonts w:asciiTheme="minorHAnsi" w:hAnsiTheme="minorHAnsi" w:cstheme="minorHAnsi"/>
                <w:sz w:val="36"/>
                <w:szCs w:val="36"/>
              </w:rPr>
            </w:pPr>
          </w:p>
        </w:tc>
        <w:tc>
          <w:tcPr>
            <w:tcW w:w="750" w:type="dxa"/>
            <w:gridSpan w:val="2"/>
          </w:tcPr>
          <w:p w14:paraId="7D333ACE" w14:textId="77777777" w:rsidR="004A46C5" w:rsidRPr="00140798" w:rsidRDefault="004A46C5" w:rsidP="00896AC2">
            <w:pPr>
              <w:rPr>
                <w:rFonts w:asciiTheme="minorHAnsi" w:hAnsiTheme="minorHAnsi" w:cstheme="minorHAnsi"/>
                <w:sz w:val="20"/>
                <w:szCs w:val="20"/>
              </w:rPr>
            </w:pPr>
          </w:p>
        </w:tc>
        <w:tc>
          <w:tcPr>
            <w:tcW w:w="750" w:type="dxa"/>
            <w:gridSpan w:val="2"/>
          </w:tcPr>
          <w:p w14:paraId="3163E281" w14:textId="77777777" w:rsidR="004A46C5" w:rsidRPr="00140798" w:rsidRDefault="004A46C5" w:rsidP="00896AC2">
            <w:pPr>
              <w:rPr>
                <w:rFonts w:asciiTheme="minorHAnsi" w:hAnsiTheme="minorHAnsi" w:cstheme="minorHAnsi"/>
                <w:sz w:val="20"/>
                <w:szCs w:val="20"/>
              </w:rPr>
            </w:pPr>
          </w:p>
        </w:tc>
        <w:tc>
          <w:tcPr>
            <w:tcW w:w="750" w:type="dxa"/>
            <w:gridSpan w:val="2"/>
          </w:tcPr>
          <w:p w14:paraId="5FF53778" w14:textId="77777777" w:rsidR="004A46C5" w:rsidRPr="00140798" w:rsidRDefault="004A46C5" w:rsidP="00896AC2">
            <w:pPr>
              <w:rPr>
                <w:rFonts w:asciiTheme="minorHAnsi" w:hAnsiTheme="minorHAnsi" w:cstheme="minorHAnsi"/>
                <w:sz w:val="20"/>
                <w:szCs w:val="20"/>
              </w:rPr>
            </w:pPr>
          </w:p>
        </w:tc>
        <w:tc>
          <w:tcPr>
            <w:tcW w:w="750" w:type="dxa"/>
            <w:gridSpan w:val="2"/>
          </w:tcPr>
          <w:p w14:paraId="5D5DD0CE" w14:textId="77777777" w:rsidR="004A46C5" w:rsidRPr="00140798" w:rsidRDefault="004A46C5" w:rsidP="00896AC2">
            <w:pPr>
              <w:rPr>
                <w:rFonts w:asciiTheme="minorHAnsi" w:hAnsiTheme="minorHAnsi" w:cstheme="minorHAnsi"/>
                <w:sz w:val="20"/>
                <w:szCs w:val="20"/>
              </w:rPr>
            </w:pPr>
          </w:p>
        </w:tc>
        <w:tc>
          <w:tcPr>
            <w:tcW w:w="750" w:type="dxa"/>
          </w:tcPr>
          <w:p w14:paraId="73206359" w14:textId="77777777" w:rsidR="004A46C5" w:rsidRPr="00140798" w:rsidRDefault="004A46C5" w:rsidP="00896AC2">
            <w:pPr>
              <w:rPr>
                <w:rFonts w:asciiTheme="minorHAnsi" w:hAnsiTheme="minorHAnsi" w:cstheme="minorHAnsi"/>
                <w:sz w:val="20"/>
                <w:szCs w:val="20"/>
              </w:rPr>
            </w:pPr>
          </w:p>
        </w:tc>
        <w:tc>
          <w:tcPr>
            <w:tcW w:w="750" w:type="dxa"/>
            <w:gridSpan w:val="3"/>
          </w:tcPr>
          <w:p w14:paraId="3C90387B" w14:textId="7CF70AB3" w:rsidR="004A46C5" w:rsidRPr="00140798" w:rsidRDefault="0029773B" w:rsidP="00896AC2">
            <w:pPr>
              <w:rPr>
                <w:rFonts w:asciiTheme="minorHAnsi" w:hAnsiTheme="minorHAnsi" w:cstheme="minorHAnsi"/>
                <w:sz w:val="20"/>
                <w:szCs w:val="20"/>
              </w:rPr>
            </w:pPr>
            <w:r w:rsidRPr="00140798">
              <w:rPr>
                <w:rFonts w:asciiTheme="minorHAnsi" w:hAnsiTheme="minorHAnsi" w:cstheme="minorHAnsi"/>
                <w:color w:val="00B1A1"/>
                <w:sz w:val="36"/>
                <w:szCs w:val="36"/>
              </w:rPr>
              <w:sym w:font="Wingdings" w:char="F0FE"/>
            </w:r>
          </w:p>
        </w:tc>
        <w:tc>
          <w:tcPr>
            <w:tcW w:w="785" w:type="dxa"/>
          </w:tcPr>
          <w:p w14:paraId="03D396F0" w14:textId="77777777" w:rsidR="004A46C5" w:rsidRPr="00140798" w:rsidRDefault="004A46C5" w:rsidP="00896AC2">
            <w:pPr>
              <w:rPr>
                <w:rFonts w:asciiTheme="minorHAnsi" w:hAnsiTheme="minorHAnsi" w:cstheme="minorHAnsi"/>
                <w:sz w:val="20"/>
                <w:szCs w:val="20"/>
              </w:rPr>
            </w:pPr>
          </w:p>
        </w:tc>
        <w:tc>
          <w:tcPr>
            <w:tcW w:w="750" w:type="dxa"/>
            <w:shd w:val="clear" w:color="auto" w:fill="FFFFFF" w:themeFill="background1"/>
          </w:tcPr>
          <w:p w14:paraId="675216E7" w14:textId="004DCD8E" w:rsidR="004A46C5" w:rsidRPr="00140798" w:rsidRDefault="004A46C5" w:rsidP="005E41BD">
            <w:pPr>
              <w:rPr>
                <w:rFonts w:asciiTheme="minorHAnsi" w:hAnsiTheme="minorHAnsi" w:cstheme="minorHAnsi"/>
                <w:sz w:val="20"/>
                <w:szCs w:val="20"/>
              </w:rPr>
            </w:pPr>
          </w:p>
        </w:tc>
        <w:tc>
          <w:tcPr>
            <w:tcW w:w="750" w:type="dxa"/>
          </w:tcPr>
          <w:p w14:paraId="53459214" w14:textId="77777777" w:rsidR="004A46C5" w:rsidRPr="00140798" w:rsidRDefault="004A46C5" w:rsidP="00896AC2">
            <w:pPr>
              <w:ind w:left="-812" w:firstLine="812"/>
              <w:rPr>
                <w:rFonts w:asciiTheme="minorHAnsi" w:hAnsiTheme="minorHAnsi" w:cstheme="minorHAnsi"/>
                <w:sz w:val="20"/>
                <w:szCs w:val="20"/>
              </w:rPr>
            </w:pPr>
          </w:p>
        </w:tc>
        <w:tc>
          <w:tcPr>
            <w:tcW w:w="750" w:type="dxa"/>
          </w:tcPr>
          <w:p w14:paraId="2F01F444" w14:textId="4DB6E835" w:rsidR="004A46C5" w:rsidRPr="00140798" w:rsidRDefault="004A46C5" w:rsidP="00896AC2">
            <w:pPr>
              <w:ind w:left="-812" w:firstLine="812"/>
              <w:rPr>
                <w:rFonts w:asciiTheme="minorHAnsi" w:hAnsiTheme="minorHAnsi" w:cstheme="minorHAnsi"/>
                <w:sz w:val="20"/>
                <w:szCs w:val="20"/>
              </w:rPr>
            </w:pPr>
          </w:p>
        </w:tc>
        <w:tc>
          <w:tcPr>
            <w:tcW w:w="750" w:type="dxa"/>
          </w:tcPr>
          <w:p w14:paraId="790496DD" w14:textId="77777777" w:rsidR="004A46C5" w:rsidRPr="00140798" w:rsidRDefault="004A46C5" w:rsidP="00896AC2">
            <w:pPr>
              <w:ind w:left="-812" w:firstLine="812"/>
              <w:rPr>
                <w:rFonts w:asciiTheme="minorHAnsi" w:hAnsiTheme="minorHAnsi" w:cstheme="minorHAnsi"/>
                <w:sz w:val="20"/>
                <w:szCs w:val="20"/>
              </w:rPr>
            </w:pPr>
          </w:p>
        </w:tc>
        <w:tc>
          <w:tcPr>
            <w:tcW w:w="750" w:type="dxa"/>
          </w:tcPr>
          <w:p w14:paraId="401C8509" w14:textId="77777777" w:rsidR="004A46C5" w:rsidRPr="00140798" w:rsidRDefault="004A46C5" w:rsidP="00896AC2">
            <w:pPr>
              <w:ind w:left="-812" w:firstLine="812"/>
              <w:rPr>
                <w:rFonts w:asciiTheme="minorHAnsi" w:hAnsiTheme="minorHAnsi" w:cstheme="minorHAnsi"/>
                <w:sz w:val="20"/>
                <w:szCs w:val="20"/>
              </w:rPr>
            </w:pPr>
          </w:p>
        </w:tc>
        <w:tc>
          <w:tcPr>
            <w:tcW w:w="750" w:type="dxa"/>
          </w:tcPr>
          <w:p w14:paraId="212881B7" w14:textId="77777777" w:rsidR="004A46C5" w:rsidRPr="00140798" w:rsidRDefault="004A46C5" w:rsidP="00896AC2">
            <w:pPr>
              <w:ind w:left="-812" w:firstLine="812"/>
              <w:rPr>
                <w:rFonts w:asciiTheme="minorHAnsi" w:hAnsiTheme="minorHAnsi" w:cstheme="minorHAnsi"/>
                <w:sz w:val="20"/>
                <w:szCs w:val="20"/>
              </w:rPr>
            </w:pPr>
          </w:p>
        </w:tc>
        <w:tc>
          <w:tcPr>
            <w:tcW w:w="750" w:type="dxa"/>
          </w:tcPr>
          <w:p w14:paraId="2A04FBFC" w14:textId="77777777" w:rsidR="004A46C5" w:rsidRPr="00140798" w:rsidRDefault="004A46C5" w:rsidP="00896AC2">
            <w:pPr>
              <w:ind w:left="-812" w:firstLine="812"/>
              <w:rPr>
                <w:rFonts w:asciiTheme="minorHAnsi" w:hAnsiTheme="minorHAnsi" w:cstheme="minorHAnsi"/>
                <w:sz w:val="20"/>
                <w:szCs w:val="20"/>
              </w:rPr>
            </w:pPr>
          </w:p>
        </w:tc>
        <w:tc>
          <w:tcPr>
            <w:tcW w:w="910" w:type="dxa"/>
          </w:tcPr>
          <w:p w14:paraId="1C43B65C" w14:textId="77777777" w:rsidR="004A46C5" w:rsidRPr="00140798" w:rsidRDefault="004A46C5" w:rsidP="00896AC2">
            <w:pPr>
              <w:ind w:left="-812" w:firstLine="812"/>
              <w:rPr>
                <w:rFonts w:asciiTheme="minorHAnsi" w:hAnsiTheme="minorHAnsi" w:cstheme="minorHAnsi"/>
                <w:sz w:val="20"/>
                <w:szCs w:val="20"/>
              </w:rPr>
            </w:pPr>
          </w:p>
        </w:tc>
      </w:tr>
      <w:tr w:rsidR="00966432" w:rsidRPr="00140798" w14:paraId="45221BE6" w14:textId="77777777" w:rsidTr="004D7B1A">
        <w:trPr>
          <w:gridAfter w:val="1"/>
          <w:wAfter w:w="147" w:type="dxa"/>
        </w:trPr>
        <w:tc>
          <w:tcPr>
            <w:tcW w:w="15446" w:type="dxa"/>
            <w:gridSpan w:val="25"/>
            <w:shd w:val="clear" w:color="auto" w:fill="FFFFFF" w:themeFill="background1"/>
            <w:vAlign w:val="center"/>
          </w:tcPr>
          <w:p w14:paraId="7355FEEF" w14:textId="368D6768" w:rsidR="00966432" w:rsidRPr="00966432" w:rsidRDefault="00966432" w:rsidP="00966432">
            <w:pPr>
              <w:rPr>
                <w:rFonts w:asciiTheme="minorHAnsi" w:hAnsiTheme="minorHAnsi" w:cstheme="minorHAnsi"/>
              </w:rPr>
            </w:pPr>
            <w:r w:rsidRPr="00140798">
              <w:rPr>
                <w:rFonts w:asciiTheme="minorHAnsi" w:hAnsiTheme="minorHAnsi" w:cstheme="minorHAnsi"/>
                <w:b/>
                <w:bCs/>
                <w:i/>
                <w:iCs/>
                <w:sz w:val="18"/>
                <w:szCs w:val="18"/>
              </w:rPr>
              <w:t>General observations during Maintenance Plan review</w:t>
            </w:r>
          </w:p>
        </w:tc>
      </w:tr>
      <w:tr w:rsidR="00ED028B" w:rsidRPr="00140798" w14:paraId="6E063D47" w14:textId="77777777" w:rsidTr="004D7B1A">
        <w:trPr>
          <w:gridAfter w:val="1"/>
          <w:wAfter w:w="147" w:type="dxa"/>
        </w:trPr>
        <w:tc>
          <w:tcPr>
            <w:tcW w:w="1552" w:type="dxa"/>
            <w:shd w:val="clear" w:color="auto" w:fill="EDEDED" w:themeFill="accent3" w:themeFillTint="33"/>
          </w:tcPr>
          <w:p w14:paraId="1CE0C228" w14:textId="77777777" w:rsidR="00ED028B" w:rsidRPr="00140798" w:rsidRDefault="00ED028B" w:rsidP="003210F6">
            <w:pPr>
              <w:rPr>
                <w:rFonts w:asciiTheme="minorHAnsi" w:hAnsiTheme="minorHAnsi" w:cstheme="minorHAnsi"/>
                <w:sz w:val="16"/>
                <w:szCs w:val="16"/>
              </w:rPr>
            </w:pPr>
            <w:r w:rsidRPr="00140798">
              <w:rPr>
                <w:rFonts w:asciiTheme="minorHAnsi" w:hAnsiTheme="minorHAnsi" w:cstheme="minorHAnsi"/>
                <w:sz w:val="16"/>
                <w:szCs w:val="16"/>
              </w:rPr>
              <w:t xml:space="preserve">Date </w:t>
            </w:r>
          </w:p>
        </w:tc>
        <w:tc>
          <w:tcPr>
            <w:tcW w:w="2495" w:type="dxa"/>
            <w:gridSpan w:val="4"/>
            <w:shd w:val="clear" w:color="auto" w:fill="EDEDED" w:themeFill="accent3" w:themeFillTint="33"/>
          </w:tcPr>
          <w:p w14:paraId="75853419" w14:textId="77777777" w:rsidR="00ED028B" w:rsidRPr="00140798" w:rsidRDefault="00ED028B" w:rsidP="003210F6">
            <w:pPr>
              <w:rPr>
                <w:rFonts w:asciiTheme="minorHAnsi" w:hAnsiTheme="minorHAnsi" w:cstheme="minorHAnsi"/>
                <w:sz w:val="16"/>
                <w:szCs w:val="16"/>
              </w:rPr>
            </w:pPr>
            <w:r w:rsidRPr="00140798">
              <w:rPr>
                <w:rFonts w:asciiTheme="minorHAnsi" w:hAnsiTheme="minorHAnsi" w:cstheme="minorHAnsi"/>
                <w:sz w:val="16"/>
                <w:szCs w:val="16"/>
              </w:rPr>
              <w:t>Type</w:t>
            </w:r>
          </w:p>
        </w:tc>
        <w:tc>
          <w:tcPr>
            <w:tcW w:w="2889" w:type="dxa"/>
            <w:gridSpan w:val="6"/>
            <w:shd w:val="clear" w:color="auto" w:fill="EDEDED" w:themeFill="accent3" w:themeFillTint="33"/>
          </w:tcPr>
          <w:p w14:paraId="122C8C6F" w14:textId="77777777" w:rsidR="00ED028B" w:rsidRPr="00140798" w:rsidRDefault="00ED028B" w:rsidP="003210F6">
            <w:pPr>
              <w:rPr>
                <w:rFonts w:asciiTheme="minorHAnsi" w:hAnsiTheme="minorHAnsi" w:cstheme="minorHAnsi"/>
                <w:sz w:val="16"/>
                <w:szCs w:val="16"/>
              </w:rPr>
            </w:pPr>
            <w:r w:rsidRPr="00140798">
              <w:rPr>
                <w:rFonts w:asciiTheme="minorHAnsi" w:hAnsiTheme="minorHAnsi" w:cstheme="minorHAnsi"/>
                <w:sz w:val="16"/>
                <w:szCs w:val="16"/>
              </w:rPr>
              <w:t>Inspector</w:t>
            </w:r>
          </w:p>
        </w:tc>
        <w:tc>
          <w:tcPr>
            <w:tcW w:w="8510" w:type="dxa"/>
            <w:gridSpan w:val="14"/>
            <w:shd w:val="clear" w:color="auto" w:fill="EDEDED" w:themeFill="accent3" w:themeFillTint="33"/>
          </w:tcPr>
          <w:p w14:paraId="521440C9" w14:textId="77777777" w:rsidR="00ED028B" w:rsidRPr="00140798" w:rsidRDefault="00ED028B" w:rsidP="003210F6">
            <w:pPr>
              <w:rPr>
                <w:rFonts w:asciiTheme="minorHAnsi" w:hAnsiTheme="minorHAnsi" w:cstheme="minorHAnsi"/>
                <w:sz w:val="16"/>
                <w:szCs w:val="16"/>
              </w:rPr>
            </w:pPr>
            <w:r w:rsidRPr="00140798">
              <w:rPr>
                <w:rFonts w:asciiTheme="minorHAnsi" w:hAnsiTheme="minorHAnsi" w:cstheme="minorHAnsi"/>
                <w:sz w:val="16"/>
                <w:szCs w:val="16"/>
              </w:rPr>
              <w:t xml:space="preserve">Observation </w:t>
            </w:r>
          </w:p>
        </w:tc>
      </w:tr>
      <w:tr w:rsidR="00ED028B" w:rsidRPr="00140798" w14:paraId="016DCB88" w14:textId="77777777" w:rsidTr="004D7B1A">
        <w:trPr>
          <w:gridAfter w:val="1"/>
          <w:wAfter w:w="147" w:type="dxa"/>
        </w:trPr>
        <w:tc>
          <w:tcPr>
            <w:tcW w:w="1552" w:type="dxa"/>
          </w:tcPr>
          <w:p w14:paraId="0069B9F8" w14:textId="48156D82" w:rsidR="00ED028B" w:rsidRPr="00140798" w:rsidRDefault="0029773B" w:rsidP="003210F6">
            <w:pPr>
              <w:rPr>
                <w:rFonts w:asciiTheme="minorHAnsi" w:hAnsiTheme="minorHAnsi" w:cstheme="minorHAnsi"/>
                <w:sz w:val="20"/>
                <w:szCs w:val="20"/>
              </w:rPr>
            </w:pPr>
            <w:r w:rsidRPr="00140798">
              <w:rPr>
                <w:rFonts w:asciiTheme="minorHAnsi" w:hAnsiTheme="minorHAnsi" w:cstheme="minorHAnsi"/>
                <w:sz w:val="20"/>
                <w:szCs w:val="20"/>
              </w:rPr>
              <w:t>2/5/2022</w:t>
            </w:r>
          </w:p>
        </w:tc>
        <w:tc>
          <w:tcPr>
            <w:tcW w:w="2495" w:type="dxa"/>
            <w:gridSpan w:val="4"/>
          </w:tcPr>
          <w:p w14:paraId="7310053B" w14:textId="215C5033" w:rsidR="00ED028B" w:rsidRPr="00140798" w:rsidRDefault="0029773B" w:rsidP="003210F6">
            <w:pPr>
              <w:rPr>
                <w:rFonts w:asciiTheme="minorHAnsi" w:hAnsiTheme="minorHAnsi" w:cstheme="minorHAnsi"/>
                <w:sz w:val="20"/>
                <w:szCs w:val="20"/>
              </w:rPr>
            </w:pPr>
            <w:r w:rsidRPr="00140798">
              <w:rPr>
                <w:rFonts w:asciiTheme="minorHAnsi" w:hAnsiTheme="minorHAnsi" w:cstheme="minorHAnsi"/>
                <w:sz w:val="20"/>
                <w:szCs w:val="20"/>
              </w:rPr>
              <w:t>Maintenance</w:t>
            </w:r>
          </w:p>
        </w:tc>
        <w:tc>
          <w:tcPr>
            <w:tcW w:w="2889" w:type="dxa"/>
            <w:gridSpan w:val="6"/>
          </w:tcPr>
          <w:p w14:paraId="48A593BB" w14:textId="1B3969F0" w:rsidR="00ED028B" w:rsidRPr="00140798" w:rsidRDefault="0029773B" w:rsidP="003210F6">
            <w:pPr>
              <w:rPr>
                <w:rFonts w:asciiTheme="minorHAnsi" w:hAnsiTheme="minorHAnsi" w:cstheme="minorHAnsi"/>
                <w:sz w:val="20"/>
                <w:szCs w:val="20"/>
              </w:rPr>
            </w:pPr>
            <w:r w:rsidRPr="00140798">
              <w:rPr>
                <w:rFonts w:asciiTheme="minorHAnsi" w:hAnsiTheme="minorHAnsi" w:cstheme="minorHAnsi"/>
                <w:sz w:val="20"/>
                <w:szCs w:val="20"/>
              </w:rPr>
              <w:t>Residential Reports</w:t>
            </w:r>
          </w:p>
        </w:tc>
        <w:tc>
          <w:tcPr>
            <w:tcW w:w="8510" w:type="dxa"/>
            <w:gridSpan w:val="14"/>
          </w:tcPr>
          <w:p w14:paraId="1321595C" w14:textId="0DB679FF" w:rsidR="00ED028B" w:rsidRPr="00140798" w:rsidRDefault="0029773B" w:rsidP="003210F6">
            <w:pPr>
              <w:rPr>
                <w:rFonts w:asciiTheme="minorHAnsi" w:hAnsiTheme="minorHAnsi" w:cstheme="minorHAnsi"/>
                <w:sz w:val="20"/>
                <w:szCs w:val="20"/>
              </w:rPr>
            </w:pPr>
            <w:r w:rsidRPr="00140798">
              <w:rPr>
                <w:rFonts w:asciiTheme="minorHAnsi" w:hAnsiTheme="minorHAnsi" w:cstheme="minorHAnsi"/>
                <w:sz w:val="20"/>
                <w:szCs w:val="20"/>
              </w:rPr>
              <w:t>Exterior of building adjacent to gymnasium requires painting</w:t>
            </w:r>
          </w:p>
        </w:tc>
      </w:tr>
      <w:tr w:rsidR="0029773B" w:rsidRPr="00140798" w14:paraId="13D69E97" w14:textId="77777777" w:rsidTr="004D7B1A">
        <w:trPr>
          <w:gridAfter w:val="1"/>
          <w:wAfter w:w="147" w:type="dxa"/>
        </w:trPr>
        <w:tc>
          <w:tcPr>
            <w:tcW w:w="1552" w:type="dxa"/>
          </w:tcPr>
          <w:p w14:paraId="60079B80" w14:textId="49F910C3" w:rsidR="0029773B" w:rsidRPr="00140798" w:rsidRDefault="0029773B" w:rsidP="003210F6">
            <w:pPr>
              <w:rPr>
                <w:rFonts w:asciiTheme="minorHAnsi" w:hAnsiTheme="minorHAnsi" w:cstheme="minorHAnsi"/>
                <w:sz w:val="20"/>
                <w:szCs w:val="20"/>
              </w:rPr>
            </w:pPr>
            <w:r w:rsidRPr="00140798">
              <w:rPr>
                <w:rFonts w:asciiTheme="minorHAnsi" w:hAnsiTheme="minorHAnsi" w:cstheme="minorHAnsi"/>
                <w:sz w:val="20"/>
                <w:szCs w:val="20"/>
              </w:rPr>
              <w:t>2/5/2022</w:t>
            </w:r>
          </w:p>
        </w:tc>
        <w:tc>
          <w:tcPr>
            <w:tcW w:w="2495" w:type="dxa"/>
            <w:gridSpan w:val="4"/>
          </w:tcPr>
          <w:p w14:paraId="1EE559AA" w14:textId="2FF2758F" w:rsidR="0029773B" w:rsidRPr="00140798" w:rsidRDefault="0029773B" w:rsidP="003210F6">
            <w:pPr>
              <w:rPr>
                <w:rFonts w:asciiTheme="minorHAnsi" w:hAnsiTheme="minorHAnsi" w:cstheme="minorHAnsi"/>
                <w:sz w:val="20"/>
                <w:szCs w:val="20"/>
              </w:rPr>
            </w:pPr>
            <w:r w:rsidRPr="00140798">
              <w:rPr>
                <w:rFonts w:asciiTheme="minorHAnsi" w:hAnsiTheme="minorHAnsi" w:cstheme="minorHAnsi"/>
                <w:sz w:val="20"/>
                <w:szCs w:val="20"/>
              </w:rPr>
              <w:t>Maintenance</w:t>
            </w:r>
          </w:p>
        </w:tc>
        <w:tc>
          <w:tcPr>
            <w:tcW w:w="2889" w:type="dxa"/>
            <w:gridSpan w:val="6"/>
          </w:tcPr>
          <w:p w14:paraId="5FAD9244" w14:textId="44D4BF4E" w:rsidR="0029773B" w:rsidRPr="00140798" w:rsidRDefault="0029773B" w:rsidP="003210F6">
            <w:pPr>
              <w:rPr>
                <w:rFonts w:asciiTheme="minorHAnsi" w:hAnsiTheme="minorHAnsi" w:cstheme="minorHAnsi"/>
                <w:sz w:val="20"/>
                <w:szCs w:val="20"/>
              </w:rPr>
            </w:pPr>
            <w:r w:rsidRPr="00140798">
              <w:rPr>
                <w:rFonts w:asciiTheme="minorHAnsi" w:hAnsiTheme="minorHAnsi" w:cstheme="minorHAnsi"/>
                <w:sz w:val="20"/>
                <w:szCs w:val="20"/>
              </w:rPr>
              <w:t>Residential Reports</w:t>
            </w:r>
          </w:p>
        </w:tc>
        <w:tc>
          <w:tcPr>
            <w:tcW w:w="8510" w:type="dxa"/>
            <w:gridSpan w:val="14"/>
          </w:tcPr>
          <w:p w14:paraId="20D12DCC" w14:textId="67D5D8C4" w:rsidR="0029773B" w:rsidRPr="00140798" w:rsidRDefault="0029773B" w:rsidP="003210F6">
            <w:pPr>
              <w:rPr>
                <w:rFonts w:asciiTheme="minorHAnsi" w:hAnsiTheme="minorHAnsi" w:cstheme="minorHAnsi"/>
                <w:sz w:val="20"/>
                <w:szCs w:val="20"/>
              </w:rPr>
            </w:pPr>
            <w:r w:rsidRPr="00140798">
              <w:rPr>
                <w:rFonts w:asciiTheme="minorHAnsi" w:hAnsiTheme="minorHAnsi" w:cstheme="minorHAnsi"/>
                <w:sz w:val="20"/>
                <w:szCs w:val="20"/>
              </w:rPr>
              <w:t>Exterior of building adjacent to guest recreation room requires repainting</w:t>
            </w:r>
          </w:p>
        </w:tc>
      </w:tr>
      <w:tr w:rsidR="00394B37" w:rsidRPr="00140798" w14:paraId="4252C11C" w14:textId="77777777" w:rsidTr="004D7B1A">
        <w:trPr>
          <w:gridAfter w:val="1"/>
          <w:wAfter w:w="147" w:type="dxa"/>
        </w:trPr>
        <w:tc>
          <w:tcPr>
            <w:tcW w:w="1552" w:type="dxa"/>
          </w:tcPr>
          <w:p w14:paraId="290EE013" w14:textId="47738299" w:rsidR="00394B37" w:rsidRPr="00140798" w:rsidRDefault="00394B37" w:rsidP="003210F6">
            <w:pPr>
              <w:rPr>
                <w:rFonts w:asciiTheme="minorHAnsi" w:hAnsiTheme="minorHAnsi" w:cstheme="minorHAnsi"/>
                <w:sz w:val="20"/>
                <w:szCs w:val="20"/>
              </w:rPr>
            </w:pPr>
            <w:r>
              <w:rPr>
                <w:rFonts w:asciiTheme="minorHAnsi" w:hAnsiTheme="minorHAnsi" w:cstheme="minorHAnsi"/>
                <w:sz w:val="20"/>
                <w:szCs w:val="20"/>
              </w:rPr>
              <w:t>2/5/2022</w:t>
            </w:r>
          </w:p>
        </w:tc>
        <w:tc>
          <w:tcPr>
            <w:tcW w:w="2495" w:type="dxa"/>
            <w:gridSpan w:val="4"/>
          </w:tcPr>
          <w:p w14:paraId="3AB6F226" w14:textId="0C069A29" w:rsidR="00394B37" w:rsidRPr="00140798" w:rsidRDefault="00394B37" w:rsidP="003210F6">
            <w:pPr>
              <w:rPr>
                <w:rFonts w:asciiTheme="minorHAnsi" w:hAnsiTheme="minorHAnsi" w:cstheme="minorHAnsi"/>
                <w:sz w:val="20"/>
                <w:szCs w:val="20"/>
              </w:rPr>
            </w:pPr>
            <w:r>
              <w:rPr>
                <w:rFonts w:asciiTheme="minorHAnsi" w:hAnsiTheme="minorHAnsi" w:cstheme="minorHAnsi"/>
                <w:sz w:val="20"/>
                <w:szCs w:val="20"/>
              </w:rPr>
              <w:t>Observation</w:t>
            </w:r>
          </w:p>
        </w:tc>
        <w:tc>
          <w:tcPr>
            <w:tcW w:w="2889" w:type="dxa"/>
            <w:gridSpan w:val="6"/>
          </w:tcPr>
          <w:p w14:paraId="17746CF4" w14:textId="214D890D" w:rsidR="00394B37" w:rsidRPr="00140798" w:rsidRDefault="00394B37" w:rsidP="003210F6">
            <w:pPr>
              <w:rPr>
                <w:rFonts w:asciiTheme="minorHAnsi" w:hAnsiTheme="minorHAnsi" w:cstheme="minorHAnsi"/>
                <w:sz w:val="20"/>
                <w:szCs w:val="20"/>
              </w:rPr>
            </w:pPr>
            <w:r>
              <w:rPr>
                <w:rFonts w:asciiTheme="minorHAnsi" w:hAnsiTheme="minorHAnsi" w:cstheme="minorHAnsi"/>
                <w:sz w:val="20"/>
                <w:szCs w:val="20"/>
              </w:rPr>
              <w:t>Residential Reports</w:t>
            </w:r>
          </w:p>
        </w:tc>
        <w:tc>
          <w:tcPr>
            <w:tcW w:w="8510" w:type="dxa"/>
            <w:gridSpan w:val="14"/>
          </w:tcPr>
          <w:p w14:paraId="68849B9D" w14:textId="30912DDC" w:rsidR="00394B37" w:rsidRPr="00140798" w:rsidRDefault="00394B37" w:rsidP="003210F6">
            <w:pPr>
              <w:rPr>
                <w:rFonts w:asciiTheme="minorHAnsi" w:hAnsiTheme="minorHAnsi" w:cstheme="minorHAnsi"/>
                <w:sz w:val="20"/>
                <w:szCs w:val="20"/>
              </w:rPr>
            </w:pPr>
            <w:r>
              <w:rPr>
                <w:rFonts w:asciiTheme="minorHAnsi" w:hAnsiTheme="minorHAnsi" w:cstheme="minorHAnsi"/>
                <w:sz w:val="20"/>
                <w:szCs w:val="20"/>
              </w:rPr>
              <w:t>Dulux paint observed in basement, clearly used for some external surfaces, but not a full building repaint</w:t>
            </w:r>
          </w:p>
        </w:tc>
      </w:tr>
      <w:tr w:rsidR="00966432" w:rsidRPr="00140798" w14:paraId="62A6B3E7" w14:textId="77777777" w:rsidTr="004D7B1A">
        <w:trPr>
          <w:gridAfter w:val="1"/>
          <w:wAfter w:w="147" w:type="dxa"/>
        </w:trPr>
        <w:tc>
          <w:tcPr>
            <w:tcW w:w="15446" w:type="dxa"/>
            <w:gridSpan w:val="25"/>
          </w:tcPr>
          <w:p w14:paraId="7E3216EE" w14:textId="64EF6BD7" w:rsidR="00966432" w:rsidRDefault="00966432" w:rsidP="003210F6">
            <w:pPr>
              <w:rPr>
                <w:rFonts w:asciiTheme="minorHAnsi" w:hAnsiTheme="minorHAnsi" w:cstheme="minorHAnsi"/>
                <w:sz w:val="20"/>
                <w:szCs w:val="20"/>
              </w:rPr>
            </w:pPr>
            <w:r w:rsidRPr="00140798">
              <w:rPr>
                <w:rFonts w:asciiTheme="minorHAnsi" w:hAnsiTheme="minorHAnsi" w:cstheme="minorHAnsi"/>
                <w:b/>
                <w:bCs/>
                <w:i/>
                <w:iCs/>
                <w:sz w:val="18"/>
                <w:szCs w:val="18"/>
              </w:rPr>
              <w:t>Service/Routine Inspection History</w:t>
            </w:r>
          </w:p>
        </w:tc>
      </w:tr>
      <w:tr w:rsidR="00E35286" w:rsidRPr="00ED028B" w14:paraId="3DF75CF6" w14:textId="77777777" w:rsidTr="004D7B1A">
        <w:trPr>
          <w:gridAfter w:val="1"/>
          <w:wAfter w:w="147" w:type="dxa"/>
        </w:trPr>
        <w:tc>
          <w:tcPr>
            <w:tcW w:w="1552" w:type="dxa"/>
            <w:shd w:val="clear" w:color="auto" w:fill="EDEDED" w:themeFill="accent3" w:themeFillTint="33"/>
          </w:tcPr>
          <w:p w14:paraId="2958740E" w14:textId="4DA8EA42" w:rsidR="00E35286" w:rsidRPr="00ED028B" w:rsidRDefault="00E35286" w:rsidP="00896AC2">
            <w:pPr>
              <w:rPr>
                <w:rFonts w:asciiTheme="minorHAnsi" w:hAnsiTheme="minorHAnsi" w:cstheme="minorHAnsi"/>
                <w:sz w:val="16"/>
                <w:szCs w:val="16"/>
              </w:rPr>
            </w:pPr>
            <w:r w:rsidRPr="00ED028B">
              <w:rPr>
                <w:rFonts w:asciiTheme="minorHAnsi" w:hAnsiTheme="minorHAnsi" w:cstheme="minorHAnsi"/>
                <w:sz w:val="16"/>
                <w:szCs w:val="16"/>
              </w:rPr>
              <w:t>Date</w:t>
            </w:r>
          </w:p>
        </w:tc>
        <w:tc>
          <w:tcPr>
            <w:tcW w:w="3257" w:type="dxa"/>
            <w:gridSpan w:val="6"/>
            <w:shd w:val="clear" w:color="auto" w:fill="EDEDED" w:themeFill="accent3" w:themeFillTint="33"/>
          </w:tcPr>
          <w:p w14:paraId="416910B5" w14:textId="77777777" w:rsidR="00E35286" w:rsidRPr="00ED028B" w:rsidRDefault="00E35286" w:rsidP="00896AC2">
            <w:pPr>
              <w:rPr>
                <w:rFonts w:asciiTheme="minorHAnsi" w:hAnsiTheme="minorHAnsi" w:cstheme="minorHAnsi"/>
                <w:sz w:val="16"/>
                <w:szCs w:val="16"/>
              </w:rPr>
            </w:pPr>
            <w:r w:rsidRPr="00ED028B">
              <w:rPr>
                <w:rFonts w:asciiTheme="minorHAnsi" w:hAnsiTheme="minorHAnsi" w:cstheme="minorHAnsi"/>
                <w:sz w:val="16"/>
                <w:szCs w:val="16"/>
              </w:rPr>
              <w:t>Company</w:t>
            </w:r>
          </w:p>
        </w:tc>
        <w:tc>
          <w:tcPr>
            <w:tcW w:w="2127" w:type="dxa"/>
            <w:gridSpan w:val="4"/>
            <w:shd w:val="clear" w:color="auto" w:fill="EDEDED" w:themeFill="accent3" w:themeFillTint="33"/>
          </w:tcPr>
          <w:p w14:paraId="76B2BE80" w14:textId="77777777" w:rsidR="00E35286" w:rsidRPr="00ED028B" w:rsidRDefault="00E35286" w:rsidP="00896AC2">
            <w:pPr>
              <w:rPr>
                <w:rFonts w:asciiTheme="minorHAnsi" w:hAnsiTheme="minorHAnsi" w:cstheme="minorHAnsi"/>
                <w:sz w:val="16"/>
                <w:szCs w:val="16"/>
              </w:rPr>
            </w:pPr>
            <w:r w:rsidRPr="00ED028B">
              <w:rPr>
                <w:rFonts w:asciiTheme="minorHAnsi" w:hAnsiTheme="minorHAnsi" w:cstheme="minorHAnsi"/>
                <w:sz w:val="16"/>
                <w:szCs w:val="16"/>
              </w:rPr>
              <w:t>Type</w:t>
            </w:r>
          </w:p>
        </w:tc>
        <w:tc>
          <w:tcPr>
            <w:tcW w:w="1451" w:type="dxa"/>
            <w:gridSpan w:val="4"/>
            <w:shd w:val="clear" w:color="auto" w:fill="EDEDED" w:themeFill="accent3" w:themeFillTint="33"/>
          </w:tcPr>
          <w:p w14:paraId="42433108" w14:textId="77777777" w:rsidR="00E35286" w:rsidRPr="00ED028B" w:rsidRDefault="00E35286" w:rsidP="00896AC2">
            <w:pPr>
              <w:rPr>
                <w:rFonts w:asciiTheme="minorHAnsi" w:hAnsiTheme="minorHAnsi" w:cstheme="minorHAnsi"/>
                <w:sz w:val="16"/>
                <w:szCs w:val="16"/>
              </w:rPr>
            </w:pPr>
            <w:r w:rsidRPr="00ED028B">
              <w:rPr>
                <w:rFonts w:asciiTheme="minorHAnsi" w:hAnsiTheme="minorHAnsi" w:cstheme="minorHAnsi"/>
                <w:sz w:val="16"/>
                <w:szCs w:val="16"/>
              </w:rPr>
              <w:t xml:space="preserve">Cost </w:t>
            </w:r>
          </w:p>
        </w:tc>
        <w:tc>
          <w:tcPr>
            <w:tcW w:w="7059" w:type="dxa"/>
            <w:gridSpan w:val="10"/>
            <w:shd w:val="clear" w:color="auto" w:fill="EDEDED" w:themeFill="accent3" w:themeFillTint="33"/>
          </w:tcPr>
          <w:p w14:paraId="35594D4D" w14:textId="2199CFEA" w:rsidR="00E35286" w:rsidRPr="00ED028B" w:rsidRDefault="00E35286" w:rsidP="00896AC2">
            <w:pPr>
              <w:rPr>
                <w:rFonts w:asciiTheme="minorHAnsi" w:hAnsiTheme="minorHAnsi" w:cstheme="minorHAnsi"/>
                <w:sz w:val="16"/>
                <w:szCs w:val="16"/>
              </w:rPr>
            </w:pPr>
            <w:r w:rsidRPr="00ED028B">
              <w:rPr>
                <w:rFonts w:asciiTheme="minorHAnsi" w:hAnsiTheme="minorHAnsi" w:cstheme="minorHAnsi"/>
                <w:sz w:val="16"/>
                <w:szCs w:val="16"/>
              </w:rPr>
              <w:t>Details</w:t>
            </w:r>
          </w:p>
        </w:tc>
      </w:tr>
      <w:tr w:rsidR="00E35286" w14:paraId="12FE5451" w14:textId="77777777" w:rsidTr="004D7B1A">
        <w:trPr>
          <w:gridAfter w:val="1"/>
          <w:wAfter w:w="147" w:type="dxa"/>
        </w:trPr>
        <w:tc>
          <w:tcPr>
            <w:tcW w:w="1552" w:type="dxa"/>
          </w:tcPr>
          <w:p w14:paraId="55B628FA" w14:textId="1C2B3CA7" w:rsidR="00E35286" w:rsidRPr="00394B37" w:rsidRDefault="00E35286" w:rsidP="00896AC2">
            <w:pPr>
              <w:rPr>
                <w:rFonts w:asciiTheme="minorHAnsi" w:hAnsiTheme="minorHAnsi" w:cstheme="minorHAnsi"/>
                <w:sz w:val="20"/>
                <w:szCs w:val="20"/>
              </w:rPr>
            </w:pPr>
            <w:r w:rsidRPr="00394B37">
              <w:rPr>
                <w:rFonts w:asciiTheme="minorHAnsi" w:hAnsiTheme="minorHAnsi" w:cstheme="minorHAnsi"/>
                <w:sz w:val="20"/>
                <w:szCs w:val="20"/>
              </w:rPr>
              <w:t>2018</w:t>
            </w:r>
          </w:p>
        </w:tc>
        <w:tc>
          <w:tcPr>
            <w:tcW w:w="3257" w:type="dxa"/>
            <w:gridSpan w:val="6"/>
          </w:tcPr>
          <w:p w14:paraId="484ECFF8" w14:textId="22756FA5" w:rsidR="00E35286" w:rsidRPr="00394B37" w:rsidRDefault="00E35286" w:rsidP="00896AC2">
            <w:pPr>
              <w:rPr>
                <w:rFonts w:asciiTheme="minorHAnsi" w:hAnsiTheme="minorHAnsi" w:cstheme="minorHAnsi"/>
                <w:sz w:val="20"/>
                <w:szCs w:val="20"/>
              </w:rPr>
            </w:pPr>
            <w:r w:rsidRPr="00394B37">
              <w:rPr>
                <w:rFonts w:asciiTheme="minorHAnsi" w:hAnsiTheme="minorHAnsi" w:cstheme="minorHAnsi"/>
                <w:sz w:val="20"/>
                <w:szCs w:val="20"/>
              </w:rPr>
              <w:t>Unknown</w:t>
            </w:r>
          </w:p>
        </w:tc>
        <w:tc>
          <w:tcPr>
            <w:tcW w:w="2127" w:type="dxa"/>
            <w:gridSpan w:val="4"/>
          </w:tcPr>
          <w:p w14:paraId="128D2C12" w14:textId="7D8E3EDF" w:rsidR="00E35286" w:rsidRPr="00394B37" w:rsidRDefault="00E35286" w:rsidP="00896AC2">
            <w:pPr>
              <w:rPr>
                <w:rFonts w:asciiTheme="minorHAnsi" w:hAnsiTheme="minorHAnsi" w:cstheme="minorHAnsi"/>
                <w:sz w:val="20"/>
                <w:szCs w:val="20"/>
              </w:rPr>
            </w:pPr>
            <w:r w:rsidRPr="00394B37">
              <w:rPr>
                <w:rFonts w:asciiTheme="minorHAnsi" w:hAnsiTheme="minorHAnsi" w:cstheme="minorHAnsi"/>
                <w:sz w:val="20"/>
                <w:szCs w:val="20"/>
              </w:rPr>
              <w:t>Repaint Building</w:t>
            </w:r>
          </w:p>
        </w:tc>
        <w:tc>
          <w:tcPr>
            <w:tcW w:w="1451" w:type="dxa"/>
            <w:gridSpan w:val="4"/>
          </w:tcPr>
          <w:p w14:paraId="4CE0733F" w14:textId="666480CC" w:rsidR="00E35286" w:rsidRPr="00394B37" w:rsidRDefault="00E35286" w:rsidP="00896AC2">
            <w:pPr>
              <w:rPr>
                <w:rFonts w:asciiTheme="minorHAnsi" w:hAnsiTheme="minorHAnsi" w:cstheme="minorHAnsi"/>
                <w:sz w:val="20"/>
                <w:szCs w:val="20"/>
              </w:rPr>
            </w:pPr>
            <w:r w:rsidRPr="00394B37">
              <w:rPr>
                <w:rFonts w:asciiTheme="minorHAnsi" w:hAnsiTheme="minorHAnsi" w:cstheme="minorHAnsi"/>
                <w:sz w:val="20"/>
                <w:szCs w:val="20"/>
              </w:rPr>
              <w:t>$136,118</w:t>
            </w:r>
          </w:p>
        </w:tc>
        <w:tc>
          <w:tcPr>
            <w:tcW w:w="7059" w:type="dxa"/>
            <w:gridSpan w:val="10"/>
          </w:tcPr>
          <w:p w14:paraId="229D98DE" w14:textId="0E46CCCE" w:rsidR="00E35286" w:rsidRPr="00394B37" w:rsidRDefault="00E35286" w:rsidP="00896AC2">
            <w:pPr>
              <w:rPr>
                <w:rFonts w:asciiTheme="minorHAnsi" w:hAnsiTheme="minorHAnsi" w:cstheme="minorHAnsi"/>
                <w:sz w:val="20"/>
                <w:szCs w:val="20"/>
              </w:rPr>
            </w:pPr>
            <w:r w:rsidRPr="00394B37">
              <w:rPr>
                <w:rFonts w:asciiTheme="minorHAnsi" w:hAnsiTheme="minorHAnsi" w:cstheme="minorHAnsi"/>
                <w:sz w:val="20"/>
                <w:szCs w:val="20"/>
              </w:rPr>
              <w:t>Identified in Sinking Fund (prepared July 18 2017)</w:t>
            </w:r>
          </w:p>
        </w:tc>
      </w:tr>
      <w:tr w:rsidR="00CD04AE" w:rsidRPr="00ED028B" w14:paraId="608E8986" w14:textId="77777777" w:rsidTr="004D7B1A">
        <w:tc>
          <w:tcPr>
            <w:tcW w:w="15593" w:type="dxa"/>
            <w:gridSpan w:val="26"/>
            <w:shd w:val="clear" w:color="auto" w:fill="EDEDED" w:themeFill="accent3" w:themeFillTint="33"/>
          </w:tcPr>
          <w:p w14:paraId="72346EE0" w14:textId="77777777" w:rsidR="00CD04AE" w:rsidRPr="00ED028B" w:rsidRDefault="00CD04AE" w:rsidP="003210F6">
            <w:pPr>
              <w:ind w:left="-812" w:firstLine="812"/>
              <w:rPr>
                <w:rFonts w:asciiTheme="minorHAnsi" w:hAnsiTheme="minorHAnsi" w:cstheme="minorHAnsi"/>
                <w:sz w:val="20"/>
                <w:szCs w:val="20"/>
              </w:rPr>
            </w:pPr>
            <w:r w:rsidRPr="00ED028B">
              <w:rPr>
                <w:rFonts w:asciiTheme="minorHAnsi" w:hAnsiTheme="minorHAnsi" w:cstheme="minorHAnsi"/>
                <w:i/>
                <w:iCs/>
                <w:sz w:val="15"/>
                <w:szCs w:val="15"/>
              </w:rPr>
              <w:lastRenderedPageBreak/>
              <w:t xml:space="preserve">Forecast date where major refurbishment or replacement may be required for each particular asset or capital item.  Where a Sinking Fund has been prepared, </w:t>
            </w:r>
            <w:r>
              <w:rPr>
                <w:rFonts w:asciiTheme="minorHAnsi" w:hAnsiTheme="minorHAnsi" w:cstheme="minorHAnsi"/>
                <w:i/>
                <w:iCs/>
                <w:sz w:val="15"/>
                <w:szCs w:val="15"/>
              </w:rPr>
              <w:t>this</w:t>
            </w:r>
            <w:r w:rsidRPr="00ED028B">
              <w:rPr>
                <w:rFonts w:asciiTheme="minorHAnsi" w:hAnsiTheme="minorHAnsi" w:cstheme="minorHAnsi"/>
                <w:i/>
                <w:iCs/>
                <w:sz w:val="15"/>
                <w:szCs w:val="15"/>
              </w:rPr>
              <w:t xml:space="preserve"> information may represent forecasted expenditure where appropriate.</w:t>
            </w:r>
          </w:p>
        </w:tc>
      </w:tr>
      <w:tr w:rsidR="00CD04AE" w:rsidRPr="00ED028B" w14:paraId="3313FA9E" w14:textId="77777777" w:rsidTr="004D7B1A">
        <w:tc>
          <w:tcPr>
            <w:tcW w:w="3256" w:type="dxa"/>
            <w:gridSpan w:val="3"/>
            <w:shd w:val="clear" w:color="auto" w:fill="FFFFFF" w:themeFill="background1"/>
            <w:vAlign w:val="center"/>
          </w:tcPr>
          <w:p w14:paraId="573EC726" w14:textId="006D3E80" w:rsidR="00CD04AE" w:rsidRPr="00ED028B" w:rsidRDefault="00F87AF2" w:rsidP="003210F6">
            <w:pPr>
              <w:rPr>
                <w:rFonts w:asciiTheme="minorHAnsi" w:hAnsiTheme="minorHAnsi" w:cstheme="minorHAnsi"/>
                <w:sz w:val="20"/>
                <w:szCs w:val="20"/>
              </w:rPr>
            </w:pPr>
            <w:r>
              <w:rPr>
                <w:rFonts w:asciiTheme="minorHAnsi" w:hAnsiTheme="minorHAnsi" w:cstheme="minorHAnsi"/>
                <w:color w:val="FF0000"/>
                <w:sz w:val="20"/>
                <w:szCs w:val="20"/>
              </w:rPr>
              <w:t xml:space="preserve">5 </w:t>
            </w:r>
            <w:r w:rsidR="00CD04AE" w:rsidRPr="00ED028B">
              <w:rPr>
                <w:rFonts w:asciiTheme="minorHAnsi" w:hAnsiTheme="minorHAnsi" w:cstheme="minorHAnsi"/>
                <w:color w:val="FF0000"/>
                <w:sz w:val="20"/>
                <w:szCs w:val="20"/>
              </w:rPr>
              <w:t>years</w:t>
            </w:r>
          </w:p>
        </w:tc>
        <w:tc>
          <w:tcPr>
            <w:tcW w:w="750" w:type="dxa"/>
          </w:tcPr>
          <w:p w14:paraId="1E6AE51B" w14:textId="77777777" w:rsidR="00CD04AE" w:rsidRPr="00ED028B" w:rsidRDefault="00CD04AE" w:rsidP="003210F6">
            <w:pPr>
              <w:jc w:val="center"/>
              <w:rPr>
                <w:rFonts w:asciiTheme="minorHAnsi" w:hAnsiTheme="minorHAnsi" w:cstheme="minorHAnsi"/>
                <w:sz w:val="36"/>
                <w:szCs w:val="36"/>
              </w:rPr>
            </w:pPr>
          </w:p>
        </w:tc>
        <w:tc>
          <w:tcPr>
            <w:tcW w:w="750" w:type="dxa"/>
            <w:gridSpan w:val="2"/>
          </w:tcPr>
          <w:p w14:paraId="05E410A8" w14:textId="77777777" w:rsidR="00CD04AE" w:rsidRPr="00ED028B" w:rsidRDefault="00CD04AE" w:rsidP="003210F6">
            <w:pPr>
              <w:rPr>
                <w:rFonts w:asciiTheme="minorHAnsi" w:hAnsiTheme="minorHAnsi" w:cstheme="minorHAnsi"/>
                <w:sz w:val="20"/>
                <w:szCs w:val="20"/>
              </w:rPr>
            </w:pPr>
          </w:p>
        </w:tc>
        <w:tc>
          <w:tcPr>
            <w:tcW w:w="750" w:type="dxa"/>
            <w:gridSpan w:val="2"/>
          </w:tcPr>
          <w:p w14:paraId="195FBA53" w14:textId="6D740D9D" w:rsidR="00CD04AE" w:rsidRPr="00ED028B" w:rsidRDefault="00F87AF2" w:rsidP="003210F6">
            <w:pPr>
              <w:rPr>
                <w:rFonts w:asciiTheme="minorHAnsi" w:hAnsiTheme="minorHAnsi" w:cstheme="minorHAnsi"/>
                <w:sz w:val="20"/>
                <w:szCs w:val="20"/>
              </w:rPr>
            </w:pPr>
            <w:r w:rsidRPr="00ED028B">
              <w:rPr>
                <w:rFonts w:asciiTheme="minorHAnsi" w:hAnsiTheme="minorHAnsi" w:cstheme="minorHAnsi"/>
                <w:color w:val="00B1A1"/>
                <w:sz w:val="36"/>
                <w:szCs w:val="36"/>
              </w:rPr>
              <w:sym w:font="Wingdings" w:char="F0FE"/>
            </w:r>
          </w:p>
        </w:tc>
        <w:tc>
          <w:tcPr>
            <w:tcW w:w="750" w:type="dxa"/>
            <w:gridSpan w:val="2"/>
          </w:tcPr>
          <w:p w14:paraId="087BCBF6" w14:textId="183B3FCA" w:rsidR="00CD04AE" w:rsidRPr="00ED028B" w:rsidRDefault="00CD04AE" w:rsidP="003210F6">
            <w:pPr>
              <w:rPr>
                <w:rFonts w:asciiTheme="minorHAnsi" w:hAnsiTheme="minorHAnsi" w:cstheme="minorHAnsi"/>
                <w:sz w:val="20"/>
                <w:szCs w:val="20"/>
              </w:rPr>
            </w:pPr>
          </w:p>
        </w:tc>
        <w:tc>
          <w:tcPr>
            <w:tcW w:w="750" w:type="dxa"/>
            <w:gridSpan w:val="2"/>
          </w:tcPr>
          <w:p w14:paraId="104C4CA0" w14:textId="77777777" w:rsidR="00CD04AE" w:rsidRPr="00ED028B" w:rsidRDefault="00CD04AE" w:rsidP="003210F6">
            <w:pPr>
              <w:rPr>
                <w:rFonts w:asciiTheme="minorHAnsi" w:hAnsiTheme="minorHAnsi" w:cstheme="minorHAnsi"/>
                <w:sz w:val="20"/>
                <w:szCs w:val="20"/>
              </w:rPr>
            </w:pPr>
          </w:p>
        </w:tc>
        <w:tc>
          <w:tcPr>
            <w:tcW w:w="750" w:type="dxa"/>
          </w:tcPr>
          <w:p w14:paraId="5A2448B3" w14:textId="77777777" w:rsidR="00CD04AE" w:rsidRPr="00ED028B" w:rsidRDefault="00CD04AE" w:rsidP="003210F6">
            <w:pPr>
              <w:rPr>
                <w:rFonts w:asciiTheme="minorHAnsi" w:hAnsiTheme="minorHAnsi" w:cstheme="minorHAnsi"/>
                <w:sz w:val="20"/>
                <w:szCs w:val="20"/>
              </w:rPr>
            </w:pPr>
          </w:p>
        </w:tc>
        <w:tc>
          <w:tcPr>
            <w:tcW w:w="750" w:type="dxa"/>
            <w:gridSpan w:val="3"/>
          </w:tcPr>
          <w:p w14:paraId="3D05EC2B" w14:textId="77777777" w:rsidR="00CD04AE" w:rsidRPr="00ED028B" w:rsidRDefault="00CD04AE" w:rsidP="003210F6">
            <w:pPr>
              <w:rPr>
                <w:rFonts w:asciiTheme="minorHAnsi" w:hAnsiTheme="minorHAnsi" w:cstheme="minorHAnsi"/>
                <w:sz w:val="20"/>
                <w:szCs w:val="20"/>
              </w:rPr>
            </w:pPr>
          </w:p>
        </w:tc>
        <w:tc>
          <w:tcPr>
            <w:tcW w:w="785" w:type="dxa"/>
          </w:tcPr>
          <w:p w14:paraId="2742121A" w14:textId="77777777" w:rsidR="00CD04AE" w:rsidRPr="00ED028B" w:rsidRDefault="00CD04AE" w:rsidP="003210F6">
            <w:pPr>
              <w:rPr>
                <w:rFonts w:asciiTheme="minorHAnsi" w:hAnsiTheme="minorHAnsi" w:cstheme="minorHAnsi"/>
                <w:sz w:val="20"/>
                <w:szCs w:val="20"/>
              </w:rPr>
            </w:pPr>
          </w:p>
        </w:tc>
        <w:tc>
          <w:tcPr>
            <w:tcW w:w="750" w:type="dxa"/>
            <w:shd w:val="clear" w:color="auto" w:fill="FFFFFF" w:themeFill="background1"/>
          </w:tcPr>
          <w:p w14:paraId="2CBD392D" w14:textId="77777777" w:rsidR="00CD04AE" w:rsidRPr="00ED028B" w:rsidRDefault="00CD04AE" w:rsidP="003210F6">
            <w:pPr>
              <w:rPr>
                <w:rFonts w:asciiTheme="minorHAnsi" w:hAnsiTheme="minorHAnsi" w:cstheme="minorHAnsi"/>
                <w:sz w:val="20"/>
                <w:szCs w:val="20"/>
              </w:rPr>
            </w:pPr>
          </w:p>
        </w:tc>
        <w:tc>
          <w:tcPr>
            <w:tcW w:w="750" w:type="dxa"/>
          </w:tcPr>
          <w:p w14:paraId="724742FE" w14:textId="77777777" w:rsidR="00CD04AE" w:rsidRPr="00ED028B" w:rsidRDefault="00CD04AE" w:rsidP="003210F6">
            <w:pPr>
              <w:ind w:left="-812" w:firstLine="812"/>
              <w:rPr>
                <w:rFonts w:asciiTheme="minorHAnsi" w:hAnsiTheme="minorHAnsi" w:cstheme="minorHAnsi"/>
                <w:sz w:val="20"/>
                <w:szCs w:val="20"/>
              </w:rPr>
            </w:pPr>
          </w:p>
        </w:tc>
        <w:tc>
          <w:tcPr>
            <w:tcW w:w="750" w:type="dxa"/>
          </w:tcPr>
          <w:p w14:paraId="32E20DB3" w14:textId="77777777" w:rsidR="00CD04AE" w:rsidRPr="00ED028B" w:rsidRDefault="00CD04AE" w:rsidP="003210F6">
            <w:pPr>
              <w:ind w:left="-812" w:firstLine="812"/>
              <w:rPr>
                <w:rFonts w:asciiTheme="minorHAnsi" w:hAnsiTheme="minorHAnsi" w:cstheme="minorHAnsi"/>
                <w:sz w:val="20"/>
                <w:szCs w:val="20"/>
              </w:rPr>
            </w:pPr>
          </w:p>
        </w:tc>
        <w:tc>
          <w:tcPr>
            <w:tcW w:w="750" w:type="dxa"/>
          </w:tcPr>
          <w:p w14:paraId="25345695" w14:textId="77777777" w:rsidR="00CD04AE" w:rsidRPr="00ED028B" w:rsidRDefault="00CD04AE" w:rsidP="003210F6">
            <w:pPr>
              <w:ind w:left="-812" w:firstLine="812"/>
              <w:rPr>
                <w:rFonts w:asciiTheme="minorHAnsi" w:hAnsiTheme="minorHAnsi" w:cstheme="minorHAnsi"/>
                <w:sz w:val="20"/>
                <w:szCs w:val="20"/>
              </w:rPr>
            </w:pPr>
          </w:p>
        </w:tc>
        <w:tc>
          <w:tcPr>
            <w:tcW w:w="750" w:type="dxa"/>
          </w:tcPr>
          <w:p w14:paraId="63EA61B3" w14:textId="77777777" w:rsidR="00CD04AE" w:rsidRPr="00ED028B" w:rsidRDefault="00CD04AE" w:rsidP="003210F6">
            <w:pPr>
              <w:ind w:left="-812" w:firstLine="812"/>
              <w:rPr>
                <w:rFonts w:asciiTheme="minorHAnsi" w:hAnsiTheme="minorHAnsi" w:cstheme="minorHAnsi"/>
                <w:sz w:val="20"/>
                <w:szCs w:val="20"/>
              </w:rPr>
            </w:pPr>
          </w:p>
        </w:tc>
        <w:tc>
          <w:tcPr>
            <w:tcW w:w="750" w:type="dxa"/>
          </w:tcPr>
          <w:p w14:paraId="31B30C7C" w14:textId="77777777" w:rsidR="00CD04AE" w:rsidRPr="00ED028B" w:rsidRDefault="00CD04AE" w:rsidP="003210F6">
            <w:pPr>
              <w:ind w:left="-812" w:firstLine="812"/>
              <w:rPr>
                <w:rFonts w:asciiTheme="minorHAnsi" w:hAnsiTheme="minorHAnsi" w:cstheme="minorHAnsi"/>
                <w:sz w:val="20"/>
                <w:szCs w:val="20"/>
              </w:rPr>
            </w:pPr>
          </w:p>
        </w:tc>
        <w:tc>
          <w:tcPr>
            <w:tcW w:w="750" w:type="dxa"/>
          </w:tcPr>
          <w:p w14:paraId="3CF2BF92" w14:textId="77777777" w:rsidR="00CD04AE" w:rsidRPr="00ED028B" w:rsidRDefault="00CD04AE" w:rsidP="003210F6">
            <w:pPr>
              <w:ind w:left="-812" w:firstLine="812"/>
              <w:rPr>
                <w:rFonts w:asciiTheme="minorHAnsi" w:hAnsiTheme="minorHAnsi" w:cstheme="minorHAnsi"/>
                <w:sz w:val="20"/>
                <w:szCs w:val="20"/>
              </w:rPr>
            </w:pPr>
          </w:p>
        </w:tc>
        <w:tc>
          <w:tcPr>
            <w:tcW w:w="1052" w:type="dxa"/>
            <w:gridSpan w:val="2"/>
          </w:tcPr>
          <w:p w14:paraId="47AC2BAA" w14:textId="77777777" w:rsidR="00CD04AE" w:rsidRPr="00ED028B" w:rsidRDefault="00CD04AE" w:rsidP="003210F6">
            <w:pPr>
              <w:ind w:left="-812" w:firstLine="812"/>
              <w:rPr>
                <w:rFonts w:asciiTheme="minorHAnsi" w:hAnsiTheme="minorHAnsi" w:cstheme="minorHAnsi"/>
                <w:sz w:val="20"/>
                <w:szCs w:val="20"/>
              </w:rPr>
            </w:pPr>
          </w:p>
        </w:tc>
      </w:tr>
    </w:tbl>
    <w:p w14:paraId="20823B6B" w14:textId="77777777" w:rsidR="00CD04AE" w:rsidRDefault="00CD04AE" w:rsidP="00CD04AE">
      <w:pPr>
        <w:rPr>
          <w:rFonts w:asciiTheme="minorHAnsi" w:hAnsiTheme="minorHAnsi" w:cstheme="minorHAnsi"/>
          <w:sz w:val="16"/>
          <w:szCs w:val="16"/>
        </w:rPr>
      </w:pPr>
    </w:p>
    <w:p w14:paraId="735CA55F" w14:textId="77777777" w:rsidR="005B111F" w:rsidRPr="005B111F" w:rsidRDefault="005B111F" w:rsidP="00ED028B">
      <w:pPr>
        <w:rPr>
          <w:rFonts w:asciiTheme="minorHAnsi" w:hAnsiTheme="minorHAnsi" w:cstheme="minorHAnsi"/>
          <w:sz w:val="16"/>
          <w:szCs w:val="16"/>
        </w:rPr>
      </w:pPr>
    </w:p>
    <w:tbl>
      <w:tblPr>
        <w:tblStyle w:val="TableGrid"/>
        <w:tblW w:w="1559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none" w:sz="0" w:space="0" w:color="auto"/>
          <w:insideV w:val="none" w:sz="0" w:space="0" w:color="auto"/>
        </w:tblBorders>
        <w:tblLook w:val="04A0" w:firstRow="1" w:lastRow="0" w:firstColumn="1" w:lastColumn="0" w:noHBand="0" w:noVBand="1"/>
      </w:tblPr>
      <w:tblGrid>
        <w:gridCol w:w="3256"/>
        <w:gridCol w:w="750"/>
        <w:gridCol w:w="750"/>
        <w:gridCol w:w="750"/>
        <w:gridCol w:w="750"/>
        <w:gridCol w:w="750"/>
        <w:gridCol w:w="750"/>
        <w:gridCol w:w="750"/>
        <w:gridCol w:w="785"/>
        <w:gridCol w:w="750"/>
        <w:gridCol w:w="750"/>
        <w:gridCol w:w="750"/>
        <w:gridCol w:w="750"/>
        <w:gridCol w:w="750"/>
        <w:gridCol w:w="750"/>
        <w:gridCol w:w="750"/>
        <w:gridCol w:w="1052"/>
      </w:tblGrid>
      <w:tr w:rsidR="00535BEF" w:rsidRPr="00535BEF" w14:paraId="697BF824" w14:textId="77777777" w:rsidTr="005B111F">
        <w:tc>
          <w:tcPr>
            <w:tcW w:w="15593" w:type="dxa"/>
            <w:gridSpan w:val="17"/>
            <w:shd w:val="clear" w:color="auto" w:fill="E7F9FF"/>
          </w:tcPr>
          <w:p w14:paraId="34D1A38C" w14:textId="112CE169" w:rsidR="00A45375" w:rsidRPr="00535BEF" w:rsidRDefault="00A45375" w:rsidP="00996910">
            <w:pPr>
              <w:rPr>
                <w:b/>
                <w:bCs/>
                <w:sz w:val="28"/>
                <w:szCs w:val="28"/>
              </w:rPr>
            </w:pPr>
            <w:r w:rsidRPr="00535BEF">
              <w:rPr>
                <w:b/>
                <w:bCs/>
                <w:sz w:val="28"/>
                <w:szCs w:val="28"/>
              </w:rPr>
              <w:t xml:space="preserve">MAINTAIN LIGHTING  </w:t>
            </w:r>
          </w:p>
        </w:tc>
      </w:tr>
      <w:tr w:rsidR="00ED028B" w:rsidRPr="00ED028B" w14:paraId="4C8F2334" w14:textId="77777777" w:rsidTr="005B111F">
        <w:tc>
          <w:tcPr>
            <w:tcW w:w="3256" w:type="dxa"/>
            <w:shd w:val="clear" w:color="auto" w:fill="EDEDED" w:themeFill="accent3" w:themeFillTint="33"/>
          </w:tcPr>
          <w:p w14:paraId="7BBF2ADC"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Estimated Service Lifespan</w:t>
            </w:r>
          </w:p>
        </w:tc>
        <w:tc>
          <w:tcPr>
            <w:tcW w:w="750" w:type="dxa"/>
            <w:shd w:val="clear" w:color="auto" w:fill="F2F2F2" w:themeFill="background1" w:themeFillShade="F2"/>
          </w:tcPr>
          <w:p w14:paraId="6FDC32B4"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2022</w:t>
            </w:r>
          </w:p>
        </w:tc>
        <w:tc>
          <w:tcPr>
            <w:tcW w:w="750" w:type="dxa"/>
            <w:shd w:val="clear" w:color="auto" w:fill="F2F2F2" w:themeFill="background1" w:themeFillShade="F2"/>
          </w:tcPr>
          <w:p w14:paraId="6D921C19"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2023</w:t>
            </w:r>
          </w:p>
        </w:tc>
        <w:tc>
          <w:tcPr>
            <w:tcW w:w="750" w:type="dxa"/>
            <w:shd w:val="clear" w:color="auto" w:fill="F2F2F2" w:themeFill="background1" w:themeFillShade="F2"/>
          </w:tcPr>
          <w:p w14:paraId="194CDCE7"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2024</w:t>
            </w:r>
          </w:p>
        </w:tc>
        <w:tc>
          <w:tcPr>
            <w:tcW w:w="750" w:type="dxa"/>
            <w:shd w:val="clear" w:color="auto" w:fill="F2F2F2" w:themeFill="background1" w:themeFillShade="F2"/>
          </w:tcPr>
          <w:p w14:paraId="34C33A19"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2025</w:t>
            </w:r>
          </w:p>
        </w:tc>
        <w:tc>
          <w:tcPr>
            <w:tcW w:w="750" w:type="dxa"/>
            <w:shd w:val="clear" w:color="auto" w:fill="F2F2F2" w:themeFill="background1" w:themeFillShade="F2"/>
          </w:tcPr>
          <w:p w14:paraId="4098A30E"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2026</w:t>
            </w:r>
          </w:p>
        </w:tc>
        <w:tc>
          <w:tcPr>
            <w:tcW w:w="750" w:type="dxa"/>
            <w:shd w:val="clear" w:color="auto" w:fill="F2F2F2" w:themeFill="background1" w:themeFillShade="F2"/>
          </w:tcPr>
          <w:p w14:paraId="3AB41EFC"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2027</w:t>
            </w:r>
          </w:p>
        </w:tc>
        <w:tc>
          <w:tcPr>
            <w:tcW w:w="750" w:type="dxa"/>
            <w:shd w:val="clear" w:color="auto" w:fill="F2F2F2" w:themeFill="background1" w:themeFillShade="F2"/>
          </w:tcPr>
          <w:p w14:paraId="2B158DA7"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2028</w:t>
            </w:r>
          </w:p>
        </w:tc>
        <w:tc>
          <w:tcPr>
            <w:tcW w:w="785" w:type="dxa"/>
            <w:shd w:val="clear" w:color="auto" w:fill="F2F2F2" w:themeFill="background1" w:themeFillShade="F2"/>
          </w:tcPr>
          <w:p w14:paraId="74E80CEB"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2029</w:t>
            </w:r>
          </w:p>
        </w:tc>
        <w:tc>
          <w:tcPr>
            <w:tcW w:w="750" w:type="dxa"/>
            <w:shd w:val="clear" w:color="auto" w:fill="F2F2F2" w:themeFill="background1" w:themeFillShade="F2"/>
          </w:tcPr>
          <w:p w14:paraId="054477A1"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2030</w:t>
            </w:r>
          </w:p>
        </w:tc>
        <w:tc>
          <w:tcPr>
            <w:tcW w:w="750" w:type="dxa"/>
            <w:shd w:val="clear" w:color="auto" w:fill="F2F2F2" w:themeFill="background1" w:themeFillShade="F2"/>
          </w:tcPr>
          <w:p w14:paraId="2EAE1077"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2031</w:t>
            </w:r>
          </w:p>
        </w:tc>
        <w:tc>
          <w:tcPr>
            <w:tcW w:w="750" w:type="dxa"/>
            <w:shd w:val="clear" w:color="auto" w:fill="F2F2F2" w:themeFill="background1" w:themeFillShade="F2"/>
          </w:tcPr>
          <w:p w14:paraId="66BA68D0"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2032</w:t>
            </w:r>
          </w:p>
        </w:tc>
        <w:tc>
          <w:tcPr>
            <w:tcW w:w="750" w:type="dxa"/>
            <w:shd w:val="clear" w:color="auto" w:fill="F2F2F2" w:themeFill="background1" w:themeFillShade="F2"/>
          </w:tcPr>
          <w:p w14:paraId="1853EDA0"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2033</w:t>
            </w:r>
          </w:p>
        </w:tc>
        <w:tc>
          <w:tcPr>
            <w:tcW w:w="750" w:type="dxa"/>
            <w:shd w:val="clear" w:color="auto" w:fill="F2F2F2" w:themeFill="background1" w:themeFillShade="F2"/>
          </w:tcPr>
          <w:p w14:paraId="66CFC27A"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2034</w:t>
            </w:r>
          </w:p>
        </w:tc>
        <w:tc>
          <w:tcPr>
            <w:tcW w:w="750" w:type="dxa"/>
            <w:shd w:val="clear" w:color="auto" w:fill="F2F2F2" w:themeFill="background1" w:themeFillShade="F2"/>
          </w:tcPr>
          <w:p w14:paraId="4B64BABB"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2035</w:t>
            </w:r>
          </w:p>
        </w:tc>
        <w:tc>
          <w:tcPr>
            <w:tcW w:w="750" w:type="dxa"/>
            <w:shd w:val="clear" w:color="auto" w:fill="F2F2F2" w:themeFill="background1" w:themeFillShade="F2"/>
          </w:tcPr>
          <w:p w14:paraId="725C6DCC"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2036</w:t>
            </w:r>
          </w:p>
        </w:tc>
        <w:tc>
          <w:tcPr>
            <w:tcW w:w="1052" w:type="dxa"/>
            <w:shd w:val="clear" w:color="auto" w:fill="F2F2F2" w:themeFill="background1" w:themeFillShade="F2"/>
          </w:tcPr>
          <w:p w14:paraId="5EED3174"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2037</w:t>
            </w:r>
          </w:p>
        </w:tc>
      </w:tr>
      <w:tr w:rsidR="00ED028B" w:rsidRPr="00ED028B" w14:paraId="6A4DAEAE" w14:textId="77777777" w:rsidTr="005B111F">
        <w:tc>
          <w:tcPr>
            <w:tcW w:w="15593" w:type="dxa"/>
            <w:gridSpan w:val="17"/>
            <w:shd w:val="clear" w:color="auto" w:fill="EDEDED" w:themeFill="accent3" w:themeFillTint="33"/>
          </w:tcPr>
          <w:p w14:paraId="2A466998"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i/>
                <w:iCs/>
                <w:sz w:val="15"/>
                <w:szCs w:val="15"/>
              </w:rPr>
              <w:t xml:space="preserve">Forecast date where major refurbishment or replacement may be required for each particular asset or capital item.  Where a Sinking Fund has been prepared, </w:t>
            </w:r>
            <w:r>
              <w:rPr>
                <w:rFonts w:asciiTheme="minorHAnsi" w:hAnsiTheme="minorHAnsi" w:cstheme="minorHAnsi"/>
                <w:i/>
                <w:iCs/>
                <w:sz w:val="15"/>
                <w:szCs w:val="15"/>
              </w:rPr>
              <w:t>this</w:t>
            </w:r>
            <w:r w:rsidRPr="00ED028B">
              <w:rPr>
                <w:rFonts w:asciiTheme="minorHAnsi" w:hAnsiTheme="minorHAnsi" w:cstheme="minorHAnsi"/>
                <w:i/>
                <w:iCs/>
                <w:sz w:val="15"/>
                <w:szCs w:val="15"/>
              </w:rPr>
              <w:t xml:space="preserve"> information may represent forecasted expenditure where appropriate.</w:t>
            </w:r>
          </w:p>
        </w:tc>
      </w:tr>
      <w:tr w:rsidR="00ED028B" w:rsidRPr="00ED028B" w14:paraId="534067E5" w14:textId="77777777" w:rsidTr="005B111F">
        <w:tc>
          <w:tcPr>
            <w:tcW w:w="3256" w:type="dxa"/>
            <w:shd w:val="clear" w:color="auto" w:fill="FFFFFF" w:themeFill="background1"/>
            <w:vAlign w:val="center"/>
          </w:tcPr>
          <w:p w14:paraId="41332779" w14:textId="60BBA884" w:rsidR="00ED028B" w:rsidRPr="00ED028B" w:rsidRDefault="00F87AF2" w:rsidP="003210F6">
            <w:pPr>
              <w:rPr>
                <w:rFonts w:asciiTheme="minorHAnsi" w:hAnsiTheme="minorHAnsi" w:cstheme="minorHAnsi"/>
                <w:sz w:val="20"/>
                <w:szCs w:val="20"/>
              </w:rPr>
            </w:pPr>
            <w:r>
              <w:rPr>
                <w:rFonts w:asciiTheme="minorHAnsi" w:hAnsiTheme="minorHAnsi" w:cstheme="minorHAnsi"/>
                <w:color w:val="FF0000"/>
                <w:sz w:val="20"/>
                <w:szCs w:val="20"/>
              </w:rPr>
              <w:t xml:space="preserve">10 </w:t>
            </w:r>
            <w:r w:rsidR="00ED028B" w:rsidRPr="00ED028B">
              <w:rPr>
                <w:rFonts w:asciiTheme="minorHAnsi" w:hAnsiTheme="minorHAnsi" w:cstheme="minorHAnsi"/>
                <w:color w:val="FF0000"/>
                <w:sz w:val="20"/>
                <w:szCs w:val="20"/>
              </w:rPr>
              <w:t>years</w:t>
            </w:r>
          </w:p>
        </w:tc>
        <w:tc>
          <w:tcPr>
            <w:tcW w:w="750" w:type="dxa"/>
          </w:tcPr>
          <w:p w14:paraId="627E13C3" w14:textId="77777777" w:rsidR="00ED028B" w:rsidRPr="00ED028B" w:rsidRDefault="00ED028B" w:rsidP="003210F6">
            <w:pPr>
              <w:jc w:val="center"/>
              <w:rPr>
                <w:rFonts w:asciiTheme="minorHAnsi" w:hAnsiTheme="minorHAnsi" w:cstheme="minorHAnsi"/>
                <w:sz w:val="36"/>
                <w:szCs w:val="36"/>
              </w:rPr>
            </w:pPr>
          </w:p>
        </w:tc>
        <w:tc>
          <w:tcPr>
            <w:tcW w:w="750" w:type="dxa"/>
          </w:tcPr>
          <w:p w14:paraId="19C912A2" w14:textId="77777777" w:rsidR="00ED028B" w:rsidRPr="00ED028B" w:rsidRDefault="00ED028B" w:rsidP="003210F6">
            <w:pPr>
              <w:rPr>
                <w:rFonts w:asciiTheme="minorHAnsi" w:hAnsiTheme="minorHAnsi" w:cstheme="minorHAnsi"/>
                <w:sz w:val="20"/>
                <w:szCs w:val="20"/>
              </w:rPr>
            </w:pPr>
          </w:p>
        </w:tc>
        <w:tc>
          <w:tcPr>
            <w:tcW w:w="750" w:type="dxa"/>
          </w:tcPr>
          <w:p w14:paraId="51DC8ED1" w14:textId="77777777" w:rsidR="00ED028B" w:rsidRPr="00ED028B" w:rsidRDefault="00ED028B" w:rsidP="003210F6">
            <w:pPr>
              <w:rPr>
                <w:rFonts w:asciiTheme="minorHAnsi" w:hAnsiTheme="minorHAnsi" w:cstheme="minorHAnsi"/>
                <w:sz w:val="20"/>
                <w:szCs w:val="20"/>
              </w:rPr>
            </w:pPr>
          </w:p>
        </w:tc>
        <w:tc>
          <w:tcPr>
            <w:tcW w:w="750" w:type="dxa"/>
          </w:tcPr>
          <w:p w14:paraId="155FCA16" w14:textId="77777777" w:rsidR="00ED028B" w:rsidRPr="00ED028B" w:rsidRDefault="00ED028B" w:rsidP="003210F6">
            <w:pPr>
              <w:rPr>
                <w:rFonts w:asciiTheme="minorHAnsi" w:hAnsiTheme="minorHAnsi" w:cstheme="minorHAnsi"/>
                <w:sz w:val="20"/>
                <w:szCs w:val="20"/>
              </w:rPr>
            </w:pPr>
          </w:p>
        </w:tc>
        <w:tc>
          <w:tcPr>
            <w:tcW w:w="750" w:type="dxa"/>
          </w:tcPr>
          <w:p w14:paraId="16D85F86" w14:textId="77777777" w:rsidR="00ED028B" w:rsidRPr="00ED028B" w:rsidRDefault="00ED028B" w:rsidP="003210F6">
            <w:pPr>
              <w:rPr>
                <w:rFonts w:asciiTheme="minorHAnsi" w:hAnsiTheme="minorHAnsi" w:cstheme="minorHAnsi"/>
                <w:sz w:val="20"/>
                <w:szCs w:val="20"/>
              </w:rPr>
            </w:pPr>
          </w:p>
        </w:tc>
        <w:tc>
          <w:tcPr>
            <w:tcW w:w="750" w:type="dxa"/>
          </w:tcPr>
          <w:p w14:paraId="05D54DA2" w14:textId="77777777" w:rsidR="00ED028B" w:rsidRPr="00ED028B" w:rsidRDefault="00ED028B" w:rsidP="003210F6">
            <w:pPr>
              <w:rPr>
                <w:rFonts w:asciiTheme="minorHAnsi" w:hAnsiTheme="minorHAnsi" w:cstheme="minorHAnsi"/>
                <w:sz w:val="20"/>
                <w:szCs w:val="20"/>
              </w:rPr>
            </w:pPr>
          </w:p>
        </w:tc>
        <w:tc>
          <w:tcPr>
            <w:tcW w:w="750" w:type="dxa"/>
          </w:tcPr>
          <w:p w14:paraId="630FEAEF" w14:textId="77777777" w:rsidR="00ED028B" w:rsidRPr="00ED028B" w:rsidRDefault="00ED028B" w:rsidP="003210F6">
            <w:pPr>
              <w:rPr>
                <w:rFonts w:asciiTheme="minorHAnsi" w:hAnsiTheme="minorHAnsi" w:cstheme="minorHAnsi"/>
                <w:sz w:val="20"/>
                <w:szCs w:val="20"/>
              </w:rPr>
            </w:pPr>
          </w:p>
        </w:tc>
        <w:tc>
          <w:tcPr>
            <w:tcW w:w="785" w:type="dxa"/>
          </w:tcPr>
          <w:p w14:paraId="74B4BDAB" w14:textId="77777777" w:rsidR="00ED028B" w:rsidRPr="00ED028B" w:rsidRDefault="00ED028B" w:rsidP="003210F6">
            <w:pPr>
              <w:rPr>
                <w:rFonts w:asciiTheme="minorHAnsi" w:hAnsiTheme="minorHAnsi" w:cstheme="minorHAnsi"/>
                <w:sz w:val="20"/>
                <w:szCs w:val="20"/>
              </w:rPr>
            </w:pPr>
          </w:p>
        </w:tc>
        <w:tc>
          <w:tcPr>
            <w:tcW w:w="750" w:type="dxa"/>
            <w:shd w:val="clear" w:color="auto" w:fill="FFFFFF" w:themeFill="background1"/>
          </w:tcPr>
          <w:p w14:paraId="54DD4A12" w14:textId="1A3CBCC0" w:rsidR="00ED028B" w:rsidRPr="00ED028B" w:rsidRDefault="00F87AF2" w:rsidP="003210F6">
            <w:pPr>
              <w:rPr>
                <w:rFonts w:asciiTheme="minorHAnsi" w:hAnsiTheme="minorHAnsi" w:cstheme="minorHAnsi"/>
                <w:sz w:val="20"/>
                <w:szCs w:val="20"/>
              </w:rPr>
            </w:pPr>
            <w:r w:rsidRPr="00ED028B">
              <w:rPr>
                <w:rFonts w:asciiTheme="minorHAnsi" w:hAnsiTheme="minorHAnsi" w:cstheme="minorHAnsi"/>
                <w:color w:val="00B1A1"/>
                <w:sz w:val="36"/>
                <w:szCs w:val="36"/>
              </w:rPr>
              <w:sym w:font="Wingdings" w:char="F0FE"/>
            </w:r>
          </w:p>
        </w:tc>
        <w:tc>
          <w:tcPr>
            <w:tcW w:w="750" w:type="dxa"/>
          </w:tcPr>
          <w:p w14:paraId="486F859B" w14:textId="77777777" w:rsidR="00ED028B" w:rsidRPr="00ED028B" w:rsidRDefault="00ED028B" w:rsidP="003210F6">
            <w:pPr>
              <w:ind w:left="-812" w:firstLine="812"/>
              <w:rPr>
                <w:rFonts w:asciiTheme="minorHAnsi" w:hAnsiTheme="minorHAnsi" w:cstheme="minorHAnsi"/>
                <w:sz w:val="20"/>
                <w:szCs w:val="20"/>
              </w:rPr>
            </w:pPr>
          </w:p>
        </w:tc>
        <w:tc>
          <w:tcPr>
            <w:tcW w:w="750" w:type="dxa"/>
          </w:tcPr>
          <w:p w14:paraId="796568D1" w14:textId="77777777" w:rsidR="00ED028B" w:rsidRPr="00ED028B" w:rsidRDefault="00ED028B" w:rsidP="003210F6">
            <w:pPr>
              <w:ind w:left="-812" w:firstLine="812"/>
              <w:rPr>
                <w:rFonts w:asciiTheme="minorHAnsi" w:hAnsiTheme="minorHAnsi" w:cstheme="minorHAnsi"/>
                <w:sz w:val="20"/>
                <w:szCs w:val="20"/>
              </w:rPr>
            </w:pPr>
          </w:p>
        </w:tc>
        <w:tc>
          <w:tcPr>
            <w:tcW w:w="750" w:type="dxa"/>
          </w:tcPr>
          <w:p w14:paraId="42730E24" w14:textId="77777777" w:rsidR="00ED028B" w:rsidRPr="00ED028B" w:rsidRDefault="00ED028B" w:rsidP="003210F6">
            <w:pPr>
              <w:ind w:left="-812" w:firstLine="812"/>
              <w:rPr>
                <w:rFonts w:asciiTheme="minorHAnsi" w:hAnsiTheme="minorHAnsi" w:cstheme="minorHAnsi"/>
                <w:sz w:val="20"/>
                <w:szCs w:val="20"/>
              </w:rPr>
            </w:pPr>
          </w:p>
        </w:tc>
        <w:tc>
          <w:tcPr>
            <w:tcW w:w="750" w:type="dxa"/>
          </w:tcPr>
          <w:p w14:paraId="52F24A6D" w14:textId="77777777" w:rsidR="00ED028B" w:rsidRPr="00ED028B" w:rsidRDefault="00ED028B" w:rsidP="003210F6">
            <w:pPr>
              <w:ind w:left="-812" w:firstLine="812"/>
              <w:rPr>
                <w:rFonts w:asciiTheme="minorHAnsi" w:hAnsiTheme="minorHAnsi" w:cstheme="minorHAnsi"/>
                <w:sz w:val="20"/>
                <w:szCs w:val="20"/>
              </w:rPr>
            </w:pPr>
          </w:p>
        </w:tc>
        <w:tc>
          <w:tcPr>
            <w:tcW w:w="750" w:type="dxa"/>
          </w:tcPr>
          <w:p w14:paraId="341E1F26" w14:textId="77777777" w:rsidR="00ED028B" w:rsidRPr="00ED028B" w:rsidRDefault="00ED028B" w:rsidP="003210F6">
            <w:pPr>
              <w:ind w:left="-812" w:firstLine="812"/>
              <w:rPr>
                <w:rFonts w:asciiTheme="minorHAnsi" w:hAnsiTheme="minorHAnsi" w:cstheme="minorHAnsi"/>
                <w:sz w:val="20"/>
                <w:szCs w:val="20"/>
              </w:rPr>
            </w:pPr>
          </w:p>
        </w:tc>
        <w:tc>
          <w:tcPr>
            <w:tcW w:w="750" w:type="dxa"/>
          </w:tcPr>
          <w:p w14:paraId="029DCFB2" w14:textId="77777777" w:rsidR="00ED028B" w:rsidRPr="00ED028B" w:rsidRDefault="00ED028B" w:rsidP="003210F6">
            <w:pPr>
              <w:ind w:left="-812" w:firstLine="812"/>
              <w:rPr>
                <w:rFonts w:asciiTheme="minorHAnsi" w:hAnsiTheme="minorHAnsi" w:cstheme="minorHAnsi"/>
                <w:sz w:val="20"/>
                <w:szCs w:val="20"/>
              </w:rPr>
            </w:pPr>
          </w:p>
        </w:tc>
        <w:tc>
          <w:tcPr>
            <w:tcW w:w="1052" w:type="dxa"/>
          </w:tcPr>
          <w:p w14:paraId="7B359FCD" w14:textId="77777777" w:rsidR="00ED028B" w:rsidRPr="00ED028B" w:rsidRDefault="00ED028B" w:rsidP="003210F6">
            <w:pPr>
              <w:ind w:left="-812" w:firstLine="812"/>
              <w:rPr>
                <w:rFonts w:asciiTheme="minorHAnsi" w:hAnsiTheme="minorHAnsi" w:cstheme="minorHAnsi"/>
                <w:sz w:val="20"/>
                <w:szCs w:val="20"/>
              </w:rPr>
            </w:pPr>
          </w:p>
        </w:tc>
      </w:tr>
    </w:tbl>
    <w:p w14:paraId="68DEA6AA" w14:textId="77777777" w:rsidR="00ED028B" w:rsidRDefault="00ED028B" w:rsidP="00ED028B">
      <w:pPr>
        <w:rPr>
          <w:rFonts w:asciiTheme="minorHAnsi" w:hAnsiTheme="minorHAnsi" w:cstheme="minorHAnsi"/>
          <w:sz w:val="16"/>
          <w:szCs w:val="16"/>
        </w:rPr>
      </w:pPr>
    </w:p>
    <w:p w14:paraId="0B8DD5B9" w14:textId="77777777" w:rsidR="00A45375" w:rsidRPr="005F124D" w:rsidRDefault="00A45375" w:rsidP="003223C4">
      <w:pPr>
        <w:rPr>
          <w:sz w:val="16"/>
          <w:szCs w:val="16"/>
        </w:rPr>
      </w:pPr>
    </w:p>
    <w:tbl>
      <w:tblPr>
        <w:tblStyle w:val="TableGrid"/>
        <w:tblW w:w="1559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none" w:sz="0" w:space="0" w:color="auto"/>
          <w:insideV w:val="none" w:sz="0" w:space="0" w:color="auto"/>
        </w:tblBorders>
        <w:tblLook w:val="04A0" w:firstRow="1" w:lastRow="0" w:firstColumn="1" w:lastColumn="0" w:noHBand="0" w:noVBand="1"/>
      </w:tblPr>
      <w:tblGrid>
        <w:gridCol w:w="3256"/>
        <w:gridCol w:w="750"/>
        <w:gridCol w:w="750"/>
        <w:gridCol w:w="750"/>
        <w:gridCol w:w="750"/>
        <w:gridCol w:w="750"/>
        <w:gridCol w:w="750"/>
        <w:gridCol w:w="750"/>
        <w:gridCol w:w="785"/>
        <w:gridCol w:w="750"/>
        <w:gridCol w:w="750"/>
        <w:gridCol w:w="750"/>
        <w:gridCol w:w="750"/>
        <w:gridCol w:w="750"/>
        <w:gridCol w:w="750"/>
        <w:gridCol w:w="750"/>
        <w:gridCol w:w="1052"/>
      </w:tblGrid>
      <w:tr w:rsidR="00A45375" w14:paraId="36F10B26" w14:textId="77777777" w:rsidTr="005B111F">
        <w:tc>
          <w:tcPr>
            <w:tcW w:w="15593" w:type="dxa"/>
            <w:gridSpan w:val="17"/>
            <w:shd w:val="clear" w:color="auto" w:fill="E7F9FF"/>
          </w:tcPr>
          <w:p w14:paraId="3A1446E8" w14:textId="3D210ED7" w:rsidR="00A45375" w:rsidRPr="0076507F" w:rsidRDefault="00A45375" w:rsidP="00996910">
            <w:pPr>
              <w:rPr>
                <w:b/>
                <w:bCs/>
                <w:color w:val="FFFFFF" w:themeColor="background1"/>
                <w:sz w:val="28"/>
                <w:szCs w:val="28"/>
              </w:rPr>
            </w:pPr>
            <w:r w:rsidRPr="00535BEF">
              <w:rPr>
                <w:b/>
                <w:bCs/>
                <w:sz w:val="28"/>
                <w:szCs w:val="28"/>
              </w:rPr>
              <w:t xml:space="preserve">MAINTAIN SIGNAGE   </w:t>
            </w:r>
          </w:p>
        </w:tc>
      </w:tr>
      <w:tr w:rsidR="00ED028B" w:rsidRPr="00ED028B" w14:paraId="7D0A1A62" w14:textId="77777777" w:rsidTr="005B111F">
        <w:tc>
          <w:tcPr>
            <w:tcW w:w="3256" w:type="dxa"/>
            <w:shd w:val="clear" w:color="auto" w:fill="EDEDED" w:themeFill="accent3" w:themeFillTint="33"/>
          </w:tcPr>
          <w:p w14:paraId="0990F9B0"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Estimated Service Lifespan</w:t>
            </w:r>
          </w:p>
        </w:tc>
        <w:tc>
          <w:tcPr>
            <w:tcW w:w="750" w:type="dxa"/>
            <w:shd w:val="clear" w:color="auto" w:fill="F2F2F2" w:themeFill="background1" w:themeFillShade="F2"/>
          </w:tcPr>
          <w:p w14:paraId="19C780C6"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2022</w:t>
            </w:r>
          </w:p>
        </w:tc>
        <w:tc>
          <w:tcPr>
            <w:tcW w:w="750" w:type="dxa"/>
            <w:shd w:val="clear" w:color="auto" w:fill="F2F2F2" w:themeFill="background1" w:themeFillShade="F2"/>
          </w:tcPr>
          <w:p w14:paraId="15A3E960"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2023</w:t>
            </w:r>
          </w:p>
        </w:tc>
        <w:tc>
          <w:tcPr>
            <w:tcW w:w="750" w:type="dxa"/>
            <w:shd w:val="clear" w:color="auto" w:fill="F2F2F2" w:themeFill="background1" w:themeFillShade="F2"/>
          </w:tcPr>
          <w:p w14:paraId="4C3CB941"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2024</w:t>
            </w:r>
          </w:p>
        </w:tc>
        <w:tc>
          <w:tcPr>
            <w:tcW w:w="750" w:type="dxa"/>
            <w:shd w:val="clear" w:color="auto" w:fill="F2F2F2" w:themeFill="background1" w:themeFillShade="F2"/>
          </w:tcPr>
          <w:p w14:paraId="509BC0FD"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2025</w:t>
            </w:r>
          </w:p>
        </w:tc>
        <w:tc>
          <w:tcPr>
            <w:tcW w:w="750" w:type="dxa"/>
            <w:shd w:val="clear" w:color="auto" w:fill="F2F2F2" w:themeFill="background1" w:themeFillShade="F2"/>
          </w:tcPr>
          <w:p w14:paraId="0247839A"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2026</w:t>
            </w:r>
          </w:p>
        </w:tc>
        <w:tc>
          <w:tcPr>
            <w:tcW w:w="750" w:type="dxa"/>
            <w:shd w:val="clear" w:color="auto" w:fill="F2F2F2" w:themeFill="background1" w:themeFillShade="F2"/>
          </w:tcPr>
          <w:p w14:paraId="0C906EAF"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2027</w:t>
            </w:r>
          </w:p>
        </w:tc>
        <w:tc>
          <w:tcPr>
            <w:tcW w:w="750" w:type="dxa"/>
            <w:shd w:val="clear" w:color="auto" w:fill="F2F2F2" w:themeFill="background1" w:themeFillShade="F2"/>
          </w:tcPr>
          <w:p w14:paraId="1BF2EAD9"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2028</w:t>
            </w:r>
          </w:p>
        </w:tc>
        <w:tc>
          <w:tcPr>
            <w:tcW w:w="785" w:type="dxa"/>
            <w:shd w:val="clear" w:color="auto" w:fill="F2F2F2" w:themeFill="background1" w:themeFillShade="F2"/>
          </w:tcPr>
          <w:p w14:paraId="512844F0" w14:textId="77777777" w:rsidR="00ED028B" w:rsidRPr="00ED028B" w:rsidRDefault="00ED028B" w:rsidP="003210F6">
            <w:pPr>
              <w:rPr>
                <w:rFonts w:asciiTheme="minorHAnsi" w:hAnsiTheme="minorHAnsi" w:cstheme="minorHAnsi"/>
                <w:sz w:val="20"/>
                <w:szCs w:val="20"/>
              </w:rPr>
            </w:pPr>
            <w:r w:rsidRPr="00ED028B">
              <w:rPr>
                <w:rFonts w:asciiTheme="minorHAnsi" w:hAnsiTheme="minorHAnsi" w:cstheme="minorHAnsi"/>
                <w:sz w:val="20"/>
                <w:szCs w:val="20"/>
              </w:rPr>
              <w:t>2029</w:t>
            </w:r>
          </w:p>
        </w:tc>
        <w:tc>
          <w:tcPr>
            <w:tcW w:w="750" w:type="dxa"/>
            <w:shd w:val="clear" w:color="auto" w:fill="F2F2F2" w:themeFill="background1" w:themeFillShade="F2"/>
          </w:tcPr>
          <w:p w14:paraId="10E98C09"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2030</w:t>
            </w:r>
          </w:p>
        </w:tc>
        <w:tc>
          <w:tcPr>
            <w:tcW w:w="750" w:type="dxa"/>
            <w:shd w:val="clear" w:color="auto" w:fill="F2F2F2" w:themeFill="background1" w:themeFillShade="F2"/>
          </w:tcPr>
          <w:p w14:paraId="6AADF328"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2031</w:t>
            </w:r>
          </w:p>
        </w:tc>
        <w:tc>
          <w:tcPr>
            <w:tcW w:w="750" w:type="dxa"/>
            <w:shd w:val="clear" w:color="auto" w:fill="F2F2F2" w:themeFill="background1" w:themeFillShade="F2"/>
          </w:tcPr>
          <w:p w14:paraId="2E564715"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2032</w:t>
            </w:r>
          </w:p>
        </w:tc>
        <w:tc>
          <w:tcPr>
            <w:tcW w:w="750" w:type="dxa"/>
            <w:shd w:val="clear" w:color="auto" w:fill="F2F2F2" w:themeFill="background1" w:themeFillShade="F2"/>
          </w:tcPr>
          <w:p w14:paraId="3EF1CCA4"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2033</w:t>
            </w:r>
          </w:p>
        </w:tc>
        <w:tc>
          <w:tcPr>
            <w:tcW w:w="750" w:type="dxa"/>
            <w:shd w:val="clear" w:color="auto" w:fill="F2F2F2" w:themeFill="background1" w:themeFillShade="F2"/>
          </w:tcPr>
          <w:p w14:paraId="5D448B84"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2034</w:t>
            </w:r>
          </w:p>
        </w:tc>
        <w:tc>
          <w:tcPr>
            <w:tcW w:w="750" w:type="dxa"/>
            <w:shd w:val="clear" w:color="auto" w:fill="F2F2F2" w:themeFill="background1" w:themeFillShade="F2"/>
          </w:tcPr>
          <w:p w14:paraId="29A91BEC"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2035</w:t>
            </w:r>
          </w:p>
        </w:tc>
        <w:tc>
          <w:tcPr>
            <w:tcW w:w="750" w:type="dxa"/>
            <w:shd w:val="clear" w:color="auto" w:fill="F2F2F2" w:themeFill="background1" w:themeFillShade="F2"/>
          </w:tcPr>
          <w:p w14:paraId="57A105D3"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2036</w:t>
            </w:r>
          </w:p>
        </w:tc>
        <w:tc>
          <w:tcPr>
            <w:tcW w:w="1052" w:type="dxa"/>
            <w:shd w:val="clear" w:color="auto" w:fill="F2F2F2" w:themeFill="background1" w:themeFillShade="F2"/>
          </w:tcPr>
          <w:p w14:paraId="5769485E"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sz w:val="20"/>
                <w:szCs w:val="20"/>
              </w:rPr>
              <w:t>2037</w:t>
            </w:r>
          </w:p>
        </w:tc>
      </w:tr>
      <w:tr w:rsidR="00ED028B" w:rsidRPr="00ED028B" w14:paraId="1607682C" w14:textId="77777777" w:rsidTr="005B111F">
        <w:tc>
          <w:tcPr>
            <w:tcW w:w="15593" w:type="dxa"/>
            <w:gridSpan w:val="17"/>
            <w:shd w:val="clear" w:color="auto" w:fill="EDEDED" w:themeFill="accent3" w:themeFillTint="33"/>
          </w:tcPr>
          <w:p w14:paraId="07A31273" w14:textId="77777777" w:rsidR="00ED028B" w:rsidRPr="00ED028B" w:rsidRDefault="00ED028B" w:rsidP="003210F6">
            <w:pPr>
              <w:ind w:left="-812" w:firstLine="812"/>
              <w:rPr>
                <w:rFonts w:asciiTheme="minorHAnsi" w:hAnsiTheme="minorHAnsi" w:cstheme="minorHAnsi"/>
                <w:sz w:val="20"/>
                <w:szCs w:val="20"/>
              </w:rPr>
            </w:pPr>
            <w:r w:rsidRPr="00ED028B">
              <w:rPr>
                <w:rFonts w:asciiTheme="minorHAnsi" w:hAnsiTheme="minorHAnsi" w:cstheme="minorHAnsi"/>
                <w:i/>
                <w:iCs/>
                <w:sz w:val="15"/>
                <w:szCs w:val="15"/>
              </w:rPr>
              <w:t xml:space="preserve">Forecast date where major refurbishment or replacement may be required for each particular asset or capital item.  Where a Sinking Fund has been prepared, </w:t>
            </w:r>
            <w:r>
              <w:rPr>
                <w:rFonts w:asciiTheme="minorHAnsi" w:hAnsiTheme="minorHAnsi" w:cstheme="minorHAnsi"/>
                <w:i/>
                <w:iCs/>
                <w:sz w:val="15"/>
                <w:szCs w:val="15"/>
              </w:rPr>
              <w:t>this</w:t>
            </w:r>
            <w:r w:rsidRPr="00ED028B">
              <w:rPr>
                <w:rFonts w:asciiTheme="minorHAnsi" w:hAnsiTheme="minorHAnsi" w:cstheme="minorHAnsi"/>
                <w:i/>
                <w:iCs/>
                <w:sz w:val="15"/>
                <w:szCs w:val="15"/>
              </w:rPr>
              <w:t xml:space="preserve"> information may represent forecasted expenditure where appropriate.</w:t>
            </w:r>
          </w:p>
        </w:tc>
      </w:tr>
      <w:tr w:rsidR="00ED028B" w:rsidRPr="00ED028B" w14:paraId="0E6F7E35" w14:textId="77777777" w:rsidTr="005B111F">
        <w:tc>
          <w:tcPr>
            <w:tcW w:w="3256" w:type="dxa"/>
            <w:shd w:val="clear" w:color="auto" w:fill="FFFFFF" w:themeFill="background1"/>
            <w:vAlign w:val="center"/>
          </w:tcPr>
          <w:p w14:paraId="353421C6" w14:textId="0673072A" w:rsidR="00ED028B" w:rsidRPr="00ED028B" w:rsidRDefault="00DD4D1C" w:rsidP="003210F6">
            <w:pPr>
              <w:rPr>
                <w:rFonts w:asciiTheme="minorHAnsi" w:hAnsiTheme="minorHAnsi" w:cstheme="minorHAnsi"/>
                <w:sz w:val="20"/>
                <w:szCs w:val="20"/>
              </w:rPr>
            </w:pPr>
            <w:r>
              <w:rPr>
                <w:rFonts w:asciiTheme="minorHAnsi" w:hAnsiTheme="minorHAnsi" w:cstheme="minorHAnsi"/>
                <w:color w:val="FF0000"/>
                <w:sz w:val="20"/>
                <w:szCs w:val="20"/>
              </w:rPr>
              <w:t>5</w:t>
            </w:r>
            <w:r w:rsidR="00F87AF2">
              <w:rPr>
                <w:rFonts w:asciiTheme="minorHAnsi" w:hAnsiTheme="minorHAnsi" w:cstheme="minorHAnsi"/>
                <w:color w:val="FF0000"/>
                <w:sz w:val="20"/>
                <w:szCs w:val="20"/>
              </w:rPr>
              <w:t xml:space="preserve"> </w:t>
            </w:r>
            <w:r w:rsidR="00ED028B" w:rsidRPr="00ED028B">
              <w:rPr>
                <w:rFonts w:asciiTheme="minorHAnsi" w:hAnsiTheme="minorHAnsi" w:cstheme="minorHAnsi"/>
                <w:color w:val="FF0000"/>
                <w:sz w:val="20"/>
                <w:szCs w:val="20"/>
              </w:rPr>
              <w:t>years</w:t>
            </w:r>
          </w:p>
        </w:tc>
        <w:tc>
          <w:tcPr>
            <w:tcW w:w="750" w:type="dxa"/>
          </w:tcPr>
          <w:p w14:paraId="2C006ED7" w14:textId="77777777" w:rsidR="00ED028B" w:rsidRPr="00ED028B" w:rsidRDefault="00ED028B" w:rsidP="003210F6">
            <w:pPr>
              <w:jc w:val="center"/>
              <w:rPr>
                <w:rFonts w:asciiTheme="minorHAnsi" w:hAnsiTheme="minorHAnsi" w:cstheme="minorHAnsi"/>
                <w:sz w:val="36"/>
                <w:szCs w:val="36"/>
              </w:rPr>
            </w:pPr>
          </w:p>
        </w:tc>
        <w:tc>
          <w:tcPr>
            <w:tcW w:w="750" w:type="dxa"/>
          </w:tcPr>
          <w:p w14:paraId="27A8F3A4" w14:textId="77777777" w:rsidR="00ED028B" w:rsidRPr="00ED028B" w:rsidRDefault="00ED028B" w:rsidP="003210F6">
            <w:pPr>
              <w:rPr>
                <w:rFonts w:asciiTheme="minorHAnsi" w:hAnsiTheme="minorHAnsi" w:cstheme="minorHAnsi"/>
                <w:sz w:val="20"/>
                <w:szCs w:val="20"/>
              </w:rPr>
            </w:pPr>
          </w:p>
        </w:tc>
        <w:tc>
          <w:tcPr>
            <w:tcW w:w="750" w:type="dxa"/>
          </w:tcPr>
          <w:p w14:paraId="1797A3A3" w14:textId="77777777" w:rsidR="00ED028B" w:rsidRPr="00ED028B" w:rsidRDefault="00ED028B" w:rsidP="003210F6">
            <w:pPr>
              <w:rPr>
                <w:rFonts w:asciiTheme="minorHAnsi" w:hAnsiTheme="minorHAnsi" w:cstheme="minorHAnsi"/>
                <w:sz w:val="20"/>
                <w:szCs w:val="20"/>
              </w:rPr>
            </w:pPr>
          </w:p>
        </w:tc>
        <w:tc>
          <w:tcPr>
            <w:tcW w:w="750" w:type="dxa"/>
          </w:tcPr>
          <w:p w14:paraId="2F6D5B83" w14:textId="05E67F53" w:rsidR="00ED028B" w:rsidRPr="00ED028B" w:rsidRDefault="00DD4D1C" w:rsidP="003210F6">
            <w:pPr>
              <w:rPr>
                <w:rFonts w:asciiTheme="minorHAnsi" w:hAnsiTheme="minorHAnsi" w:cstheme="minorHAnsi"/>
                <w:sz w:val="20"/>
                <w:szCs w:val="20"/>
              </w:rPr>
            </w:pPr>
            <w:r w:rsidRPr="00ED028B">
              <w:rPr>
                <w:rFonts w:asciiTheme="minorHAnsi" w:hAnsiTheme="minorHAnsi" w:cstheme="minorHAnsi"/>
                <w:color w:val="00B1A1"/>
                <w:sz w:val="36"/>
                <w:szCs w:val="36"/>
              </w:rPr>
              <w:sym w:font="Wingdings" w:char="F0FE"/>
            </w:r>
          </w:p>
        </w:tc>
        <w:tc>
          <w:tcPr>
            <w:tcW w:w="750" w:type="dxa"/>
          </w:tcPr>
          <w:p w14:paraId="115C8C61" w14:textId="77777777" w:rsidR="00ED028B" w:rsidRPr="00ED028B" w:rsidRDefault="00ED028B" w:rsidP="003210F6">
            <w:pPr>
              <w:rPr>
                <w:rFonts w:asciiTheme="minorHAnsi" w:hAnsiTheme="minorHAnsi" w:cstheme="minorHAnsi"/>
                <w:sz w:val="20"/>
                <w:szCs w:val="20"/>
              </w:rPr>
            </w:pPr>
          </w:p>
        </w:tc>
        <w:tc>
          <w:tcPr>
            <w:tcW w:w="750" w:type="dxa"/>
          </w:tcPr>
          <w:p w14:paraId="26822C46" w14:textId="77777777" w:rsidR="00ED028B" w:rsidRPr="00ED028B" w:rsidRDefault="00ED028B" w:rsidP="003210F6">
            <w:pPr>
              <w:rPr>
                <w:rFonts w:asciiTheme="minorHAnsi" w:hAnsiTheme="minorHAnsi" w:cstheme="minorHAnsi"/>
                <w:sz w:val="20"/>
                <w:szCs w:val="20"/>
              </w:rPr>
            </w:pPr>
          </w:p>
        </w:tc>
        <w:tc>
          <w:tcPr>
            <w:tcW w:w="750" w:type="dxa"/>
          </w:tcPr>
          <w:p w14:paraId="6AE93465" w14:textId="77777777" w:rsidR="00ED028B" w:rsidRPr="00ED028B" w:rsidRDefault="00ED028B" w:rsidP="003210F6">
            <w:pPr>
              <w:rPr>
                <w:rFonts w:asciiTheme="minorHAnsi" w:hAnsiTheme="minorHAnsi" w:cstheme="minorHAnsi"/>
                <w:sz w:val="20"/>
                <w:szCs w:val="20"/>
              </w:rPr>
            </w:pPr>
          </w:p>
        </w:tc>
        <w:tc>
          <w:tcPr>
            <w:tcW w:w="785" w:type="dxa"/>
          </w:tcPr>
          <w:p w14:paraId="0F8C0506" w14:textId="77777777" w:rsidR="00ED028B" w:rsidRPr="00ED028B" w:rsidRDefault="00ED028B" w:rsidP="003210F6">
            <w:pPr>
              <w:rPr>
                <w:rFonts w:asciiTheme="minorHAnsi" w:hAnsiTheme="minorHAnsi" w:cstheme="minorHAnsi"/>
                <w:sz w:val="20"/>
                <w:szCs w:val="20"/>
              </w:rPr>
            </w:pPr>
          </w:p>
        </w:tc>
        <w:tc>
          <w:tcPr>
            <w:tcW w:w="750" w:type="dxa"/>
            <w:shd w:val="clear" w:color="auto" w:fill="FFFFFF" w:themeFill="background1"/>
          </w:tcPr>
          <w:p w14:paraId="09A97440" w14:textId="76AF34F1" w:rsidR="00ED028B" w:rsidRPr="00ED028B" w:rsidRDefault="00ED028B" w:rsidP="003210F6">
            <w:pPr>
              <w:rPr>
                <w:rFonts w:asciiTheme="minorHAnsi" w:hAnsiTheme="minorHAnsi" w:cstheme="minorHAnsi"/>
                <w:sz w:val="20"/>
                <w:szCs w:val="20"/>
              </w:rPr>
            </w:pPr>
          </w:p>
        </w:tc>
        <w:tc>
          <w:tcPr>
            <w:tcW w:w="750" w:type="dxa"/>
          </w:tcPr>
          <w:p w14:paraId="44DD7026" w14:textId="77777777" w:rsidR="00ED028B" w:rsidRPr="00ED028B" w:rsidRDefault="00ED028B" w:rsidP="003210F6">
            <w:pPr>
              <w:ind w:left="-812" w:firstLine="812"/>
              <w:rPr>
                <w:rFonts w:asciiTheme="minorHAnsi" w:hAnsiTheme="minorHAnsi" w:cstheme="minorHAnsi"/>
                <w:sz w:val="20"/>
                <w:szCs w:val="20"/>
              </w:rPr>
            </w:pPr>
          </w:p>
        </w:tc>
        <w:tc>
          <w:tcPr>
            <w:tcW w:w="750" w:type="dxa"/>
          </w:tcPr>
          <w:p w14:paraId="7E2444C8" w14:textId="77777777" w:rsidR="00ED028B" w:rsidRPr="00ED028B" w:rsidRDefault="00ED028B" w:rsidP="003210F6">
            <w:pPr>
              <w:ind w:left="-812" w:firstLine="812"/>
              <w:rPr>
                <w:rFonts w:asciiTheme="minorHAnsi" w:hAnsiTheme="minorHAnsi" w:cstheme="minorHAnsi"/>
                <w:sz w:val="20"/>
                <w:szCs w:val="20"/>
              </w:rPr>
            </w:pPr>
          </w:p>
        </w:tc>
        <w:tc>
          <w:tcPr>
            <w:tcW w:w="750" w:type="dxa"/>
          </w:tcPr>
          <w:p w14:paraId="506FAAD6" w14:textId="77777777" w:rsidR="00ED028B" w:rsidRPr="00ED028B" w:rsidRDefault="00ED028B" w:rsidP="003210F6">
            <w:pPr>
              <w:ind w:left="-812" w:firstLine="812"/>
              <w:rPr>
                <w:rFonts w:asciiTheme="minorHAnsi" w:hAnsiTheme="minorHAnsi" w:cstheme="minorHAnsi"/>
                <w:sz w:val="20"/>
                <w:szCs w:val="20"/>
              </w:rPr>
            </w:pPr>
          </w:p>
        </w:tc>
        <w:tc>
          <w:tcPr>
            <w:tcW w:w="750" w:type="dxa"/>
          </w:tcPr>
          <w:p w14:paraId="66F9A915" w14:textId="77777777" w:rsidR="00ED028B" w:rsidRPr="00ED028B" w:rsidRDefault="00ED028B" w:rsidP="003210F6">
            <w:pPr>
              <w:ind w:left="-812" w:firstLine="812"/>
              <w:rPr>
                <w:rFonts w:asciiTheme="minorHAnsi" w:hAnsiTheme="minorHAnsi" w:cstheme="minorHAnsi"/>
                <w:sz w:val="20"/>
                <w:szCs w:val="20"/>
              </w:rPr>
            </w:pPr>
          </w:p>
        </w:tc>
        <w:tc>
          <w:tcPr>
            <w:tcW w:w="750" w:type="dxa"/>
          </w:tcPr>
          <w:p w14:paraId="12D88690" w14:textId="77777777" w:rsidR="00ED028B" w:rsidRPr="00ED028B" w:rsidRDefault="00ED028B" w:rsidP="003210F6">
            <w:pPr>
              <w:ind w:left="-812" w:firstLine="812"/>
              <w:rPr>
                <w:rFonts w:asciiTheme="minorHAnsi" w:hAnsiTheme="minorHAnsi" w:cstheme="minorHAnsi"/>
                <w:sz w:val="20"/>
                <w:szCs w:val="20"/>
              </w:rPr>
            </w:pPr>
          </w:p>
        </w:tc>
        <w:tc>
          <w:tcPr>
            <w:tcW w:w="750" w:type="dxa"/>
          </w:tcPr>
          <w:p w14:paraId="17AF066D" w14:textId="77777777" w:rsidR="00ED028B" w:rsidRPr="00ED028B" w:rsidRDefault="00ED028B" w:rsidP="003210F6">
            <w:pPr>
              <w:ind w:left="-812" w:firstLine="812"/>
              <w:rPr>
                <w:rFonts w:asciiTheme="minorHAnsi" w:hAnsiTheme="minorHAnsi" w:cstheme="minorHAnsi"/>
                <w:sz w:val="20"/>
                <w:szCs w:val="20"/>
              </w:rPr>
            </w:pPr>
          </w:p>
        </w:tc>
        <w:tc>
          <w:tcPr>
            <w:tcW w:w="1052" w:type="dxa"/>
          </w:tcPr>
          <w:p w14:paraId="30963B58" w14:textId="77777777" w:rsidR="00ED028B" w:rsidRPr="00ED028B" w:rsidRDefault="00ED028B" w:rsidP="003210F6">
            <w:pPr>
              <w:ind w:left="-812" w:firstLine="812"/>
              <w:rPr>
                <w:rFonts w:asciiTheme="minorHAnsi" w:hAnsiTheme="minorHAnsi" w:cstheme="minorHAnsi"/>
                <w:sz w:val="20"/>
                <w:szCs w:val="20"/>
              </w:rPr>
            </w:pPr>
          </w:p>
        </w:tc>
      </w:tr>
    </w:tbl>
    <w:p w14:paraId="71EA40D6" w14:textId="1BAA445A" w:rsidR="00535BEF" w:rsidRPr="005B111F" w:rsidRDefault="00535BEF" w:rsidP="005B111F">
      <w:pPr>
        <w:pStyle w:val="Default"/>
        <w:shd w:val="clear" w:color="auto" w:fill="FFFFFF" w:themeFill="background1"/>
        <w:jc w:val="both"/>
        <w:rPr>
          <w:rFonts w:ascii="Century Gothic" w:hAnsi="Century Gothic"/>
          <w:color w:val="00B0F0"/>
          <w:sz w:val="28"/>
          <w:szCs w:val="28"/>
        </w:rPr>
      </w:pPr>
      <w:r w:rsidRPr="005B111F">
        <w:rPr>
          <w:rFonts w:ascii="Century Gothic" w:hAnsi="Century Gothic"/>
          <w:color w:val="00B0F0"/>
          <w:sz w:val="28"/>
          <w:szCs w:val="28"/>
        </w:rPr>
        <w:t>WASHROOM/BATHROOMS</w:t>
      </w:r>
    </w:p>
    <w:p w14:paraId="042F08E5" w14:textId="77777777" w:rsidR="005B111F" w:rsidRPr="005B111F" w:rsidRDefault="005B111F" w:rsidP="005B111F">
      <w:pPr>
        <w:pStyle w:val="Default"/>
        <w:jc w:val="both"/>
        <w:rPr>
          <w:rFonts w:ascii="Arial" w:hAnsi="Arial" w:cs="Arial"/>
          <w:sz w:val="20"/>
          <w:szCs w:val="20"/>
        </w:rPr>
      </w:pPr>
      <w:r w:rsidRPr="005B111F">
        <w:rPr>
          <w:rFonts w:ascii="Arial" w:hAnsi="Arial" w:cs="Arial"/>
          <w:b/>
          <w:bCs/>
          <w:i/>
          <w:iCs/>
          <w:sz w:val="20"/>
          <w:szCs w:val="20"/>
        </w:rPr>
        <w:t>Inspector:</w:t>
      </w:r>
      <w:r w:rsidRPr="005B111F">
        <w:rPr>
          <w:rFonts w:ascii="Arial" w:hAnsi="Arial" w:cs="Arial"/>
          <w:sz w:val="20"/>
          <w:szCs w:val="20"/>
        </w:rPr>
        <w:t xml:space="preserve"> Residential Report</w:t>
      </w:r>
      <w:r>
        <w:rPr>
          <w:rFonts w:ascii="Arial" w:hAnsi="Arial" w:cs="Arial"/>
          <w:sz w:val="20"/>
          <w:szCs w:val="20"/>
        </w:rPr>
        <w:t>s</w:t>
      </w:r>
      <w:r>
        <w:rPr>
          <w:rFonts w:ascii="Arial" w:hAnsi="Arial" w:cs="Arial"/>
          <w:sz w:val="20"/>
          <w:szCs w:val="20"/>
        </w:rPr>
        <w:tab/>
      </w:r>
      <w:r>
        <w:rPr>
          <w:rFonts w:ascii="Arial" w:hAnsi="Arial" w:cs="Arial"/>
          <w:sz w:val="20"/>
          <w:szCs w:val="20"/>
        </w:rPr>
        <w:tab/>
      </w:r>
      <w:r w:rsidRPr="005B111F">
        <w:rPr>
          <w:rFonts w:ascii="Arial" w:hAnsi="Arial" w:cs="Arial"/>
          <w:b/>
          <w:bCs/>
          <w:i/>
          <w:iCs/>
          <w:sz w:val="20"/>
          <w:szCs w:val="20"/>
        </w:rPr>
        <w:t>Inspection Type:</w:t>
      </w:r>
      <w:r w:rsidRPr="005B111F">
        <w:rPr>
          <w:rFonts w:ascii="Arial" w:hAnsi="Arial" w:cs="Arial"/>
          <w:sz w:val="20"/>
          <w:szCs w:val="20"/>
        </w:rPr>
        <w:t xml:space="preserve"> Routine</w:t>
      </w:r>
      <w:r>
        <w:rPr>
          <w:rFonts w:ascii="Arial" w:hAnsi="Arial" w:cs="Arial"/>
          <w:sz w:val="20"/>
          <w:szCs w:val="20"/>
        </w:rPr>
        <w:tab/>
      </w:r>
      <w:r>
        <w:rPr>
          <w:rFonts w:ascii="Arial" w:hAnsi="Arial" w:cs="Arial"/>
          <w:sz w:val="20"/>
          <w:szCs w:val="20"/>
        </w:rPr>
        <w:tab/>
      </w:r>
      <w:r w:rsidRPr="005B111F">
        <w:rPr>
          <w:rFonts w:ascii="Arial" w:hAnsi="Arial" w:cs="Arial"/>
          <w:b/>
          <w:bCs/>
          <w:i/>
          <w:iCs/>
          <w:sz w:val="20"/>
          <w:szCs w:val="20"/>
        </w:rPr>
        <w:t>Frequency:</w:t>
      </w:r>
      <w:r>
        <w:rPr>
          <w:rFonts w:ascii="Arial" w:hAnsi="Arial" w:cs="Arial"/>
          <w:sz w:val="20"/>
          <w:szCs w:val="20"/>
        </w:rPr>
        <w:t xml:space="preserve"> </w:t>
      </w:r>
      <w:r w:rsidRPr="005B111F">
        <w:rPr>
          <w:rFonts w:ascii="Arial" w:hAnsi="Arial" w:cs="Arial"/>
          <w:sz w:val="20"/>
          <w:szCs w:val="20"/>
        </w:rPr>
        <w:t>Annua</w:t>
      </w:r>
      <w:r>
        <w:rPr>
          <w:rFonts w:ascii="Arial" w:hAnsi="Arial" w:cs="Arial"/>
          <w:sz w:val="20"/>
          <w:szCs w:val="20"/>
        </w:rPr>
        <w:t>l</w:t>
      </w:r>
      <w:r>
        <w:rPr>
          <w:rFonts w:ascii="Arial" w:hAnsi="Arial" w:cs="Arial"/>
          <w:sz w:val="20"/>
          <w:szCs w:val="20"/>
        </w:rPr>
        <w:tab/>
      </w:r>
      <w:r>
        <w:rPr>
          <w:rFonts w:ascii="Arial" w:hAnsi="Arial" w:cs="Arial"/>
          <w:sz w:val="20"/>
          <w:szCs w:val="20"/>
        </w:rPr>
        <w:tab/>
      </w:r>
      <w:r w:rsidRPr="005B111F">
        <w:rPr>
          <w:rFonts w:ascii="Arial" w:hAnsi="Arial" w:cs="Arial"/>
          <w:b/>
          <w:bCs/>
          <w:i/>
          <w:iCs/>
          <w:sz w:val="20"/>
          <w:szCs w:val="20"/>
        </w:rPr>
        <w:t>Last Inspection Date:</w:t>
      </w:r>
      <w:r>
        <w:rPr>
          <w:rFonts w:ascii="Arial" w:hAnsi="Arial" w:cs="Arial"/>
          <w:sz w:val="20"/>
          <w:szCs w:val="20"/>
        </w:rPr>
        <w:t xml:space="preserve"> </w:t>
      </w:r>
      <w:r w:rsidRPr="005B111F">
        <w:rPr>
          <w:rFonts w:ascii="Arial" w:hAnsi="Arial" w:cs="Arial"/>
          <w:sz w:val="20"/>
          <w:szCs w:val="20"/>
        </w:rPr>
        <w:t>2/5/2022</w:t>
      </w:r>
      <w:r w:rsidRPr="005B111F">
        <w:rPr>
          <w:rFonts w:ascii="Arial" w:hAnsi="Arial" w:cs="Arial"/>
          <w:sz w:val="20"/>
          <w:szCs w:val="20"/>
        </w:rPr>
        <w:tab/>
      </w:r>
    </w:p>
    <w:p w14:paraId="1B74F2F7" w14:textId="77777777" w:rsidR="005B111F" w:rsidRDefault="005B111F" w:rsidP="005B111F">
      <w:pPr>
        <w:pStyle w:val="Default"/>
        <w:jc w:val="both"/>
      </w:pPr>
      <w:r w:rsidRPr="005B111F">
        <w:rPr>
          <w:rFonts w:ascii="Arial" w:hAnsi="Arial" w:cs="Arial"/>
          <w:b/>
          <w:bCs/>
          <w:i/>
          <w:iCs/>
          <w:sz w:val="20"/>
          <w:szCs w:val="20"/>
          <w:shd w:val="clear" w:color="auto" w:fill="FBE4D5" w:themeFill="accent2" w:themeFillTint="33"/>
        </w:rPr>
        <w:t>Next Inspection Date:</w:t>
      </w:r>
      <w:r w:rsidRPr="005B111F">
        <w:rPr>
          <w:rFonts w:ascii="Arial" w:hAnsi="Arial" w:cs="Arial"/>
          <w:sz w:val="20"/>
          <w:szCs w:val="20"/>
          <w:shd w:val="clear" w:color="auto" w:fill="FBE4D5" w:themeFill="accent2" w:themeFillTint="33"/>
        </w:rPr>
        <w:t xml:space="preserve"> 2/5/2023</w:t>
      </w:r>
      <w:r>
        <w:tab/>
      </w:r>
    </w:p>
    <w:p w14:paraId="7EF2B3AA" w14:textId="3FE38F7F" w:rsidR="00535BEF" w:rsidRDefault="00535BEF" w:rsidP="00D95E21"/>
    <w:tbl>
      <w:tblPr>
        <w:tblStyle w:val="TableGrid"/>
        <w:tblW w:w="1559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none" w:sz="0" w:space="0" w:color="auto"/>
          <w:insideV w:val="none" w:sz="0" w:space="0" w:color="auto"/>
        </w:tblBorders>
        <w:tblLook w:val="04A0" w:firstRow="1" w:lastRow="0" w:firstColumn="1" w:lastColumn="0" w:noHBand="0" w:noVBand="1"/>
      </w:tblPr>
      <w:tblGrid>
        <w:gridCol w:w="3256"/>
        <w:gridCol w:w="750"/>
        <w:gridCol w:w="750"/>
        <w:gridCol w:w="750"/>
        <w:gridCol w:w="750"/>
        <w:gridCol w:w="750"/>
        <w:gridCol w:w="750"/>
        <w:gridCol w:w="750"/>
        <w:gridCol w:w="785"/>
        <w:gridCol w:w="750"/>
        <w:gridCol w:w="750"/>
        <w:gridCol w:w="750"/>
        <w:gridCol w:w="750"/>
        <w:gridCol w:w="750"/>
        <w:gridCol w:w="750"/>
        <w:gridCol w:w="750"/>
        <w:gridCol w:w="1052"/>
      </w:tblGrid>
      <w:tr w:rsidR="00D95E21" w14:paraId="1232C944" w14:textId="77777777" w:rsidTr="005B111F">
        <w:tc>
          <w:tcPr>
            <w:tcW w:w="15593" w:type="dxa"/>
            <w:gridSpan w:val="17"/>
            <w:shd w:val="clear" w:color="auto" w:fill="E7F9FF"/>
          </w:tcPr>
          <w:p w14:paraId="710CC6C8" w14:textId="612BA6D5" w:rsidR="00D95E21" w:rsidRPr="0076507F" w:rsidRDefault="00D95E21" w:rsidP="00BE4BFC">
            <w:pPr>
              <w:rPr>
                <w:b/>
                <w:bCs/>
                <w:color w:val="FFFFFF" w:themeColor="background1"/>
                <w:sz w:val="28"/>
                <w:szCs w:val="28"/>
              </w:rPr>
            </w:pPr>
            <w:r w:rsidRPr="00535BEF">
              <w:rPr>
                <w:b/>
                <w:bCs/>
                <w:sz w:val="28"/>
                <w:szCs w:val="28"/>
              </w:rPr>
              <w:t>MAINTAIN/REPLACE TOILETS AND SINKS</w:t>
            </w:r>
          </w:p>
        </w:tc>
      </w:tr>
      <w:tr w:rsidR="00D95E21" w:rsidRPr="00ED028B" w14:paraId="28F98EC8" w14:textId="77777777" w:rsidTr="005B111F">
        <w:tc>
          <w:tcPr>
            <w:tcW w:w="3256" w:type="dxa"/>
            <w:shd w:val="clear" w:color="auto" w:fill="EDEDED" w:themeFill="accent3" w:themeFillTint="33"/>
          </w:tcPr>
          <w:p w14:paraId="661867B8"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Estimated Service Lifespan</w:t>
            </w:r>
          </w:p>
        </w:tc>
        <w:tc>
          <w:tcPr>
            <w:tcW w:w="750" w:type="dxa"/>
            <w:shd w:val="clear" w:color="auto" w:fill="F2F2F2" w:themeFill="background1" w:themeFillShade="F2"/>
          </w:tcPr>
          <w:p w14:paraId="514FD98E"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2022</w:t>
            </w:r>
          </w:p>
        </w:tc>
        <w:tc>
          <w:tcPr>
            <w:tcW w:w="750" w:type="dxa"/>
            <w:shd w:val="clear" w:color="auto" w:fill="F2F2F2" w:themeFill="background1" w:themeFillShade="F2"/>
          </w:tcPr>
          <w:p w14:paraId="7F5A0302"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2023</w:t>
            </w:r>
          </w:p>
        </w:tc>
        <w:tc>
          <w:tcPr>
            <w:tcW w:w="750" w:type="dxa"/>
            <w:shd w:val="clear" w:color="auto" w:fill="F2F2F2" w:themeFill="background1" w:themeFillShade="F2"/>
          </w:tcPr>
          <w:p w14:paraId="3B326F8B"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2024</w:t>
            </w:r>
          </w:p>
        </w:tc>
        <w:tc>
          <w:tcPr>
            <w:tcW w:w="750" w:type="dxa"/>
            <w:shd w:val="clear" w:color="auto" w:fill="F2F2F2" w:themeFill="background1" w:themeFillShade="F2"/>
          </w:tcPr>
          <w:p w14:paraId="18EDFF3D"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2025</w:t>
            </w:r>
          </w:p>
        </w:tc>
        <w:tc>
          <w:tcPr>
            <w:tcW w:w="750" w:type="dxa"/>
            <w:shd w:val="clear" w:color="auto" w:fill="F2F2F2" w:themeFill="background1" w:themeFillShade="F2"/>
          </w:tcPr>
          <w:p w14:paraId="7D659588"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2026</w:t>
            </w:r>
          </w:p>
        </w:tc>
        <w:tc>
          <w:tcPr>
            <w:tcW w:w="750" w:type="dxa"/>
            <w:shd w:val="clear" w:color="auto" w:fill="F2F2F2" w:themeFill="background1" w:themeFillShade="F2"/>
          </w:tcPr>
          <w:p w14:paraId="3D268276"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2027</w:t>
            </w:r>
          </w:p>
        </w:tc>
        <w:tc>
          <w:tcPr>
            <w:tcW w:w="750" w:type="dxa"/>
            <w:shd w:val="clear" w:color="auto" w:fill="F2F2F2" w:themeFill="background1" w:themeFillShade="F2"/>
          </w:tcPr>
          <w:p w14:paraId="0967ACAE"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2028</w:t>
            </w:r>
          </w:p>
        </w:tc>
        <w:tc>
          <w:tcPr>
            <w:tcW w:w="785" w:type="dxa"/>
            <w:shd w:val="clear" w:color="auto" w:fill="F2F2F2" w:themeFill="background1" w:themeFillShade="F2"/>
          </w:tcPr>
          <w:p w14:paraId="69585172"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2029</w:t>
            </w:r>
          </w:p>
        </w:tc>
        <w:tc>
          <w:tcPr>
            <w:tcW w:w="750" w:type="dxa"/>
            <w:shd w:val="clear" w:color="auto" w:fill="F2F2F2" w:themeFill="background1" w:themeFillShade="F2"/>
          </w:tcPr>
          <w:p w14:paraId="7C397221"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2030</w:t>
            </w:r>
          </w:p>
        </w:tc>
        <w:tc>
          <w:tcPr>
            <w:tcW w:w="750" w:type="dxa"/>
            <w:shd w:val="clear" w:color="auto" w:fill="F2F2F2" w:themeFill="background1" w:themeFillShade="F2"/>
          </w:tcPr>
          <w:p w14:paraId="42DC5586"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2031</w:t>
            </w:r>
          </w:p>
        </w:tc>
        <w:tc>
          <w:tcPr>
            <w:tcW w:w="750" w:type="dxa"/>
            <w:shd w:val="clear" w:color="auto" w:fill="F2F2F2" w:themeFill="background1" w:themeFillShade="F2"/>
          </w:tcPr>
          <w:p w14:paraId="19C9C123"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2032</w:t>
            </w:r>
          </w:p>
        </w:tc>
        <w:tc>
          <w:tcPr>
            <w:tcW w:w="750" w:type="dxa"/>
            <w:shd w:val="clear" w:color="auto" w:fill="F2F2F2" w:themeFill="background1" w:themeFillShade="F2"/>
          </w:tcPr>
          <w:p w14:paraId="6C030BD1"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2033</w:t>
            </w:r>
          </w:p>
        </w:tc>
        <w:tc>
          <w:tcPr>
            <w:tcW w:w="750" w:type="dxa"/>
            <w:shd w:val="clear" w:color="auto" w:fill="F2F2F2" w:themeFill="background1" w:themeFillShade="F2"/>
          </w:tcPr>
          <w:p w14:paraId="4BE9424B"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2034</w:t>
            </w:r>
          </w:p>
        </w:tc>
        <w:tc>
          <w:tcPr>
            <w:tcW w:w="750" w:type="dxa"/>
            <w:shd w:val="clear" w:color="auto" w:fill="F2F2F2" w:themeFill="background1" w:themeFillShade="F2"/>
          </w:tcPr>
          <w:p w14:paraId="4EA10A57"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2035</w:t>
            </w:r>
          </w:p>
        </w:tc>
        <w:tc>
          <w:tcPr>
            <w:tcW w:w="750" w:type="dxa"/>
            <w:shd w:val="clear" w:color="auto" w:fill="F2F2F2" w:themeFill="background1" w:themeFillShade="F2"/>
          </w:tcPr>
          <w:p w14:paraId="1316964E"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2036</w:t>
            </w:r>
          </w:p>
        </w:tc>
        <w:tc>
          <w:tcPr>
            <w:tcW w:w="1052" w:type="dxa"/>
            <w:shd w:val="clear" w:color="auto" w:fill="F2F2F2" w:themeFill="background1" w:themeFillShade="F2"/>
          </w:tcPr>
          <w:p w14:paraId="6490FAFC"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2037</w:t>
            </w:r>
          </w:p>
        </w:tc>
      </w:tr>
      <w:tr w:rsidR="00D95E21" w:rsidRPr="00ED028B" w14:paraId="300568CB" w14:textId="77777777" w:rsidTr="005B111F">
        <w:tc>
          <w:tcPr>
            <w:tcW w:w="15593" w:type="dxa"/>
            <w:gridSpan w:val="17"/>
            <w:shd w:val="clear" w:color="auto" w:fill="EDEDED" w:themeFill="accent3" w:themeFillTint="33"/>
          </w:tcPr>
          <w:p w14:paraId="08E76474"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i/>
                <w:iCs/>
                <w:sz w:val="15"/>
                <w:szCs w:val="15"/>
              </w:rPr>
              <w:t xml:space="preserve">Forecast date where major refurbishment or replacement may be required for each particular asset or capital item.  Where a Sinking Fund has been prepared, </w:t>
            </w:r>
            <w:r>
              <w:rPr>
                <w:rFonts w:asciiTheme="minorHAnsi" w:hAnsiTheme="minorHAnsi" w:cstheme="minorHAnsi"/>
                <w:i/>
                <w:iCs/>
                <w:sz w:val="15"/>
                <w:szCs w:val="15"/>
              </w:rPr>
              <w:t>this</w:t>
            </w:r>
            <w:r w:rsidRPr="00ED028B">
              <w:rPr>
                <w:rFonts w:asciiTheme="minorHAnsi" w:hAnsiTheme="minorHAnsi" w:cstheme="minorHAnsi"/>
                <w:i/>
                <w:iCs/>
                <w:sz w:val="15"/>
                <w:szCs w:val="15"/>
              </w:rPr>
              <w:t xml:space="preserve"> information may represent forecasted expenditure where appropriate.</w:t>
            </w:r>
          </w:p>
        </w:tc>
      </w:tr>
      <w:tr w:rsidR="00D95E21" w:rsidRPr="00ED028B" w14:paraId="4341A94A" w14:textId="77777777" w:rsidTr="005B111F">
        <w:tc>
          <w:tcPr>
            <w:tcW w:w="3256" w:type="dxa"/>
            <w:shd w:val="clear" w:color="auto" w:fill="FFFFFF" w:themeFill="background1"/>
            <w:vAlign w:val="center"/>
          </w:tcPr>
          <w:p w14:paraId="5A92057E" w14:textId="63317A69" w:rsidR="00D95E21" w:rsidRPr="00ED028B" w:rsidRDefault="00D95E21" w:rsidP="00BE4BFC">
            <w:pPr>
              <w:rPr>
                <w:rFonts w:asciiTheme="minorHAnsi" w:hAnsiTheme="minorHAnsi" w:cstheme="minorHAnsi"/>
                <w:sz w:val="20"/>
                <w:szCs w:val="20"/>
              </w:rPr>
            </w:pPr>
            <w:r>
              <w:rPr>
                <w:rFonts w:asciiTheme="minorHAnsi" w:hAnsiTheme="minorHAnsi" w:cstheme="minorHAnsi"/>
                <w:color w:val="FF0000"/>
                <w:sz w:val="20"/>
                <w:szCs w:val="20"/>
              </w:rPr>
              <w:t xml:space="preserve">5 </w:t>
            </w:r>
            <w:r w:rsidRPr="00ED028B">
              <w:rPr>
                <w:rFonts w:asciiTheme="minorHAnsi" w:hAnsiTheme="minorHAnsi" w:cstheme="minorHAnsi"/>
                <w:color w:val="FF0000"/>
                <w:sz w:val="20"/>
                <w:szCs w:val="20"/>
              </w:rPr>
              <w:t>years</w:t>
            </w:r>
          </w:p>
        </w:tc>
        <w:tc>
          <w:tcPr>
            <w:tcW w:w="750" w:type="dxa"/>
          </w:tcPr>
          <w:p w14:paraId="2EE99322" w14:textId="77777777" w:rsidR="00D95E21" w:rsidRPr="00ED028B" w:rsidRDefault="00D95E21" w:rsidP="00BE4BFC">
            <w:pPr>
              <w:jc w:val="center"/>
              <w:rPr>
                <w:rFonts w:asciiTheme="minorHAnsi" w:hAnsiTheme="minorHAnsi" w:cstheme="minorHAnsi"/>
                <w:sz w:val="36"/>
                <w:szCs w:val="36"/>
              </w:rPr>
            </w:pPr>
          </w:p>
        </w:tc>
        <w:tc>
          <w:tcPr>
            <w:tcW w:w="750" w:type="dxa"/>
          </w:tcPr>
          <w:p w14:paraId="51BE4974" w14:textId="77777777" w:rsidR="00D95E21" w:rsidRPr="00ED028B" w:rsidRDefault="00D95E21" w:rsidP="00BE4BFC">
            <w:pPr>
              <w:rPr>
                <w:rFonts w:asciiTheme="minorHAnsi" w:hAnsiTheme="minorHAnsi" w:cstheme="minorHAnsi"/>
                <w:sz w:val="20"/>
                <w:szCs w:val="20"/>
              </w:rPr>
            </w:pPr>
          </w:p>
        </w:tc>
        <w:tc>
          <w:tcPr>
            <w:tcW w:w="750" w:type="dxa"/>
          </w:tcPr>
          <w:p w14:paraId="0C14D9A2" w14:textId="77777777" w:rsidR="00D95E21" w:rsidRPr="00ED028B" w:rsidRDefault="00D95E21" w:rsidP="00BE4BFC">
            <w:pPr>
              <w:rPr>
                <w:rFonts w:asciiTheme="minorHAnsi" w:hAnsiTheme="minorHAnsi" w:cstheme="minorHAnsi"/>
                <w:sz w:val="20"/>
                <w:szCs w:val="20"/>
              </w:rPr>
            </w:pPr>
          </w:p>
        </w:tc>
        <w:tc>
          <w:tcPr>
            <w:tcW w:w="750" w:type="dxa"/>
          </w:tcPr>
          <w:p w14:paraId="16EDE44F" w14:textId="77777777" w:rsidR="00D95E21" w:rsidRPr="00ED028B" w:rsidRDefault="00D95E21" w:rsidP="00BE4BFC">
            <w:pPr>
              <w:rPr>
                <w:rFonts w:asciiTheme="minorHAnsi" w:hAnsiTheme="minorHAnsi" w:cstheme="minorHAnsi"/>
                <w:sz w:val="20"/>
                <w:szCs w:val="20"/>
              </w:rPr>
            </w:pPr>
          </w:p>
        </w:tc>
        <w:tc>
          <w:tcPr>
            <w:tcW w:w="750" w:type="dxa"/>
          </w:tcPr>
          <w:p w14:paraId="3F5C76FA"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color w:val="00B1A1"/>
                <w:sz w:val="36"/>
                <w:szCs w:val="36"/>
              </w:rPr>
              <w:sym w:font="Wingdings" w:char="F0FE"/>
            </w:r>
          </w:p>
        </w:tc>
        <w:tc>
          <w:tcPr>
            <w:tcW w:w="750" w:type="dxa"/>
          </w:tcPr>
          <w:p w14:paraId="594D2B36" w14:textId="77777777" w:rsidR="00D95E21" w:rsidRPr="00ED028B" w:rsidRDefault="00D95E21" w:rsidP="00BE4BFC">
            <w:pPr>
              <w:rPr>
                <w:rFonts w:asciiTheme="minorHAnsi" w:hAnsiTheme="minorHAnsi" w:cstheme="minorHAnsi"/>
                <w:sz w:val="20"/>
                <w:szCs w:val="20"/>
              </w:rPr>
            </w:pPr>
          </w:p>
        </w:tc>
        <w:tc>
          <w:tcPr>
            <w:tcW w:w="750" w:type="dxa"/>
          </w:tcPr>
          <w:p w14:paraId="007FA105" w14:textId="77777777" w:rsidR="00D95E21" w:rsidRPr="00ED028B" w:rsidRDefault="00D95E21" w:rsidP="00BE4BFC">
            <w:pPr>
              <w:rPr>
                <w:rFonts w:asciiTheme="minorHAnsi" w:hAnsiTheme="minorHAnsi" w:cstheme="minorHAnsi"/>
                <w:sz w:val="20"/>
                <w:szCs w:val="20"/>
              </w:rPr>
            </w:pPr>
          </w:p>
        </w:tc>
        <w:tc>
          <w:tcPr>
            <w:tcW w:w="785" w:type="dxa"/>
          </w:tcPr>
          <w:p w14:paraId="3B50ED98" w14:textId="77777777" w:rsidR="00D95E21" w:rsidRPr="00ED028B" w:rsidRDefault="00D95E21" w:rsidP="00BE4BFC">
            <w:pPr>
              <w:rPr>
                <w:rFonts w:asciiTheme="minorHAnsi" w:hAnsiTheme="minorHAnsi" w:cstheme="minorHAnsi"/>
                <w:sz w:val="20"/>
                <w:szCs w:val="20"/>
              </w:rPr>
            </w:pPr>
          </w:p>
        </w:tc>
        <w:tc>
          <w:tcPr>
            <w:tcW w:w="750" w:type="dxa"/>
            <w:shd w:val="clear" w:color="auto" w:fill="FFFFFF" w:themeFill="background1"/>
          </w:tcPr>
          <w:p w14:paraId="2AB7C394" w14:textId="77777777" w:rsidR="00D95E21" w:rsidRPr="00ED028B" w:rsidRDefault="00D95E21" w:rsidP="00BE4BFC">
            <w:pPr>
              <w:rPr>
                <w:rFonts w:asciiTheme="minorHAnsi" w:hAnsiTheme="minorHAnsi" w:cstheme="minorHAnsi"/>
                <w:sz w:val="20"/>
                <w:szCs w:val="20"/>
              </w:rPr>
            </w:pPr>
          </w:p>
        </w:tc>
        <w:tc>
          <w:tcPr>
            <w:tcW w:w="750" w:type="dxa"/>
          </w:tcPr>
          <w:p w14:paraId="66D6BE29" w14:textId="77777777" w:rsidR="00D95E21" w:rsidRPr="00ED028B" w:rsidRDefault="00D95E21" w:rsidP="00BE4BFC">
            <w:pPr>
              <w:ind w:left="-812" w:firstLine="812"/>
              <w:rPr>
                <w:rFonts w:asciiTheme="minorHAnsi" w:hAnsiTheme="minorHAnsi" w:cstheme="minorHAnsi"/>
                <w:sz w:val="20"/>
                <w:szCs w:val="20"/>
              </w:rPr>
            </w:pPr>
          </w:p>
        </w:tc>
        <w:tc>
          <w:tcPr>
            <w:tcW w:w="750" w:type="dxa"/>
          </w:tcPr>
          <w:p w14:paraId="574A09FA" w14:textId="77777777" w:rsidR="00D95E21" w:rsidRPr="00ED028B" w:rsidRDefault="00D95E21" w:rsidP="00BE4BFC">
            <w:pPr>
              <w:ind w:left="-812" w:firstLine="812"/>
              <w:rPr>
                <w:rFonts w:asciiTheme="minorHAnsi" w:hAnsiTheme="minorHAnsi" w:cstheme="minorHAnsi"/>
                <w:sz w:val="20"/>
                <w:szCs w:val="20"/>
              </w:rPr>
            </w:pPr>
          </w:p>
        </w:tc>
        <w:tc>
          <w:tcPr>
            <w:tcW w:w="750" w:type="dxa"/>
          </w:tcPr>
          <w:p w14:paraId="4E6DA8EA" w14:textId="77777777" w:rsidR="00D95E21" w:rsidRPr="00ED028B" w:rsidRDefault="00D95E21" w:rsidP="00BE4BFC">
            <w:pPr>
              <w:ind w:left="-812" w:firstLine="812"/>
              <w:rPr>
                <w:rFonts w:asciiTheme="minorHAnsi" w:hAnsiTheme="minorHAnsi" w:cstheme="minorHAnsi"/>
                <w:sz w:val="20"/>
                <w:szCs w:val="20"/>
              </w:rPr>
            </w:pPr>
          </w:p>
        </w:tc>
        <w:tc>
          <w:tcPr>
            <w:tcW w:w="750" w:type="dxa"/>
          </w:tcPr>
          <w:p w14:paraId="5FF604D4" w14:textId="77777777" w:rsidR="00D95E21" w:rsidRPr="00ED028B" w:rsidRDefault="00D95E21" w:rsidP="00BE4BFC">
            <w:pPr>
              <w:ind w:left="-812" w:firstLine="812"/>
              <w:rPr>
                <w:rFonts w:asciiTheme="minorHAnsi" w:hAnsiTheme="minorHAnsi" w:cstheme="minorHAnsi"/>
                <w:sz w:val="20"/>
                <w:szCs w:val="20"/>
              </w:rPr>
            </w:pPr>
          </w:p>
        </w:tc>
        <w:tc>
          <w:tcPr>
            <w:tcW w:w="750" w:type="dxa"/>
          </w:tcPr>
          <w:p w14:paraId="7C242176" w14:textId="77777777" w:rsidR="00D95E21" w:rsidRPr="00ED028B" w:rsidRDefault="00D95E21" w:rsidP="00BE4BFC">
            <w:pPr>
              <w:ind w:left="-812" w:firstLine="812"/>
              <w:rPr>
                <w:rFonts w:asciiTheme="minorHAnsi" w:hAnsiTheme="minorHAnsi" w:cstheme="minorHAnsi"/>
                <w:sz w:val="20"/>
                <w:szCs w:val="20"/>
              </w:rPr>
            </w:pPr>
          </w:p>
        </w:tc>
        <w:tc>
          <w:tcPr>
            <w:tcW w:w="750" w:type="dxa"/>
          </w:tcPr>
          <w:p w14:paraId="1124B404" w14:textId="77777777" w:rsidR="00D95E21" w:rsidRPr="00ED028B" w:rsidRDefault="00D95E21" w:rsidP="00BE4BFC">
            <w:pPr>
              <w:ind w:left="-812" w:firstLine="812"/>
              <w:rPr>
                <w:rFonts w:asciiTheme="minorHAnsi" w:hAnsiTheme="minorHAnsi" w:cstheme="minorHAnsi"/>
                <w:sz w:val="20"/>
                <w:szCs w:val="20"/>
              </w:rPr>
            </w:pPr>
          </w:p>
        </w:tc>
        <w:tc>
          <w:tcPr>
            <w:tcW w:w="1052" w:type="dxa"/>
          </w:tcPr>
          <w:p w14:paraId="481AB294" w14:textId="77777777" w:rsidR="00D95E21" w:rsidRPr="00ED028B" w:rsidRDefault="00D95E21" w:rsidP="00BE4BFC">
            <w:pPr>
              <w:ind w:left="-812" w:firstLine="812"/>
              <w:rPr>
                <w:rFonts w:asciiTheme="minorHAnsi" w:hAnsiTheme="minorHAnsi" w:cstheme="minorHAnsi"/>
                <w:sz w:val="20"/>
                <w:szCs w:val="20"/>
              </w:rPr>
            </w:pPr>
          </w:p>
        </w:tc>
      </w:tr>
    </w:tbl>
    <w:p w14:paraId="49084756" w14:textId="77777777" w:rsidR="00D95E21" w:rsidRDefault="00D95E21" w:rsidP="00D95E21">
      <w:pPr>
        <w:rPr>
          <w:rFonts w:asciiTheme="minorHAnsi" w:hAnsiTheme="minorHAnsi" w:cstheme="minorHAnsi"/>
          <w:sz w:val="16"/>
          <w:szCs w:val="16"/>
        </w:rPr>
      </w:pPr>
    </w:p>
    <w:p w14:paraId="625DBF50" w14:textId="77777777" w:rsidR="005F124D" w:rsidRDefault="005F124D" w:rsidP="005F124D">
      <w:pPr>
        <w:rPr>
          <w:rFonts w:asciiTheme="minorHAnsi" w:hAnsiTheme="minorHAnsi" w:cstheme="minorHAnsi"/>
          <w:sz w:val="16"/>
          <w:szCs w:val="16"/>
        </w:rPr>
      </w:pPr>
    </w:p>
    <w:tbl>
      <w:tblPr>
        <w:tblStyle w:val="TableGrid"/>
        <w:tblW w:w="1559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none" w:sz="0" w:space="0" w:color="auto"/>
          <w:insideV w:val="none" w:sz="0" w:space="0" w:color="auto"/>
        </w:tblBorders>
        <w:tblLook w:val="04A0" w:firstRow="1" w:lastRow="0" w:firstColumn="1" w:lastColumn="0" w:noHBand="0" w:noVBand="1"/>
      </w:tblPr>
      <w:tblGrid>
        <w:gridCol w:w="1555"/>
        <w:gridCol w:w="1701"/>
        <w:gridCol w:w="750"/>
        <w:gridCol w:w="47"/>
        <w:gridCol w:w="703"/>
        <w:gridCol w:w="750"/>
        <w:gridCol w:w="750"/>
        <w:gridCol w:w="681"/>
        <w:gridCol w:w="69"/>
        <w:gridCol w:w="750"/>
        <w:gridCol w:w="750"/>
        <w:gridCol w:w="785"/>
        <w:gridCol w:w="750"/>
        <w:gridCol w:w="750"/>
        <w:gridCol w:w="750"/>
        <w:gridCol w:w="750"/>
        <w:gridCol w:w="750"/>
        <w:gridCol w:w="750"/>
        <w:gridCol w:w="750"/>
        <w:gridCol w:w="1052"/>
      </w:tblGrid>
      <w:tr w:rsidR="005F124D" w14:paraId="162C9DDE" w14:textId="77777777" w:rsidTr="00440EEC">
        <w:tc>
          <w:tcPr>
            <w:tcW w:w="15593" w:type="dxa"/>
            <w:gridSpan w:val="20"/>
            <w:shd w:val="clear" w:color="auto" w:fill="E7F9FF"/>
          </w:tcPr>
          <w:p w14:paraId="41813DCC" w14:textId="77777777" w:rsidR="005F124D" w:rsidRPr="0076507F" w:rsidRDefault="005F124D" w:rsidP="009419B2">
            <w:pPr>
              <w:rPr>
                <w:b/>
                <w:bCs/>
                <w:color w:val="FFFFFF" w:themeColor="background1"/>
                <w:sz w:val="28"/>
                <w:szCs w:val="28"/>
              </w:rPr>
            </w:pPr>
            <w:r w:rsidRPr="001E19F1">
              <w:rPr>
                <w:b/>
                <w:bCs/>
                <w:sz w:val="28"/>
                <w:szCs w:val="28"/>
              </w:rPr>
              <w:t>MAINTAIN/REPLACE SUSPENDED CEILING/TILES</w:t>
            </w:r>
          </w:p>
        </w:tc>
      </w:tr>
      <w:tr w:rsidR="005F124D" w:rsidRPr="00ED028B" w14:paraId="77BCEBEE" w14:textId="77777777" w:rsidTr="00440EEC">
        <w:tc>
          <w:tcPr>
            <w:tcW w:w="3256" w:type="dxa"/>
            <w:gridSpan w:val="2"/>
            <w:shd w:val="clear" w:color="auto" w:fill="EDEDED" w:themeFill="accent3" w:themeFillTint="33"/>
          </w:tcPr>
          <w:p w14:paraId="48B1108F" w14:textId="77777777" w:rsidR="005F124D" w:rsidRPr="00ED028B" w:rsidRDefault="005F124D" w:rsidP="009419B2">
            <w:pPr>
              <w:rPr>
                <w:rFonts w:asciiTheme="minorHAnsi" w:hAnsiTheme="minorHAnsi" w:cstheme="minorHAnsi"/>
                <w:sz w:val="20"/>
                <w:szCs w:val="20"/>
              </w:rPr>
            </w:pPr>
            <w:r w:rsidRPr="00ED028B">
              <w:rPr>
                <w:rFonts w:asciiTheme="minorHAnsi" w:hAnsiTheme="minorHAnsi" w:cstheme="minorHAnsi"/>
                <w:sz w:val="20"/>
                <w:szCs w:val="20"/>
              </w:rPr>
              <w:t>Estimated Service Lifespan</w:t>
            </w:r>
          </w:p>
        </w:tc>
        <w:tc>
          <w:tcPr>
            <w:tcW w:w="750" w:type="dxa"/>
            <w:shd w:val="clear" w:color="auto" w:fill="F2F2F2" w:themeFill="background1" w:themeFillShade="F2"/>
          </w:tcPr>
          <w:p w14:paraId="4BD51FA8" w14:textId="77777777" w:rsidR="005F124D" w:rsidRPr="00ED028B" w:rsidRDefault="005F124D" w:rsidP="009419B2">
            <w:pPr>
              <w:rPr>
                <w:rFonts w:asciiTheme="minorHAnsi" w:hAnsiTheme="minorHAnsi" w:cstheme="minorHAnsi"/>
                <w:sz w:val="20"/>
                <w:szCs w:val="20"/>
              </w:rPr>
            </w:pPr>
            <w:r w:rsidRPr="00ED028B">
              <w:rPr>
                <w:rFonts w:asciiTheme="minorHAnsi" w:hAnsiTheme="minorHAnsi" w:cstheme="minorHAnsi"/>
                <w:sz w:val="20"/>
                <w:szCs w:val="20"/>
              </w:rPr>
              <w:t>2022</w:t>
            </w:r>
          </w:p>
        </w:tc>
        <w:tc>
          <w:tcPr>
            <w:tcW w:w="750" w:type="dxa"/>
            <w:gridSpan w:val="2"/>
            <w:shd w:val="clear" w:color="auto" w:fill="F2F2F2" w:themeFill="background1" w:themeFillShade="F2"/>
          </w:tcPr>
          <w:p w14:paraId="4A2C447A" w14:textId="77777777" w:rsidR="005F124D" w:rsidRPr="00ED028B" w:rsidRDefault="005F124D" w:rsidP="009419B2">
            <w:pPr>
              <w:rPr>
                <w:rFonts w:asciiTheme="minorHAnsi" w:hAnsiTheme="minorHAnsi" w:cstheme="minorHAnsi"/>
                <w:sz w:val="20"/>
                <w:szCs w:val="20"/>
              </w:rPr>
            </w:pPr>
            <w:r w:rsidRPr="00ED028B">
              <w:rPr>
                <w:rFonts w:asciiTheme="minorHAnsi" w:hAnsiTheme="minorHAnsi" w:cstheme="minorHAnsi"/>
                <w:sz w:val="20"/>
                <w:szCs w:val="20"/>
              </w:rPr>
              <w:t>2023</w:t>
            </w:r>
          </w:p>
        </w:tc>
        <w:tc>
          <w:tcPr>
            <w:tcW w:w="750" w:type="dxa"/>
            <w:shd w:val="clear" w:color="auto" w:fill="F2F2F2" w:themeFill="background1" w:themeFillShade="F2"/>
          </w:tcPr>
          <w:p w14:paraId="1F4BCAFF" w14:textId="77777777" w:rsidR="005F124D" w:rsidRPr="00ED028B" w:rsidRDefault="005F124D" w:rsidP="009419B2">
            <w:pPr>
              <w:rPr>
                <w:rFonts w:asciiTheme="minorHAnsi" w:hAnsiTheme="minorHAnsi" w:cstheme="minorHAnsi"/>
                <w:sz w:val="20"/>
                <w:szCs w:val="20"/>
              </w:rPr>
            </w:pPr>
            <w:r w:rsidRPr="00ED028B">
              <w:rPr>
                <w:rFonts w:asciiTheme="minorHAnsi" w:hAnsiTheme="minorHAnsi" w:cstheme="minorHAnsi"/>
                <w:sz w:val="20"/>
                <w:szCs w:val="20"/>
              </w:rPr>
              <w:t>2024</w:t>
            </w:r>
          </w:p>
        </w:tc>
        <w:tc>
          <w:tcPr>
            <w:tcW w:w="750" w:type="dxa"/>
            <w:shd w:val="clear" w:color="auto" w:fill="F2F2F2" w:themeFill="background1" w:themeFillShade="F2"/>
          </w:tcPr>
          <w:p w14:paraId="39B767D6" w14:textId="77777777" w:rsidR="005F124D" w:rsidRPr="00ED028B" w:rsidRDefault="005F124D" w:rsidP="009419B2">
            <w:pPr>
              <w:rPr>
                <w:rFonts w:asciiTheme="minorHAnsi" w:hAnsiTheme="minorHAnsi" w:cstheme="minorHAnsi"/>
                <w:sz w:val="20"/>
                <w:szCs w:val="20"/>
              </w:rPr>
            </w:pPr>
            <w:r w:rsidRPr="00ED028B">
              <w:rPr>
                <w:rFonts w:asciiTheme="minorHAnsi" w:hAnsiTheme="minorHAnsi" w:cstheme="minorHAnsi"/>
                <w:sz w:val="20"/>
                <w:szCs w:val="20"/>
              </w:rPr>
              <w:t>2025</w:t>
            </w:r>
          </w:p>
        </w:tc>
        <w:tc>
          <w:tcPr>
            <w:tcW w:w="750" w:type="dxa"/>
            <w:gridSpan w:val="2"/>
            <w:shd w:val="clear" w:color="auto" w:fill="F2F2F2" w:themeFill="background1" w:themeFillShade="F2"/>
          </w:tcPr>
          <w:p w14:paraId="4C17565B" w14:textId="77777777" w:rsidR="005F124D" w:rsidRPr="00ED028B" w:rsidRDefault="005F124D" w:rsidP="009419B2">
            <w:pPr>
              <w:rPr>
                <w:rFonts w:asciiTheme="minorHAnsi" w:hAnsiTheme="minorHAnsi" w:cstheme="minorHAnsi"/>
                <w:sz w:val="20"/>
                <w:szCs w:val="20"/>
              </w:rPr>
            </w:pPr>
            <w:r w:rsidRPr="00ED028B">
              <w:rPr>
                <w:rFonts w:asciiTheme="minorHAnsi" w:hAnsiTheme="minorHAnsi" w:cstheme="minorHAnsi"/>
                <w:sz w:val="20"/>
                <w:szCs w:val="20"/>
              </w:rPr>
              <w:t>2026</w:t>
            </w:r>
          </w:p>
        </w:tc>
        <w:tc>
          <w:tcPr>
            <w:tcW w:w="750" w:type="dxa"/>
            <w:shd w:val="clear" w:color="auto" w:fill="F2F2F2" w:themeFill="background1" w:themeFillShade="F2"/>
          </w:tcPr>
          <w:p w14:paraId="3658C431" w14:textId="77777777" w:rsidR="005F124D" w:rsidRPr="00ED028B" w:rsidRDefault="005F124D" w:rsidP="009419B2">
            <w:pPr>
              <w:rPr>
                <w:rFonts w:asciiTheme="minorHAnsi" w:hAnsiTheme="minorHAnsi" w:cstheme="minorHAnsi"/>
                <w:sz w:val="20"/>
                <w:szCs w:val="20"/>
              </w:rPr>
            </w:pPr>
            <w:r w:rsidRPr="00ED028B">
              <w:rPr>
                <w:rFonts w:asciiTheme="minorHAnsi" w:hAnsiTheme="minorHAnsi" w:cstheme="minorHAnsi"/>
                <w:sz w:val="20"/>
                <w:szCs w:val="20"/>
              </w:rPr>
              <w:t>2027</w:t>
            </w:r>
          </w:p>
        </w:tc>
        <w:tc>
          <w:tcPr>
            <w:tcW w:w="750" w:type="dxa"/>
            <w:shd w:val="clear" w:color="auto" w:fill="F2F2F2" w:themeFill="background1" w:themeFillShade="F2"/>
          </w:tcPr>
          <w:p w14:paraId="066B4B32" w14:textId="77777777" w:rsidR="005F124D" w:rsidRPr="00ED028B" w:rsidRDefault="005F124D" w:rsidP="009419B2">
            <w:pPr>
              <w:rPr>
                <w:rFonts w:asciiTheme="minorHAnsi" w:hAnsiTheme="minorHAnsi" w:cstheme="minorHAnsi"/>
                <w:sz w:val="20"/>
                <w:szCs w:val="20"/>
              </w:rPr>
            </w:pPr>
            <w:r w:rsidRPr="00ED028B">
              <w:rPr>
                <w:rFonts w:asciiTheme="minorHAnsi" w:hAnsiTheme="minorHAnsi" w:cstheme="minorHAnsi"/>
                <w:sz w:val="20"/>
                <w:szCs w:val="20"/>
              </w:rPr>
              <w:t>2028</w:t>
            </w:r>
          </w:p>
        </w:tc>
        <w:tc>
          <w:tcPr>
            <w:tcW w:w="785" w:type="dxa"/>
            <w:shd w:val="clear" w:color="auto" w:fill="F2F2F2" w:themeFill="background1" w:themeFillShade="F2"/>
          </w:tcPr>
          <w:p w14:paraId="5D3063E7" w14:textId="77777777" w:rsidR="005F124D" w:rsidRPr="00ED028B" w:rsidRDefault="005F124D" w:rsidP="009419B2">
            <w:pPr>
              <w:rPr>
                <w:rFonts w:asciiTheme="minorHAnsi" w:hAnsiTheme="minorHAnsi" w:cstheme="minorHAnsi"/>
                <w:sz w:val="20"/>
                <w:szCs w:val="20"/>
              </w:rPr>
            </w:pPr>
            <w:r w:rsidRPr="00ED028B">
              <w:rPr>
                <w:rFonts w:asciiTheme="minorHAnsi" w:hAnsiTheme="minorHAnsi" w:cstheme="minorHAnsi"/>
                <w:sz w:val="20"/>
                <w:szCs w:val="20"/>
              </w:rPr>
              <w:t>2029</w:t>
            </w:r>
          </w:p>
        </w:tc>
        <w:tc>
          <w:tcPr>
            <w:tcW w:w="750" w:type="dxa"/>
            <w:shd w:val="clear" w:color="auto" w:fill="F2F2F2" w:themeFill="background1" w:themeFillShade="F2"/>
          </w:tcPr>
          <w:p w14:paraId="24756B3D" w14:textId="77777777" w:rsidR="005F124D" w:rsidRPr="00ED028B" w:rsidRDefault="005F124D"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2030</w:t>
            </w:r>
          </w:p>
        </w:tc>
        <w:tc>
          <w:tcPr>
            <w:tcW w:w="750" w:type="dxa"/>
            <w:shd w:val="clear" w:color="auto" w:fill="F2F2F2" w:themeFill="background1" w:themeFillShade="F2"/>
          </w:tcPr>
          <w:p w14:paraId="479FC03A" w14:textId="77777777" w:rsidR="005F124D" w:rsidRPr="00ED028B" w:rsidRDefault="005F124D"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2031</w:t>
            </w:r>
          </w:p>
        </w:tc>
        <w:tc>
          <w:tcPr>
            <w:tcW w:w="750" w:type="dxa"/>
            <w:shd w:val="clear" w:color="auto" w:fill="F2F2F2" w:themeFill="background1" w:themeFillShade="F2"/>
          </w:tcPr>
          <w:p w14:paraId="569E4C55" w14:textId="77777777" w:rsidR="005F124D" w:rsidRPr="00ED028B" w:rsidRDefault="005F124D"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2032</w:t>
            </w:r>
          </w:p>
        </w:tc>
        <w:tc>
          <w:tcPr>
            <w:tcW w:w="750" w:type="dxa"/>
            <w:shd w:val="clear" w:color="auto" w:fill="F2F2F2" w:themeFill="background1" w:themeFillShade="F2"/>
          </w:tcPr>
          <w:p w14:paraId="11E33BDD" w14:textId="77777777" w:rsidR="005F124D" w:rsidRPr="00ED028B" w:rsidRDefault="005F124D"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2033</w:t>
            </w:r>
          </w:p>
        </w:tc>
        <w:tc>
          <w:tcPr>
            <w:tcW w:w="750" w:type="dxa"/>
            <w:shd w:val="clear" w:color="auto" w:fill="F2F2F2" w:themeFill="background1" w:themeFillShade="F2"/>
          </w:tcPr>
          <w:p w14:paraId="557C3EBD" w14:textId="77777777" w:rsidR="005F124D" w:rsidRPr="00ED028B" w:rsidRDefault="005F124D"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2034</w:t>
            </w:r>
          </w:p>
        </w:tc>
        <w:tc>
          <w:tcPr>
            <w:tcW w:w="750" w:type="dxa"/>
            <w:shd w:val="clear" w:color="auto" w:fill="F2F2F2" w:themeFill="background1" w:themeFillShade="F2"/>
          </w:tcPr>
          <w:p w14:paraId="1A7FAE02" w14:textId="77777777" w:rsidR="005F124D" w:rsidRPr="00ED028B" w:rsidRDefault="005F124D"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2035</w:t>
            </w:r>
          </w:p>
        </w:tc>
        <w:tc>
          <w:tcPr>
            <w:tcW w:w="750" w:type="dxa"/>
            <w:shd w:val="clear" w:color="auto" w:fill="F2F2F2" w:themeFill="background1" w:themeFillShade="F2"/>
          </w:tcPr>
          <w:p w14:paraId="2F4331EF" w14:textId="77777777" w:rsidR="005F124D" w:rsidRPr="00ED028B" w:rsidRDefault="005F124D"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2036</w:t>
            </w:r>
          </w:p>
        </w:tc>
        <w:tc>
          <w:tcPr>
            <w:tcW w:w="1052" w:type="dxa"/>
            <w:shd w:val="clear" w:color="auto" w:fill="F2F2F2" w:themeFill="background1" w:themeFillShade="F2"/>
          </w:tcPr>
          <w:p w14:paraId="3FDF61EF" w14:textId="77777777" w:rsidR="005F124D" w:rsidRPr="00ED028B" w:rsidRDefault="005F124D" w:rsidP="009419B2">
            <w:pPr>
              <w:ind w:left="-812" w:firstLine="812"/>
              <w:rPr>
                <w:rFonts w:asciiTheme="minorHAnsi" w:hAnsiTheme="minorHAnsi" w:cstheme="minorHAnsi"/>
                <w:sz w:val="20"/>
                <w:szCs w:val="20"/>
              </w:rPr>
            </w:pPr>
            <w:r w:rsidRPr="00ED028B">
              <w:rPr>
                <w:rFonts w:asciiTheme="minorHAnsi" w:hAnsiTheme="minorHAnsi" w:cstheme="minorHAnsi"/>
                <w:sz w:val="20"/>
                <w:szCs w:val="20"/>
              </w:rPr>
              <w:t>2037</w:t>
            </w:r>
          </w:p>
        </w:tc>
      </w:tr>
      <w:tr w:rsidR="005F124D" w:rsidRPr="00ED028B" w14:paraId="07B28732" w14:textId="77777777" w:rsidTr="00440EEC">
        <w:tc>
          <w:tcPr>
            <w:tcW w:w="15593" w:type="dxa"/>
            <w:gridSpan w:val="20"/>
            <w:shd w:val="clear" w:color="auto" w:fill="EDEDED" w:themeFill="accent3" w:themeFillTint="33"/>
          </w:tcPr>
          <w:p w14:paraId="25B40F0F" w14:textId="77777777" w:rsidR="005F124D" w:rsidRPr="00ED028B" w:rsidRDefault="005F124D" w:rsidP="009419B2">
            <w:pPr>
              <w:ind w:left="-812" w:firstLine="812"/>
              <w:rPr>
                <w:rFonts w:asciiTheme="minorHAnsi" w:hAnsiTheme="minorHAnsi" w:cstheme="minorHAnsi"/>
                <w:sz w:val="20"/>
                <w:szCs w:val="20"/>
              </w:rPr>
            </w:pPr>
            <w:r w:rsidRPr="00ED028B">
              <w:rPr>
                <w:rFonts w:asciiTheme="minorHAnsi" w:hAnsiTheme="minorHAnsi" w:cstheme="minorHAnsi"/>
                <w:i/>
                <w:iCs/>
                <w:sz w:val="15"/>
                <w:szCs w:val="15"/>
              </w:rPr>
              <w:t xml:space="preserve">Forecast date where major refurbishment or replacement may be required for each particular asset or capital item.  Where a Sinking Fund has been prepared, </w:t>
            </w:r>
            <w:r>
              <w:rPr>
                <w:rFonts w:asciiTheme="minorHAnsi" w:hAnsiTheme="minorHAnsi" w:cstheme="minorHAnsi"/>
                <w:i/>
                <w:iCs/>
                <w:sz w:val="15"/>
                <w:szCs w:val="15"/>
              </w:rPr>
              <w:t>this</w:t>
            </w:r>
            <w:r w:rsidRPr="00ED028B">
              <w:rPr>
                <w:rFonts w:asciiTheme="minorHAnsi" w:hAnsiTheme="minorHAnsi" w:cstheme="minorHAnsi"/>
                <w:i/>
                <w:iCs/>
                <w:sz w:val="15"/>
                <w:szCs w:val="15"/>
              </w:rPr>
              <w:t xml:space="preserve"> information may represent forecasted expenditure where appropriate.</w:t>
            </w:r>
          </w:p>
        </w:tc>
      </w:tr>
      <w:tr w:rsidR="005F124D" w:rsidRPr="00ED028B" w14:paraId="4ECE02A2" w14:textId="77777777" w:rsidTr="00440EEC">
        <w:tc>
          <w:tcPr>
            <w:tcW w:w="3256" w:type="dxa"/>
            <w:gridSpan w:val="2"/>
            <w:shd w:val="clear" w:color="auto" w:fill="FFFFFF" w:themeFill="background1"/>
            <w:vAlign w:val="center"/>
          </w:tcPr>
          <w:p w14:paraId="66F94D59" w14:textId="77777777" w:rsidR="005F124D" w:rsidRPr="00ED028B" w:rsidRDefault="005F124D" w:rsidP="009419B2">
            <w:pPr>
              <w:rPr>
                <w:rFonts w:asciiTheme="minorHAnsi" w:hAnsiTheme="minorHAnsi" w:cstheme="minorHAnsi"/>
                <w:sz w:val="20"/>
                <w:szCs w:val="20"/>
              </w:rPr>
            </w:pPr>
            <w:r>
              <w:rPr>
                <w:rFonts w:asciiTheme="minorHAnsi" w:hAnsiTheme="minorHAnsi" w:cstheme="minorHAnsi"/>
                <w:color w:val="FF0000"/>
                <w:sz w:val="20"/>
                <w:szCs w:val="20"/>
              </w:rPr>
              <w:t xml:space="preserve">15 </w:t>
            </w:r>
            <w:r w:rsidRPr="00ED028B">
              <w:rPr>
                <w:rFonts w:asciiTheme="minorHAnsi" w:hAnsiTheme="minorHAnsi" w:cstheme="minorHAnsi"/>
                <w:color w:val="FF0000"/>
                <w:sz w:val="20"/>
                <w:szCs w:val="20"/>
              </w:rPr>
              <w:t>years</w:t>
            </w:r>
          </w:p>
        </w:tc>
        <w:tc>
          <w:tcPr>
            <w:tcW w:w="750" w:type="dxa"/>
          </w:tcPr>
          <w:p w14:paraId="0519346A" w14:textId="77777777" w:rsidR="005F124D" w:rsidRPr="00ED028B" w:rsidRDefault="005F124D" w:rsidP="009419B2">
            <w:pPr>
              <w:jc w:val="center"/>
              <w:rPr>
                <w:rFonts w:asciiTheme="minorHAnsi" w:hAnsiTheme="minorHAnsi" w:cstheme="minorHAnsi"/>
                <w:sz w:val="36"/>
                <w:szCs w:val="36"/>
              </w:rPr>
            </w:pPr>
          </w:p>
        </w:tc>
        <w:tc>
          <w:tcPr>
            <w:tcW w:w="750" w:type="dxa"/>
            <w:gridSpan w:val="2"/>
          </w:tcPr>
          <w:p w14:paraId="32FC7B42" w14:textId="77777777" w:rsidR="005F124D" w:rsidRPr="00ED028B" w:rsidRDefault="005F124D" w:rsidP="009419B2">
            <w:pPr>
              <w:rPr>
                <w:rFonts w:asciiTheme="minorHAnsi" w:hAnsiTheme="minorHAnsi" w:cstheme="minorHAnsi"/>
                <w:sz w:val="20"/>
                <w:szCs w:val="20"/>
              </w:rPr>
            </w:pPr>
          </w:p>
        </w:tc>
        <w:tc>
          <w:tcPr>
            <w:tcW w:w="750" w:type="dxa"/>
          </w:tcPr>
          <w:p w14:paraId="1B116806" w14:textId="77777777" w:rsidR="005F124D" w:rsidRPr="00ED028B" w:rsidRDefault="005F124D" w:rsidP="009419B2">
            <w:pPr>
              <w:rPr>
                <w:rFonts w:asciiTheme="minorHAnsi" w:hAnsiTheme="minorHAnsi" w:cstheme="minorHAnsi"/>
                <w:sz w:val="20"/>
                <w:szCs w:val="20"/>
              </w:rPr>
            </w:pPr>
          </w:p>
        </w:tc>
        <w:tc>
          <w:tcPr>
            <w:tcW w:w="750" w:type="dxa"/>
          </w:tcPr>
          <w:p w14:paraId="05D067E1" w14:textId="77777777" w:rsidR="005F124D" w:rsidRPr="00ED028B" w:rsidRDefault="005F124D" w:rsidP="009419B2">
            <w:pPr>
              <w:rPr>
                <w:rFonts w:asciiTheme="minorHAnsi" w:hAnsiTheme="minorHAnsi" w:cstheme="minorHAnsi"/>
                <w:sz w:val="20"/>
                <w:szCs w:val="20"/>
              </w:rPr>
            </w:pPr>
            <w:r w:rsidRPr="00ED028B">
              <w:rPr>
                <w:rFonts w:asciiTheme="minorHAnsi" w:hAnsiTheme="minorHAnsi" w:cstheme="minorHAnsi"/>
                <w:color w:val="00B1A1"/>
                <w:sz w:val="36"/>
                <w:szCs w:val="36"/>
              </w:rPr>
              <w:sym w:font="Wingdings" w:char="F0FE"/>
            </w:r>
          </w:p>
        </w:tc>
        <w:tc>
          <w:tcPr>
            <w:tcW w:w="750" w:type="dxa"/>
            <w:gridSpan w:val="2"/>
          </w:tcPr>
          <w:p w14:paraId="272DD0F9" w14:textId="77777777" w:rsidR="005F124D" w:rsidRPr="00ED028B" w:rsidRDefault="005F124D" w:rsidP="009419B2">
            <w:pPr>
              <w:rPr>
                <w:rFonts w:asciiTheme="minorHAnsi" w:hAnsiTheme="minorHAnsi" w:cstheme="minorHAnsi"/>
                <w:sz w:val="20"/>
                <w:szCs w:val="20"/>
              </w:rPr>
            </w:pPr>
          </w:p>
        </w:tc>
        <w:tc>
          <w:tcPr>
            <w:tcW w:w="750" w:type="dxa"/>
          </w:tcPr>
          <w:p w14:paraId="23B696B5" w14:textId="77777777" w:rsidR="005F124D" w:rsidRPr="00ED028B" w:rsidRDefault="005F124D" w:rsidP="009419B2">
            <w:pPr>
              <w:rPr>
                <w:rFonts w:asciiTheme="minorHAnsi" w:hAnsiTheme="minorHAnsi" w:cstheme="minorHAnsi"/>
                <w:sz w:val="20"/>
                <w:szCs w:val="20"/>
              </w:rPr>
            </w:pPr>
          </w:p>
        </w:tc>
        <w:tc>
          <w:tcPr>
            <w:tcW w:w="750" w:type="dxa"/>
          </w:tcPr>
          <w:p w14:paraId="2EC064B6" w14:textId="77777777" w:rsidR="005F124D" w:rsidRPr="00ED028B" w:rsidRDefault="005F124D" w:rsidP="009419B2">
            <w:pPr>
              <w:rPr>
                <w:rFonts w:asciiTheme="minorHAnsi" w:hAnsiTheme="minorHAnsi" w:cstheme="minorHAnsi"/>
                <w:sz w:val="20"/>
                <w:szCs w:val="20"/>
              </w:rPr>
            </w:pPr>
          </w:p>
        </w:tc>
        <w:tc>
          <w:tcPr>
            <w:tcW w:w="785" w:type="dxa"/>
          </w:tcPr>
          <w:p w14:paraId="25E4747C" w14:textId="77777777" w:rsidR="005F124D" w:rsidRPr="00ED028B" w:rsidRDefault="005F124D" w:rsidP="009419B2">
            <w:pPr>
              <w:rPr>
                <w:rFonts w:asciiTheme="minorHAnsi" w:hAnsiTheme="minorHAnsi" w:cstheme="minorHAnsi"/>
                <w:sz w:val="20"/>
                <w:szCs w:val="20"/>
              </w:rPr>
            </w:pPr>
          </w:p>
        </w:tc>
        <w:tc>
          <w:tcPr>
            <w:tcW w:w="750" w:type="dxa"/>
            <w:shd w:val="clear" w:color="auto" w:fill="FFFFFF" w:themeFill="background1"/>
          </w:tcPr>
          <w:p w14:paraId="48556EC5" w14:textId="77777777" w:rsidR="005F124D" w:rsidRPr="00ED028B" w:rsidRDefault="005F124D" w:rsidP="009419B2">
            <w:pPr>
              <w:rPr>
                <w:rFonts w:asciiTheme="minorHAnsi" w:hAnsiTheme="minorHAnsi" w:cstheme="minorHAnsi"/>
                <w:sz w:val="20"/>
                <w:szCs w:val="20"/>
              </w:rPr>
            </w:pPr>
          </w:p>
        </w:tc>
        <w:tc>
          <w:tcPr>
            <w:tcW w:w="750" w:type="dxa"/>
          </w:tcPr>
          <w:p w14:paraId="10875E7A" w14:textId="77777777" w:rsidR="005F124D" w:rsidRPr="00ED028B" w:rsidRDefault="005F124D" w:rsidP="009419B2">
            <w:pPr>
              <w:ind w:left="-812" w:firstLine="812"/>
              <w:rPr>
                <w:rFonts w:asciiTheme="minorHAnsi" w:hAnsiTheme="minorHAnsi" w:cstheme="minorHAnsi"/>
                <w:sz w:val="20"/>
                <w:szCs w:val="20"/>
              </w:rPr>
            </w:pPr>
          </w:p>
        </w:tc>
        <w:tc>
          <w:tcPr>
            <w:tcW w:w="750" w:type="dxa"/>
          </w:tcPr>
          <w:p w14:paraId="344018CE" w14:textId="77777777" w:rsidR="005F124D" w:rsidRPr="00ED028B" w:rsidRDefault="005F124D" w:rsidP="009419B2">
            <w:pPr>
              <w:ind w:left="-812" w:firstLine="812"/>
              <w:rPr>
                <w:rFonts w:asciiTheme="minorHAnsi" w:hAnsiTheme="minorHAnsi" w:cstheme="minorHAnsi"/>
                <w:sz w:val="20"/>
                <w:szCs w:val="20"/>
              </w:rPr>
            </w:pPr>
          </w:p>
        </w:tc>
        <w:tc>
          <w:tcPr>
            <w:tcW w:w="750" w:type="dxa"/>
          </w:tcPr>
          <w:p w14:paraId="1A04704E" w14:textId="77777777" w:rsidR="005F124D" w:rsidRPr="00ED028B" w:rsidRDefault="005F124D" w:rsidP="009419B2">
            <w:pPr>
              <w:ind w:left="-812" w:firstLine="812"/>
              <w:rPr>
                <w:rFonts w:asciiTheme="minorHAnsi" w:hAnsiTheme="minorHAnsi" w:cstheme="minorHAnsi"/>
                <w:sz w:val="20"/>
                <w:szCs w:val="20"/>
              </w:rPr>
            </w:pPr>
          </w:p>
        </w:tc>
        <w:tc>
          <w:tcPr>
            <w:tcW w:w="750" w:type="dxa"/>
          </w:tcPr>
          <w:p w14:paraId="37550F2B" w14:textId="77777777" w:rsidR="005F124D" w:rsidRPr="00ED028B" w:rsidRDefault="005F124D" w:rsidP="009419B2">
            <w:pPr>
              <w:ind w:left="-812" w:firstLine="812"/>
              <w:rPr>
                <w:rFonts w:asciiTheme="minorHAnsi" w:hAnsiTheme="minorHAnsi" w:cstheme="minorHAnsi"/>
                <w:sz w:val="20"/>
                <w:szCs w:val="20"/>
              </w:rPr>
            </w:pPr>
          </w:p>
        </w:tc>
        <w:tc>
          <w:tcPr>
            <w:tcW w:w="750" w:type="dxa"/>
          </w:tcPr>
          <w:p w14:paraId="5533AC40" w14:textId="77777777" w:rsidR="005F124D" w:rsidRPr="00ED028B" w:rsidRDefault="005F124D" w:rsidP="009419B2">
            <w:pPr>
              <w:ind w:left="-812" w:firstLine="812"/>
              <w:rPr>
                <w:rFonts w:asciiTheme="minorHAnsi" w:hAnsiTheme="minorHAnsi" w:cstheme="minorHAnsi"/>
                <w:sz w:val="20"/>
                <w:szCs w:val="20"/>
              </w:rPr>
            </w:pPr>
          </w:p>
        </w:tc>
        <w:tc>
          <w:tcPr>
            <w:tcW w:w="750" w:type="dxa"/>
          </w:tcPr>
          <w:p w14:paraId="3A6405F7" w14:textId="77777777" w:rsidR="005F124D" w:rsidRPr="00ED028B" w:rsidRDefault="005F124D" w:rsidP="009419B2">
            <w:pPr>
              <w:ind w:left="-812" w:firstLine="812"/>
              <w:rPr>
                <w:rFonts w:asciiTheme="minorHAnsi" w:hAnsiTheme="minorHAnsi" w:cstheme="minorHAnsi"/>
                <w:sz w:val="20"/>
                <w:szCs w:val="20"/>
              </w:rPr>
            </w:pPr>
          </w:p>
        </w:tc>
        <w:tc>
          <w:tcPr>
            <w:tcW w:w="1052" w:type="dxa"/>
          </w:tcPr>
          <w:p w14:paraId="2A45B218" w14:textId="77777777" w:rsidR="005F124D" w:rsidRPr="00ED028B" w:rsidRDefault="005F124D" w:rsidP="009419B2">
            <w:pPr>
              <w:ind w:left="-812" w:firstLine="812"/>
              <w:rPr>
                <w:rFonts w:asciiTheme="minorHAnsi" w:hAnsiTheme="minorHAnsi" w:cstheme="minorHAnsi"/>
                <w:sz w:val="20"/>
                <w:szCs w:val="20"/>
              </w:rPr>
            </w:pPr>
          </w:p>
        </w:tc>
      </w:tr>
      <w:tr w:rsidR="005F124D" w:rsidRPr="00ED028B" w14:paraId="6F446DFB" w14:textId="77777777" w:rsidTr="00440EEC">
        <w:tc>
          <w:tcPr>
            <w:tcW w:w="15593" w:type="dxa"/>
            <w:gridSpan w:val="20"/>
            <w:shd w:val="clear" w:color="auto" w:fill="FFFFFF" w:themeFill="background1"/>
            <w:vAlign w:val="center"/>
          </w:tcPr>
          <w:p w14:paraId="5047D85E" w14:textId="77777777" w:rsidR="005F124D" w:rsidRPr="00ED028B" w:rsidRDefault="005F124D" w:rsidP="009419B2">
            <w:pPr>
              <w:ind w:left="-812" w:firstLine="812"/>
              <w:rPr>
                <w:rFonts w:asciiTheme="minorHAnsi" w:hAnsiTheme="minorHAnsi" w:cstheme="minorHAnsi"/>
                <w:sz w:val="20"/>
                <w:szCs w:val="20"/>
              </w:rPr>
            </w:pPr>
            <w:r w:rsidRPr="00ED028B">
              <w:rPr>
                <w:rFonts w:asciiTheme="minorHAnsi" w:hAnsiTheme="minorHAnsi" w:cstheme="minorHAnsi"/>
                <w:b/>
                <w:bCs/>
                <w:i/>
                <w:iCs/>
                <w:sz w:val="18"/>
                <w:szCs w:val="18"/>
              </w:rPr>
              <w:t>General observations during Maintenance Plan review</w:t>
            </w:r>
          </w:p>
        </w:tc>
      </w:tr>
      <w:tr w:rsidR="005F124D" w:rsidRPr="00ED028B" w14:paraId="2D918F26" w14:textId="77777777" w:rsidTr="00440EEC">
        <w:tc>
          <w:tcPr>
            <w:tcW w:w="1555" w:type="dxa"/>
            <w:shd w:val="clear" w:color="auto" w:fill="EDEDED" w:themeFill="accent3" w:themeFillTint="33"/>
          </w:tcPr>
          <w:p w14:paraId="2F3C1C3D" w14:textId="77777777" w:rsidR="005F124D" w:rsidRPr="00ED028B" w:rsidRDefault="005F124D" w:rsidP="009419B2">
            <w:pPr>
              <w:rPr>
                <w:rFonts w:asciiTheme="minorHAnsi" w:hAnsiTheme="minorHAnsi" w:cstheme="minorHAnsi"/>
                <w:sz w:val="16"/>
                <w:szCs w:val="16"/>
              </w:rPr>
            </w:pPr>
            <w:r w:rsidRPr="00ED028B">
              <w:rPr>
                <w:rFonts w:asciiTheme="minorHAnsi" w:hAnsiTheme="minorHAnsi" w:cstheme="minorHAnsi"/>
                <w:sz w:val="16"/>
                <w:szCs w:val="16"/>
              </w:rPr>
              <w:t xml:space="preserve">Date </w:t>
            </w:r>
          </w:p>
        </w:tc>
        <w:tc>
          <w:tcPr>
            <w:tcW w:w="2498" w:type="dxa"/>
            <w:gridSpan w:val="3"/>
            <w:shd w:val="clear" w:color="auto" w:fill="EDEDED" w:themeFill="accent3" w:themeFillTint="33"/>
          </w:tcPr>
          <w:p w14:paraId="301412EC" w14:textId="77777777" w:rsidR="005F124D" w:rsidRPr="00ED028B" w:rsidRDefault="005F124D" w:rsidP="009419B2">
            <w:pPr>
              <w:rPr>
                <w:rFonts w:asciiTheme="minorHAnsi" w:hAnsiTheme="minorHAnsi" w:cstheme="minorHAnsi"/>
                <w:sz w:val="16"/>
                <w:szCs w:val="16"/>
              </w:rPr>
            </w:pPr>
            <w:r w:rsidRPr="00ED028B">
              <w:rPr>
                <w:rFonts w:asciiTheme="minorHAnsi" w:hAnsiTheme="minorHAnsi" w:cstheme="minorHAnsi"/>
                <w:sz w:val="16"/>
                <w:szCs w:val="16"/>
              </w:rPr>
              <w:t>Type</w:t>
            </w:r>
          </w:p>
        </w:tc>
        <w:tc>
          <w:tcPr>
            <w:tcW w:w="2884" w:type="dxa"/>
            <w:gridSpan w:val="4"/>
            <w:shd w:val="clear" w:color="auto" w:fill="EDEDED" w:themeFill="accent3" w:themeFillTint="33"/>
          </w:tcPr>
          <w:p w14:paraId="0D26BB82" w14:textId="77777777" w:rsidR="005F124D" w:rsidRPr="00ED028B" w:rsidRDefault="005F124D" w:rsidP="009419B2">
            <w:pPr>
              <w:rPr>
                <w:rFonts w:asciiTheme="minorHAnsi" w:hAnsiTheme="minorHAnsi" w:cstheme="minorHAnsi"/>
                <w:sz w:val="16"/>
                <w:szCs w:val="16"/>
              </w:rPr>
            </w:pPr>
            <w:r w:rsidRPr="00ED028B">
              <w:rPr>
                <w:rFonts w:asciiTheme="minorHAnsi" w:hAnsiTheme="minorHAnsi" w:cstheme="minorHAnsi"/>
                <w:sz w:val="16"/>
                <w:szCs w:val="16"/>
              </w:rPr>
              <w:t>Inspector</w:t>
            </w:r>
          </w:p>
        </w:tc>
        <w:tc>
          <w:tcPr>
            <w:tcW w:w="8656" w:type="dxa"/>
            <w:gridSpan w:val="12"/>
            <w:shd w:val="clear" w:color="auto" w:fill="EDEDED" w:themeFill="accent3" w:themeFillTint="33"/>
          </w:tcPr>
          <w:p w14:paraId="21F4208D" w14:textId="77777777" w:rsidR="005F124D" w:rsidRPr="00ED028B" w:rsidRDefault="005F124D" w:rsidP="009419B2">
            <w:pPr>
              <w:rPr>
                <w:rFonts w:asciiTheme="minorHAnsi" w:hAnsiTheme="minorHAnsi" w:cstheme="minorHAnsi"/>
                <w:sz w:val="16"/>
                <w:szCs w:val="16"/>
              </w:rPr>
            </w:pPr>
            <w:r w:rsidRPr="00ED028B">
              <w:rPr>
                <w:rFonts w:asciiTheme="minorHAnsi" w:hAnsiTheme="minorHAnsi" w:cstheme="minorHAnsi"/>
                <w:sz w:val="16"/>
                <w:szCs w:val="16"/>
              </w:rPr>
              <w:t xml:space="preserve">Observation </w:t>
            </w:r>
          </w:p>
        </w:tc>
      </w:tr>
      <w:tr w:rsidR="005F124D" w:rsidRPr="00ED028B" w14:paraId="7864B4B1" w14:textId="77777777" w:rsidTr="00440EEC">
        <w:tc>
          <w:tcPr>
            <w:tcW w:w="1555" w:type="dxa"/>
          </w:tcPr>
          <w:p w14:paraId="442D7B0C" w14:textId="77777777" w:rsidR="005F124D" w:rsidRPr="00ED028B" w:rsidRDefault="005F124D" w:rsidP="009419B2">
            <w:pPr>
              <w:rPr>
                <w:rFonts w:asciiTheme="minorHAnsi" w:hAnsiTheme="minorHAnsi" w:cstheme="minorHAnsi"/>
                <w:sz w:val="20"/>
                <w:szCs w:val="20"/>
              </w:rPr>
            </w:pPr>
            <w:r w:rsidRPr="00140798">
              <w:rPr>
                <w:rFonts w:asciiTheme="minorHAnsi" w:hAnsiTheme="minorHAnsi" w:cstheme="minorHAnsi"/>
                <w:sz w:val="20"/>
                <w:szCs w:val="20"/>
              </w:rPr>
              <w:t>2/5/2022</w:t>
            </w:r>
          </w:p>
        </w:tc>
        <w:tc>
          <w:tcPr>
            <w:tcW w:w="2498" w:type="dxa"/>
            <w:gridSpan w:val="3"/>
          </w:tcPr>
          <w:p w14:paraId="1FD657D3" w14:textId="77777777" w:rsidR="005F124D" w:rsidRPr="00ED028B" w:rsidRDefault="005F124D" w:rsidP="009419B2">
            <w:pPr>
              <w:rPr>
                <w:rFonts w:asciiTheme="minorHAnsi" w:hAnsiTheme="minorHAnsi" w:cstheme="minorHAnsi"/>
                <w:sz w:val="20"/>
                <w:szCs w:val="20"/>
              </w:rPr>
            </w:pPr>
            <w:r>
              <w:rPr>
                <w:rFonts w:asciiTheme="minorHAnsi" w:hAnsiTheme="minorHAnsi" w:cstheme="minorHAnsi"/>
                <w:sz w:val="20"/>
                <w:szCs w:val="20"/>
              </w:rPr>
              <w:t>Maintenance</w:t>
            </w:r>
          </w:p>
        </w:tc>
        <w:tc>
          <w:tcPr>
            <w:tcW w:w="2884" w:type="dxa"/>
            <w:gridSpan w:val="4"/>
          </w:tcPr>
          <w:p w14:paraId="7CF3F2AB" w14:textId="77777777" w:rsidR="005F124D" w:rsidRPr="00ED028B" w:rsidRDefault="005F124D" w:rsidP="009419B2">
            <w:pPr>
              <w:rPr>
                <w:rFonts w:asciiTheme="minorHAnsi" w:hAnsiTheme="minorHAnsi" w:cstheme="minorHAnsi"/>
                <w:sz w:val="20"/>
                <w:szCs w:val="20"/>
              </w:rPr>
            </w:pPr>
            <w:r w:rsidRPr="00140798">
              <w:rPr>
                <w:rFonts w:asciiTheme="minorHAnsi" w:hAnsiTheme="minorHAnsi" w:cstheme="minorHAnsi"/>
                <w:sz w:val="20"/>
                <w:szCs w:val="20"/>
              </w:rPr>
              <w:t>Residential Reports</w:t>
            </w:r>
          </w:p>
        </w:tc>
        <w:tc>
          <w:tcPr>
            <w:tcW w:w="8656" w:type="dxa"/>
            <w:gridSpan w:val="12"/>
          </w:tcPr>
          <w:p w14:paraId="35B19317" w14:textId="77777777" w:rsidR="005F124D" w:rsidRPr="00ED028B" w:rsidRDefault="005F124D" w:rsidP="009419B2">
            <w:pPr>
              <w:rPr>
                <w:rFonts w:asciiTheme="minorHAnsi" w:hAnsiTheme="minorHAnsi" w:cstheme="minorHAnsi"/>
                <w:sz w:val="20"/>
                <w:szCs w:val="20"/>
              </w:rPr>
            </w:pPr>
            <w:r>
              <w:rPr>
                <w:rFonts w:asciiTheme="minorHAnsi" w:hAnsiTheme="minorHAnsi" w:cstheme="minorHAnsi"/>
                <w:sz w:val="20"/>
                <w:szCs w:val="20"/>
              </w:rPr>
              <w:t>There are some damaged ceiling tiles</w:t>
            </w:r>
          </w:p>
        </w:tc>
      </w:tr>
    </w:tbl>
    <w:p w14:paraId="4A74D440" w14:textId="77777777" w:rsidR="005F124D" w:rsidRDefault="005F124D" w:rsidP="005F124D"/>
    <w:tbl>
      <w:tblPr>
        <w:tblStyle w:val="TableGrid"/>
        <w:tblW w:w="1559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none" w:sz="0" w:space="0" w:color="auto"/>
          <w:insideV w:val="none" w:sz="0" w:space="0" w:color="auto"/>
        </w:tblBorders>
        <w:tblLook w:val="04A0" w:firstRow="1" w:lastRow="0" w:firstColumn="1" w:lastColumn="0" w:noHBand="0" w:noVBand="1"/>
      </w:tblPr>
      <w:tblGrid>
        <w:gridCol w:w="3256"/>
        <w:gridCol w:w="750"/>
        <w:gridCol w:w="750"/>
        <w:gridCol w:w="750"/>
        <w:gridCol w:w="750"/>
        <w:gridCol w:w="750"/>
        <w:gridCol w:w="750"/>
        <w:gridCol w:w="750"/>
        <w:gridCol w:w="785"/>
        <w:gridCol w:w="750"/>
        <w:gridCol w:w="750"/>
        <w:gridCol w:w="750"/>
        <w:gridCol w:w="750"/>
        <w:gridCol w:w="750"/>
        <w:gridCol w:w="750"/>
        <w:gridCol w:w="750"/>
        <w:gridCol w:w="1052"/>
      </w:tblGrid>
      <w:tr w:rsidR="005B111F" w:rsidRPr="005B111F" w14:paraId="33ECB0CD" w14:textId="77777777" w:rsidTr="005B111F">
        <w:tc>
          <w:tcPr>
            <w:tcW w:w="15593" w:type="dxa"/>
            <w:gridSpan w:val="17"/>
            <w:shd w:val="clear" w:color="auto" w:fill="E7F9FF"/>
          </w:tcPr>
          <w:p w14:paraId="11102874" w14:textId="2364D5D3" w:rsidR="00D95E21" w:rsidRPr="005B111F" w:rsidRDefault="00D95E21" w:rsidP="00BE4BFC">
            <w:pPr>
              <w:rPr>
                <w:b/>
                <w:bCs/>
                <w:sz w:val="28"/>
                <w:szCs w:val="28"/>
              </w:rPr>
            </w:pPr>
            <w:r w:rsidRPr="005B111F">
              <w:rPr>
                <w:b/>
                <w:bCs/>
                <w:sz w:val="28"/>
                <w:szCs w:val="28"/>
              </w:rPr>
              <w:t>GARBAGE SHUTE– MAINTAIN/REPLACE SHUTE</w:t>
            </w:r>
          </w:p>
        </w:tc>
      </w:tr>
      <w:tr w:rsidR="00D95E21" w:rsidRPr="00ED028B" w14:paraId="0C72A0F3" w14:textId="77777777" w:rsidTr="005B111F">
        <w:tc>
          <w:tcPr>
            <w:tcW w:w="3256" w:type="dxa"/>
            <w:shd w:val="clear" w:color="auto" w:fill="EDEDED" w:themeFill="accent3" w:themeFillTint="33"/>
          </w:tcPr>
          <w:p w14:paraId="61544CE5"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Estimated Service Lifespan</w:t>
            </w:r>
          </w:p>
        </w:tc>
        <w:tc>
          <w:tcPr>
            <w:tcW w:w="750" w:type="dxa"/>
            <w:shd w:val="clear" w:color="auto" w:fill="F2F2F2" w:themeFill="background1" w:themeFillShade="F2"/>
          </w:tcPr>
          <w:p w14:paraId="7A16E646"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2022</w:t>
            </w:r>
          </w:p>
        </w:tc>
        <w:tc>
          <w:tcPr>
            <w:tcW w:w="750" w:type="dxa"/>
            <w:shd w:val="clear" w:color="auto" w:fill="F2F2F2" w:themeFill="background1" w:themeFillShade="F2"/>
          </w:tcPr>
          <w:p w14:paraId="5B8CF9A6"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2023</w:t>
            </w:r>
          </w:p>
        </w:tc>
        <w:tc>
          <w:tcPr>
            <w:tcW w:w="750" w:type="dxa"/>
            <w:shd w:val="clear" w:color="auto" w:fill="F2F2F2" w:themeFill="background1" w:themeFillShade="F2"/>
          </w:tcPr>
          <w:p w14:paraId="4A5236A3"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2024</w:t>
            </w:r>
          </w:p>
        </w:tc>
        <w:tc>
          <w:tcPr>
            <w:tcW w:w="750" w:type="dxa"/>
            <w:shd w:val="clear" w:color="auto" w:fill="F2F2F2" w:themeFill="background1" w:themeFillShade="F2"/>
          </w:tcPr>
          <w:p w14:paraId="4F06E32E"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2025</w:t>
            </w:r>
          </w:p>
        </w:tc>
        <w:tc>
          <w:tcPr>
            <w:tcW w:w="750" w:type="dxa"/>
            <w:shd w:val="clear" w:color="auto" w:fill="F2F2F2" w:themeFill="background1" w:themeFillShade="F2"/>
          </w:tcPr>
          <w:p w14:paraId="56463EFD"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2026</w:t>
            </w:r>
          </w:p>
        </w:tc>
        <w:tc>
          <w:tcPr>
            <w:tcW w:w="750" w:type="dxa"/>
            <w:shd w:val="clear" w:color="auto" w:fill="F2F2F2" w:themeFill="background1" w:themeFillShade="F2"/>
          </w:tcPr>
          <w:p w14:paraId="5FEB6399"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2027</w:t>
            </w:r>
          </w:p>
        </w:tc>
        <w:tc>
          <w:tcPr>
            <w:tcW w:w="750" w:type="dxa"/>
            <w:shd w:val="clear" w:color="auto" w:fill="F2F2F2" w:themeFill="background1" w:themeFillShade="F2"/>
          </w:tcPr>
          <w:p w14:paraId="6458CFCD"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2028</w:t>
            </w:r>
          </w:p>
        </w:tc>
        <w:tc>
          <w:tcPr>
            <w:tcW w:w="785" w:type="dxa"/>
            <w:shd w:val="clear" w:color="auto" w:fill="F2F2F2" w:themeFill="background1" w:themeFillShade="F2"/>
          </w:tcPr>
          <w:p w14:paraId="3E28E8E7" w14:textId="77777777"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sz w:val="20"/>
                <w:szCs w:val="20"/>
              </w:rPr>
              <w:t>2029</w:t>
            </w:r>
          </w:p>
        </w:tc>
        <w:tc>
          <w:tcPr>
            <w:tcW w:w="750" w:type="dxa"/>
            <w:shd w:val="clear" w:color="auto" w:fill="F2F2F2" w:themeFill="background1" w:themeFillShade="F2"/>
          </w:tcPr>
          <w:p w14:paraId="427BC24E"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2030</w:t>
            </w:r>
          </w:p>
        </w:tc>
        <w:tc>
          <w:tcPr>
            <w:tcW w:w="750" w:type="dxa"/>
            <w:shd w:val="clear" w:color="auto" w:fill="F2F2F2" w:themeFill="background1" w:themeFillShade="F2"/>
          </w:tcPr>
          <w:p w14:paraId="20DA02C1"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2031</w:t>
            </w:r>
          </w:p>
        </w:tc>
        <w:tc>
          <w:tcPr>
            <w:tcW w:w="750" w:type="dxa"/>
            <w:shd w:val="clear" w:color="auto" w:fill="F2F2F2" w:themeFill="background1" w:themeFillShade="F2"/>
          </w:tcPr>
          <w:p w14:paraId="66A8667A"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2032</w:t>
            </w:r>
          </w:p>
        </w:tc>
        <w:tc>
          <w:tcPr>
            <w:tcW w:w="750" w:type="dxa"/>
            <w:shd w:val="clear" w:color="auto" w:fill="F2F2F2" w:themeFill="background1" w:themeFillShade="F2"/>
          </w:tcPr>
          <w:p w14:paraId="65703148"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2033</w:t>
            </w:r>
          </w:p>
        </w:tc>
        <w:tc>
          <w:tcPr>
            <w:tcW w:w="750" w:type="dxa"/>
            <w:shd w:val="clear" w:color="auto" w:fill="F2F2F2" w:themeFill="background1" w:themeFillShade="F2"/>
          </w:tcPr>
          <w:p w14:paraId="1C1F84A1"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2034</w:t>
            </w:r>
          </w:p>
        </w:tc>
        <w:tc>
          <w:tcPr>
            <w:tcW w:w="750" w:type="dxa"/>
            <w:shd w:val="clear" w:color="auto" w:fill="F2F2F2" w:themeFill="background1" w:themeFillShade="F2"/>
          </w:tcPr>
          <w:p w14:paraId="002FD66E"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2035</w:t>
            </w:r>
          </w:p>
        </w:tc>
        <w:tc>
          <w:tcPr>
            <w:tcW w:w="750" w:type="dxa"/>
            <w:shd w:val="clear" w:color="auto" w:fill="F2F2F2" w:themeFill="background1" w:themeFillShade="F2"/>
          </w:tcPr>
          <w:p w14:paraId="4641E771"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2036</w:t>
            </w:r>
          </w:p>
        </w:tc>
        <w:tc>
          <w:tcPr>
            <w:tcW w:w="1052" w:type="dxa"/>
            <w:shd w:val="clear" w:color="auto" w:fill="F2F2F2" w:themeFill="background1" w:themeFillShade="F2"/>
          </w:tcPr>
          <w:p w14:paraId="6958BDB4"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sz w:val="20"/>
                <w:szCs w:val="20"/>
              </w:rPr>
              <w:t>2037</w:t>
            </w:r>
          </w:p>
        </w:tc>
      </w:tr>
      <w:tr w:rsidR="00D95E21" w:rsidRPr="00ED028B" w14:paraId="0B3B54A0" w14:textId="77777777" w:rsidTr="005B111F">
        <w:tc>
          <w:tcPr>
            <w:tcW w:w="15593" w:type="dxa"/>
            <w:gridSpan w:val="17"/>
            <w:shd w:val="clear" w:color="auto" w:fill="EDEDED" w:themeFill="accent3" w:themeFillTint="33"/>
          </w:tcPr>
          <w:p w14:paraId="249535BD" w14:textId="77777777" w:rsidR="00D95E21" w:rsidRPr="00ED028B" w:rsidRDefault="00D95E21" w:rsidP="00BE4BFC">
            <w:pPr>
              <w:ind w:left="-812" w:firstLine="812"/>
              <w:rPr>
                <w:rFonts w:asciiTheme="minorHAnsi" w:hAnsiTheme="minorHAnsi" w:cstheme="minorHAnsi"/>
                <w:sz w:val="20"/>
                <w:szCs w:val="20"/>
              </w:rPr>
            </w:pPr>
            <w:r w:rsidRPr="00ED028B">
              <w:rPr>
                <w:rFonts w:asciiTheme="minorHAnsi" w:hAnsiTheme="minorHAnsi" w:cstheme="minorHAnsi"/>
                <w:i/>
                <w:iCs/>
                <w:sz w:val="15"/>
                <w:szCs w:val="15"/>
              </w:rPr>
              <w:t xml:space="preserve">Forecast date where major refurbishment or replacement may be required for each particular asset or capital item.  Where a Sinking Fund has been prepared, </w:t>
            </w:r>
            <w:r>
              <w:rPr>
                <w:rFonts w:asciiTheme="minorHAnsi" w:hAnsiTheme="minorHAnsi" w:cstheme="minorHAnsi"/>
                <w:i/>
                <w:iCs/>
                <w:sz w:val="15"/>
                <w:szCs w:val="15"/>
              </w:rPr>
              <w:t>this</w:t>
            </w:r>
            <w:r w:rsidRPr="00ED028B">
              <w:rPr>
                <w:rFonts w:asciiTheme="minorHAnsi" w:hAnsiTheme="minorHAnsi" w:cstheme="minorHAnsi"/>
                <w:i/>
                <w:iCs/>
                <w:sz w:val="15"/>
                <w:szCs w:val="15"/>
              </w:rPr>
              <w:t xml:space="preserve"> information may represent forecasted expenditure where appropriate.</w:t>
            </w:r>
          </w:p>
        </w:tc>
      </w:tr>
      <w:tr w:rsidR="00D95E21" w:rsidRPr="00ED028B" w14:paraId="011C12A8" w14:textId="77777777" w:rsidTr="005B111F">
        <w:tc>
          <w:tcPr>
            <w:tcW w:w="3256" w:type="dxa"/>
            <w:shd w:val="clear" w:color="auto" w:fill="FFFFFF" w:themeFill="background1"/>
            <w:vAlign w:val="center"/>
          </w:tcPr>
          <w:p w14:paraId="7E2A441B" w14:textId="77777777" w:rsidR="00D95E21" w:rsidRPr="00ED028B" w:rsidRDefault="00D95E21" w:rsidP="00BE4BFC">
            <w:pPr>
              <w:rPr>
                <w:rFonts w:asciiTheme="minorHAnsi" w:hAnsiTheme="minorHAnsi" w:cstheme="minorHAnsi"/>
                <w:sz w:val="20"/>
                <w:szCs w:val="20"/>
              </w:rPr>
            </w:pPr>
            <w:r>
              <w:rPr>
                <w:rFonts w:asciiTheme="minorHAnsi" w:hAnsiTheme="minorHAnsi" w:cstheme="minorHAnsi"/>
                <w:color w:val="FF0000"/>
                <w:sz w:val="20"/>
                <w:szCs w:val="20"/>
              </w:rPr>
              <w:t xml:space="preserve">10 </w:t>
            </w:r>
            <w:r w:rsidRPr="00ED028B">
              <w:rPr>
                <w:rFonts w:asciiTheme="minorHAnsi" w:hAnsiTheme="minorHAnsi" w:cstheme="minorHAnsi"/>
                <w:color w:val="FF0000"/>
                <w:sz w:val="20"/>
                <w:szCs w:val="20"/>
              </w:rPr>
              <w:t>years</w:t>
            </w:r>
          </w:p>
        </w:tc>
        <w:tc>
          <w:tcPr>
            <w:tcW w:w="750" w:type="dxa"/>
          </w:tcPr>
          <w:p w14:paraId="3683B2AD" w14:textId="77777777" w:rsidR="00D95E21" w:rsidRPr="00ED028B" w:rsidRDefault="00D95E21" w:rsidP="00BE4BFC">
            <w:pPr>
              <w:jc w:val="center"/>
              <w:rPr>
                <w:rFonts w:asciiTheme="minorHAnsi" w:hAnsiTheme="minorHAnsi" w:cstheme="minorHAnsi"/>
                <w:sz w:val="36"/>
                <w:szCs w:val="36"/>
              </w:rPr>
            </w:pPr>
          </w:p>
        </w:tc>
        <w:tc>
          <w:tcPr>
            <w:tcW w:w="750" w:type="dxa"/>
          </w:tcPr>
          <w:p w14:paraId="756A5BDB" w14:textId="3659186D" w:rsidR="00D95E21" w:rsidRPr="00ED028B" w:rsidRDefault="00D95E21" w:rsidP="00BE4BFC">
            <w:pPr>
              <w:rPr>
                <w:rFonts w:asciiTheme="minorHAnsi" w:hAnsiTheme="minorHAnsi" w:cstheme="minorHAnsi"/>
                <w:sz w:val="20"/>
                <w:szCs w:val="20"/>
              </w:rPr>
            </w:pPr>
          </w:p>
        </w:tc>
        <w:tc>
          <w:tcPr>
            <w:tcW w:w="750" w:type="dxa"/>
          </w:tcPr>
          <w:p w14:paraId="0C52C591" w14:textId="77777777" w:rsidR="00D95E21" w:rsidRPr="00ED028B" w:rsidRDefault="00D95E21" w:rsidP="00BE4BFC">
            <w:pPr>
              <w:rPr>
                <w:rFonts w:asciiTheme="minorHAnsi" w:hAnsiTheme="minorHAnsi" w:cstheme="minorHAnsi"/>
                <w:sz w:val="20"/>
                <w:szCs w:val="20"/>
              </w:rPr>
            </w:pPr>
          </w:p>
        </w:tc>
        <w:tc>
          <w:tcPr>
            <w:tcW w:w="750" w:type="dxa"/>
          </w:tcPr>
          <w:p w14:paraId="5E71F975" w14:textId="77777777" w:rsidR="00D95E21" w:rsidRPr="00ED028B" w:rsidRDefault="00D95E21" w:rsidP="00BE4BFC">
            <w:pPr>
              <w:rPr>
                <w:rFonts w:asciiTheme="minorHAnsi" w:hAnsiTheme="minorHAnsi" w:cstheme="minorHAnsi"/>
                <w:sz w:val="20"/>
                <w:szCs w:val="20"/>
              </w:rPr>
            </w:pPr>
          </w:p>
        </w:tc>
        <w:tc>
          <w:tcPr>
            <w:tcW w:w="750" w:type="dxa"/>
          </w:tcPr>
          <w:p w14:paraId="557BD6AB" w14:textId="130AE172" w:rsidR="00D95E21" w:rsidRPr="00ED028B" w:rsidRDefault="00D95E21" w:rsidP="00BE4BFC">
            <w:pPr>
              <w:rPr>
                <w:rFonts w:asciiTheme="minorHAnsi" w:hAnsiTheme="minorHAnsi" w:cstheme="minorHAnsi"/>
                <w:sz w:val="20"/>
                <w:szCs w:val="20"/>
              </w:rPr>
            </w:pPr>
            <w:r w:rsidRPr="00ED028B">
              <w:rPr>
                <w:rFonts w:asciiTheme="minorHAnsi" w:hAnsiTheme="minorHAnsi" w:cstheme="minorHAnsi"/>
                <w:color w:val="00B1A1"/>
                <w:sz w:val="36"/>
                <w:szCs w:val="36"/>
              </w:rPr>
              <w:sym w:font="Wingdings" w:char="F0FE"/>
            </w:r>
          </w:p>
        </w:tc>
        <w:tc>
          <w:tcPr>
            <w:tcW w:w="750" w:type="dxa"/>
          </w:tcPr>
          <w:p w14:paraId="0AE73DCF" w14:textId="77777777" w:rsidR="00D95E21" w:rsidRPr="00ED028B" w:rsidRDefault="00D95E21" w:rsidP="00BE4BFC">
            <w:pPr>
              <w:rPr>
                <w:rFonts w:asciiTheme="minorHAnsi" w:hAnsiTheme="minorHAnsi" w:cstheme="minorHAnsi"/>
                <w:sz w:val="20"/>
                <w:szCs w:val="20"/>
              </w:rPr>
            </w:pPr>
          </w:p>
        </w:tc>
        <w:tc>
          <w:tcPr>
            <w:tcW w:w="750" w:type="dxa"/>
          </w:tcPr>
          <w:p w14:paraId="643ADFF3" w14:textId="77777777" w:rsidR="00D95E21" w:rsidRPr="00ED028B" w:rsidRDefault="00D95E21" w:rsidP="00BE4BFC">
            <w:pPr>
              <w:rPr>
                <w:rFonts w:asciiTheme="minorHAnsi" w:hAnsiTheme="minorHAnsi" w:cstheme="minorHAnsi"/>
                <w:sz w:val="20"/>
                <w:szCs w:val="20"/>
              </w:rPr>
            </w:pPr>
          </w:p>
        </w:tc>
        <w:tc>
          <w:tcPr>
            <w:tcW w:w="785" w:type="dxa"/>
          </w:tcPr>
          <w:p w14:paraId="41AE5E7F" w14:textId="77777777" w:rsidR="00D95E21" w:rsidRPr="00ED028B" w:rsidRDefault="00D95E21" w:rsidP="00BE4BFC">
            <w:pPr>
              <w:rPr>
                <w:rFonts w:asciiTheme="minorHAnsi" w:hAnsiTheme="minorHAnsi" w:cstheme="minorHAnsi"/>
                <w:sz w:val="20"/>
                <w:szCs w:val="20"/>
              </w:rPr>
            </w:pPr>
          </w:p>
        </w:tc>
        <w:tc>
          <w:tcPr>
            <w:tcW w:w="750" w:type="dxa"/>
            <w:shd w:val="clear" w:color="auto" w:fill="FFFFFF" w:themeFill="background1"/>
          </w:tcPr>
          <w:p w14:paraId="596BF338" w14:textId="77777777" w:rsidR="00D95E21" w:rsidRPr="00ED028B" w:rsidRDefault="00D95E21" w:rsidP="00BE4BFC">
            <w:pPr>
              <w:rPr>
                <w:rFonts w:asciiTheme="minorHAnsi" w:hAnsiTheme="minorHAnsi" w:cstheme="minorHAnsi"/>
                <w:sz w:val="20"/>
                <w:szCs w:val="20"/>
              </w:rPr>
            </w:pPr>
          </w:p>
        </w:tc>
        <w:tc>
          <w:tcPr>
            <w:tcW w:w="750" w:type="dxa"/>
          </w:tcPr>
          <w:p w14:paraId="1D5E9751" w14:textId="77777777" w:rsidR="00D95E21" w:rsidRPr="00ED028B" w:rsidRDefault="00D95E21" w:rsidP="00BE4BFC">
            <w:pPr>
              <w:ind w:left="-812" w:firstLine="812"/>
              <w:rPr>
                <w:rFonts w:asciiTheme="minorHAnsi" w:hAnsiTheme="minorHAnsi" w:cstheme="minorHAnsi"/>
                <w:sz w:val="20"/>
                <w:szCs w:val="20"/>
              </w:rPr>
            </w:pPr>
          </w:p>
        </w:tc>
        <w:tc>
          <w:tcPr>
            <w:tcW w:w="750" w:type="dxa"/>
          </w:tcPr>
          <w:p w14:paraId="50DFCE73" w14:textId="77777777" w:rsidR="00D95E21" w:rsidRPr="00ED028B" w:rsidRDefault="00D95E21" w:rsidP="00BE4BFC">
            <w:pPr>
              <w:ind w:left="-812" w:firstLine="812"/>
              <w:rPr>
                <w:rFonts w:asciiTheme="minorHAnsi" w:hAnsiTheme="minorHAnsi" w:cstheme="minorHAnsi"/>
                <w:sz w:val="20"/>
                <w:szCs w:val="20"/>
              </w:rPr>
            </w:pPr>
          </w:p>
        </w:tc>
        <w:tc>
          <w:tcPr>
            <w:tcW w:w="750" w:type="dxa"/>
          </w:tcPr>
          <w:p w14:paraId="34FFEB51" w14:textId="77777777" w:rsidR="00D95E21" w:rsidRPr="00ED028B" w:rsidRDefault="00D95E21" w:rsidP="00BE4BFC">
            <w:pPr>
              <w:ind w:left="-812" w:firstLine="812"/>
              <w:rPr>
                <w:rFonts w:asciiTheme="minorHAnsi" w:hAnsiTheme="minorHAnsi" w:cstheme="minorHAnsi"/>
                <w:sz w:val="20"/>
                <w:szCs w:val="20"/>
              </w:rPr>
            </w:pPr>
          </w:p>
        </w:tc>
        <w:tc>
          <w:tcPr>
            <w:tcW w:w="750" w:type="dxa"/>
          </w:tcPr>
          <w:p w14:paraId="58F35E96" w14:textId="77777777" w:rsidR="00D95E21" w:rsidRPr="00ED028B" w:rsidRDefault="00D95E21" w:rsidP="00BE4BFC">
            <w:pPr>
              <w:ind w:left="-812" w:firstLine="812"/>
              <w:rPr>
                <w:rFonts w:asciiTheme="minorHAnsi" w:hAnsiTheme="minorHAnsi" w:cstheme="minorHAnsi"/>
                <w:sz w:val="20"/>
                <w:szCs w:val="20"/>
              </w:rPr>
            </w:pPr>
          </w:p>
        </w:tc>
        <w:tc>
          <w:tcPr>
            <w:tcW w:w="750" w:type="dxa"/>
          </w:tcPr>
          <w:p w14:paraId="0B808A5F" w14:textId="77777777" w:rsidR="00D95E21" w:rsidRPr="00ED028B" w:rsidRDefault="00D95E21" w:rsidP="00BE4BFC">
            <w:pPr>
              <w:ind w:left="-812" w:firstLine="812"/>
              <w:rPr>
                <w:rFonts w:asciiTheme="minorHAnsi" w:hAnsiTheme="minorHAnsi" w:cstheme="minorHAnsi"/>
                <w:sz w:val="20"/>
                <w:szCs w:val="20"/>
              </w:rPr>
            </w:pPr>
          </w:p>
        </w:tc>
        <w:tc>
          <w:tcPr>
            <w:tcW w:w="750" w:type="dxa"/>
          </w:tcPr>
          <w:p w14:paraId="5D4904E0" w14:textId="77777777" w:rsidR="00D95E21" w:rsidRPr="00ED028B" w:rsidRDefault="00D95E21" w:rsidP="00BE4BFC">
            <w:pPr>
              <w:ind w:left="-812" w:firstLine="812"/>
              <w:rPr>
                <w:rFonts w:asciiTheme="minorHAnsi" w:hAnsiTheme="minorHAnsi" w:cstheme="minorHAnsi"/>
                <w:sz w:val="20"/>
                <w:szCs w:val="20"/>
              </w:rPr>
            </w:pPr>
          </w:p>
        </w:tc>
        <w:tc>
          <w:tcPr>
            <w:tcW w:w="1052" w:type="dxa"/>
          </w:tcPr>
          <w:p w14:paraId="554CDF37" w14:textId="77777777" w:rsidR="00D95E21" w:rsidRPr="00ED028B" w:rsidRDefault="00D95E21" w:rsidP="00BE4BFC">
            <w:pPr>
              <w:ind w:left="-812" w:firstLine="812"/>
              <w:rPr>
                <w:rFonts w:asciiTheme="minorHAnsi" w:hAnsiTheme="minorHAnsi" w:cstheme="minorHAnsi"/>
                <w:sz w:val="20"/>
                <w:szCs w:val="20"/>
              </w:rPr>
            </w:pPr>
          </w:p>
        </w:tc>
      </w:tr>
    </w:tbl>
    <w:p w14:paraId="2D046A0F" w14:textId="77777777" w:rsidR="00D95E21" w:rsidRDefault="00D95E21" w:rsidP="00D95E21">
      <w:pPr>
        <w:rPr>
          <w:rFonts w:asciiTheme="minorHAnsi" w:hAnsiTheme="minorHAnsi" w:cstheme="minorHAnsi"/>
          <w:sz w:val="16"/>
          <w:szCs w:val="16"/>
        </w:rPr>
      </w:pPr>
    </w:p>
    <w:p w14:paraId="2B1CE143" w14:textId="60EF04EE" w:rsidR="003A7FCE" w:rsidRPr="003223C4" w:rsidRDefault="003A7FCE" w:rsidP="00CD04AE">
      <w:pPr>
        <w:pStyle w:val="ListParagraph"/>
        <w:sectPr w:rsidR="003A7FCE" w:rsidRPr="003223C4" w:rsidSect="005B111F">
          <w:pgSz w:w="16838" w:h="11906" w:orient="landscape"/>
          <w:pgMar w:top="851" w:right="536" w:bottom="849" w:left="720" w:header="510" w:footer="170" w:gutter="0"/>
          <w:cols w:space="720"/>
          <w:docGrid w:linePitch="360"/>
        </w:sectPr>
      </w:pPr>
    </w:p>
    <w:p w14:paraId="0C00E039" w14:textId="77777777" w:rsidR="00B11475" w:rsidRPr="00B11475" w:rsidRDefault="00B11475" w:rsidP="00B11475">
      <w:pPr>
        <w:pStyle w:val="Heading2"/>
        <w:rPr>
          <w:rFonts w:cs="Calibri"/>
          <w:color w:val="00847C"/>
          <w:sz w:val="40"/>
          <w:szCs w:val="40"/>
          <w:u w:val="single"/>
        </w:rPr>
      </w:pPr>
      <w:bookmarkStart w:id="5" w:name="_Hlk102137471"/>
      <w:r w:rsidRPr="00B11475">
        <w:rPr>
          <w:rFonts w:cs="Calibri"/>
          <w:color w:val="00847C"/>
          <w:sz w:val="40"/>
          <w:szCs w:val="40"/>
          <w:u w:val="single"/>
        </w:rPr>
        <w:lastRenderedPageBreak/>
        <w:t>SCOPE &amp; LIMITATIONS OF INSPECTION &amp; MAINTENANCE PLAN</w:t>
      </w:r>
    </w:p>
    <w:p w14:paraId="18A6B171" w14:textId="77777777" w:rsidR="00B11475" w:rsidRDefault="00B11475" w:rsidP="00B11475">
      <w:pPr>
        <w:ind w:right="142"/>
        <w:jc w:val="both"/>
        <w:rPr>
          <w:rFonts w:ascii="Calibri" w:hAnsi="Calibri" w:cs="Arial"/>
          <w:sz w:val="20"/>
          <w:szCs w:val="20"/>
        </w:rPr>
      </w:pPr>
    </w:p>
    <w:p w14:paraId="4DF20182" w14:textId="77777777" w:rsidR="00B11475" w:rsidRPr="00B609E8" w:rsidRDefault="00B11475" w:rsidP="00B11475">
      <w:pPr>
        <w:widowControl w:val="0"/>
        <w:spacing w:line="276" w:lineRule="auto"/>
        <w:jc w:val="both"/>
        <w:rPr>
          <w:rFonts w:ascii="Calibri" w:hAnsi="Calibri" w:cs="Arial"/>
          <w:spacing w:val="-6"/>
          <w:sz w:val="20"/>
          <w:szCs w:val="20"/>
          <w:lang w:val="en-US"/>
        </w:rPr>
      </w:pPr>
      <w:r w:rsidRPr="00B609E8">
        <w:rPr>
          <w:rFonts w:ascii="Calibri" w:hAnsi="Calibri" w:cs="Calibri"/>
          <w:b/>
          <w:bCs/>
          <w:color w:val="0099CC"/>
          <w:kern w:val="28"/>
          <w:sz w:val="20"/>
          <w:szCs w:val="20"/>
          <w:lang w:val="en-US"/>
        </w:rPr>
        <w:t>Manner of Inspection</w:t>
      </w:r>
      <w:r w:rsidRPr="00B609E8">
        <w:rPr>
          <w:rFonts w:ascii="Calibri" w:hAnsi="Calibri" w:cs="Arial"/>
          <w:spacing w:val="-6"/>
          <w:sz w:val="20"/>
          <w:szCs w:val="20"/>
          <w:lang w:val="en-US"/>
        </w:rPr>
        <w:t xml:space="preserve">: visual only in normal lighting. </w:t>
      </w:r>
    </w:p>
    <w:p w14:paraId="5830C0AD" w14:textId="77777777" w:rsidR="00B11475" w:rsidRDefault="00B11475" w:rsidP="00B11475">
      <w:pPr>
        <w:ind w:right="142"/>
        <w:jc w:val="both"/>
        <w:rPr>
          <w:rFonts w:ascii="Calibri" w:hAnsi="Calibri" w:cs="Arial"/>
          <w:sz w:val="20"/>
          <w:szCs w:val="20"/>
        </w:rPr>
      </w:pPr>
    </w:p>
    <w:p w14:paraId="615C8EA1" w14:textId="77777777" w:rsidR="00B11475" w:rsidRPr="00A00068" w:rsidRDefault="00B11475" w:rsidP="00B11475">
      <w:pPr>
        <w:pStyle w:val="BasicParagraph"/>
        <w:widowControl w:val="0"/>
        <w:spacing w:line="240" w:lineRule="auto"/>
        <w:jc w:val="both"/>
        <w:rPr>
          <w:rFonts w:ascii="Calibri" w:hAnsi="Calibri" w:cs="Arial"/>
          <w:b/>
          <w:bCs/>
          <w:caps/>
          <w:color w:val="009999"/>
          <w:sz w:val="22"/>
          <w:szCs w:val="22"/>
          <w:lang w:val="en-US"/>
        </w:rPr>
      </w:pPr>
      <w:r w:rsidRPr="00A00068">
        <w:rPr>
          <w:rFonts w:ascii="Calibri" w:hAnsi="Calibri" w:cs="Arial"/>
          <w:b/>
          <w:bCs/>
          <w:caps/>
          <w:color w:val="009999"/>
          <w:sz w:val="22"/>
          <w:szCs w:val="22"/>
          <w:lang w:val="en-US"/>
        </w:rPr>
        <w:t>REPORT PURPOSE</w:t>
      </w:r>
    </w:p>
    <w:p w14:paraId="36D891E7" w14:textId="77777777" w:rsidR="00B11475" w:rsidRDefault="00B11475" w:rsidP="00B11475">
      <w:pPr>
        <w:ind w:right="142"/>
        <w:jc w:val="both"/>
        <w:rPr>
          <w:rFonts w:ascii="Calibri" w:hAnsi="Calibri" w:cs="Arial"/>
          <w:sz w:val="20"/>
          <w:szCs w:val="20"/>
        </w:rPr>
      </w:pPr>
      <w:r>
        <w:rPr>
          <w:rFonts w:ascii="Calibri" w:hAnsi="Calibri" w:cs="Arial"/>
          <w:sz w:val="20"/>
          <w:szCs w:val="20"/>
        </w:rPr>
        <w:t>The purpose of this report is to collate a comprehensive data file on the building as it exists on the day of inspection. A Maintenance Plan is designed to provide the Management Group with a road map that identifies common areas of the building that must be monitored and maintained by the Owners Corporation. Areas included will comprise elements such as (but not limited to) structures, equipment, fittings, furniture, security access, fire protection, fencing, gates, common area painting and pool safety.</w:t>
      </w:r>
    </w:p>
    <w:p w14:paraId="2D621579" w14:textId="77777777" w:rsidR="00B11475" w:rsidRDefault="00B11475" w:rsidP="00B11475">
      <w:pPr>
        <w:ind w:right="142"/>
        <w:jc w:val="both"/>
        <w:rPr>
          <w:rFonts w:ascii="Calibri" w:hAnsi="Calibri" w:cs="Arial"/>
          <w:sz w:val="20"/>
          <w:szCs w:val="20"/>
        </w:rPr>
      </w:pPr>
    </w:p>
    <w:p w14:paraId="26DE9288" w14:textId="77777777" w:rsidR="00B11475" w:rsidRPr="00A00068" w:rsidRDefault="00B11475" w:rsidP="00B11475">
      <w:pPr>
        <w:pStyle w:val="BasicParagraph"/>
        <w:widowControl w:val="0"/>
        <w:spacing w:line="240" w:lineRule="auto"/>
        <w:jc w:val="both"/>
        <w:rPr>
          <w:rFonts w:ascii="Calibri" w:hAnsi="Calibri" w:cs="Arial"/>
          <w:b/>
          <w:bCs/>
          <w:caps/>
          <w:color w:val="009999"/>
          <w:sz w:val="22"/>
          <w:szCs w:val="22"/>
          <w:lang w:val="en-US"/>
        </w:rPr>
      </w:pPr>
      <w:r w:rsidRPr="00A00068">
        <w:rPr>
          <w:rFonts w:ascii="Calibri" w:hAnsi="Calibri" w:cs="Arial"/>
          <w:b/>
          <w:bCs/>
          <w:caps/>
          <w:color w:val="009999"/>
          <w:sz w:val="22"/>
          <w:szCs w:val="22"/>
          <w:lang w:val="en-US"/>
        </w:rPr>
        <w:t>IMPORTANT – THIS IS NOT A COMPREHENSIVE</w:t>
      </w:r>
      <w:r>
        <w:rPr>
          <w:rFonts w:ascii="Calibri" w:hAnsi="Calibri" w:cs="Arial"/>
          <w:b/>
          <w:bCs/>
          <w:caps/>
          <w:color w:val="009999"/>
          <w:sz w:val="22"/>
          <w:szCs w:val="22"/>
          <w:lang w:val="en-US"/>
        </w:rPr>
        <w:t xml:space="preserve"> CONDITION OR</w:t>
      </w:r>
      <w:r w:rsidRPr="00A00068">
        <w:rPr>
          <w:rFonts w:ascii="Calibri" w:hAnsi="Calibri" w:cs="Arial"/>
          <w:b/>
          <w:bCs/>
          <w:caps/>
          <w:color w:val="009999"/>
          <w:sz w:val="22"/>
          <w:szCs w:val="22"/>
          <w:lang w:val="en-US"/>
        </w:rPr>
        <w:t xml:space="preserve"> DEFECT REPORT</w:t>
      </w:r>
    </w:p>
    <w:p w14:paraId="43A84180" w14:textId="77777777" w:rsidR="00B11475" w:rsidRDefault="00B11475" w:rsidP="00B11475">
      <w:pPr>
        <w:ind w:right="142"/>
        <w:jc w:val="both"/>
        <w:rPr>
          <w:rFonts w:ascii="Calibri" w:hAnsi="Calibri" w:cs="Arial"/>
          <w:sz w:val="20"/>
          <w:szCs w:val="20"/>
        </w:rPr>
      </w:pPr>
      <w:r>
        <w:rPr>
          <w:rFonts w:ascii="Calibri" w:hAnsi="Calibri" w:cs="Arial"/>
          <w:sz w:val="20"/>
          <w:szCs w:val="20"/>
        </w:rPr>
        <w:t xml:space="preserve">This is not a comprehensive defect report. It is critical to understand that Residential Reports’ Inspectors are not experts on many of the building elements that form part of this plan and that our inspection was undertaken to create a datafile that will be subsequently used by external expert service providers during routine and safety inspections. </w:t>
      </w:r>
    </w:p>
    <w:p w14:paraId="28E59A07" w14:textId="77777777" w:rsidR="00B11475" w:rsidRDefault="00B11475" w:rsidP="00B11475">
      <w:pPr>
        <w:ind w:right="142"/>
        <w:jc w:val="both"/>
        <w:rPr>
          <w:rFonts w:ascii="Calibri" w:hAnsi="Calibri" w:cs="Arial"/>
          <w:sz w:val="20"/>
          <w:szCs w:val="20"/>
        </w:rPr>
      </w:pPr>
    </w:p>
    <w:p w14:paraId="0B52BFCF" w14:textId="77777777" w:rsidR="00B11475" w:rsidRDefault="00B11475" w:rsidP="00B11475">
      <w:pPr>
        <w:ind w:right="142"/>
        <w:jc w:val="both"/>
        <w:rPr>
          <w:rFonts w:ascii="Calibri" w:hAnsi="Calibri" w:cs="Arial"/>
          <w:sz w:val="20"/>
          <w:szCs w:val="20"/>
        </w:rPr>
      </w:pPr>
      <w:r>
        <w:rPr>
          <w:rFonts w:ascii="Calibri" w:hAnsi="Calibri" w:cs="Arial"/>
          <w:sz w:val="20"/>
          <w:szCs w:val="20"/>
        </w:rPr>
        <w:t xml:space="preserve">Any comments or observations made regarding defects or the condition of a building element are noted in this report </w:t>
      </w:r>
      <w:r w:rsidRPr="00A00068">
        <w:rPr>
          <w:rFonts w:ascii="Calibri" w:hAnsi="Calibri" w:cs="Arial"/>
          <w:i/>
          <w:iCs/>
          <w:sz w:val="20"/>
          <w:szCs w:val="20"/>
        </w:rPr>
        <w:t>as a courtesy</w:t>
      </w:r>
      <w:r>
        <w:rPr>
          <w:rFonts w:ascii="Calibri" w:hAnsi="Calibri" w:cs="Arial"/>
          <w:sz w:val="20"/>
          <w:szCs w:val="20"/>
        </w:rPr>
        <w:t>. We are not required to report on defects and cannot guarantee or take responsibility for any or all defects that have or have not been identified. Inclusion of any observations is not confirmation that a comprehensive condition report has been supplied.</w:t>
      </w:r>
    </w:p>
    <w:p w14:paraId="009523B2" w14:textId="77777777" w:rsidR="00B11475" w:rsidRDefault="00B11475" w:rsidP="00B11475">
      <w:pPr>
        <w:ind w:right="142"/>
        <w:jc w:val="both"/>
        <w:rPr>
          <w:rFonts w:ascii="Calibri" w:hAnsi="Calibri" w:cs="Arial"/>
          <w:sz w:val="20"/>
          <w:szCs w:val="20"/>
        </w:rPr>
      </w:pPr>
    </w:p>
    <w:p w14:paraId="74871FAE" w14:textId="77777777" w:rsidR="00B11475" w:rsidRPr="00A00068" w:rsidRDefault="00B11475" w:rsidP="00B11475">
      <w:pPr>
        <w:pStyle w:val="BasicParagraph"/>
        <w:widowControl w:val="0"/>
        <w:spacing w:line="240" w:lineRule="auto"/>
        <w:jc w:val="both"/>
        <w:rPr>
          <w:rFonts w:ascii="Calibri" w:hAnsi="Calibri" w:cs="Arial"/>
          <w:b/>
          <w:bCs/>
          <w:caps/>
          <w:color w:val="009999"/>
          <w:sz w:val="22"/>
          <w:szCs w:val="22"/>
          <w:lang w:val="en-US"/>
        </w:rPr>
      </w:pPr>
      <w:r w:rsidRPr="00A00068">
        <w:rPr>
          <w:rFonts w:ascii="Calibri" w:hAnsi="Calibri" w:cs="Arial"/>
          <w:b/>
          <w:bCs/>
          <w:caps/>
          <w:color w:val="009999"/>
          <w:sz w:val="22"/>
          <w:szCs w:val="22"/>
          <w:lang w:val="en-US"/>
        </w:rPr>
        <w:t>THIS MAINTENANCE PLAN REQUIRES REVIEW PRIOR TO CIRCULATION</w:t>
      </w:r>
    </w:p>
    <w:p w14:paraId="7ED74301" w14:textId="77777777" w:rsidR="00B11475" w:rsidRDefault="00B11475" w:rsidP="00B11475">
      <w:pPr>
        <w:ind w:right="142"/>
        <w:jc w:val="both"/>
        <w:rPr>
          <w:rFonts w:ascii="Calibri" w:hAnsi="Calibri" w:cs="Arial"/>
          <w:sz w:val="20"/>
          <w:szCs w:val="20"/>
        </w:rPr>
      </w:pPr>
      <w:r>
        <w:rPr>
          <w:rFonts w:ascii="Calibri" w:hAnsi="Calibri" w:cs="Arial"/>
          <w:sz w:val="20"/>
          <w:szCs w:val="20"/>
        </w:rPr>
        <w:t>Prior to circulation of this report, it is the responsibility of the Strata Management Group and the Executive Committee to review the plan and ensure all common area elements have been identified. Common area elements vary from building to building, in most cases our inspection is undertaken without the escort of a Building Manager, it is therefore dependant on the documentation that has been supplied to us and our own discretion, to determine elements on the block that should be appropriately included in a maintenance plan. This document must be carefully vetted prior to the implementation of routine and safety maintenance protocols and we are available to update or amend as required.</w:t>
      </w:r>
    </w:p>
    <w:p w14:paraId="23327F37" w14:textId="77777777" w:rsidR="00B11475" w:rsidRDefault="00B11475" w:rsidP="00B11475">
      <w:pPr>
        <w:ind w:right="142"/>
        <w:jc w:val="both"/>
        <w:rPr>
          <w:rFonts w:ascii="Calibri" w:hAnsi="Calibri" w:cs="Arial"/>
          <w:sz w:val="20"/>
          <w:szCs w:val="20"/>
        </w:rPr>
      </w:pPr>
    </w:p>
    <w:p w14:paraId="63473293" w14:textId="77777777" w:rsidR="00B11475" w:rsidRPr="00B609E8" w:rsidRDefault="00B11475" w:rsidP="00B11475">
      <w:pPr>
        <w:pStyle w:val="BasicParagraph"/>
        <w:widowControl w:val="0"/>
        <w:spacing w:line="240" w:lineRule="auto"/>
        <w:jc w:val="both"/>
        <w:rPr>
          <w:rFonts w:ascii="Calibri" w:hAnsi="Calibri" w:cs="Arial"/>
          <w:b/>
          <w:bCs/>
          <w:caps/>
          <w:color w:val="009999"/>
          <w:sz w:val="22"/>
          <w:szCs w:val="22"/>
          <w:lang w:val="en-US"/>
        </w:rPr>
      </w:pPr>
      <w:r w:rsidRPr="00B609E8">
        <w:rPr>
          <w:rFonts w:ascii="Calibri" w:hAnsi="Calibri" w:cs="Arial"/>
          <w:b/>
          <w:bCs/>
          <w:caps/>
          <w:color w:val="009999"/>
          <w:sz w:val="22"/>
          <w:szCs w:val="22"/>
          <w:lang w:val="en-US"/>
        </w:rPr>
        <w:t>REFERENCE TO STANDARDS</w:t>
      </w:r>
    </w:p>
    <w:p w14:paraId="3D6C2A30" w14:textId="77777777" w:rsidR="00B11475" w:rsidRDefault="00B11475" w:rsidP="00B11475">
      <w:pPr>
        <w:ind w:right="142"/>
        <w:jc w:val="both"/>
        <w:rPr>
          <w:rFonts w:ascii="Calibri" w:hAnsi="Calibri" w:cs="Arial"/>
          <w:sz w:val="20"/>
          <w:szCs w:val="20"/>
        </w:rPr>
      </w:pPr>
      <w:r>
        <w:rPr>
          <w:rFonts w:ascii="Calibri" w:hAnsi="Calibri" w:cs="Arial"/>
          <w:sz w:val="20"/>
          <w:szCs w:val="20"/>
        </w:rPr>
        <w:t>Where Australian (or other) Standards have been referenced, these are subject to change or update and are simply used as a guide for the reader. When building elements are inspected and maintained by the industry expert during routine and safety inspections, they will subsequently confirm adherence to the relevant Standard.</w:t>
      </w:r>
    </w:p>
    <w:p w14:paraId="799B45C8" w14:textId="77777777" w:rsidR="00B11475" w:rsidRDefault="00B11475" w:rsidP="00B11475">
      <w:pPr>
        <w:ind w:right="142"/>
        <w:jc w:val="both"/>
        <w:rPr>
          <w:rFonts w:ascii="Calibri" w:hAnsi="Calibri" w:cs="Arial"/>
          <w:sz w:val="20"/>
          <w:szCs w:val="20"/>
        </w:rPr>
      </w:pPr>
    </w:p>
    <w:p w14:paraId="54D0FB65" w14:textId="5C7B8C03" w:rsidR="00B11475" w:rsidRPr="00B609E8" w:rsidRDefault="00B11475" w:rsidP="00B11475">
      <w:pPr>
        <w:pStyle w:val="BasicParagraph"/>
        <w:widowControl w:val="0"/>
        <w:spacing w:line="240" w:lineRule="auto"/>
        <w:jc w:val="both"/>
        <w:rPr>
          <w:rFonts w:ascii="Calibri" w:hAnsi="Calibri" w:cs="Arial"/>
          <w:b/>
          <w:bCs/>
          <w:caps/>
          <w:color w:val="009999"/>
          <w:sz w:val="22"/>
          <w:szCs w:val="22"/>
          <w:lang w:val="en-US"/>
        </w:rPr>
      </w:pPr>
      <w:r w:rsidRPr="00B609E8">
        <w:rPr>
          <w:rFonts w:ascii="Calibri" w:hAnsi="Calibri" w:cs="Arial"/>
          <w:b/>
          <w:bCs/>
          <w:caps/>
          <w:color w:val="009999"/>
          <w:sz w:val="22"/>
          <w:szCs w:val="22"/>
          <w:lang w:val="en-US"/>
        </w:rPr>
        <w:t>ESTIMATED SERVICE LIFESPAN</w:t>
      </w:r>
      <w:r w:rsidR="005B111F">
        <w:rPr>
          <w:rFonts w:ascii="Calibri" w:hAnsi="Calibri" w:cs="Arial"/>
          <w:b/>
          <w:bCs/>
          <w:caps/>
          <w:color w:val="009999"/>
          <w:sz w:val="22"/>
          <w:szCs w:val="22"/>
          <w:lang w:val="en-US"/>
        </w:rPr>
        <w:t xml:space="preserve"> </w:t>
      </w:r>
    </w:p>
    <w:p w14:paraId="704947B3" w14:textId="19199616" w:rsidR="00B11475" w:rsidRDefault="00B11475" w:rsidP="00B11475">
      <w:pPr>
        <w:ind w:right="142"/>
        <w:jc w:val="both"/>
        <w:rPr>
          <w:rFonts w:ascii="Calibri" w:hAnsi="Calibri" w:cs="Arial"/>
          <w:sz w:val="20"/>
          <w:szCs w:val="20"/>
        </w:rPr>
      </w:pPr>
      <w:r>
        <w:rPr>
          <w:rFonts w:ascii="Calibri" w:hAnsi="Calibri" w:cs="Arial"/>
          <w:sz w:val="20"/>
          <w:szCs w:val="20"/>
        </w:rPr>
        <w:t>We have arrived at Estimated Service Lifespans referenced in this document via</w:t>
      </w:r>
      <w:r w:rsidR="005B111F">
        <w:rPr>
          <w:rFonts w:ascii="Calibri" w:hAnsi="Calibri" w:cs="Arial"/>
          <w:sz w:val="20"/>
          <w:szCs w:val="20"/>
        </w:rPr>
        <w:t xml:space="preserve"> (where available)</w:t>
      </w:r>
      <w:r>
        <w:rPr>
          <w:rFonts w:ascii="Calibri" w:hAnsi="Calibri" w:cs="Arial"/>
          <w:sz w:val="20"/>
          <w:szCs w:val="20"/>
        </w:rPr>
        <w:t xml:space="preserve"> industry research, expert building opinions, trade manuals</w:t>
      </w:r>
      <w:r w:rsidR="005B111F">
        <w:rPr>
          <w:rFonts w:ascii="Calibri" w:hAnsi="Calibri" w:cs="Arial"/>
          <w:sz w:val="20"/>
          <w:szCs w:val="20"/>
        </w:rPr>
        <w:t>, Australian Standards</w:t>
      </w:r>
      <w:r>
        <w:rPr>
          <w:rFonts w:ascii="Calibri" w:hAnsi="Calibri" w:cs="Arial"/>
          <w:sz w:val="20"/>
          <w:szCs w:val="20"/>
        </w:rPr>
        <w:t xml:space="preserve"> and experience. Our observations regarding the lifespan of a building element is subjective and in no way guarantees that the lifespan noted on the maintenance plan is definitive or without subject to change. We have not been supplied with comprehensive evidence of routine inspections and maintenance and are unable to predict incidents that may compromise the lifespan of the item, therefore, our recommendations should be used as a guide only. Our inspector has made an observation on the estimated year that major investment may be required for service, upgrade, repair or replacement of the building element. This is again a subjective observation and will be updated as subsequent routine and safety inspections are undertaken by the relevant expert. We cannot guarantee that the estimated year for capital expenditure is accurate and will be subject to change.</w:t>
      </w:r>
    </w:p>
    <w:p w14:paraId="4650A174" w14:textId="68F7C0B8" w:rsidR="00B11475" w:rsidRDefault="00B11475" w:rsidP="00B11475">
      <w:pPr>
        <w:ind w:right="142"/>
        <w:jc w:val="both"/>
        <w:rPr>
          <w:rFonts w:ascii="Calibri" w:hAnsi="Calibri" w:cs="Arial"/>
          <w:sz w:val="20"/>
          <w:szCs w:val="20"/>
        </w:rPr>
      </w:pPr>
    </w:p>
    <w:p w14:paraId="03A936BA" w14:textId="31B7E91D" w:rsidR="005B111F" w:rsidRPr="005B111F" w:rsidRDefault="005B111F" w:rsidP="005B111F">
      <w:pPr>
        <w:pStyle w:val="BasicParagraph"/>
        <w:widowControl w:val="0"/>
        <w:spacing w:line="240" w:lineRule="auto"/>
        <w:jc w:val="both"/>
        <w:rPr>
          <w:rFonts w:ascii="Calibri" w:hAnsi="Calibri" w:cs="Arial"/>
          <w:b/>
          <w:bCs/>
          <w:caps/>
          <w:color w:val="009999"/>
          <w:sz w:val="22"/>
          <w:szCs w:val="22"/>
          <w:lang w:val="en-US"/>
        </w:rPr>
      </w:pPr>
      <w:r w:rsidRPr="005B111F">
        <w:rPr>
          <w:rFonts w:ascii="Calibri" w:hAnsi="Calibri" w:cs="Arial"/>
          <w:b/>
          <w:bCs/>
          <w:caps/>
          <w:color w:val="009999"/>
          <w:sz w:val="22"/>
          <w:szCs w:val="22"/>
          <w:lang w:val="en-US"/>
        </w:rPr>
        <w:t>INSPECTION FREQUENCY</w:t>
      </w:r>
    </w:p>
    <w:p w14:paraId="300E9F9C" w14:textId="3A5CAC13" w:rsidR="005B111F" w:rsidRDefault="005B111F" w:rsidP="00B11475">
      <w:pPr>
        <w:ind w:right="142"/>
        <w:jc w:val="both"/>
        <w:rPr>
          <w:rFonts w:ascii="Calibri" w:hAnsi="Calibri" w:cs="Arial"/>
          <w:sz w:val="20"/>
          <w:szCs w:val="20"/>
        </w:rPr>
      </w:pPr>
      <w:r>
        <w:rPr>
          <w:rFonts w:ascii="Calibri" w:hAnsi="Calibri" w:cs="Arial"/>
          <w:sz w:val="20"/>
          <w:szCs w:val="20"/>
        </w:rPr>
        <w:t>We have arrived at estimated inspection frequency based via (where available) industry research, expert building opinions, trade manuals, Australian Standards and experience. Our recommended inspection frequency should be cross referenced with the expert service provider for a particular building element and the expert technician’s advice should always be adhered to even if contrary to this document.</w:t>
      </w:r>
    </w:p>
    <w:p w14:paraId="5E8AB1AA" w14:textId="77777777" w:rsidR="005B111F" w:rsidRDefault="005B111F" w:rsidP="00B11475">
      <w:pPr>
        <w:ind w:right="142"/>
        <w:jc w:val="both"/>
        <w:rPr>
          <w:rFonts w:ascii="Calibri" w:hAnsi="Calibri" w:cs="Arial"/>
          <w:sz w:val="20"/>
          <w:szCs w:val="20"/>
        </w:rPr>
      </w:pPr>
    </w:p>
    <w:p w14:paraId="1E4EA9B2" w14:textId="77777777" w:rsidR="00B11475" w:rsidRPr="00B609E8" w:rsidRDefault="00B11475" w:rsidP="00B11475">
      <w:pPr>
        <w:pStyle w:val="BasicParagraph"/>
        <w:widowControl w:val="0"/>
        <w:spacing w:line="240" w:lineRule="auto"/>
        <w:jc w:val="both"/>
        <w:rPr>
          <w:rFonts w:ascii="Calibri" w:hAnsi="Calibri" w:cs="Arial"/>
          <w:b/>
          <w:bCs/>
          <w:caps/>
          <w:color w:val="009999"/>
          <w:sz w:val="22"/>
          <w:szCs w:val="22"/>
          <w:lang w:val="en-US"/>
        </w:rPr>
      </w:pPr>
      <w:r w:rsidRPr="00B609E8">
        <w:rPr>
          <w:rFonts w:ascii="Calibri" w:hAnsi="Calibri" w:cs="Arial"/>
          <w:b/>
          <w:bCs/>
          <w:caps/>
          <w:color w:val="009999"/>
          <w:sz w:val="22"/>
          <w:szCs w:val="22"/>
          <w:lang w:val="en-US"/>
        </w:rPr>
        <w:t>NEXT INSPECTION DATE</w:t>
      </w:r>
    </w:p>
    <w:p w14:paraId="4AD0E13D" w14:textId="77777777" w:rsidR="00B11475" w:rsidRDefault="00B11475" w:rsidP="00B11475">
      <w:pPr>
        <w:ind w:right="142"/>
        <w:jc w:val="both"/>
        <w:rPr>
          <w:rFonts w:ascii="Calibri" w:hAnsi="Calibri" w:cs="Arial"/>
          <w:sz w:val="20"/>
          <w:szCs w:val="20"/>
        </w:rPr>
      </w:pPr>
      <w:r>
        <w:rPr>
          <w:rFonts w:ascii="Calibri" w:hAnsi="Calibri" w:cs="Arial"/>
          <w:sz w:val="20"/>
          <w:szCs w:val="20"/>
        </w:rPr>
        <w:t xml:space="preserve">We work with the Strata Manager to estimate the next inspection date for each building element identified in this report. The date may be based on a past inspection (not previously conducted by our company) or we may provide a limited opinion on the next due date based on our observations on the day. Particularly where fire, pool and mechanical safety are of concern, the next date of inspection should be updated by the Strata Manager based on the most relevant past inspection on file. </w:t>
      </w:r>
    </w:p>
    <w:p w14:paraId="4A5DB741" w14:textId="77777777" w:rsidR="00B11475" w:rsidRDefault="00B11475" w:rsidP="00B11475">
      <w:pPr>
        <w:ind w:right="142"/>
        <w:jc w:val="both"/>
        <w:rPr>
          <w:rFonts w:ascii="Calibri" w:hAnsi="Calibri" w:cs="Arial"/>
          <w:sz w:val="20"/>
          <w:szCs w:val="20"/>
        </w:rPr>
      </w:pPr>
    </w:p>
    <w:p w14:paraId="084C0724" w14:textId="77777777" w:rsidR="00B11475" w:rsidRPr="00B609E8" w:rsidRDefault="00B11475" w:rsidP="00B11475">
      <w:pPr>
        <w:pStyle w:val="BasicParagraph"/>
        <w:widowControl w:val="0"/>
        <w:spacing w:line="240" w:lineRule="auto"/>
        <w:jc w:val="both"/>
        <w:rPr>
          <w:rFonts w:ascii="Calibri" w:hAnsi="Calibri" w:cs="Arial"/>
          <w:b/>
          <w:bCs/>
          <w:caps/>
          <w:color w:val="009999"/>
          <w:sz w:val="22"/>
          <w:szCs w:val="22"/>
          <w:lang w:val="en-US"/>
        </w:rPr>
      </w:pPr>
      <w:r w:rsidRPr="00B609E8">
        <w:rPr>
          <w:rFonts w:ascii="Calibri" w:hAnsi="Calibri" w:cs="Arial"/>
          <w:b/>
          <w:bCs/>
          <w:caps/>
          <w:color w:val="009999"/>
          <w:sz w:val="22"/>
          <w:szCs w:val="22"/>
          <w:lang w:val="en-US"/>
        </w:rPr>
        <w:t>TESTING</w:t>
      </w:r>
    </w:p>
    <w:p w14:paraId="67BAB157" w14:textId="77777777" w:rsidR="00B11475" w:rsidRDefault="00B11475" w:rsidP="00B11475">
      <w:pPr>
        <w:ind w:right="142"/>
        <w:jc w:val="both"/>
        <w:rPr>
          <w:rFonts w:ascii="Calibri" w:hAnsi="Calibri" w:cs="Arial"/>
          <w:sz w:val="20"/>
          <w:szCs w:val="20"/>
        </w:rPr>
      </w:pPr>
      <w:r>
        <w:rPr>
          <w:rFonts w:ascii="Calibri" w:hAnsi="Calibri" w:cs="Arial"/>
          <w:sz w:val="20"/>
          <w:szCs w:val="20"/>
        </w:rPr>
        <w:t xml:space="preserve">If our inspector has tested a building element during the preparation of this maintenance plan and subsequently made comment, we confirm that this is not a comprehensive test by an industry expert and should not replace the attendance of an </w:t>
      </w:r>
      <w:r>
        <w:rPr>
          <w:rFonts w:ascii="Calibri" w:hAnsi="Calibri" w:cs="Arial"/>
          <w:sz w:val="20"/>
          <w:szCs w:val="20"/>
        </w:rPr>
        <w:lastRenderedPageBreak/>
        <w:t>appropriately qualified technician to determine the condition of the element. Any observations are made by us as a courtesy, we are not required to undertake testing and cannot guarantee or take responsibility for any or all defects that have or have not been identified.</w:t>
      </w:r>
    </w:p>
    <w:p w14:paraId="78D769FD" w14:textId="54EFDD77" w:rsidR="00B11475" w:rsidRDefault="00B11475" w:rsidP="00B11475">
      <w:pPr>
        <w:ind w:right="142"/>
        <w:jc w:val="both"/>
        <w:rPr>
          <w:rFonts w:ascii="Calibri" w:hAnsi="Calibri" w:cs="Arial"/>
          <w:sz w:val="20"/>
          <w:szCs w:val="20"/>
        </w:rPr>
      </w:pPr>
    </w:p>
    <w:p w14:paraId="3760E7EC" w14:textId="77777777" w:rsidR="00B11475" w:rsidRDefault="00B11475" w:rsidP="00B11475">
      <w:pPr>
        <w:pStyle w:val="Heading2"/>
        <w:rPr>
          <w:rFonts w:cs="Calibri"/>
          <w:color w:val="00847C"/>
          <w:szCs w:val="44"/>
          <w:u w:val="single"/>
        </w:rPr>
      </w:pPr>
      <w:r>
        <w:rPr>
          <w:rFonts w:cs="Calibri"/>
          <w:color w:val="00847C"/>
          <w:szCs w:val="44"/>
          <w:u w:val="single"/>
        </w:rPr>
        <w:t>Safety &amp; Reasonable Access</w:t>
      </w:r>
    </w:p>
    <w:p w14:paraId="1BAE0A00" w14:textId="77777777" w:rsidR="00B11475" w:rsidRDefault="00B11475" w:rsidP="00B11475">
      <w:pPr>
        <w:autoSpaceDE w:val="0"/>
        <w:autoSpaceDN w:val="0"/>
        <w:adjustRightInd w:val="0"/>
        <w:ind w:right="142"/>
        <w:jc w:val="both"/>
        <w:rPr>
          <w:rFonts w:ascii="Calibri" w:hAnsi="Calibri" w:cs="Arial"/>
          <w:sz w:val="20"/>
          <w:szCs w:val="18"/>
        </w:rPr>
      </w:pPr>
      <w:r>
        <w:rPr>
          <w:rFonts w:ascii="Calibri" w:hAnsi="Calibri" w:cs="Arial"/>
          <w:bCs/>
          <w:iCs/>
          <w:sz w:val="20"/>
          <w:szCs w:val="18"/>
          <w:lang w:eastAsia="en-US"/>
        </w:rPr>
        <w:t>Australian Standard 4349.1 – 2007 3.2.2</w:t>
      </w:r>
      <w:r>
        <w:rPr>
          <w:rFonts w:ascii="Calibri" w:hAnsi="Calibri" w:cs="Arial"/>
          <w:iCs/>
          <w:sz w:val="20"/>
          <w:szCs w:val="18"/>
          <w:lang w:eastAsia="en-US"/>
        </w:rPr>
        <w:t xml:space="preserve"> The extent of accessible areas shall be determined by the inspector at the time of inspection, based on the conditions encountered at the time of inspection. The inspector shall also determine whether sufficient space is available to allow safe access. The inspection shall include only accessible areas and areas that are within the inspector’s line of sight and close enough to enable reasonable appraisal.  </w:t>
      </w:r>
      <w:r>
        <w:rPr>
          <w:rFonts w:ascii="Calibri" w:hAnsi="Calibri" w:cs="Arial"/>
          <w:sz w:val="20"/>
          <w:szCs w:val="18"/>
        </w:rPr>
        <w:t>The Australian Standard 4349.3 defines reasonable access as “areas where safe, unobstructed access is provided and the minimum clearances are available; or, where these clearances are not available, areas within the consultant’s unobstructed line of sight and within arm’s length. NOTE: Reasonable access does not include removing screws and bolts to access covers.”</w:t>
      </w:r>
    </w:p>
    <w:p w14:paraId="7EC25D7D" w14:textId="77777777" w:rsidR="00B11475" w:rsidRDefault="00B11475" w:rsidP="00B11475">
      <w:pPr>
        <w:rPr>
          <w:rFonts w:ascii="Calibri" w:hAnsi="Calibri" w:cs="Arial"/>
          <w:i/>
          <w:iCs/>
          <w:sz w:val="20"/>
          <w:szCs w:val="18"/>
          <w:lang w:eastAsia="en-US"/>
        </w:rPr>
      </w:pPr>
      <w:r>
        <w:rPr>
          <w:rFonts w:ascii="Calibri" w:hAnsi="Calibri" w:cs="Arial"/>
          <w:i/>
          <w:iCs/>
          <w:sz w:val="20"/>
          <w:szCs w:val="18"/>
          <w:lang w:eastAsia="en-US"/>
        </w:rPr>
        <w:t>Reasonable access is determined in accordance with the provisions of the following WHS requirements</w:t>
      </w:r>
    </w:p>
    <w:tbl>
      <w:tblPr>
        <w:tblW w:w="0" w:type="auto"/>
        <w:tblInd w:w="108" w:type="dxa"/>
        <w:tblLayout w:type="fixed"/>
        <w:tblLook w:val="0000" w:firstRow="0" w:lastRow="0" w:firstColumn="0" w:lastColumn="0" w:noHBand="0" w:noVBand="0"/>
      </w:tblPr>
      <w:tblGrid>
        <w:gridCol w:w="1843"/>
        <w:gridCol w:w="2126"/>
        <w:gridCol w:w="2694"/>
        <w:gridCol w:w="3402"/>
      </w:tblGrid>
      <w:tr w:rsidR="00B11475" w14:paraId="48BA324A" w14:textId="77777777" w:rsidTr="003210F6">
        <w:trPr>
          <w:trHeight w:val="567"/>
        </w:trPr>
        <w:tc>
          <w:tcPr>
            <w:tcW w:w="1843" w:type="dxa"/>
            <w:shd w:val="clear" w:color="auto" w:fill="C3ECFF"/>
            <w:vAlign w:val="center"/>
          </w:tcPr>
          <w:p w14:paraId="01898D29" w14:textId="77777777" w:rsidR="00B11475" w:rsidRDefault="00B11475" w:rsidP="003210F6">
            <w:pPr>
              <w:autoSpaceDE w:val="0"/>
              <w:autoSpaceDN w:val="0"/>
              <w:ind w:right="142"/>
              <w:jc w:val="center"/>
              <w:rPr>
                <w:rFonts w:ascii="Calibri" w:hAnsi="Calibri" w:cs="Arial"/>
                <w:b/>
                <w:bCs/>
                <w:i/>
                <w:iCs/>
                <w:sz w:val="20"/>
                <w:szCs w:val="18"/>
                <w:lang w:eastAsia="en-US"/>
              </w:rPr>
            </w:pPr>
            <w:r>
              <w:rPr>
                <w:rFonts w:ascii="Calibri" w:hAnsi="Calibri" w:cs="Arial"/>
                <w:b/>
                <w:bCs/>
                <w:i/>
                <w:iCs/>
                <w:sz w:val="20"/>
                <w:szCs w:val="18"/>
                <w:lang w:eastAsia="en-US"/>
              </w:rPr>
              <w:t>Area</w:t>
            </w:r>
          </w:p>
        </w:tc>
        <w:tc>
          <w:tcPr>
            <w:tcW w:w="2126" w:type="dxa"/>
            <w:shd w:val="clear" w:color="auto" w:fill="C3ECFF"/>
            <w:vAlign w:val="center"/>
          </w:tcPr>
          <w:p w14:paraId="14F8FE0B" w14:textId="77777777" w:rsidR="00B11475" w:rsidRDefault="00B11475" w:rsidP="003210F6">
            <w:pPr>
              <w:autoSpaceDE w:val="0"/>
              <w:autoSpaceDN w:val="0"/>
              <w:ind w:right="142"/>
              <w:jc w:val="center"/>
              <w:rPr>
                <w:rFonts w:ascii="Calibri" w:hAnsi="Calibri" w:cs="Arial"/>
                <w:b/>
                <w:bCs/>
                <w:i/>
                <w:iCs/>
                <w:sz w:val="20"/>
                <w:szCs w:val="18"/>
                <w:lang w:eastAsia="en-US"/>
              </w:rPr>
            </w:pPr>
            <w:r>
              <w:rPr>
                <w:rFonts w:ascii="Calibri" w:hAnsi="Calibri" w:cs="Arial"/>
                <w:b/>
                <w:bCs/>
                <w:i/>
                <w:iCs/>
                <w:sz w:val="20"/>
                <w:szCs w:val="18"/>
                <w:lang w:eastAsia="en-US"/>
              </w:rPr>
              <w:t>Access Manhole MM</w:t>
            </w:r>
          </w:p>
        </w:tc>
        <w:tc>
          <w:tcPr>
            <w:tcW w:w="2694" w:type="dxa"/>
            <w:shd w:val="clear" w:color="auto" w:fill="C3ECFF"/>
            <w:vAlign w:val="center"/>
          </w:tcPr>
          <w:p w14:paraId="2F369C8D" w14:textId="77777777" w:rsidR="00B11475" w:rsidRDefault="00B11475" w:rsidP="003210F6">
            <w:pPr>
              <w:autoSpaceDE w:val="0"/>
              <w:autoSpaceDN w:val="0"/>
              <w:ind w:right="142"/>
              <w:jc w:val="center"/>
              <w:rPr>
                <w:rFonts w:ascii="Calibri" w:hAnsi="Calibri" w:cs="Arial"/>
                <w:b/>
                <w:bCs/>
                <w:i/>
                <w:iCs/>
                <w:sz w:val="20"/>
                <w:szCs w:val="18"/>
                <w:lang w:eastAsia="en-US"/>
              </w:rPr>
            </w:pPr>
            <w:r>
              <w:rPr>
                <w:rFonts w:ascii="Calibri" w:hAnsi="Calibri" w:cs="Arial"/>
                <w:b/>
                <w:bCs/>
                <w:i/>
                <w:iCs/>
                <w:sz w:val="20"/>
                <w:szCs w:val="18"/>
                <w:lang w:eastAsia="en-US"/>
              </w:rPr>
              <w:t>Crawl Space MM</w:t>
            </w:r>
          </w:p>
        </w:tc>
        <w:tc>
          <w:tcPr>
            <w:tcW w:w="3402" w:type="dxa"/>
            <w:shd w:val="clear" w:color="auto" w:fill="C3ECFF"/>
            <w:vAlign w:val="center"/>
          </w:tcPr>
          <w:p w14:paraId="5D20A72C" w14:textId="77777777" w:rsidR="00B11475" w:rsidRDefault="00B11475" w:rsidP="003210F6">
            <w:pPr>
              <w:autoSpaceDE w:val="0"/>
              <w:autoSpaceDN w:val="0"/>
              <w:ind w:right="142"/>
              <w:jc w:val="center"/>
              <w:rPr>
                <w:rFonts w:ascii="Calibri" w:hAnsi="Calibri" w:cs="Arial"/>
                <w:b/>
                <w:bCs/>
                <w:i/>
                <w:iCs/>
                <w:sz w:val="20"/>
                <w:szCs w:val="18"/>
                <w:lang w:eastAsia="en-US"/>
              </w:rPr>
            </w:pPr>
            <w:r>
              <w:rPr>
                <w:rFonts w:ascii="Calibri" w:hAnsi="Calibri" w:cs="Arial"/>
                <w:b/>
                <w:bCs/>
                <w:i/>
                <w:iCs/>
                <w:sz w:val="20"/>
                <w:szCs w:val="18"/>
                <w:lang w:eastAsia="en-US"/>
              </w:rPr>
              <w:t>Height</w:t>
            </w:r>
          </w:p>
        </w:tc>
      </w:tr>
      <w:tr w:rsidR="00B11475" w14:paraId="781A4E1A" w14:textId="77777777" w:rsidTr="003210F6">
        <w:trPr>
          <w:trHeight w:val="567"/>
        </w:trPr>
        <w:tc>
          <w:tcPr>
            <w:tcW w:w="1843" w:type="dxa"/>
            <w:tcBorders>
              <w:bottom w:val="single" w:sz="4" w:space="0" w:color="0094D5"/>
            </w:tcBorders>
            <w:vAlign w:val="center"/>
          </w:tcPr>
          <w:p w14:paraId="2A28273D"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Subfloor</w:t>
            </w:r>
          </w:p>
        </w:tc>
        <w:tc>
          <w:tcPr>
            <w:tcW w:w="2126" w:type="dxa"/>
            <w:tcBorders>
              <w:bottom w:val="single" w:sz="4" w:space="0" w:color="0094D5"/>
            </w:tcBorders>
            <w:vAlign w:val="center"/>
          </w:tcPr>
          <w:p w14:paraId="61760748"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500 x 400</w:t>
            </w:r>
          </w:p>
        </w:tc>
        <w:tc>
          <w:tcPr>
            <w:tcW w:w="2694" w:type="dxa"/>
            <w:tcBorders>
              <w:bottom w:val="single" w:sz="4" w:space="0" w:color="0094D5"/>
            </w:tcBorders>
            <w:vAlign w:val="center"/>
          </w:tcPr>
          <w:p w14:paraId="080230DF"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Vertical clearance -</w:t>
            </w:r>
          </w:p>
          <w:p w14:paraId="57199B13"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Timber Floor: 400*</w:t>
            </w:r>
          </w:p>
          <w:p w14:paraId="0C5F0D5C"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Concrete Floor: 500</w:t>
            </w:r>
          </w:p>
        </w:tc>
        <w:tc>
          <w:tcPr>
            <w:tcW w:w="3402" w:type="dxa"/>
            <w:tcBorders>
              <w:bottom w:val="single" w:sz="4" w:space="0" w:color="0094D5"/>
            </w:tcBorders>
            <w:vAlign w:val="center"/>
          </w:tcPr>
          <w:p w14:paraId="359033A7" w14:textId="77777777" w:rsidR="00B11475" w:rsidRDefault="00B11475" w:rsidP="003210F6">
            <w:pPr>
              <w:autoSpaceDE w:val="0"/>
              <w:autoSpaceDN w:val="0"/>
              <w:ind w:right="142"/>
              <w:jc w:val="center"/>
              <w:rPr>
                <w:rFonts w:ascii="Calibri" w:hAnsi="Calibri" w:cs="Arial"/>
                <w:i/>
                <w:iCs/>
                <w:sz w:val="20"/>
                <w:szCs w:val="18"/>
                <w:lang w:eastAsia="en-US"/>
              </w:rPr>
            </w:pPr>
          </w:p>
        </w:tc>
      </w:tr>
      <w:tr w:rsidR="00B11475" w14:paraId="720EF746" w14:textId="77777777" w:rsidTr="003210F6">
        <w:trPr>
          <w:trHeight w:val="567"/>
        </w:trPr>
        <w:tc>
          <w:tcPr>
            <w:tcW w:w="1843" w:type="dxa"/>
            <w:tcBorders>
              <w:top w:val="single" w:sz="4" w:space="0" w:color="0094D5"/>
              <w:bottom w:val="single" w:sz="4" w:space="0" w:color="0094D5"/>
            </w:tcBorders>
            <w:vAlign w:val="center"/>
          </w:tcPr>
          <w:p w14:paraId="243343BE"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Roof Interior</w:t>
            </w:r>
          </w:p>
        </w:tc>
        <w:tc>
          <w:tcPr>
            <w:tcW w:w="2126" w:type="dxa"/>
            <w:tcBorders>
              <w:top w:val="single" w:sz="4" w:space="0" w:color="0094D5"/>
              <w:bottom w:val="single" w:sz="4" w:space="0" w:color="0094D5"/>
            </w:tcBorders>
            <w:vAlign w:val="center"/>
          </w:tcPr>
          <w:p w14:paraId="5DBA9315"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400 x 500</w:t>
            </w:r>
          </w:p>
        </w:tc>
        <w:tc>
          <w:tcPr>
            <w:tcW w:w="2694" w:type="dxa"/>
            <w:tcBorders>
              <w:top w:val="single" w:sz="4" w:space="0" w:color="0094D5"/>
              <w:bottom w:val="single" w:sz="4" w:space="0" w:color="0094D5"/>
            </w:tcBorders>
            <w:vAlign w:val="center"/>
          </w:tcPr>
          <w:p w14:paraId="59A97C45"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600 x 600</w:t>
            </w:r>
          </w:p>
        </w:tc>
        <w:tc>
          <w:tcPr>
            <w:tcW w:w="3402" w:type="dxa"/>
            <w:tcBorders>
              <w:top w:val="single" w:sz="4" w:space="0" w:color="0094D5"/>
              <w:bottom w:val="single" w:sz="4" w:space="0" w:color="0094D5"/>
            </w:tcBorders>
            <w:vAlign w:val="center"/>
          </w:tcPr>
          <w:p w14:paraId="561155A1"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Accessible from a 3.6 m ladder</w:t>
            </w:r>
          </w:p>
        </w:tc>
      </w:tr>
      <w:tr w:rsidR="00B11475" w14:paraId="45927E13" w14:textId="77777777" w:rsidTr="003210F6">
        <w:trPr>
          <w:trHeight w:val="567"/>
        </w:trPr>
        <w:tc>
          <w:tcPr>
            <w:tcW w:w="1843" w:type="dxa"/>
            <w:tcBorders>
              <w:top w:val="single" w:sz="4" w:space="0" w:color="0094D5"/>
              <w:bottom w:val="single" w:sz="4" w:space="0" w:color="0094D5"/>
            </w:tcBorders>
            <w:vAlign w:val="center"/>
          </w:tcPr>
          <w:p w14:paraId="433126F3"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Roof Exterior</w:t>
            </w:r>
          </w:p>
        </w:tc>
        <w:tc>
          <w:tcPr>
            <w:tcW w:w="2126" w:type="dxa"/>
            <w:tcBorders>
              <w:top w:val="single" w:sz="4" w:space="0" w:color="0094D5"/>
              <w:bottom w:val="single" w:sz="4" w:space="0" w:color="0094D5"/>
            </w:tcBorders>
            <w:vAlign w:val="center"/>
          </w:tcPr>
          <w:p w14:paraId="4FB00F1E" w14:textId="77777777" w:rsidR="00B11475" w:rsidRDefault="00B11475" w:rsidP="003210F6">
            <w:pPr>
              <w:autoSpaceDE w:val="0"/>
              <w:autoSpaceDN w:val="0"/>
              <w:ind w:right="142"/>
              <w:jc w:val="center"/>
              <w:rPr>
                <w:rFonts w:ascii="Calibri" w:hAnsi="Calibri" w:cs="Arial"/>
                <w:i/>
                <w:iCs/>
                <w:sz w:val="20"/>
                <w:szCs w:val="18"/>
                <w:lang w:eastAsia="en-US"/>
              </w:rPr>
            </w:pPr>
          </w:p>
        </w:tc>
        <w:tc>
          <w:tcPr>
            <w:tcW w:w="2694" w:type="dxa"/>
            <w:tcBorders>
              <w:top w:val="single" w:sz="4" w:space="0" w:color="0094D5"/>
              <w:bottom w:val="single" w:sz="4" w:space="0" w:color="0094D5"/>
            </w:tcBorders>
            <w:vAlign w:val="center"/>
          </w:tcPr>
          <w:p w14:paraId="3040DFBF" w14:textId="77777777" w:rsidR="00B11475" w:rsidRDefault="00B11475" w:rsidP="003210F6">
            <w:pPr>
              <w:autoSpaceDE w:val="0"/>
              <w:autoSpaceDN w:val="0"/>
              <w:ind w:right="142"/>
              <w:jc w:val="center"/>
              <w:rPr>
                <w:rFonts w:ascii="Calibri" w:hAnsi="Calibri" w:cs="Arial"/>
                <w:i/>
                <w:iCs/>
                <w:sz w:val="20"/>
                <w:szCs w:val="18"/>
                <w:lang w:eastAsia="en-US"/>
              </w:rPr>
            </w:pPr>
          </w:p>
        </w:tc>
        <w:tc>
          <w:tcPr>
            <w:tcW w:w="3402" w:type="dxa"/>
            <w:tcBorders>
              <w:top w:val="single" w:sz="4" w:space="0" w:color="0094D5"/>
              <w:bottom w:val="single" w:sz="4" w:space="0" w:color="0094D5"/>
            </w:tcBorders>
            <w:vAlign w:val="center"/>
          </w:tcPr>
          <w:p w14:paraId="43D460CD" w14:textId="77777777" w:rsidR="00B11475" w:rsidRDefault="00B11475" w:rsidP="003210F6">
            <w:pPr>
              <w:autoSpaceDE w:val="0"/>
              <w:autoSpaceDN w:val="0"/>
              <w:ind w:right="142"/>
              <w:jc w:val="center"/>
              <w:rPr>
                <w:rFonts w:ascii="Calibri" w:hAnsi="Calibri" w:cs="Arial"/>
                <w:i/>
                <w:iCs/>
                <w:sz w:val="20"/>
                <w:szCs w:val="18"/>
                <w:lang w:eastAsia="en-US"/>
              </w:rPr>
            </w:pPr>
            <w:r>
              <w:rPr>
                <w:rFonts w:ascii="Calibri" w:hAnsi="Calibri" w:cs="Arial"/>
                <w:i/>
                <w:iCs/>
                <w:sz w:val="20"/>
                <w:szCs w:val="18"/>
                <w:lang w:eastAsia="en-US"/>
              </w:rPr>
              <w:t>Accessible from a 3.6 m ladder</w:t>
            </w:r>
          </w:p>
        </w:tc>
      </w:tr>
    </w:tbl>
    <w:p w14:paraId="1FFB846F" w14:textId="77777777" w:rsidR="00B11475" w:rsidRDefault="00B11475" w:rsidP="00B11475">
      <w:pPr>
        <w:autoSpaceDE w:val="0"/>
        <w:autoSpaceDN w:val="0"/>
        <w:ind w:right="142"/>
        <w:rPr>
          <w:rFonts w:ascii="Calibri" w:hAnsi="Calibri" w:cs="Arial"/>
          <w:i/>
          <w:iCs/>
          <w:sz w:val="20"/>
          <w:szCs w:val="18"/>
          <w:lang w:eastAsia="en-US"/>
        </w:rPr>
      </w:pPr>
      <w:r>
        <w:rPr>
          <w:rFonts w:ascii="Calibri" w:hAnsi="Calibri" w:cs="Arial"/>
          <w:i/>
          <w:iCs/>
          <w:sz w:val="20"/>
          <w:szCs w:val="18"/>
          <w:lang w:eastAsia="en-US"/>
        </w:rPr>
        <w:t>* To underside of bearer, joist or other obstruction to access.</w:t>
      </w:r>
    </w:p>
    <w:p w14:paraId="0F144E86" w14:textId="77777777" w:rsidR="00B11475" w:rsidRDefault="00B11475" w:rsidP="00B11475">
      <w:pPr>
        <w:autoSpaceDE w:val="0"/>
        <w:autoSpaceDN w:val="0"/>
        <w:ind w:right="142"/>
        <w:jc w:val="both"/>
        <w:rPr>
          <w:rFonts w:ascii="Calibri" w:hAnsi="Calibri" w:cs="Arial"/>
          <w:i/>
          <w:iCs/>
          <w:sz w:val="22"/>
          <w:szCs w:val="20"/>
          <w:lang w:eastAsia="en-US"/>
        </w:rPr>
      </w:pPr>
    </w:p>
    <w:p w14:paraId="19152700" w14:textId="77777777" w:rsidR="00B11475" w:rsidRDefault="00B11475" w:rsidP="00B11475">
      <w:pPr>
        <w:autoSpaceDE w:val="0"/>
        <w:autoSpaceDN w:val="0"/>
        <w:ind w:right="142"/>
        <w:jc w:val="both"/>
        <w:rPr>
          <w:rFonts w:ascii="Calibri" w:hAnsi="Calibri" w:cs="Arial"/>
          <w:iCs/>
          <w:sz w:val="20"/>
          <w:szCs w:val="18"/>
          <w:lang w:eastAsia="en-US"/>
        </w:rPr>
      </w:pPr>
      <w:r>
        <w:rPr>
          <w:rFonts w:ascii="Calibri" w:hAnsi="Calibri" w:cs="Arial"/>
          <w:b/>
          <w:iCs/>
          <w:color w:val="00847C"/>
          <w:lang w:eastAsia="en-US"/>
        </w:rPr>
        <w:t xml:space="preserve">Roof Cover Inspection - </w:t>
      </w:r>
      <w:r>
        <w:rPr>
          <w:rFonts w:ascii="Calibri" w:hAnsi="Calibri" w:cs="Arial"/>
          <w:iCs/>
          <w:sz w:val="20"/>
          <w:szCs w:val="18"/>
          <w:lang w:eastAsia="en-US"/>
        </w:rPr>
        <w:t>Work Health and Safety requirements determine that an inspector accessing a roof cover must be protected by harnessed safety lines and or edge protection. These safety measures are not practical during a presale inspection, therefore, this report is restricted to a “top-of-ladder” inspection. This report is not a guarantee that defects and/or damage do not exist in any part of the property not specifically seen and described by the inspector.  This report is not a warranty against problems that may develop in the future.</w:t>
      </w:r>
    </w:p>
    <w:p w14:paraId="5B85E6F1" w14:textId="77777777" w:rsidR="00B11475" w:rsidRDefault="00B11475" w:rsidP="00B11475">
      <w:pPr>
        <w:autoSpaceDE w:val="0"/>
        <w:autoSpaceDN w:val="0"/>
        <w:ind w:right="142"/>
        <w:jc w:val="both"/>
        <w:rPr>
          <w:rFonts w:ascii="Calibri" w:hAnsi="Calibri" w:cs="Arial"/>
          <w:iCs/>
          <w:sz w:val="20"/>
          <w:szCs w:val="18"/>
          <w:lang w:eastAsia="en-US"/>
        </w:rPr>
      </w:pPr>
    </w:p>
    <w:p w14:paraId="3AF99161" w14:textId="77777777" w:rsidR="00B11475" w:rsidRPr="005A63FB" w:rsidRDefault="00B11475" w:rsidP="00B11475">
      <w:pPr>
        <w:autoSpaceDE w:val="0"/>
        <w:autoSpaceDN w:val="0"/>
        <w:ind w:right="142"/>
        <w:jc w:val="both"/>
        <w:rPr>
          <w:rFonts w:ascii="Calibri" w:hAnsi="Calibri" w:cs="Arial"/>
          <w:iCs/>
          <w:sz w:val="20"/>
          <w:szCs w:val="18"/>
          <w:lang w:eastAsia="en-US"/>
        </w:rPr>
      </w:pPr>
      <w:r w:rsidRPr="005A63FB">
        <w:rPr>
          <w:rFonts w:ascii="Calibri" w:hAnsi="Calibri" w:cs="Arial"/>
          <w:b/>
          <w:iCs/>
          <w:color w:val="00847C"/>
          <w:lang w:eastAsia="en-US"/>
        </w:rPr>
        <w:t>Ceiling Cavity Inspection -</w:t>
      </w:r>
      <w:r w:rsidRPr="005A63FB">
        <w:rPr>
          <w:rFonts w:ascii="Calibri" w:hAnsi="Calibri" w:cs="Arial"/>
          <w:iCs/>
          <w:sz w:val="20"/>
          <w:szCs w:val="18"/>
          <w:lang w:eastAsia="en-US"/>
        </w:rPr>
        <w:t xml:space="preserve"> Work Health and Safety requirements determine that an inspector entering a ceiling cavity or similar space must have direct access to properly constructed walkways (sometimes referred to as catwalks) to eliminate the possibility of falling through the ceiling lining to the floor below, a fall that could result in serious injury. Generally, walkways are limited in a ceiling cavity so invariably sections of the roof structure will be inspected from a distance with the inherent limitations associated with limited access and often an impaired line-of-sight.</w:t>
      </w:r>
    </w:p>
    <w:p w14:paraId="134B0A50" w14:textId="77777777" w:rsidR="00B11475" w:rsidRPr="005A63FB" w:rsidRDefault="00B11475" w:rsidP="00B11475">
      <w:pPr>
        <w:autoSpaceDE w:val="0"/>
        <w:autoSpaceDN w:val="0"/>
        <w:ind w:right="142"/>
        <w:jc w:val="both"/>
        <w:rPr>
          <w:rFonts w:ascii="Calibri" w:hAnsi="Calibri" w:cs="Arial"/>
          <w:iCs/>
          <w:sz w:val="20"/>
          <w:szCs w:val="18"/>
          <w:lang w:eastAsia="en-US"/>
        </w:rPr>
      </w:pPr>
    </w:p>
    <w:p w14:paraId="40D74AE5" w14:textId="77777777" w:rsidR="00B11475" w:rsidRDefault="00B11475" w:rsidP="00B11475">
      <w:pPr>
        <w:autoSpaceDE w:val="0"/>
        <w:autoSpaceDN w:val="0"/>
        <w:ind w:right="142"/>
        <w:jc w:val="both"/>
        <w:rPr>
          <w:rFonts w:ascii="Calibri" w:hAnsi="Calibri" w:cs="Arial"/>
          <w:iCs/>
          <w:sz w:val="20"/>
          <w:szCs w:val="18"/>
          <w:lang w:eastAsia="en-US"/>
        </w:rPr>
      </w:pPr>
      <w:r w:rsidRPr="005A63FB">
        <w:rPr>
          <w:rFonts w:ascii="Calibri" w:hAnsi="Calibri" w:cs="Arial"/>
          <w:iCs/>
          <w:sz w:val="20"/>
          <w:szCs w:val="18"/>
          <w:lang w:eastAsia="en-US"/>
        </w:rPr>
        <w:t xml:space="preserve"> Safety requirements prevent the inspector from traversing a ceiling cavity where safety elements are not available This report is not a guarantee that defects and/or damage do not exist in </w:t>
      </w:r>
      <w:r>
        <w:rPr>
          <w:rFonts w:ascii="Calibri" w:hAnsi="Calibri" w:cs="Arial"/>
          <w:iCs/>
          <w:sz w:val="20"/>
          <w:szCs w:val="18"/>
          <w:lang w:eastAsia="en-US"/>
        </w:rPr>
        <w:t>in inaccessible areas</w:t>
      </w:r>
      <w:r w:rsidRPr="005A63FB">
        <w:rPr>
          <w:rFonts w:ascii="Calibri" w:hAnsi="Calibri" w:cs="Arial"/>
          <w:iCs/>
          <w:sz w:val="20"/>
          <w:szCs w:val="18"/>
          <w:lang w:eastAsia="en-US"/>
        </w:rPr>
        <w:t xml:space="preserve">.  </w:t>
      </w:r>
    </w:p>
    <w:p w14:paraId="1E611700" w14:textId="77777777" w:rsidR="00B11475" w:rsidRDefault="00B11475" w:rsidP="00B11475">
      <w:pPr>
        <w:autoSpaceDE w:val="0"/>
        <w:autoSpaceDN w:val="0"/>
        <w:ind w:right="142"/>
        <w:jc w:val="both"/>
        <w:rPr>
          <w:rFonts w:ascii="Calibri" w:hAnsi="Calibri" w:cs="Arial"/>
          <w:iCs/>
          <w:sz w:val="20"/>
          <w:szCs w:val="18"/>
          <w:lang w:eastAsia="en-US"/>
        </w:rPr>
      </w:pPr>
    </w:p>
    <w:p w14:paraId="0DBC0C62" w14:textId="77777777" w:rsidR="00B11475" w:rsidRDefault="00B11475" w:rsidP="00B11475">
      <w:pPr>
        <w:autoSpaceDE w:val="0"/>
        <w:autoSpaceDN w:val="0"/>
        <w:ind w:right="142"/>
        <w:jc w:val="both"/>
        <w:rPr>
          <w:rFonts w:ascii="Calibri" w:hAnsi="Calibri" w:cs="Arial"/>
          <w:iCs/>
          <w:sz w:val="20"/>
          <w:szCs w:val="18"/>
          <w:lang w:eastAsia="en-US"/>
        </w:rPr>
      </w:pPr>
      <w:r>
        <w:rPr>
          <w:rFonts w:ascii="Calibri" w:hAnsi="Calibri" w:cs="Arial"/>
          <w:b/>
          <w:iCs/>
          <w:color w:val="00847C"/>
          <w:lang w:eastAsia="en-US"/>
        </w:rPr>
        <w:t xml:space="preserve">Work Health and Safety Act 2011 - </w:t>
      </w:r>
      <w:r>
        <w:rPr>
          <w:rFonts w:ascii="Calibri" w:hAnsi="Calibri" w:cs="Arial"/>
          <w:iCs/>
          <w:sz w:val="20"/>
          <w:szCs w:val="18"/>
          <w:lang w:eastAsia="en-US"/>
        </w:rPr>
        <w:t xml:space="preserve">A non-residential building and the common property of some group residential buildings will fall within the definition of a workplace for the purposes of the </w:t>
      </w:r>
      <w:r>
        <w:rPr>
          <w:rFonts w:ascii="Calibri" w:hAnsi="Calibri" w:cs="Arial"/>
          <w:sz w:val="20"/>
          <w:szCs w:val="18"/>
        </w:rPr>
        <w:t>Work Health and Safety Act 2011</w:t>
      </w:r>
      <w:r>
        <w:rPr>
          <w:rFonts w:ascii="Calibri" w:hAnsi="Calibri" w:cs="Arial"/>
          <w:iCs/>
          <w:sz w:val="20"/>
          <w:szCs w:val="18"/>
          <w:lang w:eastAsia="en-US"/>
        </w:rPr>
        <w:t>,</w:t>
      </w:r>
    </w:p>
    <w:p w14:paraId="0233B39E" w14:textId="77777777" w:rsidR="00B11475" w:rsidRDefault="00B11475" w:rsidP="00B11475">
      <w:pPr>
        <w:autoSpaceDE w:val="0"/>
        <w:autoSpaceDN w:val="0"/>
        <w:ind w:right="142"/>
        <w:jc w:val="both"/>
        <w:rPr>
          <w:rFonts w:ascii="Calibri" w:hAnsi="Calibri" w:cs="Arial"/>
          <w:iCs/>
          <w:sz w:val="20"/>
          <w:szCs w:val="18"/>
          <w:lang w:eastAsia="en-US"/>
        </w:rPr>
      </w:pPr>
      <w:r>
        <w:rPr>
          <w:rFonts w:ascii="Calibri" w:hAnsi="Calibri" w:cs="Arial"/>
          <w:iCs/>
          <w:sz w:val="20"/>
          <w:szCs w:val="18"/>
          <w:lang w:eastAsia="en-US"/>
        </w:rPr>
        <w:t xml:space="preserve">The owners of workplaces must ensure that: </w:t>
      </w:r>
    </w:p>
    <w:p w14:paraId="147E67BA" w14:textId="77777777" w:rsidR="00B11475" w:rsidRDefault="00B11475" w:rsidP="00B11475">
      <w:pPr>
        <w:numPr>
          <w:ilvl w:val="0"/>
          <w:numId w:val="14"/>
        </w:numPr>
        <w:tabs>
          <w:tab w:val="left" w:pos="426"/>
          <w:tab w:val="left" w:pos="1418"/>
        </w:tabs>
        <w:autoSpaceDE w:val="0"/>
        <w:autoSpaceDN w:val="0"/>
        <w:ind w:right="142"/>
        <w:jc w:val="both"/>
        <w:rPr>
          <w:rFonts w:ascii="Calibri" w:hAnsi="Calibri" w:cs="Arial"/>
          <w:iCs/>
          <w:sz w:val="20"/>
          <w:szCs w:val="18"/>
          <w:lang w:eastAsia="en-US"/>
        </w:rPr>
      </w:pPr>
      <w:r>
        <w:rPr>
          <w:rFonts w:ascii="Calibri" w:hAnsi="Calibri" w:cs="Arial"/>
          <w:iCs/>
          <w:sz w:val="20"/>
          <w:szCs w:val="18"/>
          <w:lang w:eastAsia="en-US"/>
        </w:rPr>
        <w:t>premises are safe and without risk</w:t>
      </w:r>
    </w:p>
    <w:p w14:paraId="505E0E4F" w14:textId="77777777" w:rsidR="00B11475" w:rsidRDefault="00B11475" w:rsidP="00B11475">
      <w:pPr>
        <w:numPr>
          <w:ilvl w:val="0"/>
          <w:numId w:val="14"/>
        </w:numPr>
        <w:tabs>
          <w:tab w:val="left" w:pos="426"/>
          <w:tab w:val="left" w:pos="1418"/>
        </w:tabs>
        <w:autoSpaceDE w:val="0"/>
        <w:autoSpaceDN w:val="0"/>
        <w:ind w:right="142"/>
        <w:jc w:val="both"/>
        <w:rPr>
          <w:rFonts w:ascii="Calibri" w:hAnsi="Calibri" w:cs="Arial"/>
          <w:iCs/>
          <w:sz w:val="20"/>
          <w:szCs w:val="18"/>
          <w:lang w:eastAsia="en-US"/>
        </w:rPr>
      </w:pPr>
      <w:r>
        <w:rPr>
          <w:rFonts w:ascii="Calibri" w:hAnsi="Calibri" w:cs="Arial"/>
          <w:iCs/>
          <w:sz w:val="20"/>
          <w:szCs w:val="18"/>
          <w:lang w:eastAsia="en-US"/>
        </w:rPr>
        <w:t>plant and substances are used without risk</w:t>
      </w:r>
    </w:p>
    <w:p w14:paraId="4357BEF8" w14:textId="77777777" w:rsidR="00B11475" w:rsidRDefault="00B11475" w:rsidP="00B11475">
      <w:pPr>
        <w:numPr>
          <w:ilvl w:val="0"/>
          <w:numId w:val="14"/>
        </w:numPr>
        <w:tabs>
          <w:tab w:val="left" w:pos="426"/>
          <w:tab w:val="left" w:pos="1418"/>
        </w:tabs>
        <w:autoSpaceDE w:val="0"/>
        <w:autoSpaceDN w:val="0"/>
        <w:ind w:right="142"/>
        <w:jc w:val="both"/>
        <w:rPr>
          <w:rFonts w:ascii="Calibri" w:hAnsi="Calibri" w:cs="Arial"/>
          <w:iCs/>
          <w:sz w:val="20"/>
          <w:szCs w:val="18"/>
          <w:lang w:eastAsia="en-US"/>
        </w:rPr>
      </w:pPr>
      <w:r>
        <w:rPr>
          <w:rFonts w:ascii="Calibri" w:hAnsi="Calibri" w:cs="Arial"/>
          <w:iCs/>
          <w:sz w:val="20"/>
          <w:szCs w:val="18"/>
          <w:lang w:eastAsia="en-US"/>
        </w:rPr>
        <w:t>workers are trained in WHS, are aware of their obligations and do, in fact, act in a safe manner</w:t>
      </w:r>
    </w:p>
    <w:p w14:paraId="18461ADF" w14:textId="77777777" w:rsidR="00B11475" w:rsidRDefault="00B11475" w:rsidP="00B11475"/>
    <w:p w14:paraId="54818A44" w14:textId="77777777" w:rsidR="00B11475" w:rsidRDefault="00B11475" w:rsidP="00B11475">
      <w:pPr>
        <w:autoSpaceDE w:val="0"/>
        <w:autoSpaceDN w:val="0"/>
        <w:ind w:right="142"/>
        <w:jc w:val="both"/>
        <w:rPr>
          <w:rFonts w:ascii="Calibri" w:hAnsi="Calibri" w:cs="Arial"/>
          <w:iCs/>
          <w:sz w:val="20"/>
          <w:szCs w:val="18"/>
          <w:lang w:eastAsia="en-US"/>
        </w:rPr>
      </w:pPr>
      <w:r>
        <w:rPr>
          <w:rFonts w:ascii="Calibri" w:hAnsi="Calibri" w:cs="Arial"/>
          <w:b/>
          <w:iCs/>
          <w:color w:val="00847C"/>
          <w:lang w:eastAsia="en-US"/>
        </w:rPr>
        <w:t xml:space="preserve">Safe Working Temperatures for the Inspector - </w:t>
      </w:r>
      <w:r>
        <w:rPr>
          <w:rFonts w:ascii="Calibri" w:hAnsi="Calibri" w:cs="Arial"/>
          <w:iCs/>
          <w:sz w:val="20"/>
          <w:szCs w:val="18"/>
          <w:lang w:eastAsia="en-US"/>
        </w:rPr>
        <w:t>When the temperature of a workspace (for example a ceiling cavity) exceeds the level considered to be safe according to WHS guidelines, the inspector will complete a risk assessment and the inspection will be limited accordingly.  In the event that the inspector determines that the temperature exceeds safe working limits, generally, the inspection will be limited to the area immediately adjacent to the access for inspection.</w:t>
      </w:r>
    </w:p>
    <w:p w14:paraId="08A247D2" w14:textId="77777777" w:rsidR="00B11475" w:rsidRDefault="00B11475" w:rsidP="00B11475">
      <w:pPr>
        <w:autoSpaceDE w:val="0"/>
        <w:autoSpaceDN w:val="0"/>
        <w:ind w:right="142"/>
        <w:jc w:val="both"/>
        <w:rPr>
          <w:rFonts w:ascii="Calibri" w:hAnsi="Calibri" w:cs="Arial"/>
          <w:i/>
          <w:iCs/>
          <w:sz w:val="20"/>
          <w:szCs w:val="20"/>
          <w:lang w:eastAsia="en-US"/>
        </w:rPr>
      </w:pPr>
    </w:p>
    <w:p w14:paraId="017D02B0" w14:textId="77777777" w:rsidR="00B11475" w:rsidRDefault="00B11475" w:rsidP="00B11475">
      <w:pPr>
        <w:ind w:right="142"/>
        <w:jc w:val="both"/>
        <w:rPr>
          <w:rFonts w:ascii="Calibri" w:hAnsi="Calibri" w:cs="Arial"/>
          <w:sz w:val="20"/>
          <w:szCs w:val="20"/>
        </w:rPr>
      </w:pPr>
      <w:r>
        <w:rPr>
          <w:rFonts w:ascii="Calibri" w:hAnsi="Calibri" w:cs="Arial"/>
          <w:sz w:val="20"/>
          <w:szCs w:val="20"/>
        </w:rPr>
        <w:t>This report is written solely for the use and benefit of:</w:t>
      </w:r>
    </w:p>
    <w:p w14:paraId="33DCD1E9" w14:textId="77777777" w:rsidR="00B11475" w:rsidRDefault="00B11475" w:rsidP="00B11475">
      <w:pPr>
        <w:ind w:right="142"/>
        <w:jc w:val="both"/>
        <w:rPr>
          <w:rFonts w:ascii="Calibri" w:hAnsi="Calibri" w:cs="Arial"/>
          <w:sz w:val="20"/>
          <w:szCs w:val="20"/>
        </w:rPr>
      </w:pPr>
    </w:p>
    <w:p w14:paraId="3E6FF40B" w14:textId="0E41D355" w:rsidR="00B11475" w:rsidRPr="00FB5CB2" w:rsidRDefault="00FB5CB2" w:rsidP="0031627B">
      <w:pPr>
        <w:numPr>
          <w:ilvl w:val="0"/>
          <w:numId w:val="13"/>
        </w:numPr>
        <w:tabs>
          <w:tab w:val="left" w:pos="780"/>
        </w:tabs>
        <w:ind w:right="142" w:firstLine="0"/>
        <w:jc w:val="both"/>
        <w:rPr>
          <w:rFonts w:ascii="Calibri" w:hAnsi="Calibri" w:cs="Arial"/>
          <w:sz w:val="20"/>
          <w:szCs w:val="20"/>
        </w:rPr>
      </w:pPr>
      <w:r w:rsidRPr="00FB5CB2">
        <w:rPr>
          <w:rFonts w:ascii="Calibri" w:hAnsi="Calibri" w:cs="Arial"/>
          <w:b/>
          <w:sz w:val="20"/>
          <w:szCs w:val="20"/>
        </w:rPr>
        <w:t>Strata Management Group Pty Ltd</w:t>
      </w:r>
      <w:r w:rsidR="00B11475" w:rsidRPr="00FB5CB2">
        <w:rPr>
          <w:rFonts w:ascii="Calibri" w:hAnsi="Calibri" w:cs="Arial"/>
          <w:b/>
          <w:sz w:val="20"/>
          <w:szCs w:val="20"/>
        </w:rPr>
        <w:t xml:space="preserve">, representing the Owners Corporation for </w:t>
      </w:r>
      <w:r w:rsidR="00C321EE" w:rsidRPr="00FB5CB2">
        <w:rPr>
          <w:rFonts w:ascii="Calibri" w:hAnsi="Calibri" w:cs="Arial"/>
          <w:b/>
          <w:sz w:val="20"/>
          <w:szCs w:val="20"/>
        </w:rPr>
        <w:t xml:space="preserve">2 </w:t>
      </w:r>
      <w:r w:rsidRPr="00FB5CB2">
        <w:rPr>
          <w:rFonts w:ascii="Calibri" w:hAnsi="Calibri" w:cs="Arial"/>
          <w:b/>
          <w:sz w:val="20"/>
          <w:szCs w:val="20"/>
        </w:rPr>
        <w:t>Sample</w:t>
      </w:r>
      <w:r w:rsidR="00C321EE" w:rsidRPr="00FB5CB2">
        <w:rPr>
          <w:rFonts w:ascii="Calibri" w:hAnsi="Calibri" w:cs="Arial"/>
          <w:b/>
          <w:sz w:val="20"/>
          <w:szCs w:val="20"/>
        </w:rPr>
        <w:t xml:space="preserve"> Street Canberra City </w:t>
      </w:r>
    </w:p>
    <w:p w14:paraId="67F21705" w14:textId="77777777" w:rsidR="00B11475" w:rsidRDefault="00B11475" w:rsidP="00B11475">
      <w:pPr>
        <w:ind w:left="780" w:right="142"/>
        <w:jc w:val="both"/>
        <w:rPr>
          <w:rFonts w:ascii="Calibri" w:hAnsi="Calibri" w:cs="Arial"/>
          <w:sz w:val="20"/>
          <w:szCs w:val="20"/>
        </w:rPr>
      </w:pPr>
    </w:p>
    <w:p w14:paraId="4D6A1087" w14:textId="3FF6E9C3" w:rsidR="00B11475" w:rsidRPr="00B11475" w:rsidRDefault="00B11475" w:rsidP="00B11475">
      <w:pPr>
        <w:jc w:val="both"/>
        <w:rPr>
          <w:rFonts w:ascii="Calibri" w:hAnsi="Calibri" w:cs="Arial"/>
          <w:iCs/>
          <w:sz w:val="20"/>
          <w:szCs w:val="20"/>
        </w:rPr>
      </w:pPr>
      <w:r w:rsidRPr="00B11475">
        <w:rPr>
          <w:rFonts w:ascii="Calibri" w:hAnsi="Calibri" w:cs="Arial"/>
          <w:iCs/>
          <w:sz w:val="20"/>
          <w:szCs w:val="20"/>
        </w:rPr>
        <w:t xml:space="preserve">This report is valid on the date of inspection. </w:t>
      </w:r>
    </w:p>
    <w:p w14:paraId="7908F297" w14:textId="77777777" w:rsidR="00B11475" w:rsidRDefault="00B11475" w:rsidP="00B11475">
      <w:pPr>
        <w:ind w:left="780" w:right="142"/>
        <w:jc w:val="both"/>
        <w:rPr>
          <w:rFonts w:ascii="Calibri" w:hAnsi="Calibri" w:cs="Arial"/>
          <w:sz w:val="20"/>
          <w:szCs w:val="20"/>
        </w:rPr>
      </w:pPr>
    </w:p>
    <w:p w14:paraId="674F8C1B" w14:textId="77777777" w:rsidR="00B11475" w:rsidRDefault="00B11475" w:rsidP="00B11475">
      <w:pPr>
        <w:ind w:right="142"/>
        <w:jc w:val="both"/>
        <w:rPr>
          <w:rFonts w:ascii="Calibri" w:hAnsi="Calibri" w:cs="Arial"/>
          <w:sz w:val="20"/>
          <w:szCs w:val="20"/>
        </w:rPr>
      </w:pPr>
      <w:r>
        <w:rPr>
          <w:rFonts w:ascii="Calibri" w:hAnsi="Calibri" w:cs="Arial"/>
          <w:b/>
          <w:sz w:val="20"/>
          <w:szCs w:val="20"/>
        </w:rPr>
        <w:lastRenderedPageBreak/>
        <w:t xml:space="preserve">NO LIABILITY </w:t>
      </w:r>
      <w:r>
        <w:rPr>
          <w:rFonts w:ascii="Calibri" w:hAnsi="Calibri" w:cs="Arial"/>
          <w:sz w:val="20"/>
          <w:szCs w:val="20"/>
        </w:rPr>
        <w:t xml:space="preserve">or responsibility in contract or tort or statute is accepted to any </w:t>
      </w:r>
      <w:r>
        <w:rPr>
          <w:rFonts w:ascii="Calibri" w:hAnsi="Calibri" w:cs="Arial"/>
          <w:b/>
          <w:sz w:val="20"/>
          <w:szCs w:val="20"/>
        </w:rPr>
        <w:t xml:space="preserve">Other Party </w:t>
      </w:r>
      <w:r>
        <w:rPr>
          <w:rFonts w:ascii="Calibri" w:hAnsi="Calibri" w:cs="Arial"/>
          <w:sz w:val="20"/>
          <w:szCs w:val="20"/>
        </w:rPr>
        <w:t xml:space="preserve">who may rely on the report wholly or in part.  Any </w:t>
      </w:r>
      <w:r>
        <w:rPr>
          <w:rFonts w:ascii="Calibri" w:hAnsi="Calibri" w:cs="Arial"/>
          <w:b/>
          <w:sz w:val="20"/>
          <w:szCs w:val="20"/>
        </w:rPr>
        <w:t>Other Party</w:t>
      </w:r>
      <w:r>
        <w:rPr>
          <w:rFonts w:ascii="Calibri" w:hAnsi="Calibri" w:cs="Arial"/>
          <w:sz w:val="20"/>
          <w:szCs w:val="20"/>
        </w:rPr>
        <w:t xml:space="preserve"> acting or relying on this report, wholly or in part, does so at their own risk. </w:t>
      </w:r>
    </w:p>
    <w:p w14:paraId="71BECE62" w14:textId="77777777" w:rsidR="00B11475" w:rsidRDefault="00B11475" w:rsidP="00B11475">
      <w:pPr>
        <w:ind w:right="142"/>
        <w:jc w:val="both"/>
        <w:rPr>
          <w:rFonts w:ascii="Calibri" w:hAnsi="Calibri" w:cs="Arial"/>
          <w:sz w:val="20"/>
          <w:szCs w:val="20"/>
        </w:rPr>
      </w:pPr>
    </w:p>
    <w:p w14:paraId="400078FE" w14:textId="77777777" w:rsidR="00B11475" w:rsidRDefault="00B11475" w:rsidP="00B11475">
      <w:pPr>
        <w:ind w:right="142"/>
        <w:jc w:val="both"/>
        <w:rPr>
          <w:rFonts w:ascii="Calibri" w:hAnsi="Calibri" w:cs="Arial"/>
          <w:sz w:val="20"/>
          <w:szCs w:val="20"/>
        </w:rPr>
      </w:pPr>
      <w:r>
        <w:rPr>
          <w:rFonts w:ascii="Calibri" w:hAnsi="Calibri" w:cs="Arial"/>
          <w:b/>
          <w:sz w:val="20"/>
          <w:szCs w:val="20"/>
        </w:rPr>
        <w:t>NO LIABILITY</w:t>
      </w:r>
      <w:r>
        <w:rPr>
          <w:rFonts w:ascii="Calibri" w:hAnsi="Calibri" w:cs="Arial"/>
          <w:sz w:val="20"/>
          <w:szCs w:val="20"/>
        </w:rPr>
        <w:t xml:space="preserve"> or responsibility will be accepted if the invoice for this report is not settled.</w:t>
      </w:r>
    </w:p>
    <w:p w14:paraId="6D2E779F" w14:textId="77777777" w:rsidR="00B11475" w:rsidRDefault="00B11475" w:rsidP="00B11475">
      <w:pPr>
        <w:tabs>
          <w:tab w:val="left" w:pos="1440"/>
          <w:tab w:val="left" w:pos="2160"/>
          <w:tab w:val="left" w:pos="2520"/>
          <w:tab w:val="left" w:pos="3780"/>
        </w:tabs>
        <w:ind w:right="142"/>
        <w:jc w:val="both"/>
        <w:rPr>
          <w:rFonts w:ascii="Calibri" w:hAnsi="Calibri" w:cs="Arial"/>
          <w:sz w:val="20"/>
          <w:szCs w:val="20"/>
        </w:rPr>
      </w:pPr>
    </w:p>
    <w:p w14:paraId="19ED5186" w14:textId="77777777" w:rsidR="00B11475" w:rsidRDefault="00B11475" w:rsidP="00B11475">
      <w:pPr>
        <w:ind w:right="142"/>
        <w:jc w:val="both"/>
        <w:rPr>
          <w:rFonts w:ascii="Calibri" w:hAnsi="Calibri" w:cs="Arial"/>
          <w:sz w:val="20"/>
          <w:szCs w:val="20"/>
        </w:rPr>
      </w:pPr>
      <w:r>
        <w:rPr>
          <w:rFonts w:ascii="Calibri" w:hAnsi="Calibri" w:cs="Arial"/>
          <w:b/>
          <w:sz w:val="20"/>
          <w:szCs w:val="20"/>
        </w:rPr>
        <w:t>NO LIABILITY</w:t>
      </w:r>
      <w:r>
        <w:rPr>
          <w:rFonts w:ascii="Calibri" w:hAnsi="Calibri" w:cs="Arial"/>
          <w:sz w:val="20"/>
          <w:szCs w:val="20"/>
        </w:rPr>
        <w:t xml:space="preserve"> shall be accepted where </w:t>
      </w:r>
      <w:r>
        <w:rPr>
          <w:rFonts w:ascii="Calibri" w:hAnsi="Calibri" w:cs="Arial"/>
          <w:iCs/>
          <w:sz w:val="20"/>
          <w:szCs w:val="20"/>
          <w:lang w:eastAsia="en-US"/>
        </w:rPr>
        <w:t>documents supplied by external agencies, the client or their representative, have any omissions, errors or are incomplete, inaccurate or illegible.</w:t>
      </w:r>
    </w:p>
    <w:p w14:paraId="405D3F7F" w14:textId="77777777" w:rsidR="00B11475" w:rsidRDefault="00B11475" w:rsidP="00B11475">
      <w:pPr>
        <w:ind w:left="60" w:right="142"/>
        <w:jc w:val="both"/>
        <w:rPr>
          <w:rFonts w:ascii="Calibri" w:hAnsi="Calibri" w:cs="Arial"/>
          <w:sz w:val="20"/>
          <w:szCs w:val="20"/>
        </w:rPr>
      </w:pPr>
    </w:p>
    <w:p w14:paraId="5459BF5B" w14:textId="77777777" w:rsidR="00B11475" w:rsidRDefault="00B11475" w:rsidP="00B11475">
      <w:pPr>
        <w:jc w:val="both"/>
        <w:rPr>
          <w:rFonts w:ascii="Calibri" w:hAnsi="Calibri" w:cs="Arial"/>
          <w:iCs/>
          <w:sz w:val="20"/>
          <w:szCs w:val="20"/>
        </w:rPr>
      </w:pPr>
      <w:r>
        <w:rPr>
          <w:rFonts w:ascii="Calibri" w:hAnsi="Calibri" w:cs="Arial"/>
          <w:iCs/>
          <w:sz w:val="20"/>
          <w:szCs w:val="20"/>
        </w:rPr>
        <w:t>The report is only an opinion of Residential Reports and is valid for one hundred and eighty (180) days from the date of inspection.</w:t>
      </w:r>
    </w:p>
    <w:p w14:paraId="120EE632" w14:textId="77777777" w:rsidR="00B11475" w:rsidRDefault="00B11475" w:rsidP="00B11475">
      <w:pPr>
        <w:jc w:val="both"/>
        <w:rPr>
          <w:rFonts w:ascii="Calibri" w:hAnsi="Calibri" w:cs="Arial"/>
          <w:iCs/>
          <w:sz w:val="20"/>
          <w:szCs w:val="20"/>
        </w:rPr>
      </w:pPr>
    </w:p>
    <w:p w14:paraId="60A1C15D" w14:textId="2551C859" w:rsidR="00B11475" w:rsidRDefault="00B11475" w:rsidP="00B11475">
      <w:pPr>
        <w:jc w:val="both"/>
        <w:rPr>
          <w:rFonts w:ascii="Calibri" w:hAnsi="Calibri" w:cs="Arial"/>
          <w:iCs/>
          <w:sz w:val="20"/>
          <w:szCs w:val="20"/>
        </w:rPr>
      </w:pPr>
      <w:r>
        <w:rPr>
          <w:rFonts w:ascii="Calibri" w:hAnsi="Calibri" w:cs="Arial"/>
          <w:iCs/>
          <w:sz w:val="20"/>
          <w:szCs w:val="20"/>
        </w:rPr>
        <w:t xml:space="preserve">If it is claimed that there is any other omission relating to this report, Residential Reports must be notified in writing before </w:t>
      </w:r>
      <w:r>
        <w:rPr>
          <w:rFonts w:ascii="Calibri" w:hAnsi="Calibri" w:cs="Arial"/>
          <w:b/>
          <w:bCs/>
          <w:iCs/>
          <w:sz w:val="20"/>
          <w:szCs w:val="20"/>
        </w:rPr>
        <w:t>ANY</w:t>
      </w:r>
      <w:r>
        <w:rPr>
          <w:rFonts w:ascii="Calibri" w:hAnsi="Calibri" w:cs="Arial"/>
          <w:iCs/>
          <w:sz w:val="20"/>
          <w:szCs w:val="20"/>
        </w:rPr>
        <w:t xml:space="preserve"> action is taken. </w:t>
      </w:r>
      <w:r>
        <w:rPr>
          <w:rFonts w:ascii="Calibri" w:hAnsi="Calibri" w:cs="Arial"/>
          <w:b/>
          <w:bCs/>
          <w:iCs/>
          <w:sz w:val="20"/>
          <w:szCs w:val="20"/>
        </w:rPr>
        <w:t>NO LIABILITY</w:t>
      </w:r>
      <w:r>
        <w:rPr>
          <w:rFonts w:ascii="Calibri" w:hAnsi="Calibri" w:cs="Arial"/>
          <w:iCs/>
          <w:sz w:val="20"/>
          <w:szCs w:val="20"/>
        </w:rPr>
        <w:t xml:space="preserve"> shall be accepted where any costs (including for remedial action or professional advice) are incurred prior to Residential Reports receiving written notification. </w:t>
      </w:r>
    </w:p>
    <w:p w14:paraId="3883E547" w14:textId="77777777" w:rsidR="00B11475" w:rsidRDefault="00B11475" w:rsidP="00B11475">
      <w:pPr>
        <w:tabs>
          <w:tab w:val="left" w:pos="1440"/>
          <w:tab w:val="left" w:pos="2160"/>
          <w:tab w:val="left" w:pos="2520"/>
          <w:tab w:val="left" w:pos="3780"/>
        </w:tabs>
        <w:ind w:right="142"/>
        <w:jc w:val="both"/>
        <w:rPr>
          <w:rFonts w:ascii="Calibri" w:hAnsi="Calibri" w:cs="Arial"/>
          <w:sz w:val="20"/>
          <w:szCs w:val="20"/>
        </w:rPr>
      </w:pPr>
    </w:p>
    <w:p w14:paraId="36FF9C20" w14:textId="379F9B3B" w:rsidR="00B11475" w:rsidRDefault="00B11475" w:rsidP="00B11475">
      <w:pPr>
        <w:tabs>
          <w:tab w:val="left" w:pos="1440"/>
          <w:tab w:val="left" w:pos="2160"/>
          <w:tab w:val="left" w:pos="2520"/>
          <w:tab w:val="left" w:pos="3780"/>
        </w:tabs>
        <w:ind w:right="142"/>
        <w:jc w:val="both"/>
        <w:rPr>
          <w:rFonts w:ascii="Calibri" w:hAnsi="Calibri" w:cs="Arial"/>
          <w:sz w:val="20"/>
          <w:szCs w:val="20"/>
        </w:rPr>
      </w:pPr>
      <w:r>
        <w:rPr>
          <w:rFonts w:ascii="Calibri" w:hAnsi="Calibri" w:cs="Arial"/>
          <w:sz w:val="20"/>
          <w:szCs w:val="20"/>
        </w:rPr>
        <w:t xml:space="preserve">This report supersedes any other report, verbal or written, given to you by this company in respect of this property.  </w:t>
      </w:r>
      <w:r w:rsidRPr="005A63FB">
        <w:rPr>
          <w:rFonts w:ascii="Calibri" w:hAnsi="Calibri" w:cs="Arial"/>
          <w:sz w:val="20"/>
          <w:szCs w:val="20"/>
        </w:rPr>
        <w:t>If you have questions or do not understand any part of this document and require clarification, please contact our inspector prior to acting on this report.</w:t>
      </w:r>
    </w:p>
    <w:p w14:paraId="07154E78" w14:textId="77777777" w:rsidR="00B11475" w:rsidRDefault="00B11475" w:rsidP="00B11475">
      <w:pPr>
        <w:tabs>
          <w:tab w:val="left" w:pos="1440"/>
          <w:tab w:val="left" w:pos="2160"/>
          <w:tab w:val="left" w:pos="2520"/>
          <w:tab w:val="left" w:pos="3780"/>
        </w:tabs>
        <w:ind w:right="142"/>
        <w:jc w:val="both"/>
        <w:rPr>
          <w:rFonts w:ascii="Calibri" w:hAnsi="Calibri" w:cs="Arial"/>
          <w:sz w:val="20"/>
          <w:szCs w:val="20"/>
        </w:rPr>
      </w:pPr>
    </w:p>
    <w:p w14:paraId="57701913" w14:textId="1DFC815A" w:rsidR="00B11475" w:rsidRPr="005A63FB" w:rsidRDefault="00B11475" w:rsidP="00B11475">
      <w:pPr>
        <w:pStyle w:val="BasicParagraph"/>
        <w:widowControl w:val="0"/>
        <w:spacing w:line="240" w:lineRule="auto"/>
        <w:jc w:val="both"/>
        <w:rPr>
          <w:rFonts w:ascii="Calibri" w:hAnsi="Calibri" w:cs="Arial"/>
          <w:color w:val="009999"/>
          <w:spacing w:val="-6"/>
          <w:sz w:val="20"/>
          <w:szCs w:val="20"/>
          <w:lang w:val="en-US"/>
        </w:rPr>
      </w:pPr>
      <w:r>
        <w:rPr>
          <w:rFonts w:ascii="Calibri" w:hAnsi="Calibri" w:cs="Calibri"/>
          <w:color w:val="009999"/>
          <w:spacing w:val="-6"/>
          <w:sz w:val="20"/>
          <w:szCs w:val="20"/>
          <w:lang w:val="en-US"/>
        </w:rPr>
        <w:t>©</w:t>
      </w:r>
      <w:r>
        <w:rPr>
          <w:rFonts w:ascii="Calibri" w:hAnsi="Calibri" w:cs="Arial"/>
          <w:color w:val="009999"/>
          <w:spacing w:val="-6"/>
          <w:sz w:val="20"/>
          <w:szCs w:val="20"/>
          <w:lang w:val="en-US"/>
        </w:rPr>
        <w:t xml:space="preserve"> </w:t>
      </w:r>
      <w:r w:rsidRPr="005A63FB">
        <w:rPr>
          <w:rFonts w:ascii="Calibri" w:hAnsi="Calibri" w:cs="Arial"/>
          <w:color w:val="009999"/>
          <w:spacing w:val="-6"/>
          <w:sz w:val="20"/>
          <w:szCs w:val="20"/>
          <w:lang w:val="en-US"/>
        </w:rPr>
        <w:t>Copyright remains with Residential Reports, the report content, style and presentation is not to be copied or reproduced without</w:t>
      </w:r>
      <w:r w:rsidR="00A03395">
        <w:rPr>
          <w:rFonts w:ascii="Calibri" w:hAnsi="Calibri" w:cs="Arial"/>
          <w:color w:val="009999"/>
          <w:spacing w:val="-6"/>
          <w:sz w:val="20"/>
          <w:szCs w:val="20"/>
          <w:lang w:val="en-US"/>
        </w:rPr>
        <w:t xml:space="preserve"> </w:t>
      </w:r>
      <w:r w:rsidRPr="005A63FB">
        <w:rPr>
          <w:rFonts w:ascii="Calibri" w:hAnsi="Calibri" w:cs="Arial"/>
          <w:color w:val="009999"/>
          <w:spacing w:val="-6"/>
          <w:sz w:val="20"/>
          <w:szCs w:val="20"/>
          <w:lang w:val="en-US"/>
        </w:rPr>
        <w:t xml:space="preserve">written authority of the Company. </w:t>
      </w:r>
    </w:p>
    <w:bookmarkEnd w:id="5"/>
    <w:p w14:paraId="73190DDC" w14:textId="20909F69" w:rsidR="008A15D8" w:rsidRDefault="008A15D8">
      <w:pPr>
        <w:tabs>
          <w:tab w:val="left" w:pos="1260"/>
        </w:tabs>
      </w:pPr>
    </w:p>
    <w:p w14:paraId="2335B8B2" w14:textId="77777777" w:rsidR="008A15D8" w:rsidRDefault="008A15D8"/>
    <w:sectPr w:rsidR="008A15D8">
      <w:headerReference w:type="default" r:id="rId21"/>
      <w:footerReference w:type="default" r:id="rId22"/>
      <w:headerReference w:type="first" r:id="rId23"/>
      <w:footerReference w:type="first" r:id="rId24"/>
      <w:pgSz w:w="11906" w:h="16838"/>
      <w:pgMar w:top="720" w:right="707" w:bottom="720" w:left="851" w:header="340" w:footer="17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EC213" w14:textId="77777777" w:rsidR="007860DC" w:rsidRDefault="007860DC">
      <w:r>
        <w:separator/>
      </w:r>
    </w:p>
  </w:endnote>
  <w:endnote w:type="continuationSeparator" w:id="0">
    <w:p w14:paraId="2417C728" w14:textId="77777777" w:rsidR="007860DC" w:rsidRDefault="007860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inion Pro">
    <w:altName w:val="Cambria"/>
    <w:panose1 w:val="00000000000000000000"/>
    <w:charset w:val="00"/>
    <w:family w:val="auto"/>
    <w:notTrueType/>
    <w:pitch w:val="default"/>
  </w:font>
  <w:font w:name="Franklin Gothic Medium">
    <w:panose1 w:val="020B0603020102020204"/>
    <w:charset w:val="00"/>
    <w:family w:val="swiss"/>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E53A9" w14:textId="77777777" w:rsidR="008A15D8" w:rsidRDefault="008A15D8">
    <w:pPr>
      <w:pStyle w:val="Footer"/>
      <w:jc w:val="right"/>
      <w:rPr>
        <w:rFonts w:ascii="Calibri" w:hAnsi="Calibri" w:cs="Calibri"/>
        <w:color w:val="00B0F0"/>
        <w:sz w:val="22"/>
        <w:szCs w:val="22"/>
      </w:rPr>
    </w:pPr>
    <w:r>
      <w:rPr>
        <w:rFonts w:ascii="Calibri" w:hAnsi="Calibri" w:cs="Calibri"/>
        <w:color w:val="00B0F0"/>
        <w:sz w:val="22"/>
        <w:szCs w:val="22"/>
      </w:rPr>
      <w:t xml:space="preserve">Page | </w:t>
    </w:r>
    <w:r>
      <w:rPr>
        <w:rFonts w:ascii="Calibri" w:hAnsi="Calibri" w:cs="Calibri"/>
        <w:color w:val="00B0F0"/>
        <w:sz w:val="22"/>
        <w:szCs w:val="22"/>
      </w:rPr>
      <w:fldChar w:fldCharType="begin"/>
    </w:r>
    <w:r>
      <w:rPr>
        <w:rFonts w:ascii="Calibri" w:hAnsi="Calibri" w:cs="Calibri"/>
        <w:color w:val="00B0F0"/>
        <w:sz w:val="22"/>
        <w:szCs w:val="22"/>
      </w:rPr>
      <w:instrText xml:space="preserve"> PAGE   \* MERGEFORMAT </w:instrText>
    </w:r>
    <w:r>
      <w:rPr>
        <w:rFonts w:ascii="Calibri" w:hAnsi="Calibri" w:cs="Calibri"/>
        <w:color w:val="00B0F0"/>
        <w:sz w:val="22"/>
        <w:szCs w:val="22"/>
      </w:rPr>
      <w:fldChar w:fldCharType="separate"/>
    </w:r>
    <w:r w:rsidR="007C1B66">
      <w:rPr>
        <w:rFonts w:ascii="Calibri" w:hAnsi="Calibri" w:cs="Calibri"/>
        <w:noProof/>
        <w:color w:val="00B0F0"/>
        <w:sz w:val="22"/>
        <w:szCs w:val="22"/>
      </w:rPr>
      <w:t>8</w:t>
    </w:r>
    <w:r>
      <w:rPr>
        <w:rFonts w:ascii="Calibri" w:hAnsi="Calibri" w:cs="Calibri"/>
        <w:color w:val="00B0F0"/>
        <w:sz w:val="22"/>
        <w:szCs w:val="22"/>
      </w:rPr>
      <w:fldChar w:fldCharType="end"/>
    </w:r>
    <w:r>
      <w:rPr>
        <w:rFonts w:ascii="Calibri" w:hAnsi="Calibri" w:cs="Calibri"/>
        <w:color w:val="00B0F0"/>
        <w:sz w:val="22"/>
        <w:szCs w:val="22"/>
      </w:rPr>
      <w:t xml:space="preserve"> </w:t>
    </w:r>
  </w:p>
  <w:p w14:paraId="279C40AE" w14:textId="08D77371" w:rsidR="008A15D8" w:rsidRDefault="00E84E4F">
    <w:pPr>
      <w:pStyle w:val="Footer"/>
      <w:jc w:val="right"/>
    </w:pPr>
    <w:r>
      <w:rPr>
        <w:rStyle w:val="PageNumber"/>
        <w:rFonts w:ascii="Calibri" w:hAnsi="Calibri" w:cs="Calibri"/>
        <w:sz w:val="14"/>
        <w:szCs w:val="14"/>
        <w:lang w:val="en-AU"/>
      </w:rPr>
      <w:t xml:space="preserve"> 2 </w:t>
    </w:r>
    <w:r w:rsidR="00FB5CB2">
      <w:rPr>
        <w:rStyle w:val="PageNumber"/>
        <w:rFonts w:ascii="Calibri" w:hAnsi="Calibri" w:cs="Calibri"/>
        <w:sz w:val="14"/>
        <w:szCs w:val="14"/>
        <w:lang w:val="en-AU"/>
      </w:rPr>
      <w:t xml:space="preserve">Sample </w:t>
    </w:r>
    <w:r>
      <w:rPr>
        <w:rStyle w:val="PageNumber"/>
        <w:rFonts w:ascii="Calibri" w:hAnsi="Calibri" w:cs="Calibri"/>
        <w:sz w:val="14"/>
        <w:szCs w:val="14"/>
        <w:lang w:val="en-AU"/>
      </w:rPr>
      <w:t xml:space="preserve">Street Canberra City </w:t>
    </w:r>
    <w:r w:rsidR="008A15D8">
      <w:rPr>
        <w:rStyle w:val="PageNumber"/>
        <w:rFonts w:ascii="Calibri" w:hAnsi="Calibri" w:cs="Calibri"/>
        <w:sz w:val="14"/>
        <w:szCs w:val="14"/>
      </w:rPr>
      <w:t>- COPYRIGHT: Residential Reports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5DA473" w14:textId="77777777" w:rsidR="008A15D8" w:rsidRDefault="008A15D8">
    <w:pPr>
      <w:pStyle w:val="Footer"/>
      <w:jc w:val="right"/>
      <w:rPr>
        <w:rFonts w:ascii="Calibri" w:hAnsi="Calibri" w:cs="Calibri"/>
        <w:color w:val="00B0F0"/>
        <w:sz w:val="22"/>
        <w:szCs w:val="22"/>
      </w:rPr>
    </w:pPr>
    <w:r>
      <w:rPr>
        <w:rFonts w:ascii="Calibri" w:hAnsi="Calibri" w:cs="Calibri"/>
        <w:color w:val="00B0F0"/>
        <w:sz w:val="22"/>
        <w:szCs w:val="22"/>
      </w:rPr>
      <w:t xml:space="preserve">Page | </w:t>
    </w:r>
    <w:r>
      <w:rPr>
        <w:rFonts w:ascii="Calibri" w:hAnsi="Calibri" w:cs="Calibri"/>
        <w:color w:val="00B0F0"/>
        <w:sz w:val="22"/>
        <w:szCs w:val="22"/>
      </w:rPr>
      <w:fldChar w:fldCharType="begin"/>
    </w:r>
    <w:r>
      <w:rPr>
        <w:rFonts w:ascii="Calibri" w:hAnsi="Calibri" w:cs="Calibri"/>
        <w:color w:val="00B0F0"/>
        <w:sz w:val="22"/>
        <w:szCs w:val="22"/>
      </w:rPr>
      <w:instrText xml:space="preserve"> PAGE   \* MERGEFORMAT </w:instrText>
    </w:r>
    <w:r>
      <w:rPr>
        <w:rFonts w:ascii="Calibri" w:hAnsi="Calibri" w:cs="Calibri"/>
        <w:color w:val="00B0F0"/>
        <w:sz w:val="22"/>
        <w:szCs w:val="22"/>
      </w:rPr>
      <w:fldChar w:fldCharType="separate"/>
    </w:r>
    <w:r>
      <w:rPr>
        <w:rFonts w:ascii="Calibri" w:hAnsi="Calibri" w:cs="Calibri"/>
        <w:color w:val="00B0F0"/>
        <w:sz w:val="22"/>
        <w:szCs w:val="22"/>
      </w:rPr>
      <w:t>2</w:t>
    </w:r>
    <w:r>
      <w:rPr>
        <w:rFonts w:ascii="Calibri" w:hAnsi="Calibri" w:cs="Calibri"/>
        <w:color w:val="00B0F0"/>
        <w:sz w:val="22"/>
        <w:szCs w:val="22"/>
      </w:rPr>
      <w:fldChar w:fldCharType="end"/>
    </w:r>
    <w:r>
      <w:rPr>
        <w:rFonts w:ascii="Calibri" w:hAnsi="Calibri" w:cs="Calibri"/>
        <w:color w:val="00B0F0"/>
        <w:sz w:val="22"/>
        <w:szCs w:val="22"/>
      </w:rPr>
      <w:t xml:space="preserve"> </w:t>
    </w:r>
  </w:p>
  <w:p w14:paraId="037AA9D8" w14:textId="77777777" w:rsidR="008A15D8" w:rsidRDefault="008A15D8">
    <w:pPr>
      <w:pStyle w:val="Footer"/>
      <w:jc w:val="right"/>
    </w:pPr>
    <w:r>
      <w:rPr>
        <w:rStyle w:val="PageNumber"/>
        <w:rFonts w:ascii="Calibri" w:hAnsi="Calibri" w:cs="Calibri"/>
        <w:sz w:val="14"/>
        <w:szCs w:val="14"/>
      </w:rPr>
      <w:t>[[StreetAddress]] [[City]] - COPYRIGHT: Residential Reports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890B4" w14:textId="77777777" w:rsidR="00374CF9" w:rsidRDefault="00374CF9" w:rsidP="00374CF9">
    <w:pPr>
      <w:pStyle w:val="Footer"/>
      <w:jc w:val="right"/>
      <w:rPr>
        <w:rFonts w:ascii="Calibri" w:hAnsi="Calibri" w:cs="Calibri"/>
        <w:color w:val="00B0F0"/>
        <w:sz w:val="22"/>
        <w:szCs w:val="22"/>
      </w:rPr>
    </w:pPr>
    <w:r>
      <w:rPr>
        <w:rFonts w:ascii="Calibri" w:hAnsi="Calibri" w:cs="Calibri"/>
        <w:color w:val="00B0F0"/>
        <w:sz w:val="22"/>
        <w:szCs w:val="22"/>
      </w:rPr>
      <w:t xml:space="preserve">Page | </w:t>
    </w:r>
    <w:r>
      <w:rPr>
        <w:rFonts w:ascii="Calibri" w:hAnsi="Calibri" w:cs="Calibri"/>
        <w:color w:val="00B0F0"/>
        <w:sz w:val="22"/>
        <w:szCs w:val="22"/>
      </w:rPr>
      <w:fldChar w:fldCharType="begin"/>
    </w:r>
    <w:r>
      <w:rPr>
        <w:rFonts w:ascii="Calibri" w:hAnsi="Calibri" w:cs="Calibri"/>
        <w:color w:val="00B0F0"/>
        <w:sz w:val="22"/>
        <w:szCs w:val="22"/>
      </w:rPr>
      <w:instrText xml:space="preserve"> PAGE   \* MERGEFORMAT </w:instrText>
    </w:r>
    <w:r>
      <w:rPr>
        <w:rFonts w:ascii="Calibri" w:hAnsi="Calibri" w:cs="Calibri"/>
        <w:color w:val="00B0F0"/>
        <w:sz w:val="22"/>
        <w:szCs w:val="22"/>
      </w:rPr>
      <w:fldChar w:fldCharType="separate"/>
    </w:r>
    <w:r>
      <w:rPr>
        <w:rFonts w:ascii="Calibri" w:hAnsi="Calibri" w:cs="Calibri"/>
        <w:color w:val="00B0F0"/>
        <w:sz w:val="22"/>
        <w:szCs w:val="22"/>
      </w:rPr>
      <w:t>70</w:t>
    </w:r>
    <w:r>
      <w:rPr>
        <w:rFonts w:ascii="Calibri" w:hAnsi="Calibri" w:cs="Calibri"/>
        <w:color w:val="00B0F0"/>
        <w:sz w:val="22"/>
        <w:szCs w:val="22"/>
      </w:rPr>
      <w:fldChar w:fldCharType="end"/>
    </w:r>
    <w:r>
      <w:rPr>
        <w:rFonts w:ascii="Calibri" w:hAnsi="Calibri" w:cs="Calibri"/>
        <w:color w:val="00B0F0"/>
        <w:sz w:val="22"/>
        <w:szCs w:val="22"/>
      </w:rPr>
      <w:t xml:space="preserve"> </w:t>
    </w:r>
  </w:p>
  <w:p w14:paraId="08440530" w14:textId="4E9531E0" w:rsidR="00374CF9" w:rsidRDefault="00142B34" w:rsidP="00374CF9">
    <w:pPr>
      <w:pStyle w:val="Footer"/>
      <w:jc w:val="right"/>
    </w:pPr>
    <w:r>
      <w:rPr>
        <w:rStyle w:val="PageNumber"/>
        <w:rFonts w:ascii="Calibri" w:hAnsi="Calibri" w:cs="Calibri"/>
        <w:sz w:val="14"/>
        <w:szCs w:val="14"/>
        <w:lang w:val="en-AU"/>
      </w:rPr>
      <w:t xml:space="preserve">2 </w:t>
    </w:r>
    <w:r w:rsidR="00FB5CB2">
      <w:rPr>
        <w:rStyle w:val="PageNumber"/>
        <w:rFonts w:ascii="Calibri" w:hAnsi="Calibri" w:cs="Calibri"/>
        <w:sz w:val="14"/>
        <w:szCs w:val="14"/>
        <w:lang w:val="en-AU"/>
      </w:rPr>
      <w:t>Sample</w:t>
    </w:r>
    <w:r>
      <w:rPr>
        <w:rStyle w:val="PageNumber"/>
        <w:rFonts w:ascii="Calibri" w:hAnsi="Calibri" w:cs="Calibri"/>
        <w:sz w:val="14"/>
        <w:szCs w:val="14"/>
        <w:lang w:val="en-AU"/>
      </w:rPr>
      <w:t xml:space="preserve"> Street Canberra City </w:t>
    </w:r>
    <w:r w:rsidR="00374CF9">
      <w:rPr>
        <w:rStyle w:val="PageNumber"/>
        <w:rFonts w:ascii="Calibri" w:hAnsi="Calibri" w:cs="Calibri"/>
        <w:sz w:val="14"/>
        <w:szCs w:val="14"/>
      </w:rPr>
      <w:t>- COPYRIGHT: Residential Reports</w:t>
    </w:r>
  </w:p>
  <w:p w14:paraId="3964DEC5" w14:textId="77777777" w:rsidR="008A15D8" w:rsidRDefault="008A15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B4F95" w14:textId="77777777" w:rsidR="00374CF9" w:rsidRDefault="00374CF9" w:rsidP="00374CF9">
    <w:pPr>
      <w:pStyle w:val="Footer"/>
      <w:jc w:val="right"/>
      <w:rPr>
        <w:rFonts w:ascii="Calibri" w:hAnsi="Calibri" w:cs="Calibri"/>
        <w:color w:val="00B0F0"/>
        <w:sz w:val="22"/>
        <w:szCs w:val="22"/>
      </w:rPr>
    </w:pPr>
    <w:r>
      <w:rPr>
        <w:rFonts w:ascii="Calibri" w:hAnsi="Calibri" w:cs="Calibri"/>
        <w:color w:val="00B0F0"/>
        <w:sz w:val="22"/>
        <w:szCs w:val="22"/>
      </w:rPr>
      <w:t xml:space="preserve">Page | </w:t>
    </w:r>
    <w:r>
      <w:rPr>
        <w:rFonts w:ascii="Calibri" w:hAnsi="Calibri" w:cs="Calibri"/>
        <w:color w:val="00B0F0"/>
        <w:sz w:val="22"/>
        <w:szCs w:val="22"/>
      </w:rPr>
      <w:fldChar w:fldCharType="begin"/>
    </w:r>
    <w:r>
      <w:rPr>
        <w:rFonts w:ascii="Calibri" w:hAnsi="Calibri" w:cs="Calibri"/>
        <w:color w:val="00B0F0"/>
        <w:sz w:val="22"/>
        <w:szCs w:val="22"/>
      </w:rPr>
      <w:instrText xml:space="preserve"> PAGE   \* MERGEFORMAT </w:instrText>
    </w:r>
    <w:r>
      <w:rPr>
        <w:rFonts w:ascii="Calibri" w:hAnsi="Calibri" w:cs="Calibri"/>
        <w:color w:val="00B0F0"/>
        <w:sz w:val="22"/>
        <w:szCs w:val="22"/>
      </w:rPr>
      <w:fldChar w:fldCharType="separate"/>
    </w:r>
    <w:r>
      <w:rPr>
        <w:rFonts w:ascii="Calibri" w:hAnsi="Calibri" w:cs="Calibri"/>
        <w:color w:val="00B0F0"/>
        <w:sz w:val="22"/>
        <w:szCs w:val="22"/>
      </w:rPr>
      <w:t>70</w:t>
    </w:r>
    <w:r>
      <w:rPr>
        <w:rFonts w:ascii="Calibri" w:hAnsi="Calibri" w:cs="Calibri"/>
        <w:color w:val="00B0F0"/>
        <w:sz w:val="22"/>
        <w:szCs w:val="22"/>
      </w:rPr>
      <w:fldChar w:fldCharType="end"/>
    </w:r>
    <w:r>
      <w:rPr>
        <w:rFonts w:ascii="Calibri" w:hAnsi="Calibri" w:cs="Calibri"/>
        <w:color w:val="00B0F0"/>
        <w:sz w:val="22"/>
        <w:szCs w:val="22"/>
      </w:rPr>
      <w:t xml:space="preserve"> </w:t>
    </w:r>
  </w:p>
  <w:p w14:paraId="04C8F9EC" w14:textId="692F6A83" w:rsidR="00374CF9" w:rsidRDefault="00E84E4F" w:rsidP="00374CF9">
    <w:pPr>
      <w:pStyle w:val="Footer"/>
      <w:jc w:val="right"/>
    </w:pPr>
    <w:r>
      <w:rPr>
        <w:rStyle w:val="PageNumber"/>
        <w:rFonts w:ascii="Calibri" w:hAnsi="Calibri" w:cs="Calibri"/>
        <w:sz w:val="14"/>
        <w:szCs w:val="14"/>
        <w:lang w:val="en-AU"/>
      </w:rPr>
      <w:t xml:space="preserve">2 </w:t>
    </w:r>
    <w:r w:rsidR="00FB5CB2">
      <w:rPr>
        <w:rStyle w:val="PageNumber"/>
        <w:rFonts w:ascii="Calibri" w:hAnsi="Calibri" w:cs="Calibri"/>
        <w:sz w:val="14"/>
        <w:szCs w:val="14"/>
        <w:lang w:val="en-AU"/>
      </w:rPr>
      <w:t>Sample</w:t>
    </w:r>
    <w:r>
      <w:rPr>
        <w:rStyle w:val="PageNumber"/>
        <w:rFonts w:ascii="Calibri" w:hAnsi="Calibri" w:cs="Calibri"/>
        <w:sz w:val="14"/>
        <w:szCs w:val="14"/>
        <w:lang w:val="en-AU"/>
      </w:rPr>
      <w:t xml:space="preserve"> Street Canberra City</w:t>
    </w:r>
    <w:r w:rsidR="00374CF9">
      <w:rPr>
        <w:rStyle w:val="PageNumber"/>
        <w:rFonts w:ascii="Calibri" w:hAnsi="Calibri" w:cs="Calibri"/>
        <w:sz w:val="14"/>
        <w:szCs w:val="14"/>
      </w:rPr>
      <w:t xml:space="preserve"> - COPYRIGHT: Residential Reports</w:t>
    </w:r>
  </w:p>
  <w:p w14:paraId="18C6CD45" w14:textId="77777777" w:rsidR="008A15D8" w:rsidRDefault="008A15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8007E9" w14:textId="77777777" w:rsidR="007860DC" w:rsidRDefault="007860DC">
      <w:r>
        <w:separator/>
      </w:r>
    </w:p>
  </w:footnote>
  <w:footnote w:type="continuationSeparator" w:id="0">
    <w:p w14:paraId="40371CC4" w14:textId="77777777" w:rsidR="007860DC" w:rsidRDefault="007860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13B411" w14:textId="77777777" w:rsidR="008A15D8" w:rsidRDefault="008A15D8">
    <w:pPr>
      <w:pStyle w:val="Header"/>
      <w:rPr>
        <w:rFonts w:cs="Arial"/>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2142F" w14:textId="77777777" w:rsidR="008A15D8" w:rsidRDefault="008A15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FFFFFF7D"/>
    <w:lvl w:ilvl="0">
      <w:start w:val="1"/>
      <w:numFmt w:val="decimal"/>
      <w:pStyle w:val="ListNumber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FFFFFF7E"/>
    <w:lvl w:ilvl="0">
      <w:start w:val="1"/>
      <w:numFmt w:val="decimal"/>
      <w:pStyle w:val="ListNumber3"/>
      <w:lvlText w:val="%1."/>
      <w:lvlJc w:val="left"/>
      <w:pPr>
        <w:tabs>
          <w:tab w:val="num" w:pos="926"/>
        </w:tabs>
        <w:ind w:left="926" w:hanging="360"/>
      </w:pPr>
      <w:rPr>
        <w:rFonts w:cs="Times New Roman"/>
      </w:rPr>
    </w:lvl>
  </w:abstractNum>
  <w:abstractNum w:abstractNumId="3" w15:restartNumberingAfterBreak="0">
    <w:nsid w:val="FFFFFF7F"/>
    <w:multiLevelType w:val="singleLevel"/>
    <w:tmpl w:val="FFFFFF7F"/>
    <w:lvl w:ilvl="0">
      <w:start w:val="1"/>
      <w:numFmt w:val="decimal"/>
      <w:pStyle w:val="ListNumber2"/>
      <w:lvlText w:val="%1."/>
      <w:lvlJc w:val="left"/>
      <w:pPr>
        <w:tabs>
          <w:tab w:val="num" w:pos="643"/>
        </w:tabs>
        <w:ind w:left="643" w:hanging="360"/>
      </w:pPr>
      <w:rPr>
        <w:rFonts w:cs="Times New Roman"/>
      </w:rPr>
    </w:lvl>
  </w:abstractNum>
  <w:abstractNum w:abstractNumId="4" w15:restartNumberingAfterBreak="0">
    <w:nsid w:val="FFFFFF80"/>
    <w:multiLevelType w:val="singleLevel"/>
    <w:tmpl w:val="FFFFF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num" w:pos="360"/>
        </w:tabs>
        <w:ind w:left="360" w:hanging="360"/>
      </w:pPr>
      <w:rPr>
        <w:rFonts w:cs="Times New Roman"/>
      </w:rPr>
    </w:lvl>
  </w:abstractNum>
  <w:abstractNum w:abstractNumId="9" w15:restartNumberingAfterBreak="0">
    <w:nsid w:val="FFFFFF89"/>
    <w:multiLevelType w:val="singleLevel"/>
    <w:tmpl w:val="FFFFFF89"/>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46E7617"/>
    <w:multiLevelType w:val="hybridMultilevel"/>
    <w:tmpl w:val="C42E9B4A"/>
    <w:lvl w:ilvl="0" w:tplc="6B946CFE">
      <w:start w:val="1"/>
      <w:numFmt w:val="bullet"/>
      <w:lvlText w:val=""/>
      <w:lvlJc w:val="left"/>
      <w:pPr>
        <w:ind w:left="720" w:hanging="360"/>
      </w:pPr>
      <w:rPr>
        <w:rFonts w:ascii="Symbol" w:hAnsi="Symbol" w:hint="default"/>
        <w:color w:val="009999"/>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5520D87"/>
    <w:multiLevelType w:val="multilevel"/>
    <w:tmpl w:val="15520D87"/>
    <w:lvl w:ilvl="0">
      <w:start w:val="1"/>
      <w:numFmt w:val="bullet"/>
      <w:lvlText w:val=""/>
      <w:lvlJc w:val="left"/>
      <w:pPr>
        <w:ind w:left="720" w:hanging="360"/>
      </w:pPr>
      <w:rPr>
        <w:rFonts w:ascii="Symbol" w:hAnsi="Symbol" w:hint="default"/>
        <w:color w:val="00847C"/>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4603F94"/>
    <w:multiLevelType w:val="hybridMultilevel"/>
    <w:tmpl w:val="4C105162"/>
    <w:lvl w:ilvl="0" w:tplc="7F82297E">
      <w:start w:val="1"/>
      <w:numFmt w:val="bullet"/>
      <w:lvlText w:val=""/>
      <w:lvlJc w:val="left"/>
      <w:pPr>
        <w:ind w:left="720" w:hanging="360"/>
      </w:pPr>
      <w:rPr>
        <w:rFonts w:ascii="Symbol" w:hAnsi="Symbol" w:hint="default"/>
        <w:color w:val="009999"/>
        <w:sz w:val="22"/>
        <w:szCs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50A1A1F"/>
    <w:multiLevelType w:val="hybridMultilevel"/>
    <w:tmpl w:val="AAFE55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CD23EB8"/>
    <w:multiLevelType w:val="multilevel"/>
    <w:tmpl w:val="2CD23EB8"/>
    <w:lvl w:ilvl="0">
      <w:start w:val="1"/>
      <w:numFmt w:val="bullet"/>
      <w:lvlText w:val=""/>
      <w:lvlJc w:val="left"/>
      <w:pPr>
        <w:ind w:left="720" w:hanging="360"/>
      </w:pPr>
      <w:rPr>
        <w:rFonts w:ascii="Symbol" w:hAnsi="Symbol" w:hint="default"/>
        <w:color w:val="00847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FD37EFB"/>
    <w:multiLevelType w:val="multilevel"/>
    <w:tmpl w:val="2FD37EFB"/>
    <w:lvl w:ilvl="0">
      <w:start w:val="1"/>
      <w:numFmt w:val="bullet"/>
      <w:lvlText w:val=""/>
      <w:lvlJc w:val="left"/>
      <w:pPr>
        <w:ind w:left="810" w:hanging="360"/>
      </w:pPr>
      <w:rPr>
        <w:rFonts w:ascii="Symbol" w:hAnsi="Symbol" w:hint="default"/>
        <w:color w:val="00847C"/>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6" w15:restartNumberingAfterBreak="0">
    <w:nsid w:val="38AA0FEC"/>
    <w:multiLevelType w:val="multilevel"/>
    <w:tmpl w:val="38AA0FEC"/>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8B3701E"/>
    <w:multiLevelType w:val="hybridMultilevel"/>
    <w:tmpl w:val="FD6E00E2"/>
    <w:lvl w:ilvl="0" w:tplc="190AF32C">
      <w:numFmt w:val="bullet"/>
      <w:lvlText w:val="•"/>
      <w:lvlJc w:val="left"/>
      <w:pPr>
        <w:ind w:left="1080" w:hanging="720"/>
      </w:pPr>
      <w:rPr>
        <w:rFonts w:ascii="Calibri" w:eastAsia="Times New Roman"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A185075"/>
    <w:multiLevelType w:val="multilevel"/>
    <w:tmpl w:val="4A185075"/>
    <w:lvl w:ilvl="0">
      <w:start w:val="1"/>
      <w:numFmt w:val="bullet"/>
      <w:lvlText w:val=""/>
      <w:lvlJc w:val="left"/>
      <w:pPr>
        <w:ind w:left="1080" w:hanging="360"/>
      </w:pPr>
      <w:rPr>
        <w:rFonts w:ascii="Symbol" w:hAnsi="Symbol" w:hint="default"/>
        <w:color w:val="00847C"/>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56E678F8"/>
    <w:multiLevelType w:val="multilevel"/>
    <w:tmpl w:val="56E678F8"/>
    <w:lvl w:ilvl="0">
      <w:start w:val="1"/>
      <w:numFmt w:val="bullet"/>
      <w:lvlText w:val=""/>
      <w:lvlJc w:val="left"/>
      <w:pPr>
        <w:tabs>
          <w:tab w:val="num" w:pos="1760"/>
        </w:tabs>
        <w:ind w:left="1307" w:hanging="227"/>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0ED32FF"/>
    <w:multiLevelType w:val="hybridMultilevel"/>
    <w:tmpl w:val="5A90BE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667D0A4F"/>
    <w:multiLevelType w:val="hybridMultilevel"/>
    <w:tmpl w:val="DF1CCE4C"/>
    <w:lvl w:ilvl="0" w:tplc="AF283C76">
      <w:start w:val="5"/>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668416F8"/>
    <w:multiLevelType w:val="multilevel"/>
    <w:tmpl w:val="668416F8"/>
    <w:lvl w:ilvl="0">
      <w:start w:val="1"/>
      <w:numFmt w:val="bullet"/>
      <w:lvlText w:val=""/>
      <w:lvlJc w:val="left"/>
      <w:pPr>
        <w:tabs>
          <w:tab w:val="num" w:pos="680"/>
        </w:tabs>
        <w:ind w:left="227" w:hanging="227"/>
      </w:pPr>
      <w:rPr>
        <w:rFonts w:ascii="Symbol" w:hAnsi="Symbol" w:hint="default"/>
        <w:color w:val="00B1A7"/>
      </w:rPr>
    </w:lvl>
    <w:lvl w:ilvl="1">
      <w:start w:val="1"/>
      <w:numFmt w:val="bullet"/>
      <w:lvlText w:val=""/>
      <w:lvlJc w:val="left"/>
      <w:pPr>
        <w:tabs>
          <w:tab w:val="num" w:pos="1440"/>
        </w:tabs>
        <w:ind w:left="1440" w:hanging="360"/>
      </w:pPr>
      <w:rPr>
        <w:rFonts w:ascii="Symbol" w:hAnsi="Symbol" w:hint="default"/>
      </w:rPr>
    </w:lvl>
    <w:lvl w:ilvl="2">
      <w:numFmt w:val="bullet"/>
      <w:lvlText w:val="•"/>
      <w:lvlJc w:val="left"/>
      <w:pPr>
        <w:ind w:left="2160" w:hanging="360"/>
      </w:pPr>
      <w:rPr>
        <w:rFonts w:ascii="Arial" w:eastAsia="Times New Roman" w:hAnsi="Arial" w:cs="Arial" w:hint="default"/>
        <w:color w:val="00B0F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A2841A3"/>
    <w:multiLevelType w:val="multilevel"/>
    <w:tmpl w:val="6A2841A3"/>
    <w:lvl w:ilvl="0">
      <w:start w:val="1"/>
      <w:numFmt w:val="bullet"/>
      <w:lvlText w:val=""/>
      <w:lvlJc w:val="left"/>
      <w:pPr>
        <w:tabs>
          <w:tab w:val="num" w:pos="1418"/>
        </w:tabs>
        <w:ind w:left="227" w:hanging="227"/>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6375B04"/>
    <w:multiLevelType w:val="multilevel"/>
    <w:tmpl w:val="76375B04"/>
    <w:lvl w:ilvl="0">
      <w:start w:val="1"/>
      <w:numFmt w:val="decimal"/>
      <w:lvlText w:val="%1."/>
      <w:lvlJc w:val="left"/>
      <w:pPr>
        <w:tabs>
          <w:tab w:val="num" w:pos="780"/>
        </w:tabs>
        <w:ind w:left="780" w:hanging="360"/>
      </w:pPr>
      <w:rPr>
        <w:rFonts w:cs="Times New Roman"/>
      </w:rPr>
    </w:lvl>
    <w:lvl w:ilvl="1">
      <w:start w:val="1"/>
      <w:numFmt w:val="lowerLetter"/>
      <w:lvlText w:val="%2."/>
      <w:lvlJc w:val="left"/>
      <w:pPr>
        <w:tabs>
          <w:tab w:val="num" w:pos="1500"/>
        </w:tabs>
        <w:ind w:left="1500" w:hanging="360"/>
      </w:pPr>
      <w:rPr>
        <w:rFonts w:cs="Times New Roman"/>
      </w:rPr>
    </w:lvl>
    <w:lvl w:ilvl="2">
      <w:start w:val="1"/>
      <w:numFmt w:val="lowerRoman"/>
      <w:lvlText w:val="%3."/>
      <w:lvlJc w:val="right"/>
      <w:pPr>
        <w:tabs>
          <w:tab w:val="num" w:pos="2220"/>
        </w:tabs>
        <w:ind w:left="2220" w:hanging="180"/>
      </w:pPr>
      <w:rPr>
        <w:rFonts w:cs="Times New Roman"/>
      </w:rPr>
    </w:lvl>
    <w:lvl w:ilvl="3">
      <w:start w:val="1"/>
      <w:numFmt w:val="decimal"/>
      <w:lvlText w:val="%4."/>
      <w:lvlJc w:val="left"/>
      <w:pPr>
        <w:tabs>
          <w:tab w:val="num" w:pos="2940"/>
        </w:tabs>
        <w:ind w:left="2940" w:hanging="360"/>
      </w:pPr>
      <w:rPr>
        <w:rFonts w:cs="Times New Roman"/>
      </w:rPr>
    </w:lvl>
    <w:lvl w:ilvl="4">
      <w:start w:val="1"/>
      <w:numFmt w:val="lowerLetter"/>
      <w:lvlText w:val="%5."/>
      <w:lvlJc w:val="left"/>
      <w:pPr>
        <w:tabs>
          <w:tab w:val="num" w:pos="3660"/>
        </w:tabs>
        <w:ind w:left="3660" w:hanging="360"/>
      </w:pPr>
      <w:rPr>
        <w:rFonts w:cs="Times New Roman"/>
      </w:rPr>
    </w:lvl>
    <w:lvl w:ilvl="5">
      <w:start w:val="1"/>
      <w:numFmt w:val="lowerRoman"/>
      <w:lvlText w:val="%6."/>
      <w:lvlJc w:val="right"/>
      <w:pPr>
        <w:tabs>
          <w:tab w:val="num" w:pos="4380"/>
        </w:tabs>
        <w:ind w:left="4380" w:hanging="180"/>
      </w:pPr>
      <w:rPr>
        <w:rFonts w:cs="Times New Roman"/>
      </w:rPr>
    </w:lvl>
    <w:lvl w:ilvl="6">
      <w:start w:val="1"/>
      <w:numFmt w:val="decimal"/>
      <w:lvlText w:val="%7."/>
      <w:lvlJc w:val="left"/>
      <w:pPr>
        <w:tabs>
          <w:tab w:val="num" w:pos="5100"/>
        </w:tabs>
        <w:ind w:left="5100" w:hanging="360"/>
      </w:pPr>
      <w:rPr>
        <w:rFonts w:cs="Times New Roman"/>
      </w:rPr>
    </w:lvl>
    <w:lvl w:ilvl="7">
      <w:start w:val="1"/>
      <w:numFmt w:val="lowerLetter"/>
      <w:lvlText w:val="%8."/>
      <w:lvlJc w:val="left"/>
      <w:pPr>
        <w:tabs>
          <w:tab w:val="num" w:pos="5820"/>
        </w:tabs>
        <w:ind w:left="5820" w:hanging="360"/>
      </w:pPr>
      <w:rPr>
        <w:rFonts w:cs="Times New Roman"/>
      </w:rPr>
    </w:lvl>
    <w:lvl w:ilvl="8">
      <w:start w:val="1"/>
      <w:numFmt w:val="lowerRoman"/>
      <w:lvlText w:val="%9."/>
      <w:lvlJc w:val="right"/>
      <w:pPr>
        <w:tabs>
          <w:tab w:val="num" w:pos="6540"/>
        </w:tabs>
        <w:ind w:left="6540" w:hanging="180"/>
      </w:pPr>
      <w:rPr>
        <w:rFonts w:cs="Times New Roman"/>
      </w:rPr>
    </w:lvl>
  </w:abstractNum>
  <w:abstractNum w:abstractNumId="25" w15:restartNumberingAfterBreak="0">
    <w:nsid w:val="7D0F0418"/>
    <w:multiLevelType w:val="multilevel"/>
    <w:tmpl w:val="7D0F0418"/>
    <w:lvl w:ilvl="0">
      <w:start w:val="1"/>
      <w:numFmt w:val="bullet"/>
      <w:lvlText w:val=""/>
      <w:lvlJc w:val="left"/>
      <w:pPr>
        <w:ind w:left="810" w:hanging="360"/>
      </w:pPr>
      <w:rPr>
        <w:rFonts w:ascii="Symbol" w:hAnsi="Symbol" w:hint="default"/>
        <w:color w:val="00847C"/>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26" w15:restartNumberingAfterBreak="0">
    <w:nsid w:val="7E6FCE4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185049844">
    <w:abstractNumId w:val="2"/>
  </w:num>
  <w:num w:numId="2" w16cid:durableId="1946690003">
    <w:abstractNumId w:val="8"/>
  </w:num>
  <w:num w:numId="3" w16cid:durableId="2078237261">
    <w:abstractNumId w:val="0"/>
  </w:num>
  <w:num w:numId="4" w16cid:durableId="418060204">
    <w:abstractNumId w:val="3"/>
  </w:num>
  <w:num w:numId="5" w16cid:durableId="1654993512">
    <w:abstractNumId w:val="7"/>
  </w:num>
  <w:num w:numId="6" w16cid:durableId="1558054056">
    <w:abstractNumId w:val="4"/>
  </w:num>
  <w:num w:numId="7" w16cid:durableId="1965385050">
    <w:abstractNumId w:val="5"/>
  </w:num>
  <w:num w:numId="8" w16cid:durableId="1077705185">
    <w:abstractNumId w:val="6"/>
  </w:num>
  <w:num w:numId="9" w16cid:durableId="1158620673">
    <w:abstractNumId w:val="1"/>
  </w:num>
  <w:num w:numId="10" w16cid:durableId="1276980096">
    <w:abstractNumId w:val="9"/>
  </w:num>
  <w:num w:numId="11" w16cid:durableId="1799370675">
    <w:abstractNumId w:val="19"/>
  </w:num>
  <w:num w:numId="12" w16cid:durableId="1993169764">
    <w:abstractNumId w:val="22"/>
  </w:num>
  <w:num w:numId="13" w16cid:durableId="1739210982">
    <w:abstractNumId w:val="24"/>
  </w:num>
  <w:num w:numId="14" w16cid:durableId="1099984563">
    <w:abstractNumId w:val="23"/>
  </w:num>
  <w:num w:numId="15" w16cid:durableId="779378838">
    <w:abstractNumId w:val="25"/>
  </w:num>
  <w:num w:numId="16" w16cid:durableId="1473062856">
    <w:abstractNumId w:val="16"/>
  </w:num>
  <w:num w:numId="17" w16cid:durableId="340668100">
    <w:abstractNumId w:val="18"/>
  </w:num>
  <w:num w:numId="18" w16cid:durableId="1423447837">
    <w:abstractNumId w:val="15"/>
  </w:num>
  <w:num w:numId="19" w16cid:durableId="1272938098">
    <w:abstractNumId w:val="14"/>
  </w:num>
  <w:num w:numId="20" w16cid:durableId="445463657">
    <w:abstractNumId w:val="11"/>
  </w:num>
  <w:num w:numId="21" w16cid:durableId="1064789833">
    <w:abstractNumId w:val="17"/>
  </w:num>
  <w:num w:numId="22" w16cid:durableId="1173497558">
    <w:abstractNumId w:val="10"/>
  </w:num>
  <w:num w:numId="23" w16cid:durableId="269242570">
    <w:abstractNumId w:val="12"/>
  </w:num>
  <w:num w:numId="24" w16cid:durableId="1904364265">
    <w:abstractNumId w:val="26"/>
  </w:num>
  <w:num w:numId="25" w16cid:durableId="1159539389">
    <w:abstractNumId w:val="21"/>
  </w:num>
  <w:num w:numId="26" w16cid:durableId="1129279682">
    <w:abstractNumId w:val="13"/>
  </w:num>
  <w:num w:numId="27" w16cid:durableId="130380523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visionView w:markup="0"/>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1B13"/>
    <w:rsid w:val="00005431"/>
    <w:rsid w:val="00005F8A"/>
    <w:rsid w:val="00021D7C"/>
    <w:rsid w:val="00041125"/>
    <w:rsid w:val="00044489"/>
    <w:rsid w:val="00046670"/>
    <w:rsid w:val="00051D0D"/>
    <w:rsid w:val="00054840"/>
    <w:rsid w:val="00056A1B"/>
    <w:rsid w:val="00060423"/>
    <w:rsid w:val="00063E92"/>
    <w:rsid w:val="00064169"/>
    <w:rsid w:val="00071197"/>
    <w:rsid w:val="00071EC6"/>
    <w:rsid w:val="0007299E"/>
    <w:rsid w:val="00072FAE"/>
    <w:rsid w:val="00081171"/>
    <w:rsid w:val="00081C05"/>
    <w:rsid w:val="00083DB6"/>
    <w:rsid w:val="00093C0B"/>
    <w:rsid w:val="000941BA"/>
    <w:rsid w:val="00095247"/>
    <w:rsid w:val="00096CB5"/>
    <w:rsid w:val="000A4979"/>
    <w:rsid w:val="000A6B80"/>
    <w:rsid w:val="000B03FC"/>
    <w:rsid w:val="000B3FBE"/>
    <w:rsid w:val="000B51AA"/>
    <w:rsid w:val="000B61F9"/>
    <w:rsid w:val="000D2C26"/>
    <w:rsid w:val="000D3368"/>
    <w:rsid w:val="000E01D6"/>
    <w:rsid w:val="000E05FB"/>
    <w:rsid w:val="000E2111"/>
    <w:rsid w:val="000F5644"/>
    <w:rsid w:val="00102DC6"/>
    <w:rsid w:val="00103199"/>
    <w:rsid w:val="00104F55"/>
    <w:rsid w:val="0010587B"/>
    <w:rsid w:val="00111280"/>
    <w:rsid w:val="0011347C"/>
    <w:rsid w:val="00115DA3"/>
    <w:rsid w:val="0011753A"/>
    <w:rsid w:val="001176F4"/>
    <w:rsid w:val="001230F7"/>
    <w:rsid w:val="0013026C"/>
    <w:rsid w:val="001315E7"/>
    <w:rsid w:val="00133366"/>
    <w:rsid w:val="00140798"/>
    <w:rsid w:val="00141949"/>
    <w:rsid w:val="00141CD9"/>
    <w:rsid w:val="00142B34"/>
    <w:rsid w:val="00144505"/>
    <w:rsid w:val="001478CB"/>
    <w:rsid w:val="001530B9"/>
    <w:rsid w:val="00154982"/>
    <w:rsid w:val="00157158"/>
    <w:rsid w:val="001603F3"/>
    <w:rsid w:val="00172A27"/>
    <w:rsid w:val="00173E87"/>
    <w:rsid w:val="00175A97"/>
    <w:rsid w:val="00176EF2"/>
    <w:rsid w:val="00177F32"/>
    <w:rsid w:val="001834A5"/>
    <w:rsid w:val="00184C19"/>
    <w:rsid w:val="00190A0F"/>
    <w:rsid w:val="001948DF"/>
    <w:rsid w:val="00196B3F"/>
    <w:rsid w:val="001A2285"/>
    <w:rsid w:val="001A3290"/>
    <w:rsid w:val="001A5007"/>
    <w:rsid w:val="001A5BFD"/>
    <w:rsid w:val="001A777B"/>
    <w:rsid w:val="001B02C5"/>
    <w:rsid w:val="001B7035"/>
    <w:rsid w:val="001D14B3"/>
    <w:rsid w:val="001E08C2"/>
    <w:rsid w:val="001E12CC"/>
    <w:rsid w:val="001E19F1"/>
    <w:rsid w:val="001F3F75"/>
    <w:rsid w:val="001F6733"/>
    <w:rsid w:val="00212975"/>
    <w:rsid w:val="00214042"/>
    <w:rsid w:val="0021712F"/>
    <w:rsid w:val="00220763"/>
    <w:rsid w:val="0022156A"/>
    <w:rsid w:val="002227BE"/>
    <w:rsid w:val="00226182"/>
    <w:rsid w:val="00227076"/>
    <w:rsid w:val="002300DC"/>
    <w:rsid w:val="002308BF"/>
    <w:rsid w:val="0023112E"/>
    <w:rsid w:val="0024552D"/>
    <w:rsid w:val="00253D37"/>
    <w:rsid w:val="00255E42"/>
    <w:rsid w:val="00261FF3"/>
    <w:rsid w:val="00262DBF"/>
    <w:rsid w:val="00271AC8"/>
    <w:rsid w:val="00272DEF"/>
    <w:rsid w:val="002800DA"/>
    <w:rsid w:val="00282D8B"/>
    <w:rsid w:val="00286155"/>
    <w:rsid w:val="002863E1"/>
    <w:rsid w:val="002863F5"/>
    <w:rsid w:val="0029346C"/>
    <w:rsid w:val="002943C5"/>
    <w:rsid w:val="002948E3"/>
    <w:rsid w:val="0029773B"/>
    <w:rsid w:val="002A0843"/>
    <w:rsid w:val="002A6108"/>
    <w:rsid w:val="002A6477"/>
    <w:rsid w:val="002A6BC8"/>
    <w:rsid w:val="002B0A3D"/>
    <w:rsid w:val="002B1AF8"/>
    <w:rsid w:val="002B2BDD"/>
    <w:rsid w:val="002B2F75"/>
    <w:rsid w:val="002B4F68"/>
    <w:rsid w:val="002B5F32"/>
    <w:rsid w:val="002C736D"/>
    <w:rsid w:val="002D3929"/>
    <w:rsid w:val="002D4CCA"/>
    <w:rsid w:val="002E7DCB"/>
    <w:rsid w:val="002F33DB"/>
    <w:rsid w:val="002F6261"/>
    <w:rsid w:val="00300AD3"/>
    <w:rsid w:val="00301FA5"/>
    <w:rsid w:val="003029BF"/>
    <w:rsid w:val="00311023"/>
    <w:rsid w:val="0031194C"/>
    <w:rsid w:val="00312D4D"/>
    <w:rsid w:val="00314236"/>
    <w:rsid w:val="00314328"/>
    <w:rsid w:val="00314A56"/>
    <w:rsid w:val="00317B17"/>
    <w:rsid w:val="003223C4"/>
    <w:rsid w:val="00324112"/>
    <w:rsid w:val="00326A88"/>
    <w:rsid w:val="00326FDF"/>
    <w:rsid w:val="003313BE"/>
    <w:rsid w:val="00332B1C"/>
    <w:rsid w:val="00333918"/>
    <w:rsid w:val="00334D5A"/>
    <w:rsid w:val="003371C3"/>
    <w:rsid w:val="00350189"/>
    <w:rsid w:val="00350F17"/>
    <w:rsid w:val="00352162"/>
    <w:rsid w:val="003552EB"/>
    <w:rsid w:val="00355310"/>
    <w:rsid w:val="003730D1"/>
    <w:rsid w:val="00374B4A"/>
    <w:rsid w:val="00374CF9"/>
    <w:rsid w:val="00377FC9"/>
    <w:rsid w:val="00386147"/>
    <w:rsid w:val="00394B37"/>
    <w:rsid w:val="003A14B5"/>
    <w:rsid w:val="003A7561"/>
    <w:rsid w:val="003A7FCE"/>
    <w:rsid w:val="003B0EC5"/>
    <w:rsid w:val="003B7E5C"/>
    <w:rsid w:val="003C44FA"/>
    <w:rsid w:val="003C5E89"/>
    <w:rsid w:val="003D0C9C"/>
    <w:rsid w:val="003D1731"/>
    <w:rsid w:val="003E25E3"/>
    <w:rsid w:val="003E45B3"/>
    <w:rsid w:val="003E524F"/>
    <w:rsid w:val="003E6996"/>
    <w:rsid w:val="003F496D"/>
    <w:rsid w:val="003F55A1"/>
    <w:rsid w:val="003F5703"/>
    <w:rsid w:val="00400F1B"/>
    <w:rsid w:val="00405F07"/>
    <w:rsid w:val="00417228"/>
    <w:rsid w:val="00417EFB"/>
    <w:rsid w:val="004206C8"/>
    <w:rsid w:val="00420D33"/>
    <w:rsid w:val="004253A5"/>
    <w:rsid w:val="004262A0"/>
    <w:rsid w:val="00431F65"/>
    <w:rsid w:val="0043234B"/>
    <w:rsid w:val="00436EF6"/>
    <w:rsid w:val="00440EEC"/>
    <w:rsid w:val="0044200E"/>
    <w:rsid w:val="00446DD0"/>
    <w:rsid w:val="00454503"/>
    <w:rsid w:val="00454965"/>
    <w:rsid w:val="00455048"/>
    <w:rsid w:val="004655CE"/>
    <w:rsid w:val="00466329"/>
    <w:rsid w:val="00473A64"/>
    <w:rsid w:val="00473EFD"/>
    <w:rsid w:val="00491EB3"/>
    <w:rsid w:val="004921F2"/>
    <w:rsid w:val="00492CCF"/>
    <w:rsid w:val="0049359D"/>
    <w:rsid w:val="004959A7"/>
    <w:rsid w:val="0049698E"/>
    <w:rsid w:val="004A0195"/>
    <w:rsid w:val="004A3D72"/>
    <w:rsid w:val="004A3F6A"/>
    <w:rsid w:val="004A40FA"/>
    <w:rsid w:val="004A4641"/>
    <w:rsid w:val="004A46C5"/>
    <w:rsid w:val="004A516E"/>
    <w:rsid w:val="004A708F"/>
    <w:rsid w:val="004A71A7"/>
    <w:rsid w:val="004B1AA9"/>
    <w:rsid w:val="004B40F4"/>
    <w:rsid w:val="004C236D"/>
    <w:rsid w:val="004C4F04"/>
    <w:rsid w:val="004D1E0B"/>
    <w:rsid w:val="004D2DB8"/>
    <w:rsid w:val="004D43D2"/>
    <w:rsid w:val="004D54C4"/>
    <w:rsid w:val="004D7B1A"/>
    <w:rsid w:val="004E1EF4"/>
    <w:rsid w:val="004E3E9A"/>
    <w:rsid w:val="004E476D"/>
    <w:rsid w:val="004E7D7B"/>
    <w:rsid w:val="004F253F"/>
    <w:rsid w:val="005042D9"/>
    <w:rsid w:val="00505A89"/>
    <w:rsid w:val="00511B41"/>
    <w:rsid w:val="00523B5B"/>
    <w:rsid w:val="00530A8C"/>
    <w:rsid w:val="00535BEF"/>
    <w:rsid w:val="00535CF1"/>
    <w:rsid w:val="005507B7"/>
    <w:rsid w:val="0055522E"/>
    <w:rsid w:val="00556968"/>
    <w:rsid w:val="00562FF0"/>
    <w:rsid w:val="00563083"/>
    <w:rsid w:val="00563441"/>
    <w:rsid w:val="005636A1"/>
    <w:rsid w:val="0056496F"/>
    <w:rsid w:val="005672A0"/>
    <w:rsid w:val="00570881"/>
    <w:rsid w:val="00575035"/>
    <w:rsid w:val="00584C58"/>
    <w:rsid w:val="005854F0"/>
    <w:rsid w:val="005865FC"/>
    <w:rsid w:val="00586CE6"/>
    <w:rsid w:val="005878BB"/>
    <w:rsid w:val="005A0C30"/>
    <w:rsid w:val="005A17F3"/>
    <w:rsid w:val="005A22D0"/>
    <w:rsid w:val="005A4258"/>
    <w:rsid w:val="005A63FB"/>
    <w:rsid w:val="005B087D"/>
    <w:rsid w:val="005B10C8"/>
    <w:rsid w:val="005B111F"/>
    <w:rsid w:val="005B2895"/>
    <w:rsid w:val="005B61F4"/>
    <w:rsid w:val="005B6441"/>
    <w:rsid w:val="005B67EA"/>
    <w:rsid w:val="005D1A0A"/>
    <w:rsid w:val="005D6A6B"/>
    <w:rsid w:val="005E1DF9"/>
    <w:rsid w:val="005E2BF7"/>
    <w:rsid w:val="005E41BD"/>
    <w:rsid w:val="005E52EE"/>
    <w:rsid w:val="005E622E"/>
    <w:rsid w:val="005E7278"/>
    <w:rsid w:val="005F124D"/>
    <w:rsid w:val="005F7AC6"/>
    <w:rsid w:val="00601370"/>
    <w:rsid w:val="0060336B"/>
    <w:rsid w:val="00605E3B"/>
    <w:rsid w:val="00607222"/>
    <w:rsid w:val="006140F3"/>
    <w:rsid w:val="0061757C"/>
    <w:rsid w:val="00620A01"/>
    <w:rsid w:val="00621776"/>
    <w:rsid w:val="006250D4"/>
    <w:rsid w:val="00630C7E"/>
    <w:rsid w:val="0063293A"/>
    <w:rsid w:val="00632B5A"/>
    <w:rsid w:val="00636E7A"/>
    <w:rsid w:val="0064062E"/>
    <w:rsid w:val="006511DF"/>
    <w:rsid w:val="00652917"/>
    <w:rsid w:val="006550BF"/>
    <w:rsid w:val="0065659B"/>
    <w:rsid w:val="006609BE"/>
    <w:rsid w:val="006612E4"/>
    <w:rsid w:val="00665385"/>
    <w:rsid w:val="00672434"/>
    <w:rsid w:val="0067305F"/>
    <w:rsid w:val="006755A6"/>
    <w:rsid w:val="00676C34"/>
    <w:rsid w:val="00677302"/>
    <w:rsid w:val="00682369"/>
    <w:rsid w:val="00685AE4"/>
    <w:rsid w:val="00692E82"/>
    <w:rsid w:val="0069417F"/>
    <w:rsid w:val="006B0FEE"/>
    <w:rsid w:val="006B10C7"/>
    <w:rsid w:val="006B2E3B"/>
    <w:rsid w:val="006B77B9"/>
    <w:rsid w:val="006B7952"/>
    <w:rsid w:val="006C12BB"/>
    <w:rsid w:val="006C19E0"/>
    <w:rsid w:val="006D04EB"/>
    <w:rsid w:val="006D4C83"/>
    <w:rsid w:val="006D4C90"/>
    <w:rsid w:val="006D53F6"/>
    <w:rsid w:val="006D5AD4"/>
    <w:rsid w:val="006E52CB"/>
    <w:rsid w:val="006E53B1"/>
    <w:rsid w:val="006E77DA"/>
    <w:rsid w:val="006F07B4"/>
    <w:rsid w:val="0070054C"/>
    <w:rsid w:val="00700F2A"/>
    <w:rsid w:val="007031E0"/>
    <w:rsid w:val="00703E50"/>
    <w:rsid w:val="0071074D"/>
    <w:rsid w:val="00712798"/>
    <w:rsid w:val="00715838"/>
    <w:rsid w:val="0071770B"/>
    <w:rsid w:val="00725459"/>
    <w:rsid w:val="007309BA"/>
    <w:rsid w:val="00735A63"/>
    <w:rsid w:val="00736F9E"/>
    <w:rsid w:val="007372A8"/>
    <w:rsid w:val="007411DC"/>
    <w:rsid w:val="00754AB5"/>
    <w:rsid w:val="00757592"/>
    <w:rsid w:val="00762393"/>
    <w:rsid w:val="0076507F"/>
    <w:rsid w:val="007710C8"/>
    <w:rsid w:val="00775AF0"/>
    <w:rsid w:val="00776D67"/>
    <w:rsid w:val="0078263C"/>
    <w:rsid w:val="007860DC"/>
    <w:rsid w:val="00787145"/>
    <w:rsid w:val="0079267C"/>
    <w:rsid w:val="007959AA"/>
    <w:rsid w:val="007961EA"/>
    <w:rsid w:val="007A03A0"/>
    <w:rsid w:val="007A16DE"/>
    <w:rsid w:val="007A28D8"/>
    <w:rsid w:val="007B04F3"/>
    <w:rsid w:val="007B2217"/>
    <w:rsid w:val="007B3D28"/>
    <w:rsid w:val="007B4025"/>
    <w:rsid w:val="007B4CDD"/>
    <w:rsid w:val="007B56C9"/>
    <w:rsid w:val="007B68A5"/>
    <w:rsid w:val="007B7B65"/>
    <w:rsid w:val="007C0946"/>
    <w:rsid w:val="007C19D2"/>
    <w:rsid w:val="007C1B66"/>
    <w:rsid w:val="007D18B0"/>
    <w:rsid w:val="007D36ED"/>
    <w:rsid w:val="007E06A8"/>
    <w:rsid w:val="007E242C"/>
    <w:rsid w:val="007F0F5C"/>
    <w:rsid w:val="007F5FA0"/>
    <w:rsid w:val="007F7E70"/>
    <w:rsid w:val="0080464F"/>
    <w:rsid w:val="00804906"/>
    <w:rsid w:val="00811FB3"/>
    <w:rsid w:val="008146D5"/>
    <w:rsid w:val="0081645B"/>
    <w:rsid w:val="00820359"/>
    <w:rsid w:val="0082686A"/>
    <w:rsid w:val="00827DB3"/>
    <w:rsid w:val="00827E49"/>
    <w:rsid w:val="0083318F"/>
    <w:rsid w:val="00847F62"/>
    <w:rsid w:val="00847FAB"/>
    <w:rsid w:val="00852B5F"/>
    <w:rsid w:val="00861801"/>
    <w:rsid w:val="008626F6"/>
    <w:rsid w:val="008708AC"/>
    <w:rsid w:val="00871AC1"/>
    <w:rsid w:val="00875151"/>
    <w:rsid w:val="00886697"/>
    <w:rsid w:val="008932DD"/>
    <w:rsid w:val="008A15D8"/>
    <w:rsid w:val="008A2262"/>
    <w:rsid w:val="008B4AE6"/>
    <w:rsid w:val="008C56AB"/>
    <w:rsid w:val="008C579A"/>
    <w:rsid w:val="008D3ACD"/>
    <w:rsid w:val="008D5175"/>
    <w:rsid w:val="008E2434"/>
    <w:rsid w:val="008E3C3E"/>
    <w:rsid w:val="008E482C"/>
    <w:rsid w:val="008E5180"/>
    <w:rsid w:val="008E7057"/>
    <w:rsid w:val="008F58B9"/>
    <w:rsid w:val="00901B6F"/>
    <w:rsid w:val="00901D15"/>
    <w:rsid w:val="00901E93"/>
    <w:rsid w:val="009133E9"/>
    <w:rsid w:val="00922E28"/>
    <w:rsid w:val="00924237"/>
    <w:rsid w:val="009244A1"/>
    <w:rsid w:val="00924825"/>
    <w:rsid w:val="009276DE"/>
    <w:rsid w:val="0094131A"/>
    <w:rsid w:val="00942FB5"/>
    <w:rsid w:val="00946E20"/>
    <w:rsid w:val="0095635A"/>
    <w:rsid w:val="009609DF"/>
    <w:rsid w:val="00965435"/>
    <w:rsid w:val="00966432"/>
    <w:rsid w:val="0097025E"/>
    <w:rsid w:val="0097218F"/>
    <w:rsid w:val="0097330F"/>
    <w:rsid w:val="00977CA1"/>
    <w:rsid w:val="0098082E"/>
    <w:rsid w:val="00984ACC"/>
    <w:rsid w:val="00987837"/>
    <w:rsid w:val="00992C5E"/>
    <w:rsid w:val="009A1F8C"/>
    <w:rsid w:val="009A45B4"/>
    <w:rsid w:val="009C2876"/>
    <w:rsid w:val="009C63F8"/>
    <w:rsid w:val="009D42A3"/>
    <w:rsid w:val="009E1366"/>
    <w:rsid w:val="009E58E4"/>
    <w:rsid w:val="009E6A4B"/>
    <w:rsid w:val="009E7B77"/>
    <w:rsid w:val="009F29C5"/>
    <w:rsid w:val="00A0193E"/>
    <w:rsid w:val="00A03395"/>
    <w:rsid w:val="00A05D8F"/>
    <w:rsid w:val="00A070BE"/>
    <w:rsid w:val="00A10A4A"/>
    <w:rsid w:val="00A15848"/>
    <w:rsid w:val="00A17A7E"/>
    <w:rsid w:val="00A259AC"/>
    <w:rsid w:val="00A26164"/>
    <w:rsid w:val="00A30EE4"/>
    <w:rsid w:val="00A33252"/>
    <w:rsid w:val="00A34583"/>
    <w:rsid w:val="00A37F6D"/>
    <w:rsid w:val="00A45375"/>
    <w:rsid w:val="00A47697"/>
    <w:rsid w:val="00A50593"/>
    <w:rsid w:val="00A56F6F"/>
    <w:rsid w:val="00A60544"/>
    <w:rsid w:val="00A64195"/>
    <w:rsid w:val="00A73419"/>
    <w:rsid w:val="00A77447"/>
    <w:rsid w:val="00A777C3"/>
    <w:rsid w:val="00A83E37"/>
    <w:rsid w:val="00A84B90"/>
    <w:rsid w:val="00A86364"/>
    <w:rsid w:val="00A95A41"/>
    <w:rsid w:val="00A97D19"/>
    <w:rsid w:val="00AA2567"/>
    <w:rsid w:val="00AA272E"/>
    <w:rsid w:val="00AA2778"/>
    <w:rsid w:val="00AA4B51"/>
    <w:rsid w:val="00AA7E5C"/>
    <w:rsid w:val="00AB344E"/>
    <w:rsid w:val="00AB49A6"/>
    <w:rsid w:val="00AB58B4"/>
    <w:rsid w:val="00AD513A"/>
    <w:rsid w:val="00AD63BE"/>
    <w:rsid w:val="00AD6CF6"/>
    <w:rsid w:val="00AD745A"/>
    <w:rsid w:val="00AE1FCD"/>
    <w:rsid w:val="00AE3336"/>
    <w:rsid w:val="00AE4530"/>
    <w:rsid w:val="00AF5DE2"/>
    <w:rsid w:val="00AF6DFF"/>
    <w:rsid w:val="00AF76A9"/>
    <w:rsid w:val="00B04B9E"/>
    <w:rsid w:val="00B05FEB"/>
    <w:rsid w:val="00B11475"/>
    <w:rsid w:val="00B1217D"/>
    <w:rsid w:val="00B166AE"/>
    <w:rsid w:val="00B17C14"/>
    <w:rsid w:val="00B25CD8"/>
    <w:rsid w:val="00B33BED"/>
    <w:rsid w:val="00B41B23"/>
    <w:rsid w:val="00B4510A"/>
    <w:rsid w:val="00B45343"/>
    <w:rsid w:val="00B468D5"/>
    <w:rsid w:val="00B53B45"/>
    <w:rsid w:val="00B6006E"/>
    <w:rsid w:val="00B67842"/>
    <w:rsid w:val="00B735AA"/>
    <w:rsid w:val="00B75515"/>
    <w:rsid w:val="00B818BA"/>
    <w:rsid w:val="00B864D4"/>
    <w:rsid w:val="00B87839"/>
    <w:rsid w:val="00B9123B"/>
    <w:rsid w:val="00B93D0C"/>
    <w:rsid w:val="00B97D5F"/>
    <w:rsid w:val="00BB2FD1"/>
    <w:rsid w:val="00BB4D46"/>
    <w:rsid w:val="00BB5C00"/>
    <w:rsid w:val="00BC3865"/>
    <w:rsid w:val="00BC47E6"/>
    <w:rsid w:val="00BD6B25"/>
    <w:rsid w:val="00BE0F22"/>
    <w:rsid w:val="00BE2CDC"/>
    <w:rsid w:val="00BE5FEA"/>
    <w:rsid w:val="00BF5544"/>
    <w:rsid w:val="00BF7609"/>
    <w:rsid w:val="00C003F7"/>
    <w:rsid w:val="00C00DBF"/>
    <w:rsid w:val="00C1202B"/>
    <w:rsid w:val="00C120CA"/>
    <w:rsid w:val="00C23707"/>
    <w:rsid w:val="00C2554C"/>
    <w:rsid w:val="00C321EE"/>
    <w:rsid w:val="00C35E57"/>
    <w:rsid w:val="00C374F2"/>
    <w:rsid w:val="00C41FC6"/>
    <w:rsid w:val="00C42D03"/>
    <w:rsid w:val="00C441DA"/>
    <w:rsid w:val="00C44246"/>
    <w:rsid w:val="00C5329B"/>
    <w:rsid w:val="00C57904"/>
    <w:rsid w:val="00C61EEC"/>
    <w:rsid w:val="00C62601"/>
    <w:rsid w:val="00C62808"/>
    <w:rsid w:val="00C677F4"/>
    <w:rsid w:val="00C707EE"/>
    <w:rsid w:val="00C82CCC"/>
    <w:rsid w:val="00C830BB"/>
    <w:rsid w:val="00C84837"/>
    <w:rsid w:val="00C84BF6"/>
    <w:rsid w:val="00C87710"/>
    <w:rsid w:val="00C90657"/>
    <w:rsid w:val="00C958D1"/>
    <w:rsid w:val="00C96CBB"/>
    <w:rsid w:val="00CA10F3"/>
    <w:rsid w:val="00CA1C17"/>
    <w:rsid w:val="00CA2119"/>
    <w:rsid w:val="00CA353E"/>
    <w:rsid w:val="00CA36E6"/>
    <w:rsid w:val="00CA5AE3"/>
    <w:rsid w:val="00CA6027"/>
    <w:rsid w:val="00CB130B"/>
    <w:rsid w:val="00CB28E5"/>
    <w:rsid w:val="00CB453D"/>
    <w:rsid w:val="00CB507D"/>
    <w:rsid w:val="00CB64EA"/>
    <w:rsid w:val="00CB709A"/>
    <w:rsid w:val="00CB793F"/>
    <w:rsid w:val="00CC039D"/>
    <w:rsid w:val="00CC1915"/>
    <w:rsid w:val="00CC7B4D"/>
    <w:rsid w:val="00CD04AE"/>
    <w:rsid w:val="00CD23BF"/>
    <w:rsid w:val="00CD2DBC"/>
    <w:rsid w:val="00CD354B"/>
    <w:rsid w:val="00CD4577"/>
    <w:rsid w:val="00CD542F"/>
    <w:rsid w:val="00CE31B3"/>
    <w:rsid w:val="00CE4793"/>
    <w:rsid w:val="00D01AAD"/>
    <w:rsid w:val="00D117BF"/>
    <w:rsid w:val="00D125BE"/>
    <w:rsid w:val="00D14D05"/>
    <w:rsid w:val="00D15F2E"/>
    <w:rsid w:val="00D26CC2"/>
    <w:rsid w:val="00D31C57"/>
    <w:rsid w:val="00D31FEF"/>
    <w:rsid w:val="00D372D1"/>
    <w:rsid w:val="00D37F65"/>
    <w:rsid w:val="00D476ED"/>
    <w:rsid w:val="00D54121"/>
    <w:rsid w:val="00D572C1"/>
    <w:rsid w:val="00D679C6"/>
    <w:rsid w:val="00D67E9C"/>
    <w:rsid w:val="00D72A15"/>
    <w:rsid w:val="00D95E21"/>
    <w:rsid w:val="00DB34BC"/>
    <w:rsid w:val="00DB4AEB"/>
    <w:rsid w:val="00DB548C"/>
    <w:rsid w:val="00DC24EC"/>
    <w:rsid w:val="00DC3047"/>
    <w:rsid w:val="00DC3AF6"/>
    <w:rsid w:val="00DD4D1C"/>
    <w:rsid w:val="00DD63A5"/>
    <w:rsid w:val="00DD6C34"/>
    <w:rsid w:val="00DD7A0C"/>
    <w:rsid w:val="00DE4257"/>
    <w:rsid w:val="00DE4838"/>
    <w:rsid w:val="00DE6F05"/>
    <w:rsid w:val="00DF30BE"/>
    <w:rsid w:val="00DF38E9"/>
    <w:rsid w:val="00DF44B1"/>
    <w:rsid w:val="00DF4CB0"/>
    <w:rsid w:val="00E00115"/>
    <w:rsid w:val="00E01568"/>
    <w:rsid w:val="00E0349E"/>
    <w:rsid w:val="00E038DA"/>
    <w:rsid w:val="00E03F2C"/>
    <w:rsid w:val="00E04A05"/>
    <w:rsid w:val="00E06A20"/>
    <w:rsid w:val="00E0711E"/>
    <w:rsid w:val="00E1035C"/>
    <w:rsid w:val="00E14B2A"/>
    <w:rsid w:val="00E14EE7"/>
    <w:rsid w:val="00E16464"/>
    <w:rsid w:val="00E16ACD"/>
    <w:rsid w:val="00E202E5"/>
    <w:rsid w:val="00E2055B"/>
    <w:rsid w:val="00E255C9"/>
    <w:rsid w:val="00E313FA"/>
    <w:rsid w:val="00E3235E"/>
    <w:rsid w:val="00E34399"/>
    <w:rsid w:val="00E347F2"/>
    <w:rsid w:val="00E35286"/>
    <w:rsid w:val="00E37268"/>
    <w:rsid w:val="00E3741E"/>
    <w:rsid w:val="00E416E6"/>
    <w:rsid w:val="00E475E1"/>
    <w:rsid w:val="00E518CD"/>
    <w:rsid w:val="00E538D7"/>
    <w:rsid w:val="00E54488"/>
    <w:rsid w:val="00E57859"/>
    <w:rsid w:val="00E629BC"/>
    <w:rsid w:val="00E64598"/>
    <w:rsid w:val="00E6645F"/>
    <w:rsid w:val="00E73494"/>
    <w:rsid w:val="00E84E4F"/>
    <w:rsid w:val="00E85BB1"/>
    <w:rsid w:val="00E862EC"/>
    <w:rsid w:val="00E868AF"/>
    <w:rsid w:val="00E975F3"/>
    <w:rsid w:val="00EA1E18"/>
    <w:rsid w:val="00EA63E9"/>
    <w:rsid w:val="00EB0A9E"/>
    <w:rsid w:val="00EB3C11"/>
    <w:rsid w:val="00EB7588"/>
    <w:rsid w:val="00EC1C96"/>
    <w:rsid w:val="00EC3CAE"/>
    <w:rsid w:val="00EC520D"/>
    <w:rsid w:val="00EC554E"/>
    <w:rsid w:val="00ED028B"/>
    <w:rsid w:val="00ED6509"/>
    <w:rsid w:val="00EE0D26"/>
    <w:rsid w:val="00EE15E0"/>
    <w:rsid w:val="00EF5A45"/>
    <w:rsid w:val="00EF65AC"/>
    <w:rsid w:val="00F02217"/>
    <w:rsid w:val="00F1310E"/>
    <w:rsid w:val="00F1446C"/>
    <w:rsid w:val="00F147BB"/>
    <w:rsid w:val="00F31376"/>
    <w:rsid w:val="00F32991"/>
    <w:rsid w:val="00F331A3"/>
    <w:rsid w:val="00F3379B"/>
    <w:rsid w:val="00F33A35"/>
    <w:rsid w:val="00F348BD"/>
    <w:rsid w:val="00F35AD7"/>
    <w:rsid w:val="00F368B2"/>
    <w:rsid w:val="00F471F4"/>
    <w:rsid w:val="00F54EE6"/>
    <w:rsid w:val="00F70283"/>
    <w:rsid w:val="00F75694"/>
    <w:rsid w:val="00F75D19"/>
    <w:rsid w:val="00F8359F"/>
    <w:rsid w:val="00F8437A"/>
    <w:rsid w:val="00F84634"/>
    <w:rsid w:val="00F87AF2"/>
    <w:rsid w:val="00F977CB"/>
    <w:rsid w:val="00FA043C"/>
    <w:rsid w:val="00FA085A"/>
    <w:rsid w:val="00FA16D2"/>
    <w:rsid w:val="00FB45A8"/>
    <w:rsid w:val="00FB5CB2"/>
    <w:rsid w:val="00FC54F1"/>
    <w:rsid w:val="00FC7524"/>
    <w:rsid w:val="00FC77AE"/>
    <w:rsid w:val="00FD095D"/>
    <w:rsid w:val="00FD15F8"/>
    <w:rsid w:val="00FD4768"/>
    <w:rsid w:val="00FE05CF"/>
    <w:rsid w:val="00FE0948"/>
    <w:rsid w:val="01AA4B45"/>
    <w:rsid w:val="0BA57FF2"/>
    <w:rsid w:val="0D95022B"/>
    <w:rsid w:val="19DB50B6"/>
    <w:rsid w:val="2398361D"/>
    <w:rsid w:val="287501B7"/>
    <w:rsid w:val="2F4C1AB8"/>
    <w:rsid w:val="31F10B0A"/>
    <w:rsid w:val="33BE129C"/>
    <w:rsid w:val="33D17A7D"/>
    <w:rsid w:val="3E9B2CC1"/>
    <w:rsid w:val="49A70BDC"/>
    <w:rsid w:val="4A55026E"/>
    <w:rsid w:val="56B43326"/>
    <w:rsid w:val="61DF48EE"/>
    <w:rsid w:val="63AC2CC0"/>
    <w:rsid w:val="65EA5123"/>
    <w:rsid w:val="6C385968"/>
    <w:rsid w:val="6CF01559"/>
    <w:rsid w:val="6E107753"/>
    <w:rsid w:val="6F405E69"/>
    <w:rsid w:val="702B06CE"/>
    <w:rsid w:val="72697A23"/>
    <w:rsid w:val="744917DE"/>
    <w:rsid w:val="7E05669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4F07BA18"/>
  <w15:chartTrackingRefBased/>
  <w15:docId w15:val="{28F4D7C2-A354-46D6-A43D-5E5EFB8EA8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header" w:uiPriority="99"/>
    <w:lsdException w:name="footer" w:uiPriority="99"/>
    <w:lsdException w:name="index heading" w:semiHidden="1"/>
    <w:lsdException w:name="caption" w:qFormat="1"/>
    <w:lsdException w:name="table of figures" w:semiHidden="1"/>
    <w:lsdException w:name="footnote reference" w:semiHidden="1" w:uiPriority="99" w:unhideWhenUsed="1"/>
    <w:lsdException w:name="annotation reference" w:uiPriority="99" w:unhideWhenUsed="1"/>
    <w:lsdException w:name="line number" w:semiHidden="1" w:uiPriority="99" w:unhideWhenUsed="1"/>
    <w:lsdException w:name="endnote reference" w:semiHidden="1" w:uiPriority="99" w:unhideWhenUsed="1"/>
    <w:lsdException w:name="endnote text" w:semiHidden="1"/>
    <w:lsdException w:name="table of authorities" w:semiHidden="1"/>
    <w:lsdException w:name="macro" w:semiHidden="1"/>
    <w:lsdException w:name="toa heading" w:semiHidden="1"/>
    <w:lsdException w:name="Title" w:qFormat="1"/>
    <w:lsdException w:name="Default Paragraph Font" w:uiPriority="1" w:unhideWhenUsed="1"/>
    <w:lsdException w:name="Subtitle" w:qFormat="1"/>
    <w:lsdException w:name="Body Text 2" w:semiHidden="1" w:uiPriority="99" w:unhideWhenUsed="1"/>
    <w:lsdException w:name="Strong" w:uiPriority="22" w:qFormat="1"/>
    <w:lsdException w:name="Emphasis" w:uiPriority="20" w:qFormat="1"/>
    <w:lsdException w:name="Document Map" w:semiHidden="1"/>
    <w:lsdException w:name="HTML Top of Form" w:semiHidden="1" w:uiPriority="99" w:unhideWhenUsed="1"/>
    <w:lsdException w:name="HTML Bottom of Form" w:semiHidden="1" w:uiPriority="99" w:unhideWhenUsed="1"/>
    <w:lsdException w:name="Normal (Web)" w:uiPriority="99"/>
    <w:lsdException w:name="HTML Acronym"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lsdException w:name="Table Theme"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eastAsia="Times New Roman" w:hAnsi="Arial"/>
      <w:sz w:val="24"/>
      <w:szCs w:val="24"/>
    </w:rPr>
  </w:style>
  <w:style w:type="paragraph" w:styleId="Heading1">
    <w:name w:val="heading 1"/>
    <w:basedOn w:val="Normal"/>
    <w:next w:val="Normal"/>
    <w:link w:val="Heading1Char"/>
    <w:qFormat/>
    <w:pPr>
      <w:jc w:val="center"/>
      <w:outlineLvl w:val="0"/>
    </w:pPr>
    <w:rPr>
      <w:rFonts w:ascii="Calibri" w:hAnsi="Calibri" w:cs="Mangal"/>
      <w:b/>
      <w:color w:val="FFFFFF"/>
      <w:sz w:val="48"/>
      <w:lang w:val="x-none" w:bidi="hi-IN"/>
    </w:rPr>
  </w:style>
  <w:style w:type="paragraph" w:styleId="Heading2">
    <w:name w:val="heading 2"/>
    <w:basedOn w:val="BasicParagraph"/>
    <w:next w:val="Normal"/>
    <w:link w:val="Heading2Char"/>
    <w:qFormat/>
    <w:pPr>
      <w:widowControl w:val="0"/>
      <w:outlineLvl w:val="1"/>
    </w:pPr>
    <w:rPr>
      <w:rFonts w:ascii="Calibri" w:hAnsi="Calibri" w:cs="Mangal"/>
      <w:b/>
      <w:bCs/>
      <w:color w:val="262626"/>
      <w:spacing w:val="-12"/>
      <w:sz w:val="44"/>
      <w:szCs w:val="60"/>
      <w:lang w:val="en-US" w:bidi="hi-IN"/>
    </w:rPr>
  </w:style>
  <w:style w:type="paragraph" w:styleId="Heading3">
    <w:name w:val="heading 3"/>
    <w:basedOn w:val="Normal"/>
    <w:next w:val="Normal"/>
    <w:link w:val="Heading3Char"/>
    <w:qFormat/>
    <w:pPr>
      <w:keepNext/>
      <w:spacing w:before="240" w:after="60"/>
      <w:outlineLvl w:val="2"/>
    </w:pPr>
    <w:rPr>
      <w:rFonts w:cs="Mangal"/>
      <w:b/>
      <w:bCs/>
      <w:sz w:val="26"/>
      <w:szCs w:val="26"/>
      <w:lang w:val="x-none" w:bidi="hi-IN"/>
    </w:rPr>
  </w:style>
  <w:style w:type="paragraph" w:styleId="Heading4">
    <w:name w:val="heading 4"/>
    <w:basedOn w:val="Normal"/>
    <w:next w:val="Normal"/>
    <w:link w:val="Heading4Char"/>
    <w:qFormat/>
    <w:pPr>
      <w:keepNext/>
      <w:spacing w:before="240" w:after="60"/>
      <w:outlineLvl w:val="3"/>
    </w:pPr>
    <w:rPr>
      <w:rFonts w:ascii="Times New Roman" w:hAnsi="Times New Roman" w:cs="Mangal"/>
      <w:b/>
      <w:bCs/>
      <w:sz w:val="28"/>
      <w:szCs w:val="28"/>
      <w:lang w:val="x-none" w:bidi="hi-IN"/>
    </w:rPr>
  </w:style>
  <w:style w:type="paragraph" w:styleId="Heading5">
    <w:name w:val="heading 5"/>
    <w:basedOn w:val="Normal"/>
    <w:next w:val="Normal"/>
    <w:link w:val="Heading5Char"/>
    <w:qFormat/>
    <w:pPr>
      <w:spacing w:before="240" w:after="60"/>
      <w:outlineLvl w:val="4"/>
    </w:pPr>
    <w:rPr>
      <w:rFonts w:cs="Mangal"/>
      <w:b/>
      <w:bCs/>
      <w:i/>
      <w:iCs/>
      <w:sz w:val="26"/>
      <w:szCs w:val="26"/>
      <w:lang w:val="x-none" w:bidi="hi-IN"/>
    </w:rPr>
  </w:style>
  <w:style w:type="paragraph" w:styleId="Heading6">
    <w:name w:val="heading 6"/>
    <w:basedOn w:val="Normal"/>
    <w:next w:val="Normal"/>
    <w:link w:val="Heading6Char"/>
    <w:qFormat/>
    <w:pPr>
      <w:spacing w:before="240" w:after="60"/>
      <w:outlineLvl w:val="5"/>
    </w:pPr>
    <w:rPr>
      <w:rFonts w:ascii="Times New Roman" w:hAnsi="Times New Roman" w:cs="Mangal"/>
      <w:b/>
      <w:bCs/>
      <w:sz w:val="20"/>
      <w:szCs w:val="20"/>
      <w:lang w:val="x-none" w:bidi="hi-IN"/>
    </w:rPr>
  </w:style>
  <w:style w:type="paragraph" w:styleId="Heading7">
    <w:name w:val="heading 7"/>
    <w:basedOn w:val="Normal"/>
    <w:next w:val="Normal"/>
    <w:link w:val="Heading7Char"/>
    <w:qFormat/>
    <w:pPr>
      <w:spacing w:before="240" w:after="60"/>
      <w:outlineLvl w:val="6"/>
    </w:pPr>
    <w:rPr>
      <w:rFonts w:ascii="Times New Roman" w:hAnsi="Times New Roman" w:cs="Mangal"/>
      <w:lang w:val="x-none" w:bidi="hi-IN"/>
    </w:rPr>
  </w:style>
  <w:style w:type="paragraph" w:styleId="Heading8">
    <w:name w:val="heading 8"/>
    <w:basedOn w:val="Normal"/>
    <w:next w:val="Normal"/>
    <w:link w:val="Heading8Char"/>
    <w:qFormat/>
    <w:pPr>
      <w:spacing w:before="240" w:after="60"/>
      <w:outlineLvl w:val="7"/>
    </w:pPr>
    <w:rPr>
      <w:rFonts w:ascii="Times New Roman" w:hAnsi="Times New Roman" w:cs="Mangal"/>
      <w:i/>
      <w:iCs/>
      <w:lang w:val="x-none" w:bidi="hi-IN"/>
    </w:rPr>
  </w:style>
  <w:style w:type="paragraph" w:styleId="Heading9">
    <w:name w:val="heading 9"/>
    <w:basedOn w:val="Normal"/>
    <w:next w:val="Normal"/>
    <w:link w:val="Heading9Char"/>
    <w:qFormat/>
    <w:pPr>
      <w:spacing w:before="240" w:after="60"/>
      <w:outlineLvl w:val="8"/>
    </w:pPr>
    <w:rPr>
      <w:rFonts w:cs="Mangal"/>
      <w:sz w:val="20"/>
      <w:szCs w:val="20"/>
      <w:lang w:val="x-none"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2Char">
    <w:name w:val="Body Text Indent 2 Char"/>
    <w:link w:val="BodyTextIndent2"/>
    <w:rPr>
      <w:rFonts w:ascii="Arial" w:eastAsia="Times New Roman" w:hAnsi="Arial" w:cs="Times New Roman"/>
      <w:sz w:val="24"/>
      <w:szCs w:val="24"/>
      <w:lang w:eastAsia="en-AU"/>
    </w:rPr>
  </w:style>
  <w:style w:type="character" w:customStyle="1" w:styleId="MacroTextChar">
    <w:name w:val="Macro Text Char"/>
    <w:link w:val="MacroText"/>
    <w:semiHidden/>
    <w:rPr>
      <w:rFonts w:ascii="Courier New" w:eastAsia="Times New Roman" w:hAnsi="Courier New" w:cs="Courier New"/>
      <w:lang w:val="en-AU" w:eastAsia="en-AU" w:bidi="ar-SA"/>
    </w:rPr>
  </w:style>
  <w:style w:type="character" w:customStyle="1" w:styleId="Heading6Char">
    <w:name w:val="Heading 6 Char"/>
    <w:link w:val="Heading6"/>
    <w:rPr>
      <w:rFonts w:ascii="Times New Roman" w:eastAsia="Times New Roman" w:hAnsi="Times New Roman" w:cs="Times New Roman"/>
      <w:b/>
      <w:bCs/>
      <w:lang w:eastAsia="en-AU"/>
    </w:rPr>
  </w:style>
  <w:style w:type="character" w:customStyle="1" w:styleId="BodyTextIndentChar">
    <w:name w:val="Body Text Indent Char"/>
    <w:link w:val="BodyTextIndent"/>
    <w:rPr>
      <w:rFonts w:ascii="Arial" w:eastAsia="Times New Roman" w:hAnsi="Arial" w:cs="Times New Roman"/>
      <w:sz w:val="24"/>
      <w:szCs w:val="24"/>
      <w:lang w:eastAsia="en-AU"/>
    </w:rPr>
  </w:style>
  <w:style w:type="character" w:customStyle="1" w:styleId="style21">
    <w:name w:val="style21"/>
    <w:rPr>
      <w:color w:val="FFFFFF"/>
    </w:rPr>
  </w:style>
  <w:style w:type="character" w:customStyle="1" w:styleId="BodyTextFirstIndentChar">
    <w:name w:val="Body Text First Indent Char"/>
    <w:link w:val="BodyTextFirstIndent"/>
    <w:rPr>
      <w:rFonts w:ascii="Arial" w:eastAsia="Times New Roman" w:hAnsi="Arial" w:cs="Times New Roman"/>
      <w:sz w:val="24"/>
      <w:szCs w:val="24"/>
      <w:lang w:eastAsia="en-AU"/>
    </w:rPr>
  </w:style>
  <w:style w:type="character" w:customStyle="1" w:styleId="BodyTextChar">
    <w:name w:val="Body Text Char"/>
    <w:link w:val="BodyText"/>
    <w:rPr>
      <w:rFonts w:ascii="Arial" w:eastAsia="Times New Roman" w:hAnsi="Arial" w:cs="Times New Roman"/>
      <w:sz w:val="24"/>
      <w:szCs w:val="24"/>
      <w:lang w:eastAsia="en-AU"/>
    </w:rPr>
  </w:style>
  <w:style w:type="character" w:customStyle="1" w:styleId="CommentSubjectChar">
    <w:name w:val="Comment Subject Char"/>
    <w:link w:val="CommentSubject"/>
    <w:semiHidden/>
    <w:rPr>
      <w:rFonts w:ascii="Arial" w:eastAsia="Times New Roman" w:hAnsi="Arial" w:cs="Times New Roman"/>
      <w:b/>
      <w:bCs/>
      <w:sz w:val="20"/>
      <w:szCs w:val="20"/>
      <w:lang w:eastAsia="en-AU"/>
    </w:rPr>
  </w:style>
  <w:style w:type="character" w:customStyle="1" w:styleId="PlainTextChar">
    <w:name w:val="Plain Text Char"/>
    <w:link w:val="PlainText"/>
    <w:rPr>
      <w:rFonts w:ascii="Courier New" w:eastAsia="Times New Roman" w:hAnsi="Courier New" w:cs="Courier New"/>
      <w:sz w:val="20"/>
      <w:szCs w:val="20"/>
      <w:lang w:eastAsia="en-AU"/>
    </w:rPr>
  </w:style>
  <w:style w:type="character" w:customStyle="1" w:styleId="SalutationChar">
    <w:name w:val="Salutation Char"/>
    <w:link w:val="Salutation"/>
    <w:rPr>
      <w:rFonts w:ascii="Arial" w:eastAsia="Times New Roman" w:hAnsi="Arial" w:cs="Times New Roman"/>
      <w:sz w:val="24"/>
      <w:szCs w:val="24"/>
      <w:lang w:eastAsia="en-AU"/>
    </w:rPr>
  </w:style>
  <w:style w:type="character" w:customStyle="1" w:styleId="Heading7Char">
    <w:name w:val="Heading 7 Char"/>
    <w:link w:val="Heading7"/>
    <w:rPr>
      <w:rFonts w:ascii="Times New Roman" w:eastAsia="Times New Roman" w:hAnsi="Times New Roman" w:cs="Times New Roman"/>
      <w:sz w:val="24"/>
      <w:szCs w:val="24"/>
      <w:lang w:eastAsia="en-AU"/>
    </w:rPr>
  </w:style>
  <w:style w:type="character" w:customStyle="1" w:styleId="Heading1Char">
    <w:name w:val="Heading 1 Char"/>
    <w:link w:val="Heading1"/>
    <w:rPr>
      <w:rFonts w:eastAsia="Times New Roman" w:cs="Times New Roman"/>
      <w:b/>
      <w:color w:val="FFFFFF"/>
      <w:sz w:val="48"/>
      <w:szCs w:val="24"/>
      <w:lang w:eastAsia="en-AU"/>
    </w:rPr>
  </w:style>
  <w:style w:type="character" w:styleId="UnresolvedMention">
    <w:name w:val="Unresolved Mention"/>
    <w:uiPriority w:val="99"/>
    <w:unhideWhenUsed/>
    <w:rPr>
      <w:color w:val="808080"/>
      <w:shd w:val="clear" w:color="auto" w:fill="E6E6E6"/>
    </w:rPr>
  </w:style>
  <w:style w:type="character" w:customStyle="1" w:styleId="Heading3Char">
    <w:name w:val="Heading 3 Char"/>
    <w:link w:val="Heading3"/>
    <w:rPr>
      <w:rFonts w:ascii="Arial" w:eastAsia="Times New Roman" w:hAnsi="Arial" w:cs="Arial"/>
      <w:b/>
      <w:bCs/>
      <w:sz w:val="26"/>
      <w:szCs w:val="26"/>
      <w:lang w:eastAsia="en-AU"/>
    </w:rPr>
  </w:style>
  <w:style w:type="character" w:customStyle="1" w:styleId="ClosingChar">
    <w:name w:val="Closing Char"/>
    <w:link w:val="Closing"/>
    <w:rPr>
      <w:rFonts w:ascii="Arial" w:eastAsia="Times New Roman" w:hAnsi="Arial" w:cs="Times New Roman"/>
      <w:sz w:val="24"/>
      <w:szCs w:val="24"/>
      <w:lang w:eastAsia="en-AU"/>
    </w:rPr>
  </w:style>
  <w:style w:type="character" w:customStyle="1" w:styleId="SignatureChar">
    <w:name w:val="Signature Char"/>
    <w:link w:val="Signature"/>
    <w:rPr>
      <w:rFonts w:ascii="Arial" w:eastAsia="Times New Roman" w:hAnsi="Arial" w:cs="Times New Roman"/>
      <w:sz w:val="24"/>
      <w:szCs w:val="24"/>
      <w:lang w:eastAsia="en-AU"/>
    </w:rPr>
  </w:style>
  <w:style w:type="character" w:customStyle="1" w:styleId="E-mailSignatureChar">
    <w:name w:val="E-mail Signature Char"/>
    <w:link w:val="E-mailSignature"/>
    <w:rPr>
      <w:rFonts w:ascii="Arial" w:eastAsia="Times New Roman" w:hAnsi="Arial" w:cs="Times New Roman"/>
      <w:sz w:val="24"/>
      <w:szCs w:val="24"/>
      <w:lang w:eastAsia="en-AU"/>
    </w:rPr>
  </w:style>
  <w:style w:type="character" w:customStyle="1" w:styleId="BalloonTextChar">
    <w:name w:val="Balloon Text Char"/>
    <w:link w:val="BalloonText"/>
    <w:semiHidden/>
    <w:rPr>
      <w:rFonts w:ascii="Tahoma" w:eastAsia="Times New Roman" w:hAnsi="Tahoma" w:cs="Tahoma"/>
      <w:sz w:val="16"/>
      <w:szCs w:val="16"/>
      <w:lang w:eastAsia="en-AU"/>
    </w:rPr>
  </w:style>
  <w:style w:type="character" w:customStyle="1" w:styleId="FooterChar">
    <w:name w:val="Footer Char"/>
    <w:link w:val="Footer"/>
    <w:uiPriority w:val="99"/>
    <w:rPr>
      <w:rFonts w:ascii="Arial" w:eastAsia="Times New Roman" w:hAnsi="Arial" w:cs="Times New Roman"/>
      <w:sz w:val="24"/>
      <w:szCs w:val="24"/>
      <w:lang w:eastAsia="en-AU"/>
    </w:rPr>
  </w:style>
  <w:style w:type="character" w:customStyle="1" w:styleId="SubtitleChar">
    <w:name w:val="Subtitle Char"/>
    <w:link w:val="Subtitle"/>
    <w:rPr>
      <w:rFonts w:eastAsia="Times New Roman" w:cs="Times New Roman"/>
      <w:sz w:val="24"/>
      <w:szCs w:val="24"/>
      <w:lang w:eastAsia="en-AU"/>
    </w:rPr>
  </w:style>
  <w:style w:type="character" w:customStyle="1" w:styleId="HTMLPreformattedChar">
    <w:name w:val="HTML Preformatted Char"/>
    <w:link w:val="HTMLPreformatted"/>
    <w:rPr>
      <w:rFonts w:ascii="Courier New" w:eastAsia="Times New Roman" w:hAnsi="Courier New" w:cs="Courier New"/>
      <w:sz w:val="20"/>
      <w:szCs w:val="20"/>
      <w:lang w:eastAsia="en-AU"/>
    </w:rPr>
  </w:style>
  <w:style w:type="character" w:customStyle="1" w:styleId="EndnoteTextChar">
    <w:name w:val="Endnote Text Char"/>
    <w:link w:val="EndnoteText"/>
    <w:semiHidden/>
    <w:rPr>
      <w:rFonts w:ascii="Arial" w:eastAsia="Times New Roman" w:hAnsi="Arial" w:cs="Times New Roman"/>
      <w:sz w:val="20"/>
      <w:szCs w:val="20"/>
      <w:lang w:eastAsia="en-AU"/>
    </w:rPr>
  </w:style>
  <w:style w:type="character" w:customStyle="1" w:styleId="DocumentMapChar">
    <w:name w:val="Document Map Char"/>
    <w:link w:val="DocumentMap"/>
    <w:semiHidden/>
    <w:rPr>
      <w:rFonts w:ascii="Tahoma" w:eastAsia="Times New Roman" w:hAnsi="Tahoma" w:cs="Tahoma"/>
      <w:sz w:val="24"/>
      <w:szCs w:val="24"/>
      <w:shd w:val="clear" w:color="auto" w:fill="000080"/>
      <w:lang w:eastAsia="en-AU"/>
    </w:rPr>
  </w:style>
  <w:style w:type="character" w:styleId="Emphasis">
    <w:name w:val="Emphasis"/>
    <w:uiPriority w:val="20"/>
    <w:qFormat/>
    <w:rPr>
      <w:i/>
      <w:iCs/>
    </w:rPr>
  </w:style>
  <w:style w:type="character" w:customStyle="1" w:styleId="Heading9Char">
    <w:name w:val="Heading 9 Char"/>
    <w:link w:val="Heading9"/>
    <w:rPr>
      <w:rFonts w:ascii="Arial" w:eastAsia="Times New Roman" w:hAnsi="Arial" w:cs="Arial"/>
      <w:lang w:eastAsia="en-AU"/>
    </w:rPr>
  </w:style>
  <w:style w:type="character" w:styleId="PageNumber">
    <w:name w:val="page number"/>
    <w:rPr>
      <w:rFonts w:cs="Times New Roman"/>
    </w:rPr>
  </w:style>
  <w:style w:type="character" w:styleId="Hyperlink">
    <w:name w:val="Hyperlink"/>
    <w:rPr>
      <w:rFonts w:cs="Times New Roman"/>
      <w:color w:val="0000FF"/>
      <w:u w:val="single"/>
    </w:rPr>
  </w:style>
  <w:style w:type="character" w:customStyle="1" w:styleId="MessageHeaderChar">
    <w:name w:val="Message Header Char"/>
    <w:link w:val="MessageHeader"/>
    <w:rPr>
      <w:rFonts w:ascii="Arial" w:eastAsia="Times New Roman" w:hAnsi="Arial" w:cs="Arial"/>
      <w:sz w:val="24"/>
      <w:szCs w:val="24"/>
      <w:shd w:val="pct20" w:color="auto" w:fill="auto"/>
      <w:lang w:eastAsia="en-AU"/>
    </w:rPr>
  </w:style>
  <w:style w:type="character" w:customStyle="1" w:styleId="Heading2Char">
    <w:name w:val="Heading 2 Char"/>
    <w:link w:val="Heading2"/>
    <w:rPr>
      <w:rFonts w:eastAsia="Times New Roman" w:cs="Arial"/>
      <w:b/>
      <w:bCs/>
      <w:color w:val="262626"/>
      <w:spacing w:val="-12"/>
      <w:kern w:val="28"/>
      <w:sz w:val="44"/>
      <w:szCs w:val="60"/>
      <w:lang w:val="en-US" w:eastAsia="en-AU"/>
    </w:rPr>
  </w:style>
  <w:style w:type="character" w:customStyle="1" w:styleId="BodyText3Char">
    <w:name w:val="Body Text 3 Char"/>
    <w:link w:val="BodyText3"/>
    <w:rPr>
      <w:rFonts w:ascii="Arial" w:eastAsia="Times New Roman" w:hAnsi="Arial" w:cs="Times New Roman"/>
      <w:sz w:val="16"/>
      <w:szCs w:val="16"/>
      <w:lang w:eastAsia="en-AU"/>
    </w:rPr>
  </w:style>
  <w:style w:type="character" w:customStyle="1" w:styleId="BodyTextIndent3Char">
    <w:name w:val="Body Text Indent 3 Char"/>
    <w:link w:val="BodyTextIndent3"/>
    <w:rPr>
      <w:rFonts w:ascii="Arial" w:eastAsia="Times New Roman" w:hAnsi="Arial" w:cs="Times New Roman"/>
      <w:sz w:val="16"/>
      <w:szCs w:val="16"/>
      <w:lang w:eastAsia="en-AU"/>
    </w:rPr>
  </w:style>
  <w:style w:type="character" w:customStyle="1" w:styleId="Heading5Char">
    <w:name w:val="Heading 5 Char"/>
    <w:link w:val="Heading5"/>
    <w:rPr>
      <w:rFonts w:ascii="Arial" w:eastAsia="Times New Roman" w:hAnsi="Arial" w:cs="Times New Roman"/>
      <w:b/>
      <w:bCs/>
      <w:i/>
      <w:iCs/>
      <w:sz w:val="26"/>
      <w:szCs w:val="26"/>
      <w:lang w:eastAsia="en-AU"/>
    </w:rPr>
  </w:style>
  <w:style w:type="character" w:customStyle="1" w:styleId="FootnoteTextChar">
    <w:name w:val="Footnote Text Char"/>
    <w:link w:val="FootnoteText"/>
    <w:semiHidden/>
    <w:rPr>
      <w:rFonts w:ascii="Arial" w:eastAsia="Times New Roman" w:hAnsi="Arial" w:cs="Times New Roman"/>
      <w:sz w:val="20"/>
      <w:szCs w:val="20"/>
      <w:lang w:eastAsia="en-AU"/>
    </w:rPr>
  </w:style>
  <w:style w:type="character" w:customStyle="1" w:styleId="st1">
    <w:name w:val="st1"/>
    <w:basedOn w:val="DefaultParagraphFont"/>
  </w:style>
  <w:style w:type="character" w:customStyle="1" w:styleId="TitleChar">
    <w:name w:val="Title Char"/>
    <w:link w:val="Title"/>
    <w:rPr>
      <w:rFonts w:ascii="Arial" w:eastAsia="Times New Roman" w:hAnsi="Arial" w:cs="Arial"/>
      <w:b/>
      <w:bCs/>
      <w:kern w:val="28"/>
      <w:sz w:val="32"/>
      <w:szCs w:val="32"/>
      <w:lang w:eastAsia="en-AU"/>
    </w:rPr>
  </w:style>
  <w:style w:type="character" w:styleId="CommentReference">
    <w:name w:val="annotation reference"/>
    <w:uiPriority w:val="99"/>
    <w:unhideWhenUsed/>
    <w:rPr>
      <w:sz w:val="16"/>
      <w:szCs w:val="16"/>
    </w:rPr>
  </w:style>
  <w:style w:type="character" w:styleId="FollowedHyperlink">
    <w:name w:val="FollowedHyperlink"/>
    <w:rPr>
      <w:rFonts w:cs="Times New Roman"/>
      <w:color w:val="800080"/>
      <w:u w:val="single"/>
    </w:rPr>
  </w:style>
  <w:style w:type="character" w:customStyle="1" w:styleId="NoteHeadingChar">
    <w:name w:val="Note Heading Char"/>
    <w:link w:val="NoteHeading"/>
    <w:rPr>
      <w:rFonts w:ascii="Arial" w:eastAsia="Times New Roman" w:hAnsi="Arial" w:cs="Times New Roman"/>
      <w:sz w:val="24"/>
      <w:szCs w:val="24"/>
      <w:lang w:eastAsia="en-AU"/>
    </w:rPr>
  </w:style>
  <w:style w:type="character" w:customStyle="1" w:styleId="HTMLAddressChar">
    <w:name w:val="HTML Address Char"/>
    <w:link w:val="HTMLAddress"/>
    <w:rPr>
      <w:rFonts w:ascii="Arial" w:eastAsia="Times New Roman" w:hAnsi="Arial" w:cs="Times New Roman"/>
      <w:i/>
      <w:iCs/>
      <w:sz w:val="24"/>
      <w:szCs w:val="24"/>
      <w:lang w:eastAsia="en-AU"/>
    </w:rPr>
  </w:style>
  <w:style w:type="character" w:customStyle="1" w:styleId="Heading4Char">
    <w:name w:val="Heading 4 Char"/>
    <w:link w:val="Heading4"/>
    <w:rPr>
      <w:rFonts w:ascii="Times New Roman" w:eastAsia="Times New Roman" w:hAnsi="Times New Roman" w:cs="Times New Roman"/>
      <w:b/>
      <w:bCs/>
      <w:sz w:val="28"/>
      <w:szCs w:val="28"/>
      <w:lang w:eastAsia="en-AU"/>
    </w:rPr>
  </w:style>
  <w:style w:type="character" w:customStyle="1" w:styleId="bodyChar">
    <w:name w:val="body Char"/>
    <w:link w:val="body"/>
    <w:rPr>
      <w:rFonts w:eastAsia="Times New Roman" w:cs="Arial"/>
      <w:color w:val="000000"/>
      <w:sz w:val="18"/>
      <w:szCs w:val="18"/>
      <w:lang w:eastAsia="en-AU"/>
    </w:rPr>
  </w:style>
  <w:style w:type="character" w:customStyle="1" w:styleId="paraintro1">
    <w:name w:val="paraintro1"/>
    <w:rPr>
      <w:b/>
      <w:bCs/>
      <w:sz w:val="30"/>
      <w:szCs w:val="30"/>
    </w:rPr>
  </w:style>
  <w:style w:type="character" w:customStyle="1" w:styleId="BodyTextFirstIndent2Char">
    <w:name w:val="Body Text First Indent 2 Char"/>
    <w:link w:val="BodyTextFirstIndent2"/>
    <w:rPr>
      <w:rFonts w:ascii="Arial" w:eastAsia="Times New Roman" w:hAnsi="Arial" w:cs="Times New Roman"/>
      <w:sz w:val="24"/>
      <w:szCs w:val="24"/>
      <w:lang w:eastAsia="en-AU"/>
    </w:rPr>
  </w:style>
  <w:style w:type="character" w:customStyle="1" w:styleId="DateChar">
    <w:name w:val="Date Char"/>
    <w:link w:val="Date"/>
    <w:rPr>
      <w:rFonts w:ascii="Arial" w:eastAsia="Times New Roman" w:hAnsi="Arial" w:cs="Times New Roman"/>
      <w:sz w:val="24"/>
      <w:szCs w:val="24"/>
      <w:lang w:eastAsia="en-AU"/>
    </w:rPr>
  </w:style>
  <w:style w:type="character" w:customStyle="1" w:styleId="HeaderChar">
    <w:name w:val="Header Char"/>
    <w:link w:val="Header"/>
    <w:uiPriority w:val="99"/>
    <w:rPr>
      <w:rFonts w:ascii="Arial" w:eastAsia="Times New Roman" w:hAnsi="Arial" w:cs="Times New Roman"/>
      <w:sz w:val="24"/>
      <w:szCs w:val="24"/>
      <w:lang w:eastAsia="en-AU"/>
    </w:rPr>
  </w:style>
  <w:style w:type="character" w:customStyle="1" w:styleId="Heading8Char">
    <w:name w:val="Heading 8 Char"/>
    <w:link w:val="Heading8"/>
    <w:rPr>
      <w:rFonts w:ascii="Times New Roman" w:eastAsia="Times New Roman" w:hAnsi="Times New Roman" w:cs="Times New Roman"/>
      <w:i/>
      <w:iCs/>
      <w:sz w:val="24"/>
      <w:szCs w:val="24"/>
      <w:lang w:eastAsia="en-AU"/>
    </w:rPr>
  </w:style>
  <w:style w:type="character" w:customStyle="1" w:styleId="CommentTextChar">
    <w:name w:val="Comment Text Char"/>
    <w:link w:val="CommentText"/>
    <w:rPr>
      <w:rFonts w:ascii="Arial" w:eastAsia="Times New Roman" w:hAnsi="Arial" w:cs="Times New Roman"/>
      <w:sz w:val="20"/>
      <w:szCs w:val="20"/>
      <w:lang w:eastAsia="en-AU"/>
    </w:rPr>
  </w:style>
  <w:style w:type="paragraph" w:styleId="BodyTextIndent3">
    <w:name w:val="Body Text Indent 3"/>
    <w:basedOn w:val="Normal"/>
    <w:link w:val="BodyTextIndent3Char"/>
    <w:pPr>
      <w:spacing w:after="120"/>
      <w:ind w:left="283"/>
    </w:pPr>
    <w:rPr>
      <w:rFonts w:cs="Mangal"/>
      <w:sz w:val="16"/>
      <w:szCs w:val="16"/>
      <w:lang w:val="x-none" w:bidi="hi-IN"/>
    </w:r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rPr>
      <w:rFonts w:cs="Mangal"/>
      <w:lang w:val="x-none" w:bidi="hi-IN"/>
    </w:rPr>
  </w:style>
  <w:style w:type="paragraph" w:styleId="BodyTextFirstIndent">
    <w:name w:val="Body Text First Indent"/>
    <w:basedOn w:val="BodyText"/>
    <w:link w:val="BodyTextFirstIndentChar"/>
    <w:pPr>
      <w:ind w:firstLine="210"/>
    </w:pPr>
  </w:style>
  <w:style w:type="paragraph" w:styleId="BodyText">
    <w:name w:val="Body Text"/>
    <w:basedOn w:val="Normal"/>
    <w:link w:val="BodyTextChar"/>
    <w:pPr>
      <w:spacing w:after="120"/>
    </w:pPr>
    <w:rPr>
      <w:rFonts w:cs="Mangal"/>
      <w:lang w:val="x-none" w:bidi="hi-IN"/>
    </w:rPr>
  </w:style>
  <w:style w:type="paragraph" w:styleId="BlockText">
    <w:name w:val="Block Text"/>
    <w:basedOn w:val="Normal"/>
    <w:pPr>
      <w:spacing w:after="120"/>
      <w:ind w:left="1440" w:right="1440"/>
    </w:pPr>
  </w:style>
  <w:style w:type="paragraph" w:styleId="Date">
    <w:name w:val="Date"/>
    <w:basedOn w:val="Normal"/>
    <w:next w:val="Normal"/>
    <w:link w:val="DateChar"/>
    <w:rPr>
      <w:rFonts w:cs="Mangal"/>
      <w:lang w:val="x-none" w:bidi="hi-IN"/>
    </w:rPr>
  </w:style>
  <w:style w:type="paragraph" w:styleId="BalloonText">
    <w:name w:val="Balloon Text"/>
    <w:basedOn w:val="Normal"/>
    <w:link w:val="BalloonTextChar"/>
    <w:semiHidden/>
    <w:rPr>
      <w:rFonts w:ascii="Tahoma" w:hAnsi="Tahoma" w:cs="Mangal"/>
      <w:sz w:val="16"/>
      <w:szCs w:val="16"/>
      <w:lang w:val="x-none" w:bidi="hi-IN"/>
    </w:rPr>
  </w:style>
  <w:style w:type="paragraph" w:styleId="CommentText">
    <w:name w:val="annotation text"/>
    <w:basedOn w:val="Normal"/>
    <w:link w:val="CommentTextChar"/>
    <w:rPr>
      <w:rFonts w:cs="Mangal"/>
      <w:sz w:val="20"/>
      <w:szCs w:val="20"/>
      <w:lang w:val="x-none" w:bidi="hi-IN"/>
    </w:rPr>
  </w:style>
  <w:style w:type="paragraph" w:styleId="Caption">
    <w:name w:val="caption"/>
    <w:basedOn w:val="Normal"/>
    <w:next w:val="Normal"/>
    <w:qFormat/>
    <w:pPr>
      <w:spacing w:before="120" w:after="120"/>
    </w:pPr>
    <w:rPr>
      <w:b/>
      <w:bCs/>
      <w:sz w:val="20"/>
      <w:szCs w:val="20"/>
    </w:rPr>
  </w:style>
  <w:style w:type="paragraph" w:styleId="Closing">
    <w:name w:val="Closing"/>
    <w:basedOn w:val="Normal"/>
    <w:link w:val="ClosingChar"/>
    <w:pPr>
      <w:ind w:left="4252"/>
    </w:pPr>
    <w:rPr>
      <w:rFonts w:cs="Mangal"/>
      <w:lang w:val="x-none" w:bidi="hi-IN"/>
    </w:rPr>
  </w:style>
  <w:style w:type="paragraph" w:styleId="BodyTextIndent">
    <w:name w:val="Body Text Indent"/>
    <w:basedOn w:val="Normal"/>
    <w:link w:val="BodyTextIndentChar"/>
    <w:pPr>
      <w:spacing w:after="120"/>
      <w:ind w:left="283"/>
    </w:pPr>
    <w:rPr>
      <w:rFonts w:cs="Mangal"/>
      <w:lang w:val="x-none" w:bidi="hi-IN"/>
    </w:rPr>
  </w:style>
  <w:style w:type="paragraph" w:styleId="BodyText3">
    <w:name w:val="Body Text 3"/>
    <w:basedOn w:val="Normal"/>
    <w:link w:val="BodyText3Char"/>
    <w:pPr>
      <w:spacing w:after="120"/>
    </w:pPr>
    <w:rPr>
      <w:rFonts w:cs="Mangal"/>
      <w:sz w:val="16"/>
      <w:szCs w:val="16"/>
      <w:lang w:val="x-none" w:bidi="hi-IN"/>
    </w:rPr>
  </w:style>
  <w:style w:type="paragraph" w:styleId="ListContinue">
    <w:name w:val="List Continue"/>
    <w:basedOn w:val="Normal"/>
    <w:pPr>
      <w:spacing w:after="120"/>
      <w:ind w:left="283"/>
    </w:pPr>
  </w:style>
  <w:style w:type="paragraph" w:styleId="IndexHeading">
    <w:name w:val="index heading"/>
    <w:basedOn w:val="Normal"/>
    <w:next w:val="Index1"/>
    <w:semiHidden/>
    <w:rPr>
      <w:rFonts w:cs="Arial"/>
      <w:b/>
      <w:bCs/>
    </w:rPr>
  </w:style>
  <w:style w:type="paragraph" w:styleId="NormalIndent">
    <w:name w:val="Normal Indent"/>
    <w:basedOn w:val="Normal"/>
    <w:pPr>
      <w:ind w:left="720"/>
    </w:pPr>
  </w:style>
  <w:style w:type="paragraph" w:styleId="Index1">
    <w:name w:val="index 1"/>
    <w:basedOn w:val="Normal"/>
    <w:next w:val="Normal"/>
    <w:semiHidden/>
    <w:pPr>
      <w:ind w:left="240" w:hanging="240"/>
    </w:pPr>
  </w:style>
  <w:style w:type="paragraph" w:styleId="HTMLAddress">
    <w:name w:val="HTML Address"/>
    <w:basedOn w:val="Normal"/>
    <w:link w:val="HTMLAddressChar"/>
    <w:rPr>
      <w:rFonts w:cs="Mangal"/>
      <w:i/>
      <w:iCs/>
      <w:lang w:val="x-none" w:bidi="hi-IN"/>
    </w:rPr>
  </w:style>
  <w:style w:type="paragraph" w:styleId="Title">
    <w:name w:val="Title"/>
    <w:basedOn w:val="Normal"/>
    <w:link w:val="TitleChar"/>
    <w:qFormat/>
    <w:pPr>
      <w:spacing w:before="240" w:after="60"/>
      <w:jc w:val="center"/>
      <w:outlineLvl w:val="0"/>
    </w:pPr>
    <w:rPr>
      <w:rFonts w:cs="Mangal"/>
      <w:b/>
      <w:bCs/>
      <w:kern w:val="28"/>
      <w:sz w:val="32"/>
      <w:szCs w:val="32"/>
      <w:lang w:val="x-none" w:bidi="hi-IN"/>
    </w:rPr>
  </w:style>
  <w:style w:type="paragraph" w:customStyle="1" w:styleId="BasicParagraph">
    <w:name w:val="[Basic Paragraph]"/>
    <w:basedOn w:val="Normal"/>
    <w:pPr>
      <w:spacing w:line="288" w:lineRule="auto"/>
    </w:pPr>
    <w:rPr>
      <w:rFonts w:ascii="Minion Pro" w:hAnsi="Minion Pro"/>
      <w:color w:val="000000"/>
      <w:kern w:val="28"/>
    </w:rPr>
  </w:style>
  <w:style w:type="paragraph" w:styleId="EnvelopeReturn">
    <w:name w:val="envelope return"/>
    <w:basedOn w:val="Normal"/>
    <w:rPr>
      <w:rFonts w:cs="Arial"/>
      <w:sz w:val="20"/>
      <w:szCs w:val="20"/>
    </w:rPr>
  </w:style>
  <w:style w:type="paragraph" w:styleId="CommentSubject">
    <w:name w:val="annotation subject"/>
    <w:basedOn w:val="CommentText"/>
    <w:next w:val="CommentText"/>
    <w:link w:val="CommentSubjectChar"/>
    <w:semiHidden/>
    <w:rPr>
      <w:b/>
      <w:bCs/>
    </w:rPr>
  </w:style>
  <w:style w:type="paragraph" w:styleId="ListNumber3">
    <w:name w:val="List Number 3"/>
    <w:basedOn w:val="Normal"/>
    <w:pPr>
      <w:numPr>
        <w:numId w:val="1"/>
      </w:numPr>
      <w:tabs>
        <w:tab w:val="left" w:pos="926"/>
      </w:tabs>
    </w:pPr>
  </w:style>
  <w:style w:type="paragraph" w:customStyle="1" w:styleId="sentencestyle">
    <w:name w:val="sentence style"/>
    <w:basedOn w:val="AAAIndent"/>
    <w:pPr>
      <w:tabs>
        <w:tab w:val="left" w:pos="720"/>
      </w:tabs>
      <w:ind w:hanging="1307"/>
    </w:pPr>
  </w:style>
  <w:style w:type="paragraph" w:styleId="Index3">
    <w:name w:val="index 3"/>
    <w:basedOn w:val="Normal"/>
    <w:next w:val="Normal"/>
    <w:semiHidden/>
    <w:pPr>
      <w:ind w:left="720" w:hanging="240"/>
    </w:pPr>
  </w:style>
  <w:style w:type="paragraph" w:styleId="ListNumber">
    <w:name w:val="List Number"/>
    <w:basedOn w:val="Normal"/>
    <w:pPr>
      <w:numPr>
        <w:numId w:val="2"/>
      </w:numPr>
      <w:tabs>
        <w:tab w:val="left" w:pos="360"/>
      </w:tabs>
    </w:pPr>
  </w:style>
  <w:style w:type="paragraph" w:styleId="ListContinue2">
    <w:name w:val="List Continue 2"/>
    <w:basedOn w:val="Normal"/>
    <w:pPr>
      <w:spacing w:after="120"/>
      <w:ind w:left="566"/>
    </w:pPr>
  </w:style>
  <w:style w:type="paragraph" w:styleId="TOC8">
    <w:name w:val="toc 8"/>
    <w:basedOn w:val="Normal"/>
    <w:next w:val="Normal"/>
    <w:semiHidden/>
    <w:pPr>
      <w:ind w:left="1680"/>
    </w:pPr>
  </w:style>
  <w:style w:type="paragraph" w:styleId="Index9">
    <w:name w:val="index 9"/>
    <w:basedOn w:val="Normal"/>
    <w:next w:val="Normal"/>
    <w:semiHidden/>
    <w:pPr>
      <w:ind w:left="2160" w:hanging="240"/>
    </w:pPr>
  </w:style>
  <w:style w:type="paragraph" w:styleId="Header">
    <w:name w:val="header"/>
    <w:basedOn w:val="Normal"/>
    <w:link w:val="HeaderChar"/>
    <w:uiPriority w:val="99"/>
    <w:pPr>
      <w:tabs>
        <w:tab w:val="center" w:pos="4153"/>
        <w:tab w:val="right" w:pos="8306"/>
      </w:tabs>
    </w:pPr>
    <w:rPr>
      <w:rFonts w:cs="Mangal"/>
      <w:lang w:val="x-none" w:bidi="hi-IN"/>
    </w:rPr>
  </w:style>
  <w:style w:type="paragraph" w:styleId="Subtitle">
    <w:name w:val="Subtitle"/>
    <w:basedOn w:val="Normal"/>
    <w:link w:val="SubtitleChar"/>
    <w:qFormat/>
    <w:pPr>
      <w:spacing w:before="120" w:after="120"/>
      <w:jc w:val="both"/>
    </w:pPr>
    <w:rPr>
      <w:rFonts w:ascii="Calibri" w:hAnsi="Calibri" w:cs="Mangal"/>
      <w:lang w:val="x-none" w:bidi="hi-IN"/>
    </w:rPr>
  </w:style>
  <w:style w:type="paragraph" w:styleId="DocumentMap">
    <w:name w:val="Document Map"/>
    <w:basedOn w:val="Normal"/>
    <w:link w:val="DocumentMapChar"/>
    <w:semiHidden/>
    <w:pPr>
      <w:shd w:val="clear" w:color="auto" w:fill="000080"/>
    </w:pPr>
    <w:rPr>
      <w:rFonts w:ascii="Tahoma" w:hAnsi="Tahoma" w:cs="Mangal"/>
      <w:lang w:val="x-none" w:bidi="hi-IN"/>
    </w:rPr>
  </w:style>
  <w:style w:type="paragraph" w:styleId="List2">
    <w:name w:val="List 2"/>
    <w:basedOn w:val="Normal"/>
    <w:pPr>
      <w:ind w:left="566" w:hanging="283"/>
    </w:pPr>
  </w:style>
  <w:style w:type="paragraph" w:styleId="ListNumber5">
    <w:name w:val="List Number 5"/>
    <w:basedOn w:val="Normal"/>
    <w:pPr>
      <w:numPr>
        <w:numId w:val="3"/>
      </w:numPr>
      <w:tabs>
        <w:tab w:val="left" w:pos="1492"/>
      </w:tabs>
    </w:pPr>
  </w:style>
  <w:style w:type="paragraph" w:styleId="ListContinue3">
    <w:name w:val="List Continue 3"/>
    <w:basedOn w:val="Normal"/>
    <w:pPr>
      <w:spacing w:after="120"/>
      <w:ind w:left="849"/>
    </w:pPr>
  </w:style>
  <w:style w:type="paragraph" w:styleId="TOC3">
    <w:name w:val="toc 3"/>
    <w:basedOn w:val="Normal"/>
    <w:next w:val="Normal"/>
    <w:semiHidden/>
    <w:pPr>
      <w:ind w:left="480"/>
    </w:pPr>
  </w:style>
  <w:style w:type="paragraph" w:styleId="E-mailSignature">
    <w:name w:val="E-mail Signature"/>
    <w:basedOn w:val="Normal"/>
    <w:link w:val="E-mailSignatureChar"/>
    <w:rPr>
      <w:rFonts w:cs="Mangal"/>
      <w:lang w:val="x-none" w:bidi="hi-IN"/>
    </w:rPr>
  </w:style>
  <w:style w:type="paragraph" w:styleId="TOC6">
    <w:name w:val="toc 6"/>
    <w:basedOn w:val="Normal"/>
    <w:next w:val="Normal"/>
    <w:semiHidden/>
    <w:pPr>
      <w:ind w:left="1200"/>
    </w:pPr>
  </w:style>
  <w:style w:type="paragraph" w:styleId="ListNumber2">
    <w:name w:val="List Number 2"/>
    <w:basedOn w:val="Normal"/>
    <w:pPr>
      <w:numPr>
        <w:numId w:val="4"/>
      </w:numPr>
      <w:tabs>
        <w:tab w:val="left" w:pos="643"/>
      </w:tabs>
    </w:pPr>
  </w:style>
  <w:style w:type="paragraph" w:styleId="TableofAuthorities">
    <w:name w:val="table of authorities"/>
    <w:basedOn w:val="Normal"/>
    <w:next w:val="Normal"/>
    <w:semiHidden/>
    <w:pPr>
      <w:ind w:left="240" w:hanging="240"/>
    </w:pPr>
  </w:style>
  <w:style w:type="paragraph" w:styleId="FootnoteText">
    <w:name w:val="footnote text"/>
    <w:basedOn w:val="Normal"/>
    <w:link w:val="FootnoteTextChar"/>
    <w:semiHidden/>
    <w:rPr>
      <w:rFonts w:cs="Mangal"/>
      <w:sz w:val="20"/>
      <w:szCs w:val="20"/>
      <w:lang w:val="x-none" w:bidi="hi-IN"/>
    </w:rPr>
  </w:style>
  <w:style w:type="paragraph" w:styleId="ListBullet2">
    <w:name w:val="List Bullet 2"/>
    <w:basedOn w:val="Normal"/>
    <w:pPr>
      <w:numPr>
        <w:numId w:val="5"/>
      </w:numPr>
      <w:tabs>
        <w:tab w:val="left" w:pos="643"/>
      </w:tabs>
    </w:pPr>
  </w:style>
  <w:style w:type="paragraph" w:customStyle="1" w:styleId="NormalJustified12ptAfter">
    <w:name w:val="NormalJustified12ptAfter"/>
    <w:basedOn w:val="Normal"/>
    <w:qFormat/>
    <w:pPr>
      <w:spacing w:after="240"/>
      <w:jc w:val="both"/>
    </w:pPr>
    <w:rPr>
      <w:rFonts w:eastAsia="Calibri"/>
      <w:sz w:val="20"/>
      <w:szCs w:val="20"/>
      <w:lang w:eastAsia="en-US"/>
    </w:rPr>
  </w:style>
  <w:style w:type="paragraph" w:styleId="List3">
    <w:name w:val="List 3"/>
    <w:basedOn w:val="Normal"/>
    <w:pPr>
      <w:ind w:left="849" w:hanging="283"/>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rPr>
  </w:style>
  <w:style w:type="paragraph" w:styleId="Index8">
    <w:name w:val="index 8"/>
    <w:basedOn w:val="Normal"/>
    <w:next w:val="Normal"/>
    <w:semiHidden/>
    <w:pPr>
      <w:ind w:left="1920" w:hanging="240"/>
    </w:pPr>
  </w:style>
  <w:style w:type="paragraph" w:styleId="TOC2">
    <w:name w:val="toc 2"/>
    <w:basedOn w:val="Normal"/>
    <w:next w:val="Normal"/>
    <w:semiHidden/>
    <w:pPr>
      <w:ind w:left="240"/>
    </w:pPr>
  </w:style>
  <w:style w:type="paragraph" w:styleId="EndnoteText">
    <w:name w:val="endnote text"/>
    <w:basedOn w:val="Normal"/>
    <w:link w:val="EndnoteTextChar"/>
    <w:semiHidden/>
    <w:rPr>
      <w:rFonts w:cs="Mangal"/>
      <w:sz w:val="20"/>
      <w:szCs w:val="20"/>
      <w:lang w:val="x-none" w:bidi="hi-IN"/>
    </w:rPr>
  </w:style>
  <w:style w:type="paragraph" w:customStyle="1" w:styleId="body">
    <w:name w:val="body"/>
    <w:basedOn w:val="Normal"/>
    <w:link w:val="bodyChar"/>
    <w:pPr>
      <w:spacing w:before="120" w:after="120"/>
      <w:jc w:val="both"/>
    </w:pPr>
    <w:rPr>
      <w:rFonts w:ascii="Calibri" w:hAnsi="Calibri" w:cs="Mangal"/>
      <w:color w:val="000000"/>
      <w:sz w:val="18"/>
      <w:szCs w:val="18"/>
      <w:lang w:val="x-none" w:bidi="hi-IN"/>
    </w:rPr>
  </w:style>
  <w:style w:type="paragraph" w:styleId="ListContinue4">
    <w:name w:val="List Continue 4"/>
    <w:basedOn w:val="Normal"/>
    <w:pPr>
      <w:spacing w:after="120"/>
      <w:ind w:left="1132"/>
    </w:pPr>
  </w:style>
  <w:style w:type="paragraph" w:styleId="TOC5">
    <w:name w:val="toc 5"/>
    <w:basedOn w:val="Normal"/>
    <w:next w:val="Normal"/>
    <w:semiHidden/>
    <w:pPr>
      <w:ind w:left="960"/>
    </w:pPr>
  </w:style>
  <w:style w:type="paragraph" w:styleId="ListBullet5">
    <w:name w:val="List Bullet 5"/>
    <w:basedOn w:val="Normal"/>
    <w:pPr>
      <w:numPr>
        <w:numId w:val="6"/>
      </w:numPr>
      <w:tabs>
        <w:tab w:val="left" w:pos="1492"/>
      </w:tabs>
    </w:pPr>
  </w:style>
  <w:style w:type="paragraph" w:styleId="EnvelopeAddress">
    <w:name w:val="envelope address"/>
    <w:basedOn w:val="Normal"/>
    <w:pPr>
      <w:framePr w:w="7920" w:h="1980" w:hRule="exact" w:hSpace="180" w:wrap="around" w:hAnchor="text" w:xAlign="center" w:yAlign="bottom"/>
      <w:ind w:left="2880"/>
    </w:pPr>
    <w:rPr>
      <w:rFonts w:cs="Arial"/>
    </w:rPr>
  </w:style>
  <w:style w:type="paragraph" w:styleId="ListBullet4">
    <w:name w:val="List Bullet 4"/>
    <w:basedOn w:val="Normal"/>
    <w:pPr>
      <w:numPr>
        <w:numId w:val="7"/>
      </w:numPr>
      <w:tabs>
        <w:tab w:val="left" w:pos="1209"/>
      </w:tabs>
    </w:pPr>
  </w:style>
  <w:style w:type="paragraph" w:styleId="ListBullet3">
    <w:name w:val="List Bullet 3"/>
    <w:basedOn w:val="Normal"/>
    <w:pPr>
      <w:numPr>
        <w:numId w:val="8"/>
      </w:numPr>
      <w:tabs>
        <w:tab w:val="left" w:pos="926"/>
      </w:tabs>
    </w:pPr>
  </w:style>
  <w:style w:type="paragraph" w:styleId="Index5">
    <w:name w:val="index 5"/>
    <w:basedOn w:val="Normal"/>
    <w:next w:val="Normal"/>
    <w:semiHidden/>
    <w:pPr>
      <w:ind w:left="1200" w:hanging="240"/>
    </w:pPr>
  </w:style>
  <w:style w:type="paragraph" w:styleId="ListParagraph">
    <w:name w:val="List Paragraph"/>
    <w:basedOn w:val="Normal"/>
    <w:uiPriority w:val="34"/>
    <w:qFormat/>
    <w:pPr>
      <w:ind w:left="720"/>
    </w:pPr>
  </w:style>
  <w:style w:type="paragraph" w:styleId="Index6">
    <w:name w:val="index 6"/>
    <w:basedOn w:val="Normal"/>
    <w:next w:val="Normal"/>
    <w:semiHidden/>
    <w:pPr>
      <w:ind w:left="1440" w:hanging="240"/>
    </w:pPr>
  </w:style>
  <w:style w:type="paragraph" w:styleId="TOC7">
    <w:name w:val="toc 7"/>
    <w:basedOn w:val="Normal"/>
    <w:next w:val="Normal"/>
    <w:semiHidden/>
    <w:pPr>
      <w:ind w:left="1440"/>
    </w:pPr>
  </w:style>
  <w:style w:type="paragraph" w:styleId="Index4">
    <w:name w:val="index 4"/>
    <w:basedOn w:val="Normal"/>
    <w:next w:val="Normal"/>
    <w:semiHidden/>
    <w:pPr>
      <w:ind w:left="960" w:hanging="240"/>
    </w:pPr>
  </w:style>
  <w:style w:type="paragraph" w:styleId="Footer">
    <w:name w:val="footer"/>
    <w:basedOn w:val="Normal"/>
    <w:link w:val="FooterChar"/>
    <w:uiPriority w:val="99"/>
    <w:pPr>
      <w:tabs>
        <w:tab w:val="center" w:pos="4153"/>
        <w:tab w:val="right" w:pos="8306"/>
      </w:tabs>
    </w:pPr>
    <w:rPr>
      <w:rFonts w:cs="Mangal"/>
      <w:lang w:val="x-none" w:bidi="hi-IN"/>
    </w:rPr>
  </w:style>
  <w:style w:type="paragraph" w:styleId="HTMLPreformatted">
    <w:name w:val="HTML Preformatted"/>
    <w:basedOn w:val="Normal"/>
    <w:link w:val="HTMLPreformattedChar"/>
    <w:rPr>
      <w:rFonts w:ascii="Courier New" w:hAnsi="Courier New" w:cs="Mangal"/>
      <w:sz w:val="20"/>
      <w:szCs w:val="20"/>
      <w:lang w:val="x-none" w:bidi="hi-IN"/>
    </w:rPr>
  </w:style>
  <w:style w:type="paragraph" w:styleId="ListNumber4">
    <w:name w:val="List Number 4"/>
    <w:basedOn w:val="Normal"/>
    <w:pPr>
      <w:numPr>
        <w:numId w:val="9"/>
      </w:numPr>
      <w:tabs>
        <w:tab w:val="left" w:pos="1209"/>
      </w:tabs>
    </w:pPr>
  </w:style>
  <w:style w:type="paragraph" w:styleId="Index2">
    <w:name w:val="index 2"/>
    <w:basedOn w:val="Normal"/>
    <w:next w:val="Normal"/>
    <w:semiHidden/>
    <w:pPr>
      <w:ind w:left="480" w:hanging="240"/>
    </w:pPr>
  </w:style>
  <w:style w:type="paragraph" w:styleId="ListContinue5">
    <w:name w:val="List Continue 5"/>
    <w:basedOn w:val="Normal"/>
    <w:pPr>
      <w:spacing w:after="120"/>
      <w:ind w:left="1415"/>
    </w:pPr>
  </w:style>
  <w:style w:type="paragraph" w:styleId="ListBullet">
    <w:name w:val="List Bullet"/>
    <w:basedOn w:val="Normal"/>
    <w:pPr>
      <w:numPr>
        <w:numId w:val="10"/>
      </w:numPr>
      <w:tabs>
        <w:tab w:val="left" w:pos="360"/>
      </w:tabs>
    </w:pPr>
  </w:style>
  <w:style w:type="paragraph" w:styleId="List5">
    <w:name w:val="List 5"/>
    <w:basedOn w:val="Normal"/>
    <w:pPr>
      <w:ind w:left="1415" w:hanging="283"/>
    </w:pPr>
  </w:style>
  <w:style w:type="paragraph" w:styleId="List4">
    <w:name w:val="List 4"/>
    <w:basedOn w:val="Normal"/>
    <w:pPr>
      <w:ind w:left="1132" w:hanging="283"/>
    </w:pPr>
  </w:style>
  <w:style w:type="paragraph" w:styleId="List">
    <w:name w:val="List"/>
    <w:basedOn w:val="Normal"/>
    <w:pPr>
      <w:ind w:left="283" w:hanging="283"/>
    </w:pPr>
  </w:style>
  <w:style w:type="paragraph" w:styleId="Index7">
    <w:name w:val="index 7"/>
    <w:basedOn w:val="Normal"/>
    <w:next w:val="Normal"/>
    <w:semiHidden/>
    <w:pPr>
      <w:ind w:left="1680" w:hanging="240"/>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cs="Mangal"/>
      <w:lang w:val="x-none" w:bidi="hi-IN"/>
    </w:rPr>
  </w:style>
  <w:style w:type="paragraph" w:customStyle="1" w:styleId="indentstyle">
    <w:name w:val="indent style"/>
    <w:basedOn w:val="Normal"/>
    <w:pPr>
      <w:tabs>
        <w:tab w:val="left" w:pos="2340"/>
        <w:tab w:val="left" w:pos="4680"/>
      </w:tabs>
    </w:pPr>
    <w:rPr>
      <w:b/>
      <w:sz w:val="22"/>
      <w:szCs w:val="22"/>
    </w:rPr>
  </w:style>
  <w:style w:type="paragraph" w:styleId="NormalWeb">
    <w:name w:val="Normal (Web)"/>
    <w:basedOn w:val="Normal"/>
    <w:uiPriority w:val="99"/>
    <w:rPr>
      <w:rFonts w:ascii="Times New Roman" w:hAnsi="Times New Roman"/>
    </w:rPr>
  </w:style>
  <w:style w:type="paragraph" w:customStyle="1" w:styleId="SubHeading">
    <w:name w:val="SubHeading"/>
    <w:basedOn w:val="Normal"/>
    <w:rPr>
      <w:b/>
    </w:rPr>
  </w:style>
  <w:style w:type="paragraph" w:styleId="NoteHeading">
    <w:name w:val="Note Heading"/>
    <w:basedOn w:val="Normal"/>
    <w:next w:val="Normal"/>
    <w:link w:val="NoteHeadingChar"/>
    <w:rPr>
      <w:rFonts w:cs="Mangal"/>
      <w:lang w:val="x-none" w:bidi="hi-IN"/>
    </w:rPr>
  </w:style>
  <w:style w:type="paragraph" w:styleId="PlainText">
    <w:name w:val="Plain Text"/>
    <w:basedOn w:val="Normal"/>
    <w:link w:val="PlainTextChar"/>
    <w:rPr>
      <w:rFonts w:ascii="Courier New" w:hAnsi="Courier New" w:cs="Mangal"/>
      <w:sz w:val="20"/>
      <w:szCs w:val="20"/>
      <w:lang w:val="x-none" w:bidi="hi-IN"/>
    </w:rPr>
  </w:style>
  <w:style w:type="paragraph" w:styleId="Salutation">
    <w:name w:val="Salutation"/>
    <w:basedOn w:val="Normal"/>
    <w:next w:val="Normal"/>
    <w:link w:val="SalutationChar"/>
    <w:rPr>
      <w:rFonts w:cs="Mangal"/>
      <w:lang w:val="x-none" w:bidi="hi-IN"/>
    </w:rPr>
  </w:style>
  <w:style w:type="paragraph" w:styleId="Signature">
    <w:name w:val="Signature"/>
    <w:basedOn w:val="Normal"/>
    <w:link w:val="SignatureChar"/>
    <w:pPr>
      <w:ind w:left="4252"/>
    </w:pPr>
    <w:rPr>
      <w:rFonts w:cs="Mangal"/>
      <w:lang w:val="x-none" w:bidi="hi-IN"/>
    </w:rPr>
  </w:style>
  <w:style w:type="paragraph" w:styleId="TableofFigures">
    <w:name w:val="table of figures"/>
    <w:basedOn w:val="Normal"/>
    <w:next w:val="Normal"/>
    <w:semiHidden/>
    <w:pPr>
      <w:ind w:left="480" w:hanging="480"/>
    </w:pPr>
  </w:style>
  <w:style w:type="paragraph" w:styleId="TOAHeading">
    <w:name w:val="toa heading"/>
    <w:basedOn w:val="Normal"/>
    <w:next w:val="Normal"/>
    <w:semiHidden/>
    <w:pPr>
      <w:spacing w:before="120"/>
    </w:pPr>
    <w:rPr>
      <w:rFonts w:cs="Arial"/>
      <w:b/>
      <w:bCs/>
    </w:rPr>
  </w:style>
  <w:style w:type="paragraph" w:customStyle="1" w:styleId="AAAIndent">
    <w:name w:val="AAA Indent"/>
    <w:basedOn w:val="Normal"/>
    <w:pPr>
      <w:tabs>
        <w:tab w:val="left" w:pos="1760"/>
      </w:tabs>
      <w:ind w:left="1307" w:hanging="227"/>
    </w:pPr>
    <w:rPr>
      <w:sz w:val="22"/>
      <w:szCs w:val="22"/>
    </w:rPr>
  </w:style>
  <w:style w:type="paragraph" w:styleId="TOC1">
    <w:name w:val="toc 1"/>
    <w:basedOn w:val="Normal"/>
    <w:next w:val="Normal"/>
    <w:semiHidden/>
  </w:style>
  <w:style w:type="paragraph" w:styleId="TOC4">
    <w:name w:val="toc 4"/>
    <w:basedOn w:val="Normal"/>
    <w:next w:val="Normal"/>
    <w:semiHidden/>
    <w:pPr>
      <w:ind w:left="720"/>
    </w:pPr>
  </w:style>
  <w:style w:type="paragraph" w:styleId="TOC9">
    <w:name w:val="toc 9"/>
    <w:basedOn w:val="Normal"/>
    <w:next w:val="Normal"/>
    <w:semiHidden/>
    <w:pPr>
      <w:ind w:left="1920"/>
    </w:pPr>
  </w:style>
  <w:style w:type="paragraph" w:customStyle="1" w:styleId="red11point">
    <w:name w:val="red 11 point"/>
    <w:basedOn w:val="AAAIndent"/>
    <w:rPr>
      <w:color w:val="FF0000"/>
    </w:rPr>
  </w:style>
  <w:style w:type="table" w:styleId="TableGrid">
    <w:name w:val="Table Grid"/>
    <w:basedOn w:val="TableNormal"/>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0FEE"/>
    <w:pPr>
      <w:autoSpaceDE w:val="0"/>
      <w:autoSpaceDN w:val="0"/>
      <w:adjustRightInd w:val="0"/>
    </w:pPr>
    <w:rPr>
      <w:rFonts w:cs="Calibri"/>
      <w:color w:val="000000"/>
      <w:sz w:val="24"/>
      <w:szCs w:val="24"/>
    </w:rPr>
  </w:style>
  <w:style w:type="paragraph" w:styleId="Revision">
    <w:name w:val="Revision"/>
    <w:hidden/>
    <w:uiPriority w:val="99"/>
    <w:unhideWhenUsed/>
    <w:rsid w:val="00A45375"/>
    <w:rPr>
      <w:rFonts w:ascii="Arial" w:eastAsia="Times New Roman"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04637">
      <w:bodyDiv w:val="1"/>
      <w:marLeft w:val="0"/>
      <w:marRight w:val="0"/>
      <w:marTop w:val="0"/>
      <w:marBottom w:val="0"/>
      <w:divBdr>
        <w:top w:val="none" w:sz="0" w:space="0" w:color="auto"/>
        <w:left w:val="none" w:sz="0" w:space="0" w:color="auto"/>
        <w:bottom w:val="none" w:sz="0" w:space="0" w:color="auto"/>
        <w:right w:val="none" w:sz="0" w:space="0" w:color="auto"/>
      </w:divBdr>
    </w:div>
    <w:div w:id="470247951">
      <w:bodyDiv w:val="1"/>
      <w:marLeft w:val="0"/>
      <w:marRight w:val="0"/>
      <w:marTop w:val="0"/>
      <w:marBottom w:val="0"/>
      <w:divBdr>
        <w:top w:val="none" w:sz="0" w:space="0" w:color="auto"/>
        <w:left w:val="none" w:sz="0" w:space="0" w:color="auto"/>
        <w:bottom w:val="none" w:sz="0" w:space="0" w:color="auto"/>
        <w:right w:val="none" w:sz="0" w:space="0" w:color="auto"/>
      </w:divBdr>
    </w:div>
    <w:div w:id="619073511">
      <w:bodyDiv w:val="1"/>
      <w:marLeft w:val="0"/>
      <w:marRight w:val="0"/>
      <w:marTop w:val="0"/>
      <w:marBottom w:val="0"/>
      <w:divBdr>
        <w:top w:val="none" w:sz="0" w:space="0" w:color="auto"/>
        <w:left w:val="none" w:sz="0" w:space="0" w:color="auto"/>
        <w:bottom w:val="none" w:sz="0" w:space="0" w:color="auto"/>
        <w:right w:val="none" w:sz="0" w:space="0" w:color="auto"/>
      </w:divBdr>
    </w:div>
    <w:div w:id="1242642105">
      <w:bodyDiv w:val="1"/>
      <w:marLeft w:val="0"/>
      <w:marRight w:val="0"/>
      <w:marTop w:val="0"/>
      <w:marBottom w:val="0"/>
      <w:divBdr>
        <w:top w:val="none" w:sz="0" w:space="0" w:color="auto"/>
        <w:left w:val="none" w:sz="0" w:space="0" w:color="auto"/>
        <w:bottom w:val="none" w:sz="0" w:space="0" w:color="auto"/>
        <w:right w:val="none" w:sz="0" w:space="0" w:color="auto"/>
      </w:divBdr>
    </w:div>
    <w:div w:id="1251810890">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FA0C2E6AFF4BA44901805B64B6A3B82" ma:contentTypeVersion="13" ma:contentTypeDescription="Create a new document." ma:contentTypeScope="" ma:versionID="107f73a0218223bce08779dd36e5bb42">
  <xsd:schema xmlns:xsd="http://www.w3.org/2001/XMLSchema" xmlns:xs="http://www.w3.org/2001/XMLSchema" xmlns:p="http://schemas.microsoft.com/office/2006/metadata/properties" xmlns:ns2="8df70371-fd14-4964-a175-553138abc80b" xmlns:ns3="4572d4b1-442b-42c6-830d-693eb36fd8d5" targetNamespace="http://schemas.microsoft.com/office/2006/metadata/properties" ma:root="true" ma:fieldsID="2ef83b8851e8b2e82b077b5640e62534" ns2:_="" ns3:_="">
    <xsd:import namespace="8df70371-fd14-4964-a175-553138abc80b"/>
    <xsd:import namespace="4572d4b1-442b-42c6-830d-693eb36fd8d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f70371-fd14-4964-a175-553138abc8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72d4b1-442b-42c6-830d-693eb36fd8d5"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644DC66-C352-4979-822B-3548CE1B4A77}">
  <ds:schemaRefs>
    <ds:schemaRef ds:uri="http://schemas.microsoft.com/sharepoint/v3/contenttype/forms"/>
  </ds:schemaRefs>
</ds:datastoreItem>
</file>

<file path=customXml/itemProps2.xml><?xml version="1.0" encoding="utf-8"?>
<ds:datastoreItem xmlns:ds="http://schemas.openxmlformats.org/officeDocument/2006/customXml" ds:itemID="{9E0361F8-79BE-482A-B5C7-95C58B7A5851}">
  <ds:schemaRefs>
    <ds:schemaRef ds:uri="http://schemas.microsoft.com/office/2006/documentManagement/types"/>
    <ds:schemaRef ds:uri="http://www.w3.org/XML/1998/namespace"/>
    <ds:schemaRef ds:uri="http://purl.org/dc/elements/1.1/"/>
    <ds:schemaRef ds:uri="http://schemas.microsoft.com/office/2006/metadata/properties"/>
    <ds:schemaRef ds:uri="4572d4b1-442b-42c6-830d-693eb36fd8d5"/>
    <ds:schemaRef ds:uri="8df70371-fd14-4964-a175-553138abc80b"/>
    <ds:schemaRef ds:uri="http://purl.org/dc/terms/"/>
    <ds:schemaRef ds:uri="http://schemas.microsoft.com/office/infopath/2007/PartnerControl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A1A664DB-F298-4A89-AAC7-0F37C9F034CC}">
  <ds:schemaRefs>
    <ds:schemaRef ds:uri="http://schemas.openxmlformats.org/officeDocument/2006/bibliography"/>
  </ds:schemaRefs>
</ds:datastoreItem>
</file>

<file path=customXml/itemProps4.xml><?xml version="1.0" encoding="utf-8"?>
<ds:datastoreItem xmlns:ds="http://schemas.openxmlformats.org/officeDocument/2006/customXml" ds:itemID="{6F1EBF37-5D15-4444-9035-053DF43D59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f70371-fd14-4964-a175-553138abc80b"/>
    <ds:schemaRef ds:uri="4572d4b1-442b-42c6-830d-693eb36fd8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212</TotalTime>
  <Pages>14</Pages>
  <Words>4267</Words>
  <Characters>24242</Characters>
  <Application>Microsoft Office Word</Application>
  <DocSecurity>0</DocSecurity>
  <Lines>3030</Lines>
  <Paragraphs>1500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27009</CharactersWithSpaces>
  <SharedDoc>false</SharedDoc>
  <HLinks>
    <vt:vector size="252" baseType="variant">
      <vt:variant>
        <vt:i4>8061032</vt:i4>
      </vt:variant>
      <vt:variant>
        <vt:i4>117</vt:i4>
      </vt:variant>
      <vt:variant>
        <vt:i4>0</vt:i4>
      </vt:variant>
      <vt:variant>
        <vt:i4>5</vt:i4>
      </vt:variant>
      <vt:variant>
        <vt:lpwstr>http://www.residentialreports.com.au/wp-content/uploads/2015/03/Weep-Holes.pdf</vt:lpwstr>
      </vt:variant>
      <vt:variant>
        <vt:lpwstr/>
      </vt:variant>
      <vt:variant>
        <vt:i4>3866677</vt:i4>
      </vt:variant>
      <vt:variant>
        <vt:i4>114</vt:i4>
      </vt:variant>
      <vt:variant>
        <vt:i4>0</vt:i4>
      </vt:variant>
      <vt:variant>
        <vt:i4>5</vt:i4>
      </vt:variant>
      <vt:variant>
        <vt:lpwstr>http://www.residentialreports.com.au/wp-content/uploads/2015/03/Useful-Timber-Pest-Information.pdf</vt:lpwstr>
      </vt:variant>
      <vt:variant>
        <vt:lpwstr/>
      </vt:variant>
      <vt:variant>
        <vt:i4>4194308</vt:i4>
      </vt:variant>
      <vt:variant>
        <vt:i4>111</vt:i4>
      </vt:variant>
      <vt:variant>
        <vt:i4>0</vt:i4>
      </vt:variant>
      <vt:variant>
        <vt:i4>5</vt:i4>
      </vt:variant>
      <vt:variant>
        <vt:lpwstr>http://www.residentialreports.com.au/wp-content/uploads/2015/03/Tree-Root-Damage-to-Buildings-and-Foundations.pdf</vt:lpwstr>
      </vt:variant>
      <vt:variant>
        <vt:lpwstr/>
      </vt:variant>
      <vt:variant>
        <vt:i4>6029340</vt:i4>
      </vt:variant>
      <vt:variant>
        <vt:i4>108</vt:i4>
      </vt:variant>
      <vt:variant>
        <vt:i4>0</vt:i4>
      </vt:variant>
      <vt:variant>
        <vt:i4>5</vt:i4>
      </vt:variant>
      <vt:variant>
        <vt:lpwstr>http://www.residentialreports.com.au/wp-content/uploads/2015/03/Swimming-Pool-and-Spa-Safety.pdf</vt:lpwstr>
      </vt:variant>
      <vt:variant>
        <vt:lpwstr/>
      </vt:variant>
      <vt:variant>
        <vt:i4>4128887</vt:i4>
      </vt:variant>
      <vt:variant>
        <vt:i4>105</vt:i4>
      </vt:variant>
      <vt:variant>
        <vt:i4>0</vt:i4>
      </vt:variant>
      <vt:variant>
        <vt:i4>5</vt:i4>
      </vt:variant>
      <vt:variant>
        <vt:lpwstr>http://www.residentialreports.com.au/wp-content/uploads/2015/03/Slab-Edge-Dampness.pdf</vt:lpwstr>
      </vt:variant>
      <vt:variant>
        <vt:lpwstr/>
      </vt:variant>
      <vt:variant>
        <vt:i4>2162792</vt:i4>
      </vt:variant>
      <vt:variant>
        <vt:i4>102</vt:i4>
      </vt:variant>
      <vt:variant>
        <vt:i4>0</vt:i4>
      </vt:variant>
      <vt:variant>
        <vt:i4>5</vt:i4>
      </vt:variant>
      <vt:variant>
        <vt:lpwstr>http://www.residentialreports.com.au/wp-content/uploads/2015/03/Sarking.pdf</vt:lpwstr>
      </vt:variant>
      <vt:variant>
        <vt:lpwstr/>
      </vt:variant>
      <vt:variant>
        <vt:i4>4063267</vt:i4>
      </vt:variant>
      <vt:variant>
        <vt:i4>99</vt:i4>
      </vt:variant>
      <vt:variant>
        <vt:i4>0</vt:i4>
      </vt:variant>
      <vt:variant>
        <vt:i4>5</vt:i4>
      </vt:variant>
      <vt:variant>
        <vt:lpwstr>http://www.residentialreports.com.au/wp-content/uploads/2015/03/Roof-Structures.pdf</vt:lpwstr>
      </vt:variant>
      <vt:variant>
        <vt:lpwstr/>
      </vt:variant>
      <vt:variant>
        <vt:i4>7274617</vt:i4>
      </vt:variant>
      <vt:variant>
        <vt:i4>96</vt:i4>
      </vt:variant>
      <vt:variant>
        <vt:i4>0</vt:i4>
      </vt:variant>
      <vt:variant>
        <vt:i4>5</vt:i4>
      </vt:variant>
      <vt:variant>
        <vt:lpwstr>http://www.residentialreports.com.au/wp-content/uploads/2017/07/RR-SAFE-ACCESS-RESOURCE.pdf</vt:lpwstr>
      </vt:variant>
      <vt:variant>
        <vt:lpwstr/>
      </vt:variant>
      <vt:variant>
        <vt:i4>4390936</vt:i4>
      </vt:variant>
      <vt:variant>
        <vt:i4>93</vt:i4>
      </vt:variant>
      <vt:variant>
        <vt:i4>0</vt:i4>
      </vt:variant>
      <vt:variant>
        <vt:i4>5</vt:i4>
      </vt:variant>
      <vt:variant>
        <vt:lpwstr>http://www.residentialreports.com.au/wp-content/uploads/2015/03/Powder-Post-Beetle-Information-Sheet.pdf</vt:lpwstr>
      </vt:variant>
      <vt:variant>
        <vt:lpwstr/>
      </vt:variant>
      <vt:variant>
        <vt:i4>7667835</vt:i4>
      </vt:variant>
      <vt:variant>
        <vt:i4>90</vt:i4>
      </vt:variant>
      <vt:variant>
        <vt:i4>0</vt:i4>
      </vt:variant>
      <vt:variant>
        <vt:i4>5</vt:i4>
      </vt:variant>
      <vt:variant>
        <vt:lpwstr>http://www.residentialreports.com.au/wp-content/uploads/2015/03/NSW-Smoke-Alarm-Regulations.pdf</vt:lpwstr>
      </vt:variant>
      <vt:variant>
        <vt:lpwstr/>
      </vt:variant>
      <vt:variant>
        <vt:i4>1245250</vt:i4>
      </vt:variant>
      <vt:variant>
        <vt:i4>87</vt:i4>
      </vt:variant>
      <vt:variant>
        <vt:i4>0</vt:i4>
      </vt:variant>
      <vt:variant>
        <vt:i4>5</vt:i4>
      </vt:variant>
      <vt:variant>
        <vt:lpwstr>http://www.residentialreports.com.au/wp-content/uploads/2015/03/Monier-Maintenance-Guide.pdf</vt:lpwstr>
      </vt:variant>
      <vt:variant>
        <vt:lpwstr/>
      </vt:variant>
      <vt:variant>
        <vt:i4>524304</vt:i4>
      </vt:variant>
      <vt:variant>
        <vt:i4>84</vt:i4>
      </vt:variant>
      <vt:variant>
        <vt:i4>0</vt:i4>
      </vt:variant>
      <vt:variant>
        <vt:i4>5</vt:i4>
      </vt:variant>
      <vt:variant>
        <vt:lpwstr>http://www.residentialreports.com.au/wp-content/uploads/2015/03/Asbestos-in-your-home.pdf</vt:lpwstr>
      </vt:variant>
      <vt:variant>
        <vt:lpwstr/>
      </vt:variant>
      <vt:variant>
        <vt:i4>6160393</vt:i4>
      </vt:variant>
      <vt:variant>
        <vt:i4>81</vt:i4>
      </vt:variant>
      <vt:variant>
        <vt:i4>0</vt:i4>
      </vt:variant>
      <vt:variant>
        <vt:i4>5</vt:i4>
      </vt:variant>
      <vt:variant>
        <vt:lpwstr>http://www.residentialreports.com.au/wp-content/uploads/2015/03/Glossary-of-Roof-Construction-Terminology.pdf</vt:lpwstr>
      </vt:variant>
      <vt:variant>
        <vt:lpwstr/>
      </vt:variant>
      <vt:variant>
        <vt:i4>4194325</vt:i4>
      </vt:variant>
      <vt:variant>
        <vt:i4>78</vt:i4>
      </vt:variant>
      <vt:variant>
        <vt:i4>0</vt:i4>
      </vt:variant>
      <vt:variant>
        <vt:i4>5</vt:i4>
      </vt:variant>
      <vt:variant>
        <vt:lpwstr>http://www.residentialreports.com.au/wp-content/uploads/2015/03/Glossary-of-Building-Construction-Terminology.pdf</vt:lpwstr>
      </vt:variant>
      <vt:variant>
        <vt:lpwstr/>
      </vt:variant>
      <vt:variant>
        <vt:i4>3473459</vt:i4>
      </vt:variant>
      <vt:variant>
        <vt:i4>75</vt:i4>
      </vt:variant>
      <vt:variant>
        <vt:i4>0</vt:i4>
      </vt:variant>
      <vt:variant>
        <vt:i4>5</vt:i4>
      </vt:variant>
      <vt:variant>
        <vt:lpwstr>http://www.residentialreports.com.au/wp-content/uploads/2015/03/Glancing-Light-on-Plasterboard.pdf</vt:lpwstr>
      </vt:variant>
      <vt:variant>
        <vt:lpwstr/>
      </vt:variant>
      <vt:variant>
        <vt:i4>3604579</vt:i4>
      </vt:variant>
      <vt:variant>
        <vt:i4>72</vt:i4>
      </vt:variant>
      <vt:variant>
        <vt:i4>0</vt:i4>
      </vt:variant>
      <vt:variant>
        <vt:i4>5</vt:i4>
      </vt:variant>
      <vt:variant>
        <vt:lpwstr>http://www.residentialreports.com.au/wp-content/uploads/2015/03/Fungal-Decay-or-Dry-Rot.pdf</vt:lpwstr>
      </vt:variant>
      <vt:variant>
        <vt:lpwstr/>
      </vt:variant>
      <vt:variant>
        <vt:i4>2490468</vt:i4>
      </vt:variant>
      <vt:variant>
        <vt:i4>69</vt:i4>
      </vt:variant>
      <vt:variant>
        <vt:i4>0</vt:i4>
      </vt:variant>
      <vt:variant>
        <vt:i4>5</vt:i4>
      </vt:variant>
      <vt:variant>
        <vt:lpwstr>http://www.residentialreports.com.au/wp-content/uploads/2015/03/Floor-Joists-Explained.pdf</vt:lpwstr>
      </vt:variant>
      <vt:variant>
        <vt:lpwstr/>
      </vt:variant>
      <vt:variant>
        <vt:i4>3997745</vt:i4>
      </vt:variant>
      <vt:variant>
        <vt:i4>66</vt:i4>
      </vt:variant>
      <vt:variant>
        <vt:i4>0</vt:i4>
      </vt:variant>
      <vt:variant>
        <vt:i4>5</vt:i4>
      </vt:variant>
      <vt:variant>
        <vt:lpwstr>http://www.residentialreports.com.au/wp-content/uploads/2015/03/Floor-Construction.pdf</vt:lpwstr>
      </vt:variant>
      <vt:variant>
        <vt:lpwstr/>
      </vt:variant>
      <vt:variant>
        <vt:i4>917519</vt:i4>
      </vt:variant>
      <vt:variant>
        <vt:i4>63</vt:i4>
      </vt:variant>
      <vt:variant>
        <vt:i4>0</vt:i4>
      </vt:variant>
      <vt:variant>
        <vt:i4>5</vt:i4>
      </vt:variant>
      <vt:variant>
        <vt:lpwstr>http://www.residentialreports.com.au/wp-content/uploads/2015/03/Fences-and-freestanding-walls.pdf</vt:lpwstr>
      </vt:variant>
      <vt:variant>
        <vt:lpwstr/>
      </vt:variant>
      <vt:variant>
        <vt:i4>4653125</vt:i4>
      </vt:variant>
      <vt:variant>
        <vt:i4>60</vt:i4>
      </vt:variant>
      <vt:variant>
        <vt:i4>0</vt:i4>
      </vt:variant>
      <vt:variant>
        <vt:i4>5</vt:i4>
      </vt:variant>
      <vt:variant>
        <vt:lpwstr>http://www.residentialreports.com.au/wp-content/uploads/2015/03/Exterra-Termite-Management-System.pdf</vt:lpwstr>
      </vt:variant>
      <vt:variant>
        <vt:lpwstr/>
      </vt:variant>
      <vt:variant>
        <vt:i4>5505030</vt:i4>
      </vt:variant>
      <vt:variant>
        <vt:i4>57</vt:i4>
      </vt:variant>
      <vt:variant>
        <vt:i4>0</vt:i4>
      </vt:variant>
      <vt:variant>
        <vt:i4>5</vt:i4>
      </vt:variant>
      <vt:variant>
        <vt:lpwstr>http://www.residentialreports.com.au/wp-content/uploads/2015/03/Expansive-Clay-Soils.pdf</vt:lpwstr>
      </vt:variant>
      <vt:variant>
        <vt:lpwstr/>
      </vt:variant>
      <vt:variant>
        <vt:i4>3538980</vt:i4>
      </vt:variant>
      <vt:variant>
        <vt:i4>54</vt:i4>
      </vt:variant>
      <vt:variant>
        <vt:i4>0</vt:i4>
      </vt:variant>
      <vt:variant>
        <vt:i4>5</vt:i4>
      </vt:variant>
      <vt:variant>
        <vt:lpwstr>http://www.residentialreports.com.au/wp-content/uploads/2015/03/Efflorescence-in-Masonry-Walls.pdf</vt:lpwstr>
      </vt:variant>
      <vt:variant>
        <vt:lpwstr/>
      </vt:variant>
      <vt:variant>
        <vt:i4>2359352</vt:i4>
      </vt:variant>
      <vt:variant>
        <vt:i4>51</vt:i4>
      </vt:variant>
      <vt:variant>
        <vt:i4>0</vt:i4>
      </vt:variant>
      <vt:variant>
        <vt:i4>5</vt:i4>
      </vt:variant>
      <vt:variant>
        <vt:lpwstr>http://www.residentialreports.com.au/wp-content/uploads/2015/03/EER-Fact-Sheet-VERSION-1.0.pdf</vt:lpwstr>
      </vt:variant>
      <vt:variant>
        <vt:lpwstr/>
      </vt:variant>
      <vt:variant>
        <vt:i4>458826</vt:i4>
      </vt:variant>
      <vt:variant>
        <vt:i4>48</vt:i4>
      </vt:variant>
      <vt:variant>
        <vt:i4>0</vt:i4>
      </vt:variant>
      <vt:variant>
        <vt:i4>5</vt:i4>
      </vt:variant>
      <vt:variant>
        <vt:lpwstr>http://www.residentialreports.com.au/wp-content/uploads/2015/03/Earth-Leakage-Protection.pdf</vt:lpwstr>
      </vt:variant>
      <vt:variant>
        <vt:lpwstr/>
      </vt:variant>
      <vt:variant>
        <vt:i4>2818109</vt:i4>
      </vt:variant>
      <vt:variant>
        <vt:i4>45</vt:i4>
      </vt:variant>
      <vt:variant>
        <vt:i4>0</vt:i4>
      </vt:variant>
      <vt:variant>
        <vt:i4>5</vt:i4>
      </vt:variant>
      <vt:variant>
        <vt:lpwstr>http://www.residentialreports.com.au/wp-content/uploads/2015/03/CSIRO-Information-Sheet-for-Concrete-Roof-Tiles.pdf.pdf</vt:lpwstr>
      </vt:variant>
      <vt:variant>
        <vt:lpwstr/>
      </vt:variant>
      <vt:variant>
        <vt:i4>655431</vt:i4>
      </vt:variant>
      <vt:variant>
        <vt:i4>42</vt:i4>
      </vt:variant>
      <vt:variant>
        <vt:i4>0</vt:i4>
      </vt:variant>
      <vt:variant>
        <vt:i4>5</vt:i4>
      </vt:variant>
      <vt:variant>
        <vt:lpwstr>http://www.residentialreports.com.au/wp-content/uploads/2015/03/Cracking-in-Brickwork.pdf</vt:lpwstr>
      </vt:variant>
      <vt:variant>
        <vt:lpwstr/>
      </vt:variant>
      <vt:variant>
        <vt:i4>3211366</vt:i4>
      </vt:variant>
      <vt:variant>
        <vt:i4>39</vt:i4>
      </vt:variant>
      <vt:variant>
        <vt:i4>0</vt:i4>
      </vt:variant>
      <vt:variant>
        <vt:i4>5</vt:i4>
      </vt:variant>
      <vt:variant>
        <vt:lpwstr>http://www.residentialreports.com.au/wp-content/uploads/2015/03/Condensation-in-Houses.pdf</vt:lpwstr>
      </vt:variant>
      <vt:variant>
        <vt:lpwstr/>
      </vt:variant>
      <vt:variant>
        <vt:i4>7602294</vt:i4>
      </vt:variant>
      <vt:variant>
        <vt:i4>36</vt:i4>
      </vt:variant>
      <vt:variant>
        <vt:i4>0</vt:i4>
      </vt:variant>
      <vt:variant>
        <vt:i4>5</vt:i4>
      </vt:variant>
      <vt:variant>
        <vt:lpwstr>http://www.residentialreports.com.au/wp-content/uploads/2015/03/Concrete-Efflorescence.pdf</vt:lpwstr>
      </vt:variant>
      <vt:variant>
        <vt:lpwstr/>
      </vt:variant>
      <vt:variant>
        <vt:i4>5242901</vt:i4>
      </vt:variant>
      <vt:variant>
        <vt:i4>33</vt:i4>
      </vt:variant>
      <vt:variant>
        <vt:i4>0</vt:i4>
      </vt:variant>
      <vt:variant>
        <vt:i4>5</vt:i4>
      </vt:variant>
      <vt:variant>
        <vt:lpwstr>http://www.residentialreports.com.au/wp-content/uploads/2015/03/Carports-Shade-Structures.pdf</vt:lpwstr>
      </vt:variant>
      <vt:variant>
        <vt:lpwstr/>
      </vt:variant>
      <vt:variant>
        <vt:i4>6750270</vt:i4>
      </vt:variant>
      <vt:variant>
        <vt:i4>30</vt:i4>
      </vt:variant>
      <vt:variant>
        <vt:i4>0</vt:i4>
      </vt:variant>
      <vt:variant>
        <vt:i4>5</vt:i4>
      </vt:variant>
      <vt:variant>
        <vt:lpwstr>http://www.residentialreports.com.au/wp-content/uploads/2015/03/Building-Near-Trees.pdf</vt:lpwstr>
      </vt:variant>
      <vt:variant>
        <vt:lpwstr/>
      </vt:variant>
      <vt:variant>
        <vt:i4>6291580</vt:i4>
      </vt:variant>
      <vt:variant>
        <vt:i4>27</vt:i4>
      </vt:variant>
      <vt:variant>
        <vt:i4>0</vt:i4>
      </vt:variant>
      <vt:variant>
        <vt:i4>5</vt:i4>
      </vt:variant>
      <vt:variant>
        <vt:lpwstr>http://www.residentialreports.com.au/wp-content/uploads/2015/03/Brick-Veener-Wall-Construction.pdf</vt:lpwstr>
      </vt:variant>
      <vt:variant>
        <vt:lpwstr/>
      </vt:variant>
      <vt:variant>
        <vt:i4>6815851</vt:i4>
      </vt:variant>
      <vt:variant>
        <vt:i4>24</vt:i4>
      </vt:variant>
      <vt:variant>
        <vt:i4>0</vt:i4>
      </vt:variant>
      <vt:variant>
        <vt:i4>5</vt:i4>
      </vt:variant>
      <vt:variant>
        <vt:lpwstr>http://www.residentialreports.com.au/wp-content/uploads/2015/03/Brick-Cavity-Wall-Construction.pdf</vt:lpwstr>
      </vt:variant>
      <vt:variant>
        <vt:lpwstr/>
      </vt:variant>
      <vt:variant>
        <vt:i4>1245208</vt:i4>
      </vt:variant>
      <vt:variant>
        <vt:i4>21</vt:i4>
      </vt:variant>
      <vt:variant>
        <vt:i4>0</vt:i4>
      </vt:variant>
      <vt:variant>
        <vt:i4>5</vt:i4>
      </vt:variant>
      <vt:variant>
        <vt:lpwstr>http://www.residentialreports.com.au/wp-content/uploads/2015/03/Asbestos-Information.pdf</vt:lpwstr>
      </vt:variant>
      <vt:variant>
        <vt:lpwstr/>
      </vt:variant>
      <vt:variant>
        <vt:i4>1900616</vt:i4>
      </vt:variant>
      <vt:variant>
        <vt:i4>18</vt:i4>
      </vt:variant>
      <vt:variant>
        <vt:i4>0</vt:i4>
      </vt:variant>
      <vt:variant>
        <vt:i4>5</vt:i4>
      </vt:variant>
      <vt:variant>
        <vt:lpwstr>http://www.residentialreports.com.au/wp-content/uploads/2015/03/Amosite-Friable-Asbestos.pdf</vt:lpwstr>
      </vt:variant>
      <vt:variant>
        <vt:lpwstr/>
      </vt:variant>
      <vt:variant>
        <vt:i4>1966147</vt:i4>
      </vt:variant>
      <vt:variant>
        <vt:i4>15</vt:i4>
      </vt:variant>
      <vt:variant>
        <vt:i4>0</vt:i4>
      </vt:variant>
      <vt:variant>
        <vt:i4>5</vt:i4>
      </vt:variant>
      <vt:variant>
        <vt:lpwstr>http://www.structuraldesigns.com.au/</vt:lpwstr>
      </vt:variant>
      <vt:variant>
        <vt:lpwstr/>
      </vt:variant>
      <vt:variant>
        <vt:i4>6160389</vt:i4>
      </vt:variant>
      <vt:variant>
        <vt:i4>12</vt:i4>
      </vt:variant>
      <vt:variant>
        <vt:i4>0</vt:i4>
      </vt:variant>
      <vt:variant>
        <vt:i4>5</vt:i4>
      </vt:variant>
      <vt:variant>
        <vt:lpwstr>http://www.asbestos.act.gov.au/about_asbestos/fact_sheets</vt:lpwstr>
      </vt:variant>
      <vt:variant>
        <vt:lpwstr/>
      </vt:variant>
      <vt:variant>
        <vt:i4>2293868</vt:i4>
      </vt:variant>
      <vt:variant>
        <vt:i4>9</vt:i4>
      </vt:variant>
      <vt:variant>
        <vt:i4>0</vt:i4>
      </vt:variant>
      <vt:variant>
        <vt:i4>5</vt:i4>
      </vt:variant>
      <vt:variant>
        <vt:lpwstr>http://www.actpla.act.gov.au/__data/assets/pdf_file/0003/23952/20140618_Certifiers.pdf</vt:lpwstr>
      </vt:variant>
      <vt:variant>
        <vt:lpwstr/>
      </vt:variant>
      <vt:variant>
        <vt:i4>1835008</vt:i4>
      </vt:variant>
      <vt:variant>
        <vt:i4>6</vt:i4>
      </vt:variant>
      <vt:variant>
        <vt:i4>0</vt:i4>
      </vt:variant>
      <vt:variant>
        <vt:i4>5</vt:i4>
      </vt:variant>
      <vt:variant>
        <vt:lpwstr>http://www.residentialreports.com.au/wp-content/uploads/2015/03/ACT-Planning-Regulation-2008.pdf</vt:lpwstr>
      </vt:variant>
      <vt:variant>
        <vt:lpwstr/>
      </vt:variant>
      <vt:variant>
        <vt:i4>393302</vt:i4>
      </vt:variant>
      <vt:variant>
        <vt:i4>3</vt:i4>
      </vt:variant>
      <vt:variant>
        <vt:i4>0</vt:i4>
      </vt:variant>
      <vt:variant>
        <vt:i4>5</vt:i4>
      </vt:variant>
      <vt:variant>
        <vt:lpwstr>http://www.planning.act.gov.au/topics/design_build/design-and-siting/energy_ratings</vt:lpwstr>
      </vt:variant>
      <vt:variant>
        <vt:lpwstr/>
      </vt:variant>
      <vt:variant>
        <vt:i4>4980786</vt:i4>
      </vt:variant>
      <vt:variant>
        <vt:i4>0</vt:i4>
      </vt:variant>
      <vt:variant>
        <vt:i4>0</vt:i4>
      </vt:variant>
      <vt:variant>
        <vt:i4>5</vt:i4>
      </vt:variant>
      <vt:variant>
        <vt:lpwstr>http://www.planning.act.gov.au/topics/design_build/da_assessment/exempt_work</vt:lpwstr>
      </vt:variant>
      <vt:variant>
        <vt:lpwstr/>
      </vt:variant>
      <vt:variant>
        <vt:i4>4259904</vt:i4>
      </vt:variant>
      <vt:variant>
        <vt:i4>0</vt:i4>
      </vt:variant>
      <vt:variant>
        <vt:i4>0</vt:i4>
      </vt:variant>
      <vt:variant>
        <vt:i4>5</vt:i4>
      </vt:variant>
      <vt:variant>
        <vt:lpwstr>http://www.residentialreports.com.au/</vt:lpwstr>
      </vt:variant>
      <vt:variant>
        <vt:lpwstr/>
      </vt:variant>
      <vt:variant>
        <vt:i4>3735620</vt:i4>
      </vt:variant>
      <vt:variant>
        <vt:i4>-1</vt:i4>
      </vt:variant>
      <vt:variant>
        <vt:i4>1203</vt:i4>
      </vt:variant>
      <vt:variant>
        <vt:i4>1</vt:i4>
      </vt:variant>
      <vt:variant>
        <vt:lpwstr>https://www.aepma.com.au/Resources/PageContent/Images/AEPMALOGO_Card.png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Kelly - Residential Reports</dc:creator>
  <cp:keywords/>
  <dc:description/>
  <cp:lastModifiedBy>Kelly - Residential Reports</cp:lastModifiedBy>
  <cp:revision>3</cp:revision>
  <cp:lastPrinted>2022-05-09T00:53:00Z</cp:lastPrinted>
  <dcterms:created xsi:type="dcterms:W3CDTF">2022-05-09T04:23:00Z</dcterms:created>
  <dcterms:modified xsi:type="dcterms:W3CDTF">2022-05-09T04:24:00Z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1033-11.2.0.9747</vt:lpwstr>
  </property>
</Properties>
</file>